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10F2A" w:rsidRPr="00D95418" w:rsidRDefault="00B10F2A" w:rsidP="00B10F2A">
      <w:pPr>
        <w:jc w:val="center"/>
        <w:rPr>
          <w:rFonts w:ascii="Times New Roman" w:hAnsi="Times New Roman" w:cs="Times New Roman"/>
          <w:b/>
          <w:sz w:val="28"/>
          <w:szCs w:val="28"/>
          <w:lang w:val="en-US"/>
        </w:rPr>
      </w:pPr>
      <w:r w:rsidRPr="00D95418">
        <w:rPr>
          <w:rFonts w:ascii="Times New Roman" w:hAnsi="Times New Roman" w:cs="Times New Roman"/>
          <w:b/>
          <w:sz w:val="28"/>
          <w:szCs w:val="28"/>
          <w:lang w:val="en-US"/>
        </w:rPr>
        <w:t>Ministry of Education and Science of the Republic of Kazakhstan</w:t>
      </w:r>
    </w:p>
    <w:p w:rsidR="00B10F2A" w:rsidRPr="00D95418" w:rsidRDefault="00B10F2A" w:rsidP="00B10F2A">
      <w:pPr>
        <w:jc w:val="center"/>
        <w:rPr>
          <w:rFonts w:ascii="Times New Roman" w:hAnsi="Times New Roman" w:cs="Times New Roman"/>
          <w:b/>
          <w:sz w:val="28"/>
          <w:szCs w:val="28"/>
          <w:lang w:val="en-US"/>
        </w:rPr>
      </w:pPr>
    </w:p>
    <w:p w:rsidR="00B10F2A" w:rsidRPr="00D95418" w:rsidRDefault="00B10F2A" w:rsidP="00B10F2A">
      <w:pPr>
        <w:jc w:val="center"/>
        <w:rPr>
          <w:rFonts w:ascii="Times New Roman" w:hAnsi="Times New Roman" w:cs="Times New Roman"/>
          <w:b/>
          <w:sz w:val="28"/>
          <w:szCs w:val="28"/>
          <w:lang w:val="en-US"/>
        </w:rPr>
      </w:pPr>
      <w:r w:rsidRPr="00D95418">
        <w:rPr>
          <w:rFonts w:ascii="Times New Roman" w:hAnsi="Times New Roman" w:cs="Times New Roman"/>
          <w:b/>
          <w:sz w:val="28"/>
          <w:szCs w:val="28"/>
          <w:lang w:val="en-US"/>
        </w:rPr>
        <w:t>M. Auezov South Kazakhstan State University</w:t>
      </w:r>
    </w:p>
    <w:p w:rsidR="00B10F2A" w:rsidRPr="00D95418" w:rsidRDefault="00B10F2A" w:rsidP="00B10F2A">
      <w:pPr>
        <w:jc w:val="center"/>
        <w:rPr>
          <w:rFonts w:ascii="Times New Roman" w:hAnsi="Times New Roman" w:cs="Times New Roman"/>
          <w:b/>
          <w:sz w:val="28"/>
          <w:szCs w:val="28"/>
          <w:lang w:val="en-US"/>
        </w:rPr>
      </w:pPr>
    </w:p>
    <w:p w:rsidR="00B10F2A" w:rsidRPr="00D95418" w:rsidRDefault="00B10F2A" w:rsidP="00B10F2A">
      <w:pPr>
        <w:jc w:val="center"/>
        <w:rPr>
          <w:rFonts w:ascii="Times New Roman" w:hAnsi="Times New Roman" w:cs="Times New Roman"/>
          <w:b/>
          <w:sz w:val="28"/>
          <w:szCs w:val="28"/>
          <w:lang w:val="en-US"/>
        </w:rPr>
      </w:pPr>
    </w:p>
    <w:p w:rsidR="00B10F2A" w:rsidRPr="00D95418" w:rsidRDefault="00B10F2A" w:rsidP="00B10F2A">
      <w:pPr>
        <w:jc w:val="center"/>
        <w:rPr>
          <w:rFonts w:ascii="Times New Roman" w:hAnsi="Times New Roman" w:cs="Times New Roman"/>
          <w:b/>
          <w:sz w:val="28"/>
          <w:szCs w:val="28"/>
          <w:lang w:val="en-US"/>
        </w:rPr>
      </w:pPr>
      <w:r w:rsidRPr="00D95418">
        <w:rPr>
          <w:rFonts w:ascii="Times New Roman" w:hAnsi="Times New Roman" w:cs="Times New Roman"/>
          <w:b/>
          <w:sz w:val="28"/>
          <w:szCs w:val="28"/>
          <w:lang w:val="en-US"/>
        </w:rPr>
        <w:t>Department of Foreign Languages for Technical specialties</w:t>
      </w:r>
    </w:p>
    <w:p w:rsidR="00B10F2A" w:rsidRPr="00D95418" w:rsidRDefault="00B10F2A" w:rsidP="00B10F2A">
      <w:pPr>
        <w:jc w:val="center"/>
        <w:rPr>
          <w:rFonts w:ascii="Times New Roman" w:hAnsi="Times New Roman" w:cs="Times New Roman"/>
          <w:b/>
          <w:sz w:val="28"/>
          <w:szCs w:val="28"/>
          <w:lang w:val="en-US"/>
        </w:rPr>
      </w:pPr>
    </w:p>
    <w:p w:rsidR="00B10F2A" w:rsidRPr="00D95418" w:rsidRDefault="006F3E4D" w:rsidP="00B10F2A">
      <w:pPr>
        <w:jc w:val="center"/>
        <w:rPr>
          <w:rFonts w:ascii="Times New Roman" w:hAnsi="Times New Roman" w:cs="Times New Roman"/>
          <w:b/>
          <w:sz w:val="28"/>
          <w:szCs w:val="28"/>
          <w:lang w:val="en-US"/>
        </w:rPr>
      </w:pPr>
      <w:r>
        <w:rPr>
          <w:rFonts w:ascii="Times New Roman" w:hAnsi="Times New Roman" w:cs="Times New Roman"/>
          <w:b/>
          <w:sz w:val="28"/>
          <w:szCs w:val="28"/>
          <w:lang w:val="en-US"/>
        </w:rPr>
        <w:t>Baidabekova M.S</w:t>
      </w:r>
      <w:r w:rsidR="00F376C4" w:rsidRPr="00D95418">
        <w:rPr>
          <w:rFonts w:ascii="Times New Roman" w:hAnsi="Times New Roman" w:cs="Times New Roman"/>
          <w:b/>
          <w:sz w:val="28"/>
          <w:szCs w:val="28"/>
          <w:lang w:val="en-US"/>
        </w:rPr>
        <w:t>.</w:t>
      </w:r>
    </w:p>
    <w:p w:rsidR="00B10F2A" w:rsidRPr="00D95418" w:rsidRDefault="00B10F2A" w:rsidP="00B10F2A">
      <w:pPr>
        <w:jc w:val="center"/>
        <w:rPr>
          <w:rFonts w:ascii="Times New Roman" w:hAnsi="Times New Roman" w:cs="Times New Roman"/>
          <w:b/>
          <w:sz w:val="28"/>
          <w:szCs w:val="28"/>
          <w:lang w:val="en-US"/>
        </w:rPr>
      </w:pPr>
    </w:p>
    <w:p w:rsidR="00B10F2A" w:rsidRPr="00D95418" w:rsidRDefault="00B10F2A" w:rsidP="00B10F2A">
      <w:pPr>
        <w:rPr>
          <w:rFonts w:ascii="Times New Roman" w:hAnsi="Times New Roman" w:cs="Times New Roman"/>
          <w:b/>
          <w:sz w:val="28"/>
          <w:szCs w:val="28"/>
          <w:lang w:val="en-US"/>
        </w:rPr>
      </w:pPr>
    </w:p>
    <w:p w:rsidR="00B10F2A" w:rsidRPr="00D95418" w:rsidRDefault="00B10F2A" w:rsidP="00B10F2A">
      <w:pPr>
        <w:rPr>
          <w:rFonts w:ascii="Times New Roman" w:hAnsi="Times New Roman" w:cs="Times New Roman"/>
          <w:b/>
          <w:sz w:val="28"/>
          <w:szCs w:val="28"/>
          <w:lang w:val="en-US"/>
        </w:rPr>
      </w:pPr>
    </w:p>
    <w:p w:rsidR="007D75B5" w:rsidRPr="00D95418" w:rsidRDefault="005721E2" w:rsidP="00B10F2A">
      <w:pPr>
        <w:jc w:val="center"/>
        <w:rPr>
          <w:rFonts w:ascii="Times New Roman" w:hAnsi="Times New Roman" w:cs="Times New Roman"/>
          <w:b/>
          <w:sz w:val="28"/>
          <w:szCs w:val="28"/>
          <w:lang w:val="en-US"/>
        </w:rPr>
      </w:pPr>
      <w:r w:rsidRPr="00D95418">
        <w:rPr>
          <w:rFonts w:ascii="Times New Roman" w:hAnsi="Times New Roman" w:cs="Times New Roman"/>
          <w:b/>
          <w:sz w:val="28"/>
          <w:szCs w:val="28"/>
          <w:lang w:val="en-US"/>
        </w:rPr>
        <w:t>Methodical instruction for the 3</w:t>
      </w:r>
      <w:r w:rsidRPr="00D95418">
        <w:rPr>
          <w:rFonts w:ascii="Times New Roman" w:hAnsi="Times New Roman" w:cs="Times New Roman"/>
          <w:b/>
          <w:sz w:val="28"/>
          <w:szCs w:val="28"/>
          <w:vertAlign w:val="superscript"/>
          <w:lang w:val="en-US"/>
        </w:rPr>
        <w:t>rd</w:t>
      </w:r>
      <w:r w:rsidRPr="00D95418">
        <w:rPr>
          <w:rFonts w:ascii="Times New Roman" w:hAnsi="Times New Roman" w:cs="Times New Roman"/>
          <w:b/>
          <w:sz w:val="28"/>
          <w:szCs w:val="28"/>
          <w:lang w:val="en-US"/>
        </w:rPr>
        <w:t xml:space="preserve"> course</w:t>
      </w:r>
    </w:p>
    <w:p w:rsidR="00B10F2A" w:rsidRPr="00D95418" w:rsidRDefault="006F3E4D" w:rsidP="005721E2">
      <w:pPr>
        <w:jc w:val="center"/>
        <w:rPr>
          <w:rFonts w:ascii="Times New Roman" w:hAnsi="Times New Roman" w:cs="Times New Roman"/>
          <w:b/>
          <w:sz w:val="28"/>
          <w:szCs w:val="28"/>
          <w:lang w:val="kk-KZ"/>
        </w:rPr>
      </w:pPr>
      <w:r w:rsidRPr="00D95418">
        <w:rPr>
          <w:rFonts w:ascii="Times New Roman" w:hAnsi="Times New Roman" w:cs="Times New Roman"/>
          <w:b/>
          <w:sz w:val="28"/>
          <w:szCs w:val="28"/>
          <w:lang w:val="en-US"/>
        </w:rPr>
        <w:t>For</w:t>
      </w:r>
      <w:r>
        <w:rPr>
          <w:rFonts w:ascii="Times New Roman" w:hAnsi="Times New Roman" w:cs="Times New Roman"/>
          <w:b/>
          <w:sz w:val="28"/>
          <w:szCs w:val="28"/>
          <w:lang w:val="en-US"/>
        </w:rPr>
        <w:t xml:space="preserve"> 5В0718</w:t>
      </w:r>
      <w:r w:rsidRPr="00D95418">
        <w:rPr>
          <w:rFonts w:ascii="Times New Roman" w:hAnsi="Times New Roman" w:cs="Times New Roman"/>
          <w:b/>
          <w:sz w:val="28"/>
          <w:szCs w:val="28"/>
          <w:lang w:val="en-US"/>
        </w:rPr>
        <w:t>00-</w:t>
      </w:r>
      <w:r w:rsidR="007D75B5" w:rsidRPr="00D95418">
        <w:rPr>
          <w:rFonts w:ascii="Times New Roman" w:hAnsi="Times New Roman" w:cs="Times New Roman"/>
          <w:b/>
          <w:sz w:val="28"/>
          <w:szCs w:val="28"/>
          <w:lang w:val="kk-KZ"/>
        </w:rPr>
        <w:t xml:space="preserve">« </w:t>
      </w:r>
      <w:r>
        <w:rPr>
          <w:rFonts w:ascii="Times New Roman" w:hAnsi="Times New Roman" w:cs="Times New Roman"/>
          <w:b/>
          <w:sz w:val="28"/>
          <w:szCs w:val="28"/>
          <w:lang w:val="en-US"/>
        </w:rPr>
        <w:t>Electrical engineering</w:t>
      </w:r>
      <w:r w:rsidR="007D75B5" w:rsidRPr="00D95418">
        <w:rPr>
          <w:rFonts w:ascii="Times New Roman" w:hAnsi="Times New Roman" w:cs="Times New Roman"/>
          <w:b/>
          <w:sz w:val="28"/>
          <w:szCs w:val="28"/>
          <w:lang w:val="kk-KZ"/>
        </w:rPr>
        <w:t xml:space="preserve">» </w:t>
      </w:r>
    </w:p>
    <w:p w:rsidR="00B10F2A" w:rsidRPr="00D95418" w:rsidRDefault="00B10F2A" w:rsidP="00B10F2A">
      <w:pPr>
        <w:jc w:val="center"/>
        <w:rPr>
          <w:rFonts w:ascii="Times New Roman" w:hAnsi="Times New Roman" w:cs="Times New Roman"/>
          <w:b/>
          <w:sz w:val="28"/>
          <w:szCs w:val="28"/>
          <w:lang w:val="en-US"/>
        </w:rPr>
      </w:pPr>
    </w:p>
    <w:p w:rsidR="00B10F2A" w:rsidRPr="00D95418" w:rsidRDefault="00B10F2A" w:rsidP="00B10F2A">
      <w:pPr>
        <w:jc w:val="center"/>
        <w:rPr>
          <w:rFonts w:ascii="Times New Roman" w:hAnsi="Times New Roman" w:cs="Times New Roman"/>
          <w:b/>
          <w:sz w:val="28"/>
          <w:szCs w:val="28"/>
          <w:lang w:val="en-US"/>
        </w:rPr>
      </w:pPr>
      <w:r w:rsidRPr="00D95418">
        <w:rPr>
          <w:rFonts w:ascii="Times New Roman" w:hAnsi="Times New Roman" w:cs="Times New Roman"/>
          <w:b/>
          <w:sz w:val="28"/>
          <w:szCs w:val="28"/>
          <w:lang w:val="en-US"/>
        </w:rPr>
        <w:t>Form of study: full-time</w:t>
      </w:r>
    </w:p>
    <w:p w:rsidR="00B10F2A" w:rsidRPr="00D95418" w:rsidRDefault="00B10F2A" w:rsidP="00B10F2A">
      <w:pPr>
        <w:jc w:val="center"/>
        <w:rPr>
          <w:rFonts w:ascii="Times New Roman" w:hAnsi="Times New Roman" w:cs="Times New Roman"/>
          <w:b/>
          <w:sz w:val="28"/>
          <w:szCs w:val="28"/>
          <w:lang w:val="en-US"/>
        </w:rPr>
      </w:pPr>
    </w:p>
    <w:p w:rsidR="00B10F2A" w:rsidRPr="00D95418" w:rsidRDefault="00B10F2A" w:rsidP="00B10F2A">
      <w:pPr>
        <w:rPr>
          <w:rFonts w:ascii="Times New Roman" w:hAnsi="Times New Roman" w:cs="Times New Roman"/>
          <w:b/>
          <w:sz w:val="28"/>
          <w:szCs w:val="28"/>
          <w:lang w:val="en-US"/>
        </w:rPr>
      </w:pPr>
    </w:p>
    <w:p w:rsidR="00B10F2A" w:rsidRPr="00D95418" w:rsidRDefault="00B10F2A" w:rsidP="00B10F2A">
      <w:pPr>
        <w:rPr>
          <w:rFonts w:ascii="Times New Roman" w:hAnsi="Times New Roman" w:cs="Times New Roman"/>
          <w:b/>
          <w:sz w:val="28"/>
          <w:szCs w:val="28"/>
          <w:lang w:val="en-US"/>
        </w:rPr>
      </w:pPr>
    </w:p>
    <w:p w:rsidR="00B10F2A" w:rsidRPr="00D95418" w:rsidRDefault="00B10F2A" w:rsidP="00B10F2A">
      <w:pPr>
        <w:rPr>
          <w:rFonts w:ascii="Times New Roman" w:hAnsi="Times New Roman" w:cs="Times New Roman"/>
          <w:b/>
          <w:sz w:val="28"/>
          <w:szCs w:val="28"/>
          <w:lang w:val="en-US"/>
        </w:rPr>
      </w:pPr>
    </w:p>
    <w:p w:rsidR="00B10F2A" w:rsidRPr="00D95418" w:rsidRDefault="00B10F2A" w:rsidP="00B10F2A">
      <w:pPr>
        <w:rPr>
          <w:rFonts w:ascii="Times New Roman" w:hAnsi="Times New Roman" w:cs="Times New Roman"/>
          <w:b/>
          <w:sz w:val="28"/>
          <w:szCs w:val="28"/>
          <w:lang w:val="en-US"/>
        </w:rPr>
      </w:pPr>
    </w:p>
    <w:p w:rsidR="00B10F2A" w:rsidRPr="00D95418" w:rsidRDefault="00B10F2A" w:rsidP="00B10F2A">
      <w:pPr>
        <w:jc w:val="center"/>
        <w:rPr>
          <w:rFonts w:ascii="Times New Roman" w:hAnsi="Times New Roman" w:cs="Times New Roman"/>
          <w:b/>
          <w:sz w:val="28"/>
          <w:szCs w:val="28"/>
          <w:lang w:val="en-US"/>
        </w:rPr>
      </w:pPr>
    </w:p>
    <w:p w:rsidR="00B10F2A" w:rsidRPr="00D95418" w:rsidRDefault="00B10F2A" w:rsidP="00B10F2A">
      <w:pPr>
        <w:jc w:val="center"/>
        <w:rPr>
          <w:rFonts w:ascii="Times New Roman" w:hAnsi="Times New Roman" w:cs="Times New Roman"/>
          <w:b/>
          <w:sz w:val="28"/>
          <w:szCs w:val="28"/>
          <w:lang w:val="en-US"/>
        </w:rPr>
      </w:pPr>
    </w:p>
    <w:p w:rsidR="00B10F2A" w:rsidRPr="00D95418" w:rsidRDefault="00B10F2A" w:rsidP="00B10F2A">
      <w:pPr>
        <w:jc w:val="center"/>
        <w:rPr>
          <w:rFonts w:ascii="Times New Roman" w:hAnsi="Times New Roman" w:cs="Times New Roman"/>
          <w:b/>
          <w:sz w:val="28"/>
          <w:szCs w:val="28"/>
          <w:lang w:val="en-US"/>
        </w:rPr>
      </w:pPr>
    </w:p>
    <w:p w:rsidR="00B10F2A" w:rsidRPr="00D95418" w:rsidRDefault="00B10F2A" w:rsidP="00B10F2A">
      <w:pPr>
        <w:jc w:val="center"/>
        <w:rPr>
          <w:rFonts w:ascii="Times New Roman" w:hAnsi="Times New Roman" w:cs="Times New Roman"/>
          <w:b/>
          <w:sz w:val="28"/>
          <w:szCs w:val="28"/>
          <w:lang w:val="en-US"/>
        </w:rPr>
      </w:pPr>
    </w:p>
    <w:p w:rsidR="00B10F2A" w:rsidRPr="00D95418" w:rsidRDefault="00F379D8" w:rsidP="00FB3B59">
      <w:pPr>
        <w:jc w:val="center"/>
        <w:rPr>
          <w:rFonts w:ascii="Times New Roman" w:hAnsi="Times New Roman" w:cs="Times New Roman"/>
          <w:b/>
          <w:sz w:val="28"/>
          <w:szCs w:val="28"/>
          <w:lang w:val="en-US"/>
        </w:rPr>
      </w:pPr>
      <w:r>
        <w:rPr>
          <w:rFonts w:ascii="Times New Roman" w:hAnsi="Times New Roman" w:cs="Times New Roman"/>
          <w:b/>
          <w:noProof/>
          <w:sz w:val="28"/>
          <w:szCs w:val="28"/>
        </w:rPr>
        <w:pict>
          <v:rect id="_x0000_s1026" style="position:absolute;left:0;text-align:left;margin-left:223.1pt;margin-top:34.85pt;width:47.2pt;height:47.2pt;z-index:251658240" strokecolor="white [3212]"/>
        </w:pict>
      </w:r>
      <w:r w:rsidR="006F3E4D">
        <w:rPr>
          <w:rFonts w:ascii="Times New Roman" w:hAnsi="Times New Roman" w:cs="Times New Roman"/>
          <w:b/>
          <w:sz w:val="28"/>
          <w:szCs w:val="28"/>
          <w:lang w:val="en-US"/>
        </w:rPr>
        <w:t>Shymkent – 2017</w:t>
      </w:r>
    </w:p>
    <w:p w:rsidR="005721E2" w:rsidRPr="00D95418" w:rsidRDefault="005721E2" w:rsidP="00B10F2A">
      <w:pPr>
        <w:rPr>
          <w:rFonts w:ascii="Times New Roman" w:hAnsi="Times New Roman" w:cs="Times New Roman"/>
          <w:sz w:val="28"/>
          <w:szCs w:val="28"/>
          <w:lang w:val="en-US"/>
        </w:rPr>
      </w:pPr>
    </w:p>
    <w:p w:rsidR="00B10F2A" w:rsidRPr="00D95418" w:rsidRDefault="00B10F2A" w:rsidP="00B10F2A">
      <w:pPr>
        <w:rPr>
          <w:rFonts w:ascii="Times New Roman" w:hAnsi="Times New Roman" w:cs="Times New Roman"/>
          <w:sz w:val="28"/>
          <w:szCs w:val="28"/>
          <w:lang w:val="en-US"/>
        </w:rPr>
      </w:pPr>
      <w:r w:rsidRPr="00D95418">
        <w:rPr>
          <w:rFonts w:ascii="Times New Roman" w:hAnsi="Times New Roman" w:cs="Times New Roman"/>
          <w:sz w:val="28"/>
          <w:szCs w:val="28"/>
          <w:lang w:val="en-US"/>
        </w:rPr>
        <w:t>UDC: 626.81</w:t>
      </w:r>
    </w:p>
    <w:p w:rsidR="007D75B5" w:rsidRPr="00D95418" w:rsidRDefault="00DF2AFE" w:rsidP="007D75B5">
      <w:pPr>
        <w:rPr>
          <w:rFonts w:ascii="Times New Roman" w:hAnsi="Times New Roman" w:cs="Times New Roman"/>
          <w:sz w:val="28"/>
          <w:szCs w:val="28"/>
          <w:lang w:val="en-US"/>
        </w:rPr>
      </w:pPr>
      <w:r w:rsidRPr="00D95418">
        <w:rPr>
          <w:rFonts w:ascii="Times New Roman" w:hAnsi="Times New Roman" w:cs="Times New Roman"/>
          <w:sz w:val="28"/>
          <w:szCs w:val="28"/>
          <w:lang w:val="en-US"/>
        </w:rPr>
        <w:t>Developed by</w:t>
      </w:r>
      <w:r w:rsidR="006F3E4D">
        <w:rPr>
          <w:rFonts w:ascii="Times New Roman" w:hAnsi="Times New Roman" w:cs="Times New Roman"/>
          <w:sz w:val="28"/>
          <w:szCs w:val="28"/>
          <w:lang w:val="en-US"/>
        </w:rPr>
        <w:t xml:space="preserve"> Baidabekova M.S</w:t>
      </w:r>
      <w:r w:rsidR="00F376C4" w:rsidRPr="00D95418">
        <w:rPr>
          <w:rFonts w:ascii="Times New Roman" w:hAnsi="Times New Roman" w:cs="Times New Roman"/>
          <w:sz w:val="28"/>
          <w:szCs w:val="28"/>
          <w:lang w:val="en-US"/>
        </w:rPr>
        <w:t>.</w:t>
      </w:r>
    </w:p>
    <w:p w:rsidR="0018356F" w:rsidRPr="00D95418" w:rsidRDefault="0018356F" w:rsidP="0018356F">
      <w:pPr>
        <w:rPr>
          <w:rFonts w:ascii="Times New Roman" w:hAnsi="Times New Roman" w:cs="Times New Roman"/>
          <w:b/>
          <w:sz w:val="28"/>
          <w:szCs w:val="28"/>
          <w:lang w:val="en-US"/>
        </w:rPr>
      </w:pPr>
      <w:r w:rsidRPr="00D95418">
        <w:rPr>
          <w:rFonts w:ascii="Times New Roman" w:hAnsi="Times New Roman" w:cs="Times New Roman"/>
          <w:b/>
          <w:sz w:val="28"/>
          <w:szCs w:val="28"/>
          <w:lang w:val="en-US"/>
        </w:rPr>
        <w:t>Methodical instruction for the 3</w:t>
      </w:r>
      <w:r w:rsidRPr="00D95418">
        <w:rPr>
          <w:rFonts w:ascii="Times New Roman" w:hAnsi="Times New Roman" w:cs="Times New Roman"/>
          <w:b/>
          <w:sz w:val="28"/>
          <w:szCs w:val="28"/>
          <w:vertAlign w:val="superscript"/>
          <w:lang w:val="en-US"/>
        </w:rPr>
        <w:t>rd</w:t>
      </w:r>
      <w:r w:rsidRPr="00D95418">
        <w:rPr>
          <w:rFonts w:ascii="Times New Roman" w:hAnsi="Times New Roman" w:cs="Times New Roman"/>
          <w:b/>
          <w:sz w:val="28"/>
          <w:szCs w:val="28"/>
          <w:lang w:val="en-US"/>
        </w:rPr>
        <w:t xml:space="preserve"> course</w:t>
      </w:r>
    </w:p>
    <w:p w:rsidR="00B10F2A" w:rsidRPr="00D95418" w:rsidRDefault="00B10F2A" w:rsidP="00B10F2A">
      <w:pPr>
        <w:rPr>
          <w:rFonts w:ascii="Times New Roman" w:hAnsi="Times New Roman" w:cs="Times New Roman"/>
          <w:sz w:val="28"/>
          <w:szCs w:val="28"/>
          <w:lang w:val="en-US"/>
        </w:rPr>
      </w:pPr>
      <w:r w:rsidRPr="00D95418">
        <w:rPr>
          <w:rFonts w:ascii="Times New Roman" w:hAnsi="Times New Roman" w:cs="Times New Roman"/>
          <w:sz w:val="28"/>
          <w:szCs w:val="28"/>
          <w:lang w:val="en-US"/>
        </w:rPr>
        <w:t>Shymkent: M.Auezov South K</w:t>
      </w:r>
      <w:r w:rsidR="0016102C" w:rsidRPr="00D95418">
        <w:rPr>
          <w:rFonts w:ascii="Times New Roman" w:hAnsi="Times New Roman" w:cs="Times New Roman"/>
          <w:sz w:val="28"/>
          <w:szCs w:val="28"/>
          <w:lang w:val="en-US"/>
        </w:rPr>
        <w:t>azakhstan State University, 2016</w:t>
      </w:r>
      <w:r w:rsidR="0018356F" w:rsidRPr="00D95418">
        <w:rPr>
          <w:rFonts w:ascii="Times New Roman" w:hAnsi="Times New Roman" w:cs="Times New Roman"/>
          <w:sz w:val="28"/>
          <w:szCs w:val="28"/>
          <w:lang w:val="en-US"/>
        </w:rPr>
        <w:t>- 80</w:t>
      </w:r>
      <w:r w:rsidRPr="00D95418">
        <w:rPr>
          <w:rFonts w:ascii="Times New Roman" w:hAnsi="Times New Roman" w:cs="Times New Roman"/>
          <w:sz w:val="28"/>
          <w:szCs w:val="28"/>
          <w:lang w:val="en-US"/>
        </w:rPr>
        <w:t xml:space="preserve"> pp.</w:t>
      </w:r>
    </w:p>
    <w:p w:rsidR="00B10F2A" w:rsidRPr="00D95418" w:rsidRDefault="0018356F" w:rsidP="00B10F2A">
      <w:pPr>
        <w:rPr>
          <w:rFonts w:ascii="Times New Roman" w:hAnsi="Times New Roman" w:cs="Times New Roman"/>
          <w:b/>
          <w:sz w:val="28"/>
          <w:szCs w:val="28"/>
          <w:lang w:val="en-US"/>
        </w:rPr>
      </w:pPr>
      <w:r w:rsidRPr="00D95418">
        <w:rPr>
          <w:rFonts w:ascii="Times New Roman" w:hAnsi="Times New Roman" w:cs="Times New Roman"/>
          <w:sz w:val="28"/>
          <w:szCs w:val="28"/>
          <w:lang w:val="en-US"/>
        </w:rPr>
        <w:t>Methodical instruction</w:t>
      </w:r>
      <w:r w:rsidR="006F3E4D">
        <w:rPr>
          <w:rFonts w:ascii="Times New Roman" w:hAnsi="Times New Roman" w:cs="Times New Roman"/>
          <w:sz w:val="28"/>
          <w:szCs w:val="28"/>
          <w:lang w:val="en-US"/>
        </w:rPr>
        <w:t xml:space="preserve"> for students of the third </w:t>
      </w:r>
      <w:r w:rsidR="00B10F2A" w:rsidRPr="00D95418">
        <w:rPr>
          <w:rFonts w:ascii="Times New Roman" w:hAnsi="Times New Roman" w:cs="Times New Roman"/>
          <w:sz w:val="28"/>
          <w:szCs w:val="28"/>
          <w:lang w:val="en-US"/>
        </w:rPr>
        <w:t>course «</w:t>
      </w:r>
      <w:r w:rsidRPr="00D95418">
        <w:rPr>
          <w:rFonts w:ascii="Times New Roman" w:hAnsi="Times New Roman" w:cs="Times New Roman"/>
          <w:sz w:val="28"/>
          <w:szCs w:val="28"/>
          <w:lang w:val="en-US"/>
        </w:rPr>
        <w:t>Methodical instruction for the 3</w:t>
      </w:r>
      <w:r w:rsidRPr="00D95418">
        <w:rPr>
          <w:rFonts w:ascii="Times New Roman" w:hAnsi="Times New Roman" w:cs="Times New Roman"/>
          <w:sz w:val="28"/>
          <w:szCs w:val="28"/>
          <w:vertAlign w:val="superscript"/>
          <w:lang w:val="en-US"/>
        </w:rPr>
        <w:t>rd</w:t>
      </w:r>
      <w:r w:rsidRPr="00D95418">
        <w:rPr>
          <w:rFonts w:ascii="Times New Roman" w:hAnsi="Times New Roman" w:cs="Times New Roman"/>
          <w:sz w:val="28"/>
          <w:szCs w:val="28"/>
          <w:lang w:val="en-US"/>
        </w:rPr>
        <w:t xml:space="preserve"> course</w:t>
      </w:r>
      <w:r w:rsidR="00EB398B" w:rsidRPr="00D95418">
        <w:rPr>
          <w:rFonts w:ascii="Times New Roman" w:hAnsi="Times New Roman" w:cs="Times New Roman"/>
          <w:sz w:val="28"/>
          <w:szCs w:val="28"/>
          <w:lang w:val="kk-KZ"/>
        </w:rPr>
        <w:t>»</w:t>
      </w:r>
      <w:r w:rsidR="00B10F2A" w:rsidRPr="00D95418">
        <w:rPr>
          <w:rFonts w:ascii="Times New Roman" w:hAnsi="Times New Roman" w:cs="Times New Roman"/>
          <w:sz w:val="28"/>
          <w:szCs w:val="28"/>
          <w:lang w:val="en-US"/>
        </w:rPr>
        <w:t xml:space="preserve">is developed in accordance with the requirements of State Educational Standards for specialties and curriculum of the given discipline. This </w:t>
      </w:r>
      <w:r w:rsidRPr="00D95418">
        <w:rPr>
          <w:rFonts w:ascii="Times New Roman" w:hAnsi="Times New Roman" w:cs="Times New Roman"/>
          <w:sz w:val="28"/>
          <w:szCs w:val="28"/>
          <w:lang w:val="en-US"/>
        </w:rPr>
        <w:t>Methodical instruction</w:t>
      </w:r>
      <w:r w:rsidR="006F3E4D">
        <w:rPr>
          <w:rFonts w:ascii="Times New Roman" w:hAnsi="Times New Roman" w:cs="Times New Roman"/>
          <w:sz w:val="28"/>
          <w:szCs w:val="28"/>
          <w:lang w:val="en-US"/>
        </w:rPr>
        <w:t xml:space="preserve"> </w:t>
      </w:r>
      <w:r w:rsidRPr="00D95418">
        <w:rPr>
          <w:rFonts w:ascii="Times New Roman" w:hAnsi="Times New Roman" w:cs="Times New Roman"/>
          <w:sz w:val="28"/>
          <w:szCs w:val="28"/>
          <w:lang w:val="en-US"/>
        </w:rPr>
        <w:t>comprises</w:t>
      </w:r>
      <w:r w:rsidR="00B10F2A" w:rsidRPr="00D95418">
        <w:rPr>
          <w:rFonts w:ascii="Times New Roman" w:hAnsi="Times New Roman" w:cs="Times New Roman"/>
          <w:sz w:val="28"/>
          <w:szCs w:val="28"/>
          <w:lang w:val="en-US"/>
        </w:rPr>
        <w:t xml:space="preserve"> all necessary data on performance of the course themes. </w:t>
      </w:r>
    </w:p>
    <w:p w:rsidR="00B10F2A" w:rsidRPr="00D95418" w:rsidRDefault="00B10F2A" w:rsidP="00B10F2A">
      <w:pPr>
        <w:rPr>
          <w:rFonts w:ascii="Times New Roman" w:hAnsi="Times New Roman" w:cs="Times New Roman"/>
          <w:sz w:val="28"/>
          <w:szCs w:val="28"/>
          <w:lang w:val="en-US"/>
        </w:rPr>
      </w:pPr>
      <w:r w:rsidRPr="00D95418">
        <w:rPr>
          <w:rFonts w:ascii="Times New Roman" w:hAnsi="Times New Roman" w:cs="Times New Roman"/>
          <w:sz w:val="28"/>
          <w:szCs w:val="28"/>
          <w:lang w:val="en-US"/>
        </w:rPr>
        <w:t xml:space="preserve">Reviewer:         </w:t>
      </w:r>
    </w:p>
    <w:p w:rsidR="00B10F2A" w:rsidRPr="00D95418" w:rsidRDefault="0018356F" w:rsidP="00B10F2A">
      <w:pPr>
        <w:rPr>
          <w:rFonts w:ascii="Times New Roman" w:hAnsi="Times New Roman" w:cs="Times New Roman"/>
          <w:sz w:val="28"/>
          <w:szCs w:val="28"/>
          <w:lang w:val="en-US"/>
        </w:rPr>
      </w:pPr>
      <w:r w:rsidRPr="00D95418">
        <w:rPr>
          <w:rFonts w:ascii="Times New Roman" w:hAnsi="Times New Roman" w:cs="Times New Roman"/>
          <w:sz w:val="28"/>
          <w:szCs w:val="28"/>
          <w:lang w:val="en-US"/>
        </w:rPr>
        <w:t>- A.A. Suyberdieva- Candidate of Pedago</w:t>
      </w:r>
      <w:r w:rsidR="00B10F2A" w:rsidRPr="00D95418">
        <w:rPr>
          <w:rFonts w:ascii="Times New Roman" w:hAnsi="Times New Roman" w:cs="Times New Roman"/>
          <w:sz w:val="28"/>
          <w:szCs w:val="28"/>
          <w:lang w:val="en-US"/>
        </w:rPr>
        <w:t>gical Sciences, Department of</w:t>
      </w:r>
      <w:r w:rsidRPr="00D95418">
        <w:rPr>
          <w:rFonts w:ascii="Times New Roman" w:eastAsia="Times New Roman" w:hAnsi="Times New Roman" w:cs="Times New Roman"/>
          <w:sz w:val="28"/>
          <w:szCs w:val="28"/>
          <w:lang w:val="en-US"/>
        </w:rPr>
        <w:t xml:space="preserve">English </w:t>
      </w:r>
      <w:r w:rsidR="006F3E4D" w:rsidRPr="00D95418">
        <w:rPr>
          <w:rFonts w:ascii="Times New Roman" w:eastAsia="Times New Roman" w:hAnsi="Times New Roman" w:cs="Times New Roman"/>
          <w:sz w:val="28"/>
          <w:szCs w:val="28"/>
          <w:lang w:val="en-US"/>
        </w:rPr>
        <w:t>linguistics</w:t>
      </w:r>
      <w:r w:rsidR="006F3E4D" w:rsidRPr="00D95418">
        <w:rPr>
          <w:rFonts w:ascii="Times New Roman" w:hAnsi="Times New Roman" w:cs="Times New Roman"/>
          <w:sz w:val="28"/>
          <w:szCs w:val="28"/>
          <w:lang w:val="en-US"/>
        </w:rPr>
        <w:t>,</w:t>
      </w:r>
      <w:r w:rsidR="00B10F2A" w:rsidRPr="00D95418">
        <w:rPr>
          <w:rFonts w:ascii="Times New Roman" w:hAnsi="Times New Roman" w:cs="Times New Roman"/>
          <w:sz w:val="28"/>
          <w:szCs w:val="28"/>
          <w:lang w:val="en-US"/>
        </w:rPr>
        <w:t xml:space="preserve"> M. Auezov South Kazakhstan State University. </w:t>
      </w:r>
    </w:p>
    <w:p w:rsidR="00B10F2A" w:rsidRPr="00D95418" w:rsidRDefault="0018356F" w:rsidP="00B10F2A">
      <w:pPr>
        <w:rPr>
          <w:rFonts w:ascii="Times New Roman" w:hAnsi="Times New Roman" w:cs="Times New Roman"/>
          <w:b/>
          <w:sz w:val="28"/>
          <w:szCs w:val="28"/>
          <w:lang w:val="en-US"/>
        </w:rPr>
      </w:pPr>
      <w:r w:rsidRPr="00D95418">
        <w:rPr>
          <w:rFonts w:ascii="Times New Roman" w:hAnsi="Times New Roman" w:cs="Times New Roman"/>
          <w:sz w:val="28"/>
          <w:szCs w:val="28"/>
          <w:lang w:val="en-US"/>
        </w:rPr>
        <w:t>Methodical instruction</w:t>
      </w:r>
      <w:r w:rsidR="00B10F2A" w:rsidRPr="00D95418">
        <w:rPr>
          <w:rFonts w:ascii="Times New Roman" w:hAnsi="Times New Roman" w:cs="Times New Roman"/>
          <w:sz w:val="28"/>
          <w:szCs w:val="28"/>
          <w:lang w:val="en-US"/>
        </w:rPr>
        <w:t xml:space="preserve"> for the students of the first course </w:t>
      </w:r>
      <w:r w:rsidR="00EB398B" w:rsidRPr="00D95418">
        <w:rPr>
          <w:rFonts w:ascii="Times New Roman" w:hAnsi="Times New Roman" w:cs="Times New Roman"/>
          <w:sz w:val="28"/>
          <w:szCs w:val="28"/>
          <w:lang w:val="en-US"/>
        </w:rPr>
        <w:t>«</w:t>
      </w:r>
      <w:r w:rsidRPr="00D95418">
        <w:rPr>
          <w:rFonts w:ascii="Times New Roman" w:hAnsi="Times New Roman" w:cs="Times New Roman"/>
          <w:sz w:val="28"/>
          <w:szCs w:val="28"/>
          <w:lang w:val="en-US"/>
        </w:rPr>
        <w:t>Methodical instruction for the 3</w:t>
      </w:r>
      <w:r w:rsidRPr="00D95418">
        <w:rPr>
          <w:rFonts w:ascii="Times New Roman" w:hAnsi="Times New Roman" w:cs="Times New Roman"/>
          <w:sz w:val="28"/>
          <w:szCs w:val="28"/>
          <w:vertAlign w:val="superscript"/>
          <w:lang w:val="en-US"/>
        </w:rPr>
        <w:t>rd</w:t>
      </w:r>
      <w:r w:rsidRPr="00D95418">
        <w:rPr>
          <w:rFonts w:ascii="Times New Roman" w:hAnsi="Times New Roman" w:cs="Times New Roman"/>
          <w:sz w:val="28"/>
          <w:szCs w:val="28"/>
          <w:lang w:val="en-US"/>
        </w:rPr>
        <w:t xml:space="preserve"> course</w:t>
      </w:r>
      <w:r w:rsidR="00B10F2A" w:rsidRPr="00D95418">
        <w:rPr>
          <w:rFonts w:ascii="Times New Roman" w:hAnsi="Times New Roman" w:cs="Times New Roman"/>
          <w:sz w:val="28"/>
          <w:szCs w:val="28"/>
          <w:lang w:val="kk-KZ"/>
        </w:rPr>
        <w:t>»</w:t>
      </w:r>
      <w:r w:rsidR="00B10F2A" w:rsidRPr="00D95418">
        <w:rPr>
          <w:rFonts w:ascii="Times New Roman" w:hAnsi="Times New Roman" w:cs="Times New Roman"/>
          <w:sz w:val="28"/>
          <w:szCs w:val="28"/>
          <w:lang w:val="en-US"/>
        </w:rPr>
        <w:t xml:space="preserve"> is discussed and recommended for publication at the meeting of the Chair of foreign languages for Technical specialties (Minutes №</w:t>
      </w:r>
      <w:r w:rsidR="006F3E4D">
        <w:rPr>
          <w:rFonts w:ascii="Times New Roman" w:hAnsi="Times New Roman" w:cs="Times New Roman"/>
          <w:sz w:val="28"/>
          <w:szCs w:val="28"/>
          <w:lang w:val="en-US"/>
        </w:rPr>
        <w:t xml:space="preserve">             2017</w:t>
      </w:r>
      <w:r w:rsidR="00B10F2A" w:rsidRPr="00D95418">
        <w:rPr>
          <w:rFonts w:ascii="Times New Roman" w:hAnsi="Times New Roman" w:cs="Times New Roman"/>
          <w:sz w:val="28"/>
          <w:szCs w:val="28"/>
          <w:lang w:val="en-US"/>
        </w:rPr>
        <w:t xml:space="preserve">) and at the </w:t>
      </w:r>
      <w:r w:rsidR="00300353" w:rsidRPr="00D95418">
        <w:rPr>
          <w:rFonts w:ascii="Times New Roman" w:hAnsi="Times New Roman" w:cs="Times New Roman"/>
          <w:sz w:val="28"/>
          <w:szCs w:val="28"/>
          <w:lang w:val="en-US"/>
        </w:rPr>
        <w:t>Committee on innovational technologies of training and Methodical provision of higher school “Information Techno</w:t>
      </w:r>
      <w:r w:rsidR="0016102C" w:rsidRPr="00D95418">
        <w:rPr>
          <w:rFonts w:ascii="Times New Roman" w:hAnsi="Times New Roman" w:cs="Times New Roman"/>
          <w:sz w:val="28"/>
          <w:szCs w:val="28"/>
          <w:lang w:val="en-US"/>
        </w:rPr>
        <w:t>logies and Energetics”</w:t>
      </w:r>
      <w:r w:rsidR="00B10F2A" w:rsidRPr="00D95418">
        <w:rPr>
          <w:rFonts w:ascii="Times New Roman" w:hAnsi="Times New Roman" w:cs="Times New Roman"/>
          <w:sz w:val="28"/>
          <w:szCs w:val="28"/>
          <w:lang w:val="en-US"/>
        </w:rPr>
        <w:t xml:space="preserve">(Minutes </w:t>
      </w:r>
      <w:r w:rsidR="00300353" w:rsidRPr="00D95418">
        <w:rPr>
          <w:rFonts w:ascii="Times New Roman" w:hAnsi="Times New Roman" w:cs="Times New Roman"/>
          <w:sz w:val="28"/>
          <w:szCs w:val="28"/>
          <w:lang w:val="en-US"/>
        </w:rPr>
        <w:t>№</w:t>
      </w:r>
      <w:r w:rsidR="006F3E4D">
        <w:rPr>
          <w:rFonts w:ascii="Times New Roman" w:hAnsi="Times New Roman" w:cs="Times New Roman"/>
          <w:sz w:val="28"/>
          <w:szCs w:val="28"/>
          <w:lang w:val="en-US"/>
        </w:rPr>
        <w:t xml:space="preserve">           </w:t>
      </w:r>
      <w:r w:rsidR="00563604" w:rsidRPr="00D95418">
        <w:rPr>
          <w:rFonts w:ascii="Times New Roman" w:hAnsi="Times New Roman" w:cs="Times New Roman"/>
          <w:sz w:val="28"/>
          <w:szCs w:val="28"/>
          <w:lang w:val="en-US"/>
        </w:rPr>
        <w:t>201</w:t>
      </w:r>
      <w:r w:rsidR="006F3E4D">
        <w:rPr>
          <w:rFonts w:ascii="Times New Roman" w:hAnsi="Times New Roman" w:cs="Times New Roman"/>
          <w:sz w:val="28"/>
          <w:szCs w:val="28"/>
          <w:lang w:val="en-US"/>
        </w:rPr>
        <w:t>7</w:t>
      </w:r>
      <w:r w:rsidR="00B10F2A" w:rsidRPr="00D95418">
        <w:rPr>
          <w:rFonts w:ascii="Times New Roman" w:hAnsi="Times New Roman" w:cs="Times New Roman"/>
          <w:sz w:val="28"/>
          <w:szCs w:val="28"/>
          <w:lang w:val="en-US"/>
        </w:rPr>
        <w:t xml:space="preserve">)  </w:t>
      </w:r>
    </w:p>
    <w:p w:rsidR="00B10F2A" w:rsidRPr="00D95418" w:rsidRDefault="00B10F2A" w:rsidP="00B10F2A">
      <w:pPr>
        <w:rPr>
          <w:rFonts w:ascii="Times New Roman" w:hAnsi="Times New Roman" w:cs="Times New Roman"/>
          <w:sz w:val="28"/>
          <w:szCs w:val="28"/>
          <w:lang w:val="en-US"/>
        </w:rPr>
      </w:pPr>
    </w:p>
    <w:p w:rsidR="005A66C1" w:rsidRPr="00D95418" w:rsidRDefault="005A66C1" w:rsidP="00B10F2A">
      <w:pPr>
        <w:rPr>
          <w:rFonts w:ascii="Times New Roman" w:hAnsi="Times New Roman" w:cs="Times New Roman"/>
          <w:sz w:val="28"/>
          <w:szCs w:val="28"/>
          <w:lang w:val="en-US"/>
        </w:rPr>
      </w:pPr>
    </w:p>
    <w:p w:rsidR="005A66C1" w:rsidRPr="00D95418" w:rsidRDefault="005A66C1" w:rsidP="00B10F2A">
      <w:pPr>
        <w:rPr>
          <w:rFonts w:ascii="Times New Roman" w:hAnsi="Times New Roman" w:cs="Times New Roman"/>
          <w:sz w:val="28"/>
          <w:szCs w:val="28"/>
          <w:lang w:val="en-US"/>
        </w:rPr>
      </w:pPr>
    </w:p>
    <w:p w:rsidR="005A66C1" w:rsidRPr="00D95418" w:rsidRDefault="005A66C1" w:rsidP="00B10F2A">
      <w:pPr>
        <w:rPr>
          <w:rFonts w:ascii="Times New Roman" w:hAnsi="Times New Roman" w:cs="Times New Roman"/>
          <w:sz w:val="28"/>
          <w:szCs w:val="28"/>
          <w:lang w:val="en-US"/>
        </w:rPr>
      </w:pPr>
    </w:p>
    <w:p w:rsidR="005A66C1" w:rsidRPr="00D95418" w:rsidRDefault="005A66C1" w:rsidP="00B10F2A">
      <w:pPr>
        <w:rPr>
          <w:rFonts w:ascii="Times New Roman" w:hAnsi="Times New Roman" w:cs="Times New Roman"/>
          <w:sz w:val="28"/>
          <w:szCs w:val="28"/>
          <w:lang w:val="en-US"/>
        </w:rPr>
      </w:pPr>
    </w:p>
    <w:p w:rsidR="005A66C1" w:rsidRPr="00D95418" w:rsidRDefault="005A66C1" w:rsidP="00B10F2A">
      <w:pPr>
        <w:rPr>
          <w:rFonts w:ascii="Times New Roman" w:hAnsi="Times New Roman" w:cs="Times New Roman"/>
          <w:sz w:val="28"/>
          <w:szCs w:val="28"/>
          <w:lang w:val="en-US"/>
        </w:rPr>
      </w:pPr>
    </w:p>
    <w:p w:rsidR="00B10F2A" w:rsidRPr="00D95418" w:rsidRDefault="00F2447F" w:rsidP="00B10F2A">
      <w:pPr>
        <w:rPr>
          <w:rFonts w:ascii="Times New Roman" w:hAnsi="Times New Roman" w:cs="Times New Roman"/>
          <w:sz w:val="28"/>
          <w:szCs w:val="28"/>
          <w:lang w:val="en-US"/>
        </w:rPr>
      </w:pPr>
      <w:r w:rsidRPr="00D95418">
        <w:rPr>
          <w:rFonts w:ascii="Times New Roman" w:hAnsi="Times New Roman" w:cs="Times New Roman"/>
          <w:sz w:val="28"/>
          <w:szCs w:val="28"/>
          <w:lang w:val="en-US"/>
        </w:rPr>
        <w:t xml:space="preserve">Methodical </w:t>
      </w:r>
      <w:r w:rsidR="006F3E4D" w:rsidRPr="00D95418">
        <w:rPr>
          <w:rFonts w:ascii="Times New Roman" w:hAnsi="Times New Roman" w:cs="Times New Roman"/>
          <w:sz w:val="28"/>
          <w:szCs w:val="28"/>
          <w:lang w:val="en-US"/>
        </w:rPr>
        <w:t>instruction is</w:t>
      </w:r>
      <w:r w:rsidR="00B10F2A" w:rsidRPr="00D95418">
        <w:rPr>
          <w:rFonts w:ascii="Times New Roman" w:hAnsi="Times New Roman" w:cs="Times New Roman"/>
          <w:sz w:val="28"/>
          <w:szCs w:val="28"/>
          <w:lang w:val="en-US"/>
        </w:rPr>
        <w:t xml:space="preserve"> recommended for printing by the Methodical Council of M.Auezov South Kazakhstan State University, M</w:t>
      </w:r>
      <w:r w:rsidR="006F3E4D">
        <w:rPr>
          <w:rFonts w:ascii="Times New Roman" w:hAnsi="Times New Roman" w:cs="Times New Roman"/>
          <w:sz w:val="28"/>
          <w:szCs w:val="28"/>
          <w:lang w:val="en-US"/>
        </w:rPr>
        <w:t>inutes № .____ ___________ 2017</w:t>
      </w:r>
    </w:p>
    <w:p w:rsidR="00B10F2A" w:rsidRPr="00D95418" w:rsidRDefault="00B10F2A" w:rsidP="00B10F2A">
      <w:pPr>
        <w:rPr>
          <w:rFonts w:ascii="Times New Roman" w:hAnsi="Times New Roman" w:cs="Times New Roman"/>
          <w:sz w:val="28"/>
          <w:szCs w:val="28"/>
          <w:lang w:val="en-US"/>
        </w:rPr>
      </w:pPr>
      <w:r w:rsidRPr="00D95418">
        <w:rPr>
          <w:rFonts w:ascii="Times New Roman" w:hAnsi="Times New Roman" w:cs="Times New Roman"/>
          <w:sz w:val="28"/>
          <w:szCs w:val="28"/>
          <w:lang w:val="en-US"/>
        </w:rPr>
        <w:t>© M.Auezov South K</w:t>
      </w:r>
      <w:r w:rsidR="006F3E4D">
        <w:rPr>
          <w:rFonts w:ascii="Times New Roman" w:hAnsi="Times New Roman" w:cs="Times New Roman"/>
          <w:sz w:val="28"/>
          <w:szCs w:val="28"/>
          <w:lang w:val="en-US"/>
        </w:rPr>
        <w:t>azakhstan State University, 2017</w:t>
      </w:r>
    </w:p>
    <w:p w:rsidR="00434EA2" w:rsidRPr="00D95418" w:rsidRDefault="00B10F2A" w:rsidP="00434EA2">
      <w:pPr>
        <w:rPr>
          <w:rFonts w:ascii="Times New Roman" w:hAnsi="Times New Roman" w:cs="Times New Roman"/>
          <w:sz w:val="28"/>
          <w:szCs w:val="28"/>
          <w:lang w:val="en-US"/>
        </w:rPr>
      </w:pPr>
      <w:r w:rsidRPr="00D95418">
        <w:rPr>
          <w:rFonts w:ascii="Times New Roman" w:hAnsi="Times New Roman" w:cs="Times New Roman"/>
          <w:sz w:val="28"/>
          <w:szCs w:val="28"/>
          <w:lang w:val="en-US"/>
        </w:rPr>
        <w:t xml:space="preserve">    Responsible for printing:  </w:t>
      </w:r>
      <w:r w:rsidR="006F3E4D">
        <w:rPr>
          <w:rFonts w:ascii="Times New Roman" w:hAnsi="Times New Roman" w:cs="Times New Roman"/>
          <w:sz w:val="28"/>
          <w:szCs w:val="28"/>
          <w:lang w:val="en-US"/>
        </w:rPr>
        <w:t>Baidabeko</w:t>
      </w:r>
      <w:r w:rsidR="00F376C4" w:rsidRPr="00D95418">
        <w:rPr>
          <w:rFonts w:ascii="Times New Roman" w:hAnsi="Times New Roman" w:cs="Times New Roman"/>
          <w:sz w:val="28"/>
          <w:szCs w:val="28"/>
          <w:lang w:val="en-US"/>
        </w:rPr>
        <w:t>va</w:t>
      </w:r>
      <w:r w:rsidR="006F3E4D">
        <w:rPr>
          <w:rFonts w:ascii="Times New Roman" w:hAnsi="Times New Roman" w:cs="Times New Roman"/>
          <w:sz w:val="28"/>
          <w:szCs w:val="28"/>
          <w:lang w:val="en-US"/>
        </w:rPr>
        <w:t xml:space="preserve"> M.S</w:t>
      </w:r>
      <w:r w:rsidR="00F376C4" w:rsidRPr="00D95418">
        <w:rPr>
          <w:rFonts w:ascii="Times New Roman" w:hAnsi="Times New Roman" w:cs="Times New Roman"/>
          <w:sz w:val="28"/>
          <w:szCs w:val="28"/>
          <w:lang w:val="en-US"/>
        </w:rPr>
        <w:t>.</w:t>
      </w:r>
    </w:p>
    <w:p w:rsidR="00B10F2A" w:rsidRPr="00D95418" w:rsidRDefault="00B10F2A" w:rsidP="00B10F2A">
      <w:pPr>
        <w:rPr>
          <w:rFonts w:ascii="Times New Roman" w:hAnsi="Times New Roman" w:cs="Times New Roman"/>
          <w:sz w:val="28"/>
          <w:szCs w:val="28"/>
          <w:lang w:val="en-US"/>
        </w:rPr>
      </w:pPr>
    </w:p>
    <w:p w:rsidR="00434EA2" w:rsidRPr="00D95418" w:rsidRDefault="00F379D8" w:rsidP="00FB3B59">
      <w:pPr>
        <w:jc w:val="center"/>
        <w:rPr>
          <w:rFonts w:ascii="Times New Roman" w:hAnsi="Times New Roman" w:cs="Times New Roman"/>
          <w:b/>
          <w:sz w:val="28"/>
          <w:szCs w:val="28"/>
          <w:lang w:val="en-US"/>
        </w:rPr>
      </w:pPr>
      <w:r>
        <w:rPr>
          <w:rFonts w:ascii="Times New Roman" w:hAnsi="Times New Roman" w:cs="Times New Roman"/>
          <w:b/>
          <w:noProof/>
          <w:sz w:val="28"/>
          <w:szCs w:val="28"/>
        </w:rPr>
        <w:pict>
          <v:rect id="_x0000_s1027" style="position:absolute;left:0;text-align:left;margin-left:234.3pt;margin-top:10.75pt;width:48.4pt;height:48.45pt;z-index:251659264" strokecolor="white [3212]"/>
        </w:pict>
      </w:r>
    </w:p>
    <w:p w:rsidR="003C25F6" w:rsidRPr="00D95418" w:rsidRDefault="003C25F6" w:rsidP="00FB3B59">
      <w:pPr>
        <w:jc w:val="center"/>
        <w:rPr>
          <w:rFonts w:ascii="Times New Roman" w:hAnsi="Times New Roman" w:cs="Times New Roman"/>
          <w:b/>
          <w:sz w:val="28"/>
          <w:szCs w:val="28"/>
          <w:lang w:val="en-US"/>
        </w:rPr>
      </w:pPr>
      <w:r w:rsidRPr="00D95418">
        <w:rPr>
          <w:rFonts w:ascii="Times New Roman" w:hAnsi="Times New Roman" w:cs="Times New Roman"/>
          <w:b/>
          <w:sz w:val="28"/>
          <w:szCs w:val="28"/>
          <w:lang w:val="en-US"/>
        </w:rPr>
        <w:lastRenderedPageBreak/>
        <w:t>Introduction</w:t>
      </w:r>
    </w:p>
    <w:p w:rsidR="006F3E4D" w:rsidRPr="006F3E4D" w:rsidRDefault="0018356F" w:rsidP="006F3E4D">
      <w:pPr>
        <w:rPr>
          <w:rFonts w:ascii="Times New Roman" w:hAnsi="Times New Roman" w:cs="Times New Roman"/>
          <w:sz w:val="28"/>
          <w:szCs w:val="28"/>
          <w:lang w:val="en-US"/>
        </w:rPr>
      </w:pPr>
      <w:r w:rsidRPr="006F3E4D">
        <w:rPr>
          <w:rFonts w:ascii="Times New Roman" w:hAnsi="Times New Roman" w:cs="Times New Roman"/>
          <w:sz w:val="28"/>
          <w:szCs w:val="28"/>
          <w:lang w:val="en-US"/>
        </w:rPr>
        <w:t xml:space="preserve">          </w:t>
      </w:r>
      <w:r w:rsidR="006F3E4D" w:rsidRPr="006F3E4D">
        <w:rPr>
          <w:rFonts w:ascii="Times New Roman" w:hAnsi="Times New Roman" w:cs="Times New Roman"/>
          <w:sz w:val="28"/>
          <w:szCs w:val="28"/>
          <w:lang w:val="en-US"/>
        </w:rPr>
        <w:t>The Methodical instruction for the students of the 3</w:t>
      </w:r>
      <w:r w:rsidR="006F3E4D" w:rsidRPr="006F3E4D">
        <w:rPr>
          <w:rFonts w:ascii="Times New Roman" w:hAnsi="Times New Roman" w:cs="Times New Roman"/>
          <w:sz w:val="28"/>
          <w:szCs w:val="28"/>
          <w:vertAlign w:val="superscript"/>
          <w:lang w:val="en-US"/>
        </w:rPr>
        <w:t>rd</w:t>
      </w:r>
      <w:r w:rsidR="006F3E4D" w:rsidRPr="006F3E4D">
        <w:rPr>
          <w:rFonts w:ascii="Times New Roman" w:hAnsi="Times New Roman" w:cs="Times New Roman"/>
          <w:sz w:val="28"/>
          <w:szCs w:val="28"/>
          <w:lang w:val="en-US"/>
        </w:rPr>
        <w:t xml:space="preserve">    course of High school </w:t>
      </w:r>
      <w:r w:rsidR="006F3E4D" w:rsidRPr="006F3E4D">
        <w:rPr>
          <w:rFonts w:ascii="Times New Roman" w:hAnsi="Times New Roman" w:cs="Times New Roman"/>
          <w:sz w:val="28"/>
          <w:szCs w:val="28"/>
          <w:lang w:val="kk-KZ"/>
        </w:rPr>
        <w:t>«</w:t>
      </w:r>
      <w:r w:rsidR="006F3E4D" w:rsidRPr="006F3E4D">
        <w:rPr>
          <w:rFonts w:ascii="Times New Roman" w:hAnsi="Times New Roman" w:cs="Times New Roman"/>
          <w:sz w:val="28"/>
          <w:szCs w:val="28"/>
          <w:lang w:val="en-US"/>
        </w:rPr>
        <w:t>Information technologies and Energetics</w:t>
      </w:r>
      <w:r w:rsidR="006F3E4D" w:rsidRPr="006F3E4D">
        <w:rPr>
          <w:rFonts w:ascii="Times New Roman" w:hAnsi="Times New Roman" w:cs="Times New Roman"/>
          <w:sz w:val="28"/>
          <w:szCs w:val="28"/>
          <w:lang w:val="kk-KZ"/>
        </w:rPr>
        <w:t>»</w:t>
      </w:r>
      <w:r w:rsidR="006F3E4D" w:rsidRPr="006F3E4D">
        <w:rPr>
          <w:rFonts w:ascii="Times New Roman" w:hAnsi="Times New Roman" w:cs="Times New Roman"/>
          <w:sz w:val="28"/>
          <w:szCs w:val="28"/>
          <w:lang w:val="en-US"/>
        </w:rPr>
        <w:t xml:space="preserve"> is developed in accordance with the requirements of State Educational Standards for specialties and curriculum of the given discipline. </w:t>
      </w:r>
    </w:p>
    <w:p w:rsidR="006F3E4D" w:rsidRPr="006F3E4D" w:rsidRDefault="006F3E4D" w:rsidP="006F3E4D">
      <w:pPr>
        <w:rPr>
          <w:rFonts w:ascii="Times New Roman" w:hAnsi="Times New Roman" w:cs="Times New Roman"/>
          <w:sz w:val="28"/>
          <w:szCs w:val="28"/>
          <w:lang w:val="en-US"/>
        </w:rPr>
      </w:pPr>
      <w:r w:rsidRPr="006F3E4D">
        <w:rPr>
          <w:rFonts w:ascii="Times New Roman" w:hAnsi="Times New Roman" w:cs="Times New Roman"/>
          <w:sz w:val="28"/>
          <w:szCs w:val="28"/>
          <w:lang w:val="en-US"/>
        </w:rPr>
        <w:t xml:space="preserve">          The Methodical instruction contains the adapted and original texts from the foreign journals and scientific literature, internet materials. The following topics are: Electrical Engineering, An engineering student, Careers in engineering, Applying for a job and Glossary of engineering terms. Texts are provided with exercises designed for the activation of lexical and grammatical material. The choice of exercises and their sequence due to the character of the texts. </w:t>
      </w:r>
    </w:p>
    <w:p w:rsidR="0018356F" w:rsidRPr="00D95418" w:rsidRDefault="0018356F" w:rsidP="0018356F">
      <w:pPr>
        <w:rPr>
          <w:rFonts w:ascii="Times New Roman" w:hAnsi="Times New Roman" w:cs="Times New Roman"/>
          <w:sz w:val="28"/>
          <w:szCs w:val="28"/>
          <w:lang w:val="en-US"/>
        </w:rPr>
      </w:pPr>
      <w:r w:rsidRPr="00D95418">
        <w:rPr>
          <w:rFonts w:ascii="Times New Roman" w:hAnsi="Times New Roman" w:cs="Times New Roman"/>
          <w:sz w:val="28"/>
          <w:szCs w:val="28"/>
          <w:lang w:val="en-US"/>
        </w:rPr>
        <w:t xml:space="preserve">         The Methodical instruction can be used for independent work of students.</w:t>
      </w:r>
    </w:p>
    <w:p w:rsidR="003C25F6" w:rsidRPr="00D95418" w:rsidRDefault="003C25F6" w:rsidP="009E25A9">
      <w:pPr>
        <w:rPr>
          <w:rFonts w:ascii="Times New Roman" w:hAnsi="Times New Roman" w:cs="Times New Roman"/>
          <w:sz w:val="28"/>
          <w:szCs w:val="28"/>
          <w:lang w:val="en-US"/>
        </w:rPr>
      </w:pPr>
    </w:p>
    <w:p w:rsidR="003C25F6" w:rsidRPr="00D95418" w:rsidRDefault="003C25F6" w:rsidP="009E25A9">
      <w:pPr>
        <w:rPr>
          <w:rFonts w:ascii="Times New Roman" w:hAnsi="Times New Roman" w:cs="Times New Roman"/>
          <w:sz w:val="28"/>
          <w:szCs w:val="28"/>
          <w:lang w:val="en-US"/>
        </w:rPr>
      </w:pPr>
    </w:p>
    <w:p w:rsidR="003C25F6" w:rsidRPr="00D95418" w:rsidRDefault="003C25F6" w:rsidP="009E25A9">
      <w:pPr>
        <w:rPr>
          <w:rFonts w:ascii="Times New Roman" w:hAnsi="Times New Roman" w:cs="Times New Roman"/>
          <w:sz w:val="28"/>
          <w:szCs w:val="28"/>
          <w:lang w:val="en-US"/>
        </w:rPr>
      </w:pPr>
    </w:p>
    <w:p w:rsidR="003C25F6" w:rsidRPr="00D95418" w:rsidRDefault="003C25F6" w:rsidP="009E25A9">
      <w:pPr>
        <w:rPr>
          <w:rFonts w:ascii="Times New Roman" w:hAnsi="Times New Roman" w:cs="Times New Roman"/>
          <w:sz w:val="28"/>
          <w:szCs w:val="28"/>
          <w:lang w:val="en-US"/>
        </w:rPr>
      </w:pPr>
    </w:p>
    <w:p w:rsidR="003C25F6" w:rsidRPr="00D95418" w:rsidRDefault="003C25F6" w:rsidP="009E25A9">
      <w:pPr>
        <w:rPr>
          <w:rFonts w:ascii="Times New Roman" w:hAnsi="Times New Roman" w:cs="Times New Roman"/>
          <w:sz w:val="28"/>
          <w:szCs w:val="28"/>
          <w:lang w:val="en-US"/>
        </w:rPr>
      </w:pPr>
    </w:p>
    <w:p w:rsidR="003C25F6" w:rsidRPr="00D95418" w:rsidRDefault="003C25F6" w:rsidP="009E25A9">
      <w:pPr>
        <w:rPr>
          <w:rFonts w:ascii="Times New Roman" w:hAnsi="Times New Roman" w:cs="Times New Roman"/>
          <w:sz w:val="28"/>
          <w:szCs w:val="28"/>
          <w:lang w:val="en-US"/>
        </w:rPr>
      </w:pPr>
    </w:p>
    <w:p w:rsidR="003C25F6" w:rsidRPr="00D95418" w:rsidRDefault="003C25F6" w:rsidP="009E25A9">
      <w:pPr>
        <w:rPr>
          <w:rFonts w:ascii="Times New Roman" w:hAnsi="Times New Roman" w:cs="Times New Roman"/>
          <w:sz w:val="28"/>
          <w:szCs w:val="28"/>
          <w:lang w:val="en-US"/>
        </w:rPr>
      </w:pPr>
    </w:p>
    <w:p w:rsidR="003C25F6" w:rsidRPr="00D95418" w:rsidRDefault="003C25F6" w:rsidP="009E25A9">
      <w:pPr>
        <w:rPr>
          <w:rFonts w:ascii="Times New Roman" w:hAnsi="Times New Roman" w:cs="Times New Roman"/>
          <w:sz w:val="28"/>
          <w:szCs w:val="28"/>
          <w:lang w:val="en-US"/>
        </w:rPr>
      </w:pPr>
    </w:p>
    <w:p w:rsidR="003C25F6" w:rsidRPr="00D95418" w:rsidRDefault="003C25F6" w:rsidP="009E25A9">
      <w:pPr>
        <w:rPr>
          <w:rFonts w:ascii="Times New Roman" w:hAnsi="Times New Roman" w:cs="Times New Roman"/>
          <w:sz w:val="28"/>
          <w:szCs w:val="28"/>
          <w:lang w:val="en-US"/>
        </w:rPr>
      </w:pPr>
    </w:p>
    <w:p w:rsidR="003C25F6" w:rsidRPr="00D95418" w:rsidRDefault="003C25F6" w:rsidP="009E25A9">
      <w:pPr>
        <w:rPr>
          <w:rFonts w:ascii="Times New Roman" w:hAnsi="Times New Roman" w:cs="Times New Roman"/>
          <w:sz w:val="28"/>
          <w:szCs w:val="28"/>
          <w:lang w:val="en-US"/>
        </w:rPr>
      </w:pPr>
    </w:p>
    <w:p w:rsidR="003C25F6" w:rsidRPr="00D95418" w:rsidRDefault="003C25F6" w:rsidP="009E25A9">
      <w:pPr>
        <w:rPr>
          <w:rFonts w:ascii="Times New Roman" w:hAnsi="Times New Roman" w:cs="Times New Roman"/>
          <w:sz w:val="28"/>
          <w:szCs w:val="28"/>
          <w:lang w:val="en-US"/>
        </w:rPr>
      </w:pPr>
    </w:p>
    <w:p w:rsidR="003C25F6" w:rsidRPr="00D95418" w:rsidRDefault="003C25F6" w:rsidP="009E25A9">
      <w:pPr>
        <w:rPr>
          <w:rFonts w:ascii="Times New Roman" w:hAnsi="Times New Roman" w:cs="Times New Roman"/>
          <w:sz w:val="28"/>
          <w:szCs w:val="28"/>
          <w:lang w:val="en-US"/>
        </w:rPr>
      </w:pPr>
    </w:p>
    <w:p w:rsidR="003C25F6" w:rsidRPr="00D95418" w:rsidRDefault="003C25F6" w:rsidP="009E25A9">
      <w:pPr>
        <w:rPr>
          <w:rFonts w:ascii="Times New Roman" w:hAnsi="Times New Roman" w:cs="Times New Roman"/>
          <w:sz w:val="28"/>
          <w:szCs w:val="28"/>
          <w:lang w:val="en-US"/>
        </w:rPr>
      </w:pPr>
    </w:p>
    <w:p w:rsidR="003C25F6" w:rsidRPr="00D95418" w:rsidRDefault="003C25F6" w:rsidP="009E25A9">
      <w:pPr>
        <w:rPr>
          <w:rFonts w:ascii="Times New Roman" w:hAnsi="Times New Roman" w:cs="Times New Roman"/>
          <w:sz w:val="28"/>
          <w:szCs w:val="28"/>
          <w:lang w:val="en-US"/>
        </w:rPr>
      </w:pPr>
    </w:p>
    <w:p w:rsidR="003C25F6" w:rsidRPr="00D95418" w:rsidRDefault="003C25F6" w:rsidP="009E25A9">
      <w:pPr>
        <w:rPr>
          <w:rFonts w:ascii="Times New Roman" w:hAnsi="Times New Roman" w:cs="Times New Roman"/>
          <w:sz w:val="28"/>
          <w:szCs w:val="28"/>
          <w:lang w:val="en-US"/>
        </w:rPr>
      </w:pPr>
    </w:p>
    <w:p w:rsidR="003C25F6" w:rsidRPr="00D95418" w:rsidRDefault="003C25F6" w:rsidP="009E25A9">
      <w:pPr>
        <w:rPr>
          <w:rFonts w:ascii="Times New Roman" w:hAnsi="Times New Roman" w:cs="Times New Roman"/>
          <w:sz w:val="28"/>
          <w:szCs w:val="28"/>
          <w:lang w:val="en-US"/>
        </w:rPr>
      </w:pPr>
    </w:p>
    <w:p w:rsidR="009B5E6C" w:rsidRDefault="009B5E6C" w:rsidP="00CE0BA2">
      <w:pPr>
        <w:rPr>
          <w:rFonts w:ascii="Times New Roman" w:hAnsi="Times New Roman" w:cs="Times New Roman"/>
          <w:b/>
          <w:sz w:val="28"/>
          <w:szCs w:val="28"/>
          <w:lang w:val="en-US"/>
        </w:rPr>
      </w:pPr>
    </w:p>
    <w:p w:rsidR="00CE0BA2" w:rsidRPr="000E5D1F" w:rsidRDefault="006F3E4D" w:rsidP="00CE0BA2">
      <w:pPr>
        <w:rPr>
          <w:rFonts w:ascii="Times New Roman" w:hAnsi="Times New Roman" w:cs="Times New Roman"/>
          <w:b/>
          <w:sz w:val="28"/>
          <w:szCs w:val="28"/>
          <w:lang w:val="en-US"/>
        </w:rPr>
      </w:pPr>
      <w:r>
        <w:rPr>
          <w:rFonts w:ascii="Times New Roman" w:hAnsi="Times New Roman" w:cs="Times New Roman"/>
          <w:b/>
          <w:sz w:val="28"/>
          <w:szCs w:val="28"/>
          <w:lang w:val="en-US"/>
        </w:rPr>
        <w:t>Practical lesson</w:t>
      </w:r>
      <w:r w:rsidR="00CE0BA2" w:rsidRPr="00D95418">
        <w:rPr>
          <w:rFonts w:ascii="Times New Roman" w:hAnsi="Times New Roman" w:cs="Times New Roman"/>
          <w:b/>
          <w:sz w:val="28"/>
          <w:szCs w:val="28"/>
          <w:lang w:val="en-US"/>
        </w:rPr>
        <w:t xml:space="preserve"> 1</w:t>
      </w:r>
    </w:p>
    <w:p w:rsidR="00115AFA" w:rsidRDefault="00115AFA" w:rsidP="00CE0BA2">
      <w:pPr>
        <w:rPr>
          <w:rFonts w:ascii="Times New Roman" w:hAnsi="Times New Roman" w:cs="Times New Roman"/>
          <w:b/>
          <w:sz w:val="28"/>
          <w:szCs w:val="28"/>
          <w:lang w:val="en-US"/>
        </w:rPr>
      </w:pPr>
      <w:r w:rsidRPr="00115AFA">
        <w:rPr>
          <w:rFonts w:ascii="Times New Roman" w:hAnsi="Times New Roman" w:cs="Times New Roman"/>
          <w:b/>
          <w:sz w:val="28"/>
          <w:szCs w:val="28"/>
          <w:lang w:val="en-US"/>
        </w:rPr>
        <w:t>The</w:t>
      </w:r>
      <w:r w:rsidR="001F4E91">
        <w:rPr>
          <w:rFonts w:ascii="Times New Roman" w:hAnsi="Times New Roman" w:cs="Times New Roman"/>
          <w:b/>
          <w:sz w:val="28"/>
          <w:szCs w:val="28"/>
          <w:lang w:val="en-US"/>
        </w:rPr>
        <w:t xml:space="preserve"> theme of the lesson: Electrical</w:t>
      </w:r>
      <w:r w:rsidRPr="00115AFA">
        <w:rPr>
          <w:rFonts w:ascii="Times New Roman" w:hAnsi="Times New Roman" w:cs="Times New Roman"/>
          <w:b/>
          <w:sz w:val="28"/>
          <w:szCs w:val="28"/>
          <w:lang w:val="en-US"/>
        </w:rPr>
        <w:t xml:space="preserve"> engineering</w:t>
      </w:r>
    </w:p>
    <w:p w:rsidR="006F52E0" w:rsidRPr="000E5D1F" w:rsidRDefault="006F52E0" w:rsidP="00C77160">
      <w:pPr>
        <w:rPr>
          <w:rFonts w:ascii="Times New Roman" w:hAnsi="Times New Roman" w:cs="Times New Roman"/>
          <w:sz w:val="28"/>
          <w:szCs w:val="28"/>
          <w:lang w:val="en-US"/>
        </w:rPr>
      </w:pPr>
      <w:r w:rsidRPr="006F52E0">
        <w:rPr>
          <w:rFonts w:ascii="Times New Roman" w:hAnsi="Times New Roman" w:cs="Times New Roman"/>
          <w:b/>
          <w:sz w:val="28"/>
          <w:szCs w:val="28"/>
          <w:lang w:val="en-US"/>
        </w:rPr>
        <w:t>Lesson plan:</w:t>
      </w:r>
      <w:r w:rsidR="00C77160" w:rsidRPr="00C77160">
        <w:rPr>
          <w:lang w:val="en-US"/>
        </w:rPr>
        <w:t xml:space="preserve"> </w:t>
      </w:r>
      <w:r w:rsidR="00C77160" w:rsidRPr="000E5D1F">
        <w:rPr>
          <w:rFonts w:ascii="Times New Roman" w:hAnsi="Times New Roman" w:cs="Times New Roman"/>
          <w:sz w:val="28"/>
          <w:szCs w:val="28"/>
          <w:lang w:val="en-US"/>
        </w:rPr>
        <w:t>to e</w:t>
      </w:r>
      <w:r w:rsidR="00C77160" w:rsidRPr="00DD182A">
        <w:rPr>
          <w:rFonts w:ascii="Times New Roman" w:hAnsi="Times New Roman" w:cs="Times New Roman"/>
          <w:sz w:val="28"/>
          <w:szCs w:val="28"/>
          <w:lang w:val="en-US"/>
        </w:rPr>
        <w:t>xtend voc</w:t>
      </w:r>
      <w:r w:rsidR="00C77160" w:rsidRPr="000E5D1F">
        <w:rPr>
          <w:rFonts w:ascii="Times New Roman" w:hAnsi="Times New Roman" w:cs="Times New Roman"/>
          <w:sz w:val="28"/>
          <w:szCs w:val="28"/>
          <w:lang w:val="en-US"/>
        </w:rPr>
        <w:t xml:space="preserve">abulary from the </w:t>
      </w:r>
      <w:r w:rsidR="00C77160" w:rsidRPr="00DD182A">
        <w:rPr>
          <w:rFonts w:ascii="Times New Roman" w:hAnsi="Times New Roman" w:cs="Times New Roman"/>
          <w:sz w:val="28"/>
          <w:szCs w:val="28"/>
          <w:lang w:val="en-US"/>
        </w:rPr>
        <w:t xml:space="preserve">fields of </w:t>
      </w:r>
      <w:r w:rsidR="00C77160" w:rsidRPr="000E5D1F">
        <w:rPr>
          <w:rFonts w:ascii="Times New Roman" w:hAnsi="Times New Roman" w:cs="Times New Roman"/>
          <w:sz w:val="28"/>
          <w:szCs w:val="28"/>
          <w:lang w:val="en-US"/>
        </w:rPr>
        <w:t>engineering and general technical</w:t>
      </w:r>
      <w:r w:rsidR="00DD182A" w:rsidRPr="000E5D1F">
        <w:rPr>
          <w:rFonts w:ascii="Times New Roman" w:hAnsi="Times New Roman" w:cs="Times New Roman"/>
          <w:sz w:val="28"/>
          <w:szCs w:val="28"/>
          <w:lang w:val="en-US"/>
        </w:rPr>
        <w:t xml:space="preserve"> vocabulary; </w:t>
      </w:r>
      <w:r w:rsidR="00C77160" w:rsidRPr="000E5D1F">
        <w:rPr>
          <w:rFonts w:ascii="Times New Roman" w:hAnsi="Times New Roman" w:cs="Times New Roman"/>
          <w:sz w:val="28"/>
          <w:szCs w:val="28"/>
          <w:lang w:val="en-US"/>
        </w:rPr>
        <w:t xml:space="preserve">to </w:t>
      </w:r>
      <w:r w:rsidR="00DD182A" w:rsidRPr="000E5D1F">
        <w:rPr>
          <w:rFonts w:ascii="Times New Roman" w:hAnsi="Times New Roman" w:cs="Times New Roman"/>
          <w:sz w:val="28"/>
          <w:szCs w:val="28"/>
          <w:lang w:val="en-US"/>
        </w:rPr>
        <w:t>i</w:t>
      </w:r>
      <w:r w:rsidR="00C77160" w:rsidRPr="000E5D1F">
        <w:rPr>
          <w:rFonts w:ascii="Times New Roman" w:hAnsi="Times New Roman" w:cs="Times New Roman"/>
          <w:sz w:val="28"/>
          <w:szCs w:val="28"/>
          <w:lang w:val="en-US"/>
        </w:rPr>
        <w:t>mprove</w:t>
      </w:r>
      <w:r w:rsidR="00C77160" w:rsidRPr="00DD182A">
        <w:rPr>
          <w:rFonts w:ascii="Times New Roman" w:hAnsi="Times New Roman" w:cs="Times New Roman"/>
          <w:sz w:val="28"/>
          <w:szCs w:val="28"/>
          <w:lang w:val="en-US"/>
        </w:rPr>
        <w:t xml:space="preserve"> the skills </w:t>
      </w:r>
      <w:r w:rsidR="00C77160" w:rsidRPr="000E5D1F">
        <w:rPr>
          <w:rFonts w:ascii="Times New Roman" w:hAnsi="Times New Roman" w:cs="Times New Roman"/>
          <w:sz w:val="28"/>
          <w:szCs w:val="28"/>
          <w:lang w:val="en-US"/>
        </w:rPr>
        <w:t>evaluation, viewing and</w:t>
      </w:r>
      <w:r w:rsidR="00DD182A" w:rsidRPr="000E5D1F">
        <w:rPr>
          <w:rFonts w:ascii="Times New Roman" w:hAnsi="Times New Roman" w:cs="Times New Roman"/>
          <w:sz w:val="28"/>
          <w:szCs w:val="28"/>
          <w:lang w:val="en-US"/>
        </w:rPr>
        <w:t xml:space="preserve"> reading of professional character</w:t>
      </w:r>
      <w:r w:rsidR="00C77160" w:rsidRPr="00DD182A">
        <w:rPr>
          <w:rFonts w:ascii="Times New Roman" w:hAnsi="Times New Roman" w:cs="Times New Roman"/>
          <w:sz w:val="28"/>
          <w:szCs w:val="28"/>
          <w:lang w:val="en-US"/>
        </w:rPr>
        <w:t xml:space="preserve"> of the texts;</w:t>
      </w:r>
    </w:p>
    <w:p w:rsidR="00B63A2C" w:rsidRPr="00DD182A" w:rsidRDefault="006F52E0" w:rsidP="00DD182A">
      <w:pPr>
        <w:spacing w:after="0" w:line="240" w:lineRule="auto"/>
        <w:rPr>
          <w:rFonts w:ascii="Times New Roman" w:hAnsi="Times New Roman"/>
          <w:sz w:val="28"/>
          <w:szCs w:val="28"/>
          <w:lang w:val="en-US"/>
        </w:rPr>
      </w:pPr>
      <w:r w:rsidRPr="006F52E0">
        <w:rPr>
          <w:rFonts w:ascii="Times New Roman" w:hAnsi="Times New Roman" w:cs="Times New Roman"/>
          <w:b/>
          <w:sz w:val="28"/>
          <w:szCs w:val="28"/>
          <w:lang w:val="en-US"/>
        </w:rPr>
        <w:t>The purp</w:t>
      </w:r>
      <w:r>
        <w:rPr>
          <w:rFonts w:ascii="Times New Roman" w:hAnsi="Times New Roman" w:cs="Times New Roman"/>
          <w:b/>
          <w:sz w:val="28"/>
          <w:szCs w:val="28"/>
          <w:lang w:val="en-US"/>
        </w:rPr>
        <w:t>ose and objectives of the lesson</w:t>
      </w:r>
      <w:r w:rsidRPr="006F52E0">
        <w:rPr>
          <w:rFonts w:ascii="Times New Roman" w:hAnsi="Times New Roman" w:cs="Times New Roman"/>
          <w:b/>
          <w:sz w:val="28"/>
          <w:szCs w:val="28"/>
          <w:lang w:val="en-US"/>
        </w:rPr>
        <w:t>, skills and competences:</w:t>
      </w:r>
      <w:r w:rsidR="00196950" w:rsidRPr="00196950">
        <w:rPr>
          <w:sz w:val="28"/>
          <w:szCs w:val="28"/>
          <w:lang w:val="en-US"/>
        </w:rPr>
        <w:t xml:space="preserve"> </w:t>
      </w:r>
      <w:r w:rsidR="00332B6A" w:rsidRPr="00DD182A">
        <w:rPr>
          <w:rFonts w:ascii="Times New Roman" w:hAnsi="Times New Roman"/>
          <w:sz w:val="28"/>
          <w:szCs w:val="28"/>
          <w:lang w:val="en-US"/>
        </w:rPr>
        <w:t xml:space="preserve">to apply </w:t>
      </w:r>
      <w:r w:rsidR="00DD182A" w:rsidRPr="00DD182A">
        <w:rPr>
          <w:rFonts w:ascii="Times New Roman" w:hAnsi="Times New Roman"/>
          <w:sz w:val="28"/>
          <w:szCs w:val="28"/>
          <w:lang w:val="en-US"/>
        </w:rPr>
        <w:t>English</w:t>
      </w:r>
      <w:r w:rsidR="00332B6A" w:rsidRPr="00DD182A">
        <w:rPr>
          <w:rFonts w:ascii="Times New Roman" w:hAnsi="Times New Roman"/>
          <w:sz w:val="28"/>
          <w:szCs w:val="28"/>
          <w:lang w:val="en-US"/>
        </w:rPr>
        <w:t xml:space="preserve"> in professional sphere of the specialist, using skills of four kinds of communications: auditions, readings, letters, </w:t>
      </w:r>
      <w:r w:rsidR="00DD182A" w:rsidRPr="00DD182A">
        <w:rPr>
          <w:rFonts w:ascii="Times New Roman" w:hAnsi="Times New Roman"/>
          <w:sz w:val="28"/>
          <w:szCs w:val="28"/>
          <w:lang w:val="en-US"/>
        </w:rPr>
        <w:t>and communication</w:t>
      </w:r>
      <w:r w:rsidR="00332B6A" w:rsidRPr="00DD182A">
        <w:rPr>
          <w:rFonts w:ascii="Times New Roman" w:hAnsi="Times New Roman"/>
          <w:sz w:val="28"/>
          <w:szCs w:val="28"/>
          <w:lang w:val="en-US"/>
        </w:rPr>
        <w:t xml:space="preserve"> in a foreign language</w:t>
      </w:r>
      <w:r w:rsidR="00DD182A">
        <w:rPr>
          <w:rFonts w:ascii="Times New Roman" w:hAnsi="Times New Roman"/>
          <w:sz w:val="28"/>
          <w:szCs w:val="28"/>
          <w:lang w:val="en-US"/>
        </w:rPr>
        <w:t xml:space="preserve">; </w:t>
      </w:r>
      <w:r w:rsidR="00332B6A" w:rsidRPr="00DD182A">
        <w:rPr>
          <w:rFonts w:ascii="Times New Roman" w:hAnsi="Times New Roman"/>
          <w:sz w:val="28"/>
          <w:szCs w:val="28"/>
          <w:lang w:val="en-US"/>
        </w:rPr>
        <w:t>to use logical and critical thinking for problem</w:t>
      </w:r>
      <w:r w:rsidR="00DD182A" w:rsidRPr="00DD182A">
        <w:rPr>
          <w:rFonts w:ascii="Times New Roman" w:hAnsi="Times New Roman"/>
          <w:sz w:val="28"/>
          <w:szCs w:val="28"/>
          <w:lang w:val="en-US"/>
        </w:rPr>
        <w:t>s</w:t>
      </w:r>
    </w:p>
    <w:p w:rsidR="006F52E0" w:rsidRPr="00115AFA" w:rsidRDefault="00332B6A" w:rsidP="00CE0BA2">
      <w:pPr>
        <w:rPr>
          <w:rFonts w:ascii="Times New Roman" w:hAnsi="Times New Roman" w:cs="Times New Roman"/>
          <w:b/>
          <w:sz w:val="28"/>
          <w:szCs w:val="28"/>
          <w:lang w:val="en-US"/>
        </w:rPr>
      </w:pPr>
      <w:r w:rsidRPr="00332B6A">
        <w:rPr>
          <w:rFonts w:ascii="Times New Roman" w:hAnsi="Times New Roman" w:cs="Times New Roman"/>
          <w:b/>
          <w:sz w:val="28"/>
          <w:szCs w:val="28"/>
          <w:lang w:val="en-US"/>
        </w:rPr>
        <w:t>Brief theoretical information</w:t>
      </w:r>
    </w:p>
    <w:p w:rsidR="0088303D" w:rsidRPr="00D95418" w:rsidRDefault="001F4E91" w:rsidP="0088303D">
      <w:pPr>
        <w:rPr>
          <w:rFonts w:ascii="Times New Roman" w:hAnsi="Times New Roman" w:cs="Times New Roman"/>
          <w:b/>
          <w:sz w:val="28"/>
          <w:szCs w:val="28"/>
          <w:lang w:val="en-US"/>
        </w:rPr>
      </w:pPr>
      <w:r>
        <w:rPr>
          <w:rFonts w:ascii="Times New Roman" w:hAnsi="Times New Roman" w:cs="Times New Roman"/>
          <w:b/>
          <w:noProof/>
          <w:sz w:val="28"/>
          <w:szCs w:val="28"/>
        </w:rPr>
        <w:drawing>
          <wp:inline distT="0" distB="0" distL="0" distR="0">
            <wp:extent cx="5953125" cy="1790700"/>
            <wp:effectExtent l="19050" t="0" r="9525" b="0"/>
            <wp:docPr id="16" name="Рисунок 1" descr="C:\Users\АЗИЗА\Desktop\imag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АЗИЗА\Desktop\images.jpg"/>
                    <pic:cNvPicPr>
                      <a:picLocks noChangeAspect="1" noChangeArrowheads="1"/>
                    </pic:cNvPicPr>
                  </pic:nvPicPr>
                  <pic:blipFill>
                    <a:blip r:embed="rId9"/>
                    <a:srcRect/>
                    <a:stretch>
                      <a:fillRect/>
                    </a:stretch>
                  </pic:blipFill>
                  <pic:spPr bwMode="auto">
                    <a:xfrm>
                      <a:off x="0" y="0"/>
                      <a:ext cx="5953125" cy="1790700"/>
                    </a:xfrm>
                    <a:prstGeom prst="rect">
                      <a:avLst/>
                    </a:prstGeom>
                    <a:noFill/>
                    <a:ln w="9525">
                      <a:noFill/>
                      <a:miter lim="800000"/>
                      <a:headEnd/>
                      <a:tailEnd/>
                    </a:ln>
                  </pic:spPr>
                </pic:pic>
              </a:graphicData>
            </a:graphic>
          </wp:inline>
        </w:drawing>
      </w:r>
      <w:bookmarkStart w:id="0" w:name="_GoBack"/>
      <w:bookmarkEnd w:id="0"/>
    </w:p>
    <w:p w:rsidR="0088303D" w:rsidRDefault="0088303D" w:rsidP="0088303D">
      <w:pPr>
        <w:rPr>
          <w:rFonts w:ascii="Times New Roman" w:hAnsi="Times New Roman" w:cs="Times New Roman"/>
          <w:b/>
          <w:sz w:val="28"/>
          <w:szCs w:val="28"/>
          <w:lang w:val="en-US"/>
        </w:rPr>
      </w:pPr>
      <w:r w:rsidRPr="00D95418">
        <w:rPr>
          <w:rFonts w:ascii="Times New Roman" w:hAnsi="Times New Roman" w:cs="Times New Roman"/>
          <w:b/>
          <w:sz w:val="28"/>
          <w:szCs w:val="28"/>
          <w:lang w:val="en-US"/>
        </w:rPr>
        <w:t xml:space="preserve">List the main branches of engineering.Combine your list with others in your group. </w:t>
      </w:r>
      <w:r w:rsidRPr="004F7D5D">
        <w:rPr>
          <w:rFonts w:ascii="Times New Roman" w:hAnsi="Times New Roman" w:cs="Times New Roman"/>
          <w:b/>
          <w:sz w:val="28"/>
          <w:szCs w:val="28"/>
          <w:lang w:val="en-US"/>
        </w:rPr>
        <w:t>Then read this text to tind out how many of the branches listed are mentioned.</w:t>
      </w:r>
    </w:p>
    <w:p w:rsidR="0035036A" w:rsidRPr="00D95418" w:rsidRDefault="0035036A" w:rsidP="0035036A">
      <w:pPr>
        <w:rPr>
          <w:rFonts w:ascii="Times New Roman" w:hAnsi="Times New Roman" w:cs="Times New Roman"/>
          <w:sz w:val="28"/>
          <w:szCs w:val="28"/>
          <w:lang w:val="en-US"/>
        </w:rPr>
      </w:pPr>
      <w:r w:rsidRPr="00D95418">
        <w:rPr>
          <w:rFonts w:ascii="Times New Roman" w:hAnsi="Times New Roman" w:cs="Times New Roman"/>
          <w:sz w:val="28"/>
          <w:szCs w:val="28"/>
          <w:lang w:val="en-US"/>
        </w:rPr>
        <w:t xml:space="preserve">Engineering is largely a practical activity. </w:t>
      </w:r>
      <w:r w:rsidRPr="004F7D5D">
        <w:rPr>
          <w:rFonts w:ascii="Times New Roman" w:hAnsi="Times New Roman" w:cs="Times New Roman"/>
          <w:sz w:val="28"/>
          <w:szCs w:val="28"/>
          <w:lang w:val="en-US"/>
        </w:rPr>
        <w:t xml:space="preserve">It is about putting ideas into action.. </w:t>
      </w:r>
      <w:r w:rsidRPr="00D95418">
        <w:rPr>
          <w:rFonts w:ascii="Times New Roman" w:hAnsi="Times New Roman" w:cs="Times New Roman"/>
          <w:sz w:val="28"/>
          <w:szCs w:val="28"/>
          <w:lang w:val="en-US"/>
        </w:rPr>
        <w:t xml:space="preserve">Electrical engineering is about the generation and distribution of electricity and its many applications. </w:t>
      </w:r>
      <w:r w:rsidRPr="004F7D5D">
        <w:rPr>
          <w:rFonts w:ascii="Times New Roman" w:hAnsi="Times New Roman" w:cs="Times New Roman"/>
          <w:sz w:val="28"/>
          <w:szCs w:val="28"/>
          <w:lang w:val="en-US"/>
        </w:rPr>
        <w:t>Electronic engineering is concerned with developing components and equipment for communications, computing, and so on.</w:t>
      </w:r>
    </w:p>
    <w:p w:rsidR="0035036A" w:rsidRPr="0035036A" w:rsidRDefault="0035036A" w:rsidP="0088303D">
      <w:pPr>
        <w:rPr>
          <w:rFonts w:ascii="Times New Roman" w:hAnsi="Times New Roman" w:cs="Times New Roman"/>
          <w:sz w:val="28"/>
          <w:szCs w:val="28"/>
          <w:lang w:val="en-US"/>
        </w:rPr>
      </w:pPr>
      <w:r w:rsidRPr="00D95418">
        <w:rPr>
          <w:rFonts w:ascii="Times New Roman" w:hAnsi="Times New Roman" w:cs="Times New Roman"/>
          <w:sz w:val="28"/>
          <w:szCs w:val="28"/>
          <w:lang w:val="en-US"/>
        </w:rPr>
        <w:t xml:space="preserve">Mechanical engineering includes marine, automobile, aeronautical, heating and ventilating, and others. </w:t>
      </w:r>
      <w:r w:rsidRPr="004F7D5D">
        <w:rPr>
          <w:rFonts w:ascii="Times New Roman" w:hAnsi="Times New Roman" w:cs="Times New Roman"/>
          <w:sz w:val="28"/>
          <w:szCs w:val="28"/>
          <w:lang w:val="en-US"/>
        </w:rPr>
        <w:t>Electrical engineering includes electricity generating, electrical installation, lighting, etc. Mining and medical engineering belong partly to mechanical and partly to electrical.</w:t>
      </w:r>
    </w:p>
    <w:p w:rsidR="00737A96" w:rsidRDefault="00737A96" w:rsidP="00737A96">
      <w:pPr>
        <w:rPr>
          <w:rFonts w:ascii="Times New Roman" w:hAnsi="Times New Roman" w:cs="Times New Roman"/>
          <w:b/>
          <w:sz w:val="28"/>
          <w:szCs w:val="28"/>
          <w:lang w:val="en-US"/>
        </w:rPr>
      </w:pPr>
      <w:r>
        <w:rPr>
          <w:rFonts w:ascii="Times New Roman" w:hAnsi="Times New Roman" w:cs="Times New Roman"/>
          <w:b/>
          <w:sz w:val="28"/>
          <w:szCs w:val="28"/>
          <w:lang w:val="en-US"/>
        </w:rPr>
        <w:t>Reading and discussing</w:t>
      </w:r>
    </w:p>
    <w:p w:rsidR="001F4E91" w:rsidRPr="00737A96" w:rsidRDefault="001F4E91" w:rsidP="00737A96">
      <w:pPr>
        <w:rPr>
          <w:rFonts w:ascii="Times New Roman" w:hAnsi="Times New Roman" w:cs="Times New Roman"/>
          <w:b/>
          <w:sz w:val="28"/>
          <w:szCs w:val="28"/>
          <w:lang w:val="en-US"/>
        </w:rPr>
      </w:pPr>
      <w:r w:rsidRPr="00737A96">
        <w:rPr>
          <w:rFonts w:ascii="Times New Roman" w:hAnsi="Times New Roman" w:cs="Times New Roman"/>
          <w:b/>
          <w:sz w:val="28"/>
          <w:szCs w:val="28"/>
          <w:lang w:val="en-US"/>
        </w:rPr>
        <w:t>What is Electrical engineering?</w:t>
      </w:r>
    </w:p>
    <w:p w:rsidR="001F4E91" w:rsidRPr="00E656E9" w:rsidRDefault="001F4E91" w:rsidP="00737A96">
      <w:pPr>
        <w:rPr>
          <w:rFonts w:ascii="Times New Roman" w:hAnsi="Times New Roman" w:cs="Times New Roman"/>
          <w:sz w:val="28"/>
          <w:szCs w:val="28"/>
          <w:lang w:val="en-US"/>
        </w:rPr>
      </w:pPr>
      <w:r w:rsidRPr="00E656E9">
        <w:rPr>
          <w:rFonts w:ascii="Times New Roman" w:hAnsi="Times New Roman" w:cs="Times New Roman"/>
          <w:sz w:val="28"/>
          <w:szCs w:val="28"/>
          <w:lang w:val="en-US"/>
        </w:rPr>
        <w:t xml:space="preserve">Electrical engineering is one of the newer branches of engineering, and dates back to the late 19th century. It is the branch of engineering that deals with the technology of </w:t>
      </w:r>
      <w:r w:rsidRPr="00E656E9">
        <w:rPr>
          <w:rFonts w:ascii="Times New Roman" w:hAnsi="Times New Roman" w:cs="Times New Roman"/>
          <w:sz w:val="28"/>
          <w:szCs w:val="28"/>
          <w:lang w:val="en-US"/>
        </w:rPr>
        <w:lastRenderedPageBreak/>
        <w:t>electricity. Electrical engineers work on a wide range of components, devices and systems, from tiny microchips to huge power station generators.</w:t>
      </w:r>
    </w:p>
    <w:p w:rsidR="001F4E91" w:rsidRPr="00E656E9" w:rsidRDefault="001F4E91" w:rsidP="00737A96">
      <w:pPr>
        <w:rPr>
          <w:rFonts w:ascii="Times New Roman" w:hAnsi="Times New Roman" w:cs="Times New Roman"/>
          <w:sz w:val="28"/>
          <w:szCs w:val="28"/>
          <w:lang w:val="en-US"/>
        </w:rPr>
      </w:pPr>
      <w:r w:rsidRPr="00E656E9">
        <w:rPr>
          <w:rFonts w:ascii="Times New Roman" w:hAnsi="Times New Roman" w:cs="Times New Roman"/>
          <w:sz w:val="28"/>
          <w:szCs w:val="28"/>
          <w:lang w:val="en-US"/>
        </w:rPr>
        <w:t xml:space="preserve">Early experiments with electricity included primitive batteries and static charges. </w:t>
      </w:r>
      <w:r w:rsidRPr="00737A96">
        <w:rPr>
          <w:rFonts w:ascii="Times New Roman" w:hAnsi="Times New Roman" w:cs="Times New Roman"/>
          <w:sz w:val="28"/>
          <w:szCs w:val="28"/>
          <w:lang w:val="en-US"/>
        </w:rPr>
        <w:t xml:space="preserve">However, the actual design, construction and manufacturing of useful devices and systems began with the implementation of Michael Faraday's Law of Induction, which essentially states that the voltage in a circuit is proportional to the rate of change in the magnetic field through the circuit. </w:t>
      </w:r>
      <w:r w:rsidRPr="00E656E9">
        <w:rPr>
          <w:rFonts w:ascii="Times New Roman" w:hAnsi="Times New Roman" w:cs="Times New Roman"/>
          <w:sz w:val="28"/>
          <w:szCs w:val="28"/>
          <w:lang w:val="en-US"/>
        </w:rPr>
        <w:t>This law applies to the basic principles of the electric generator, the electric motor and the transformer. The advent of the modern age is marked by the introduction of electricity to homes, businesses and industry, all of which were made possible by electrical engineers. </w:t>
      </w:r>
    </w:p>
    <w:p w:rsidR="001F4E91" w:rsidRPr="00E656E9" w:rsidRDefault="00737A96" w:rsidP="00737A96">
      <w:pPr>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1F4E91" w:rsidRPr="00737A96">
        <w:rPr>
          <w:rFonts w:ascii="Times New Roman" w:hAnsi="Times New Roman" w:cs="Times New Roman"/>
          <w:sz w:val="28"/>
          <w:szCs w:val="28"/>
          <w:lang w:val="en-US"/>
        </w:rPr>
        <w:t xml:space="preserve">Some of the most prominent pioneers in electrical engineering include Thomas Edison (electric light bulb), George Westinghouse (alternating current), Nikola Tesla (induction motor), Guglielmo Marconi (radio) and Philo T. Farnsworth (television). </w:t>
      </w:r>
      <w:r w:rsidR="001F4E91" w:rsidRPr="00E656E9">
        <w:rPr>
          <w:rFonts w:ascii="Times New Roman" w:hAnsi="Times New Roman" w:cs="Times New Roman"/>
          <w:sz w:val="28"/>
          <w:szCs w:val="28"/>
          <w:lang w:val="en-US"/>
        </w:rPr>
        <w:t>These innovators turned ideas and concepts about electricity into practical devices and systems that ushered in the modern age. Since its early beginnings, the field of electrical engineering has grown and branched out into a number of specialized categories, including power generation and transmission systems, motors, batteries and control systems. Electrical engineering also includes electronics, which has itself branched into an even greater number of subcategories, such as radio frequency (RF) systems, telecommunications, remote sensing, signal processing, digital circuits, instrumentation, audio, video and optoelectronics. </w:t>
      </w:r>
    </w:p>
    <w:p w:rsidR="001F4E91" w:rsidRPr="00D30129" w:rsidRDefault="00737A96" w:rsidP="00737A96">
      <w:pPr>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1F4E91" w:rsidRPr="00737A96">
        <w:rPr>
          <w:rFonts w:ascii="Times New Roman" w:hAnsi="Times New Roman" w:cs="Times New Roman"/>
          <w:sz w:val="28"/>
          <w:szCs w:val="28"/>
          <w:lang w:val="en-US"/>
        </w:rPr>
        <w:t xml:space="preserve">The field of electronics was born with the invention of the thermionic valve diode vacuum tube in 1904 by John Ambrose Fleming. </w:t>
      </w:r>
      <w:r w:rsidR="001F4E91" w:rsidRPr="00E656E9">
        <w:rPr>
          <w:rFonts w:ascii="Times New Roman" w:hAnsi="Times New Roman" w:cs="Times New Roman"/>
          <w:sz w:val="28"/>
          <w:szCs w:val="28"/>
          <w:lang w:val="en-US"/>
        </w:rPr>
        <w:t xml:space="preserve">The vacuum tube basically acts as a current amplifier by outputting a multiple of its input current. It was the foundation of all electronics, including radios, television and radar, until the mid-20th century. </w:t>
      </w:r>
      <w:r w:rsidR="001F4E91" w:rsidRPr="00D30129">
        <w:rPr>
          <w:rFonts w:ascii="Times New Roman" w:hAnsi="Times New Roman" w:cs="Times New Roman"/>
          <w:sz w:val="28"/>
          <w:szCs w:val="28"/>
          <w:lang w:val="en-US"/>
        </w:rPr>
        <w:t>It was largely supplanted by the transistor, which was developed in 1947 at AT&amp;T's Bell Laboratories by William Shockley, John Bardeen and Walter Brattain, for which they received the 1956 Nobel Prize in physics.</w:t>
      </w:r>
    </w:p>
    <w:p w:rsidR="0035036A" w:rsidRPr="00F45C09" w:rsidRDefault="0035036A" w:rsidP="0035036A">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Recommendations on the preparation of students for classes</w:t>
      </w:r>
    </w:p>
    <w:p w:rsidR="0035036A" w:rsidRPr="000E5D1F" w:rsidRDefault="0035036A" w:rsidP="0035036A">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Students should understand technical texts of varying difficulty.</w:t>
      </w:r>
    </w:p>
    <w:p w:rsidR="0035036A" w:rsidRPr="000E5D1F" w:rsidRDefault="0035036A" w:rsidP="0035036A">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to search for more information contained in the text.</w:t>
      </w:r>
    </w:p>
    <w:p w:rsidR="0035036A" w:rsidRPr="00F45C09" w:rsidRDefault="0035036A" w:rsidP="0035036A">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to generalize (synthesize) the received information from several texts;</w:t>
      </w:r>
    </w:p>
    <w:p w:rsidR="0035036A" w:rsidRPr="000E5D1F" w:rsidRDefault="0035036A" w:rsidP="0035036A">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-to find sentences, paragraphs, which can be used to argue their point of view during the discussion, the conversation;</w:t>
      </w:r>
    </w:p>
    <w:p w:rsidR="0035036A" w:rsidRPr="000E5D1F" w:rsidRDefault="0035036A" w:rsidP="0035036A">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comments contained in the text of the facts and events;</w:t>
      </w:r>
    </w:p>
    <w:p w:rsidR="0035036A" w:rsidRPr="000E5D1F" w:rsidRDefault="0035036A" w:rsidP="0035036A">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-to select information to report .</w:t>
      </w:r>
    </w:p>
    <w:p w:rsidR="0035036A" w:rsidRDefault="0035036A" w:rsidP="0035036A">
      <w:pPr>
        <w:spacing w:after="0" w:line="240" w:lineRule="auto"/>
        <w:rPr>
          <w:rFonts w:ascii="Times New Roman" w:hAnsi="Times New Roman" w:cs="Times New Roman"/>
          <w:b/>
          <w:sz w:val="28"/>
          <w:szCs w:val="28"/>
          <w:lang w:val="en-US"/>
        </w:rPr>
      </w:pPr>
      <w:r w:rsidRPr="006F52E0">
        <w:rPr>
          <w:rFonts w:ascii="Times New Roman" w:hAnsi="Times New Roman" w:cs="Times New Roman"/>
          <w:b/>
          <w:sz w:val="28"/>
          <w:szCs w:val="28"/>
          <w:lang w:val="en-US"/>
        </w:rPr>
        <w:t>Tasks and order of work in the classroom:</w:t>
      </w:r>
    </w:p>
    <w:p w:rsidR="0035036A" w:rsidRPr="00F45C09" w:rsidRDefault="0035036A" w:rsidP="0035036A">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to read texts with the extraction of complete and accurate information:</w:t>
      </w:r>
    </w:p>
    <w:p w:rsidR="0035036A" w:rsidRPr="00F45C09" w:rsidRDefault="0035036A" w:rsidP="0035036A">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lastRenderedPageBreak/>
        <w:t>to search for the information you need, annotate and abstracted texts:</w:t>
      </w:r>
    </w:p>
    <w:p w:rsidR="0035036A" w:rsidRPr="000E5D1F" w:rsidRDefault="0035036A" w:rsidP="0035036A">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to keep the conversation in English language within the studied theme:</w:t>
      </w:r>
    </w:p>
    <w:p w:rsidR="0035036A" w:rsidRPr="000E5D1F" w:rsidRDefault="0035036A" w:rsidP="0035036A">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to do exercises</w:t>
      </w:r>
    </w:p>
    <w:p w:rsidR="0035036A" w:rsidRPr="00F45C09" w:rsidRDefault="0035036A" w:rsidP="0035036A">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Technical aids and tools:</w:t>
      </w:r>
      <w:r w:rsidRPr="00F45C09">
        <w:rPr>
          <w:rFonts w:ascii="Times New Roman" w:hAnsi="Times New Roman" w:cs="Times New Roman"/>
          <w:sz w:val="28"/>
          <w:szCs w:val="28"/>
          <w:lang w:val="en-US"/>
        </w:rPr>
        <w:t xml:space="preserve"> tape-recorder, Course book and audio CDs (2) Cambridge University Press</w:t>
      </w:r>
    </w:p>
    <w:p w:rsidR="0035036A" w:rsidRDefault="0035036A" w:rsidP="0035036A">
      <w:pPr>
        <w:shd w:val="clear" w:color="auto" w:fill="FFFFFF"/>
        <w:spacing w:after="0" w:line="240" w:lineRule="exact"/>
        <w:jc w:val="both"/>
        <w:rPr>
          <w:b/>
          <w:sz w:val="24"/>
          <w:szCs w:val="24"/>
          <w:lang w:val="en-US"/>
        </w:rPr>
      </w:pPr>
      <w:r w:rsidRPr="006F52E0">
        <w:rPr>
          <w:rFonts w:ascii="Times New Roman" w:hAnsi="Times New Roman" w:cs="Times New Roman"/>
          <w:b/>
          <w:sz w:val="28"/>
          <w:szCs w:val="28"/>
          <w:lang w:val="en-US"/>
        </w:rPr>
        <w:t>List and types of homework:</w:t>
      </w:r>
      <w:r w:rsidRPr="00196950">
        <w:rPr>
          <w:b/>
          <w:sz w:val="24"/>
          <w:szCs w:val="24"/>
          <w:lang w:val="en-US"/>
        </w:rPr>
        <w:t xml:space="preserve"> </w:t>
      </w:r>
    </w:p>
    <w:p w:rsidR="0035036A" w:rsidRPr="00F45C09" w:rsidRDefault="0035036A" w:rsidP="0035036A">
      <w:pPr>
        <w:pStyle w:val="ad"/>
        <w:rPr>
          <w:rFonts w:ascii="Times New Roman" w:hAnsi="Times New Roman" w:cs="Times New Roman"/>
          <w:sz w:val="28"/>
          <w:szCs w:val="28"/>
          <w:lang w:val="en-US"/>
        </w:rPr>
      </w:pPr>
      <w:r w:rsidRPr="00F45C09">
        <w:rPr>
          <w:rFonts w:ascii="Times New Roman" w:eastAsia="Times New Roman" w:hAnsi="Times New Roman" w:cs="Times New Roman"/>
          <w:sz w:val="28"/>
          <w:szCs w:val="28"/>
          <w:lang w:val="en-US"/>
        </w:rPr>
        <w:t>Prepare the report on the theme: “</w:t>
      </w:r>
      <w:r w:rsidR="00E656E9">
        <w:rPr>
          <w:rFonts w:ascii="Times New Roman" w:eastAsia="Times New Roman" w:hAnsi="Times New Roman" w:cs="Times New Roman"/>
          <w:sz w:val="28"/>
          <w:szCs w:val="28"/>
          <w:lang w:val="en-US"/>
        </w:rPr>
        <w:t xml:space="preserve">Electrical </w:t>
      </w:r>
      <w:r w:rsidRPr="00F45C09">
        <w:rPr>
          <w:rFonts w:ascii="Times New Roman" w:eastAsia="Times New Roman" w:hAnsi="Times New Roman" w:cs="Times New Roman"/>
          <w:sz w:val="28"/>
          <w:szCs w:val="28"/>
          <w:lang w:val="en-US"/>
        </w:rPr>
        <w:t>Engineering ”</w:t>
      </w:r>
    </w:p>
    <w:p w:rsidR="0035036A" w:rsidRPr="00F45C09" w:rsidRDefault="0035036A" w:rsidP="0035036A">
      <w:pPr>
        <w:pStyle w:val="ad"/>
        <w:rPr>
          <w:rFonts w:ascii="Times New Roman" w:hAnsi="Times New Roman" w:cs="Times New Roman"/>
          <w:sz w:val="28"/>
          <w:szCs w:val="28"/>
          <w:lang w:val="en-US"/>
        </w:rPr>
      </w:pPr>
      <w:r w:rsidRPr="000E5D1F">
        <w:rPr>
          <w:rFonts w:ascii="Times New Roman" w:eastAsia="Times New Roman" w:hAnsi="Times New Roman" w:cs="Times New Roman"/>
          <w:sz w:val="28"/>
          <w:szCs w:val="28"/>
          <w:lang w:val="en-US"/>
        </w:rPr>
        <w:t>Make up the situation</w:t>
      </w:r>
    </w:p>
    <w:p w:rsidR="0035036A" w:rsidRPr="00F45C09" w:rsidRDefault="0035036A" w:rsidP="0035036A">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Control questions</w:t>
      </w:r>
    </w:p>
    <w:p w:rsidR="0035036A" w:rsidRPr="00F45C09" w:rsidRDefault="0035036A" w:rsidP="0035036A">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How do you understand the word “engineering”?</w:t>
      </w:r>
    </w:p>
    <w:p w:rsidR="0035036A" w:rsidRPr="000E5D1F" w:rsidRDefault="0035036A" w:rsidP="0035036A">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How many branches of engineering do you know?</w:t>
      </w:r>
    </w:p>
    <w:p w:rsidR="0035036A" w:rsidRPr="000E5D1F" w:rsidRDefault="0035036A" w:rsidP="0035036A">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Is the engineer profession actual today?</w:t>
      </w:r>
    </w:p>
    <w:p w:rsidR="0035036A" w:rsidRPr="00F45C09" w:rsidRDefault="0035036A" w:rsidP="0035036A">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Taks for SIW</w:t>
      </w:r>
    </w:p>
    <w:p w:rsidR="0035036A" w:rsidRPr="000E5D1F" w:rsidRDefault="0035036A" w:rsidP="0035036A">
      <w:pPr>
        <w:pStyle w:val="ad"/>
        <w:rPr>
          <w:rFonts w:ascii="Times New Roman" w:eastAsia="Times New Roman" w:hAnsi="Times New Roman" w:cs="Times New Roman"/>
          <w:sz w:val="28"/>
          <w:szCs w:val="28"/>
          <w:lang w:val="en-US"/>
        </w:rPr>
      </w:pPr>
      <w:r w:rsidRPr="000E5D1F">
        <w:rPr>
          <w:rFonts w:ascii="Times New Roman" w:eastAsia="Times New Roman" w:hAnsi="Times New Roman" w:cs="Times New Roman"/>
          <w:sz w:val="28"/>
          <w:szCs w:val="28"/>
          <w:lang w:val="en-US"/>
        </w:rPr>
        <w:t>1. Give the main idea of the text.</w:t>
      </w:r>
    </w:p>
    <w:p w:rsidR="0035036A" w:rsidRPr="000E5D1F" w:rsidRDefault="0035036A" w:rsidP="0035036A">
      <w:pPr>
        <w:pStyle w:val="ad"/>
        <w:rPr>
          <w:rFonts w:ascii="Times New Roman" w:eastAsia="Times New Roman" w:hAnsi="Times New Roman" w:cs="Times New Roman"/>
          <w:sz w:val="28"/>
          <w:szCs w:val="28"/>
          <w:lang w:val="en-US"/>
        </w:rPr>
      </w:pPr>
      <w:r w:rsidRPr="000E5D1F">
        <w:rPr>
          <w:rFonts w:ascii="Times New Roman" w:eastAsia="Times New Roman" w:hAnsi="Times New Roman" w:cs="Times New Roman"/>
          <w:sz w:val="28"/>
          <w:szCs w:val="28"/>
          <w:lang w:val="en-US"/>
        </w:rPr>
        <w:t>2. Find the information describing this text.</w:t>
      </w:r>
    </w:p>
    <w:p w:rsidR="0035036A" w:rsidRPr="00F45C09" w:rsidRDefault="00E656E9" w:rsidP="0035036A">
      <w:pPr>
        <w:pStyle w:val="ad"/>
        <w:rPr>
          <w:rFonts w:ascii="Times New Roman" w:hAnsi="Times New Roman" w:cs="Times New Roman"/>
          <w:sz w:val="28"/>
          <w:szCs w:val="28"/>
          <w:lang w:val="en-US"/>
        </w:rPr>
      </w:pPr>
      <w:r>
        <w:rPr>
          <w:rFonts w:ascii="Times New Roman" w:eastAsia="Times New Roman" w:hAnsi="Times New Roman" w:cs="Times New Roman"/>
          <w:sz w:val="28"/>
          <w:szCs w:val="28"/>
          <w:lang w:val="en-US"/>
        </w:rPr>
        <w:t xml:space="preserve">3. Read the </w:t>
      </w:r>
      <w:r w:rsidR="0035036A" w:rsidRPr="00F45C09">
        <w:rPr>
          <w:rFonts w:ascii="Times New Roman" w:eastAsia="Times New Roman" w:hAnsi="Times New Roman" w:cs="Times New Roman"/>
          <w:sz w:val="28"/>
          <w:szCs w:val="28"/>
          <w:lang w:val="en-US"/>
        </w:rPr>
        <w:t>text and find characteri</w:t>
      </w:r>
      <w:r w:rsidR="0035036A" w:rsidRPr="00F45C09">
        <w:rPr>
          <w:rFonts w:ascii="Times New Roman" w:hAnsi="Times New Roman" w:cs="Times New Roman"/>
          <w:sz w:val="28"/>
          <w:szCs w:val="28"/>
          <w:lang w:val="en-US"/>
        </w:rPr>
        <w:t>s</w:t>
      </w:r>
      <w:r>
        <w:rPr>
          <w:rFonts w:ascii="Times New Roman" w:hAnsi="Times New Roman" w:cs="Times New Roman"/>
          <w:sz w:val="28"/>
          <w:szCs w:val="28"/>
          <w:lang w:val="en-US"/>
        </w:rPr>
        <w:t>tics of Electrical</w:t>
      </w:r>
      <w:r w:rsidR="0035036A" w:rsidRPr="00F45C09">
        <w:rPr>
          <w:rFonts w:ascii="Times New Roman" w:hAnsi="Times New Roman" w:cs="Times New Roman"/>
          <w:sz w:val="28"/>
          <w:szCs w:val="28"/>
          <w:lang w:val="en-US"/>
        </w:rPr>
        <w:t xml:space="preserve"> engineering </w:t>
      </w:r>
    </w:p>
    <w:p w:rsidR="0035036A" w:rsidRPr="00F45C09" w:rsidRDefault="0035036A" w:rsidP="0035036A">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Recommended literature</w:t>
      </w:r>
    </w:p>
    <w:p w:rsidR="0035036A" w:rsidRPr="00F45C09" w:rsidRDefault="0035036A" w:rsidP="0035036A">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Main literature</w:t>
      </w:r>
      <w:r w:rsidRPr="00F45C09">
        <w:rPr>
          <w:rFonts w:ascii="Times New Roman" w:hAnsi="Times New Roman" w:cs="Times New Roman"/>
          <w:b/>
          <w:sz w:val="28"/>
          <w:szCs w:val="28"/>
          <w:lang w:val="kk-KZ"/>
        </w:rPr>
        <w:t>:</w:t>
      </w:r>
    </w:p>
    <w:p w:rsidR="0035036A" w:rsidRDefault="0035036A" w:rsidP="0035036A">
      <w:pPr>
        <w:pStyle w:val="ad"/>
        <w:rPr>
          <w:rFonts w:ascii="Times New Roman" w:hAnsi="Times New Roman"/>
          <w:sz w:val="28"/>
          <w:szCs w:val="28"/>
          <w:lang w:val="kk-KZ"/>
        </w:rPr>
      </w:pPr>
      <w:r w:rsidRPr="000E5D1F">
        <w:rPr>
          <w:rFonts w:ascii="Times New Roman" w:hAnsi="Times New Roman"/>
          <w:sz w:val="28"/>
          <w:szCs w:val="28"/>
          <w:lang w:val="en-US"/>
        </w:rPr>
        <w:t>1</w:t>
      </w:r>
      <w:r w:rsidRPr="000E5D1F">
        <w:rPr>
          <w:rFonts w:ascii="Times New Roman" w:hAnsi="Times New Roman"/>
          <w:b/>
          <w:sz w:val="28"/>
          <w:szCs w:val="28"/>
          <w:lang w:val="en-US"/>
        </w:rPr>
        <w:t xml:space="preserve">. </w:t>
      </w:r>
      <w:r w:rsidRPr="00886423">
        <w:rPr>
          <w:rFonts w:ascii="Times New Roman" w:hAnsi="Times New Roman"/>
          <w:sz w:val="28"/>
          <w:szCs w:val="28"/>
        </w:rPr>
        <w:t>Английский</w:t>
      </w:r>
      <w:r w:rsidRPr="000E5D1F">
        <w:rPr>
          <w:rFonts w:ascii="Times New Roman" w:hAnsi="Times New Roman"/>
          <w:sz w:val="28"/>
          <w:szCs w:val="28"/>
          <w:lang w:val="en-US"/>
        </w:rPr>
        <w:t xml:space="preserve"> </w:t>
      </w:r>
      <w:r w:rsidRPr="00886423">
        <w:rPr>
          <w:rFonts w:ascii="Times New Roman" w:hAnsi="Times New Roman"/>
          <w:sz w:val="28"/>
          <w:szCs w:val="28"/>
        </w:rPr>
        <w:t>язык</w:t>
      </w:r>
      <w:r w:rsidRPr="000E5D1F">
        <w:rPr>
          <w:rFonts w:ascii="Times New Roman" w:hAnsi="Times New Roman"/>
          <w:sz w:val="28"/>
          <w:szCs w:val="28"/>
          <w:lang w:val="en-US"/>
        </w:rPr>
        <w:t xml:space="preserve"> </w:t>
      </w:r>
      <w:r w:rsidRPr="00886423">
        <w:rPr>
          <w:rFonts w:ascii="Times New Roman" w:hAnsi="Times New Roman"/>
          <w:sz w:val="28"/>
          <w:szCs w:val="28"/>
        </w:rPr>
        <w:t>для</w:t>
      </w:r>
      <w:r w:rsidRPr="000E5D1F">
        <w:rPr>
          <w:rFonts w:ascii="Times New Roman" w:hAnsi="Times New Roman"/>
          <w:sz w:val="28"/>
          <w:szCs w:val="28"/>
          <w:lang w:val="en-US"/>
        </w:rPr>
        <w:t xml:space="preserve"> </w:t>
      </w:r>
      <w:r w:rsidRPr="00886423">
        <w:rPr>
          <w:rFonts w:ascii="Times New Roman" w:hAnsi="Times New Roman"/>
          <w:sz w:val="28"/>
          <w:szCs w:val="28"/>
        </w:rPr>
        <w:t>инженеров</w:t>
      </w:r>
      <w:r w:rsidRPr="000E5D1F">
        <w:rPr>
          <w:rFonts w:ascii="Times New Roman" w:hAnsi="Times New Roman"/>
          <w:b/>
          <w:sz w:val="28"/>
          <w:szCs w:val="28"/>
          <w:lang w:val="en-US"/>
        </w:rPr>
        <w:t xml:space="preserve">: </w:t>
      </w:r>
      <w:r w:rsidRPr="00886423">
        <w:rPr>
          <w:rFonts w:ascii="Times New Roman" w:hAnsi="Times New Roman"/>
          <w:sz w:val="28"/>
          <w:szCs w:val="28"/>
        </w:rPr>
        <w:t>Учеб</w:t>
      </w:r>
      <w:r w:rsidRPr="000E5D1F">
        <w:rPr>
          <w:rFonts w:ascii="Times New Roman" w:hAnsi="Times New Roman"/>
          <w:sz w:val="28"/>
          <w:szCs w:val="28"/>
          <w:lang w:val="en-US"/>
        </w:rPr>
        <w:t xml:space="preserve">./ </w:t>
      </w:r>
      <w:r w:rsidRPr="00886423">
        <w:rPr>
          <w:rFonts w:ascii="Times New Roman" w:hAnsi="Times New Roman"/>
          <w:sz w:val="28"/>
          <w:szCs w:val="28"/>
        </w:rPr>
        <w:t>Т</w:t>
      </w:r>
      <w:r w:rsidRPr="000E5D1F">
        <w:rPr>
          <w:rFonts w:ascii="Times New Roman" w:hAnsi="Times New Roman"/>
          <w:sz w:val="28"/>
          <w:szCs w:val="28"/>
          <w:lang w:val="en-US"/>
        </w:rPr>
        <w:t>.</w:t>
      </w:r>
      <w:r w:rsidRPr="00886423">
        <w:rPr>
          <w:rFonts w:ascii="Times New Roman" w:hAnsi="Times New Roman"/>
          <w:sz w:val="28"/>
          <w:szCs w:val="28"/>
        </w:rPr>
        <w:t>Ю</w:t>
      </w:r>
      <w:r w:rsidRPr="000E5D1F">
        <w:rPr>
          <w:rFonts w:ascii="Times New Roman" w:hAnsi="Times New Roman"/>
          <w:sz w:val="28"/>
          <w:szCs w:val="28"/>
          <w:lang w:val="en-US"/>
        </w:rPr>
        <w:t xml:space="preserve">. </w:t>
      </w:r>
      <w:r w:rsidRPr="00886423">
        <w:rPr>
          <w:rFonts w:ascii="Times New Roman" w:hAnsi="Times New Roman"/>
          <w:sz w:val="28"/>
          <w:szCs w:val="28"/>
        </w:rPr>
        <w:t>Полякова</w:t>
      </w:r>
      <w:r w:rsidRPr="000E5D1F">
        <w:rPr>
          <w:rFonts w:ascii="Times New Roman" w:hAnsi="Times New Roman"/>
          <w:sz w:val="28"/>
          <w:szCs w:val="28"/>
          <w:lang w:val="en-US"/>
        </w:rPr>
        <w:t xml:space="preserve">, </w:t>
      </w:r>
      <w:r w:rsidRPr="00886423">
        <w:rPr>
          <w:rFonts w:ascii="Times New Roman" w:hAnsi="Times New Roman"/>
          <w:sz w:val="28"/>
          <w:szCs w:val="28"/>
        </w:rPr>
        <w:t>Е</w:t>
      </w:r>
      <w:r w:rsidRPr="000E5D1F">
        <w:rPr>
          <w:rFonts w:ascii="Times New Roman" w:hAnsi="Times New Roman"/>
          <w:sz w:val="28"/>
          <w:szCs w:val="28"/>
          <w:lang w:val="en-US"/>
        </w:rPr>
        <w:t>.</w:t>
      </w:r>
      <w:r w:rsidRPr="00886423">
        <w:rPr>
          <w:rFonts w:ascii="Times New Roman" w:hAnsi="Times New Roman"/>
          <w:sz w:val="28"/>
          <w:szCs w:val="28"/>
        </w:rPr>
        <w:t>В</w:t>
      </w:r>
      <w:r w:rsidRPr="000E5D1F">
        <w:rPr>
          <w:rFonts w:ascii="Times New Roman" w:hAnsi="Times New Roman"/>
          <w:sz w:val="28"/>
          <w:szCs w:val="28"/>
          <w:lang w:val="en-US"/>
        </w:rPr>
        <w:t>.</w:t>
      </w:r>
      <w:r w:rsidRPr="00886423">
        <w:rPr>
          <w:rFonts w:ascii="Times New Roman" w:hAnsi="Times New Roman"/>
          <w:sz w:val="28"/>
          <w:szCs w:val="28"/>
        </w:rPr>
        <w:t>Синявская</w:t>
      </w:r>
      <w:r w:rsidRPr="000E5D1F">
        <w:rPr>
          <w:rFonts w:ascii="Times New Roman" w:hAnsi="Times New Roman"/>
          <w:sz w:val="28"/>
          <w:szCs w:val="28"/>
          <w:lang w:val="en-US"/>
        </w:rPr>
        <w:t xml:space="preserve">, </w:t>
      </w:r>
      <w:r w:rsidRPr="00886423">
        <w:rPr>
          <w:rFonts w:ascii="Times New Roman" w:hAnsi="Times New Roman"/>
          <w:sz w:val="28"/>
          <w:szCs w:val="28"/>
        </w:rPr>
        <w:t>О</w:t>
      </w:r>
      <w:r w:rsidRPr="000E5D1F">
        <w:rPr>
          <w:rFonts w:ascii="Times New Roman" w:hAnsi="Times New Roman"/>
          <w:sz w:val="28"/>
          <w:szCs w:val="28"/>
          <w:lang w:val="en-US"/>
        </w:rPr>
        <w:t>.</w:t>
      </w:r>
      <w:r w:rsidRPr="00886423">
        <w:rPr>
          <w:rFonts w:ascii="Times New Roman" w:hAnsi="Times New Roman"/>
          <w:sz w:val="28"/>
          <w:szCs w:val="28"/>
        </w:rPr>
        <w:t>И</w:t>
      </w:r>
      <w:r w:rsidRPr="000E5D1F">
        <w:rPr>
          <w:rFonts w:ascii="Times New Roman" w:hAnsi="Times New Roman"/>
          <w:sz w:val="28"/>
          <w:szCs w:val="28"/>
          <w:lang w:val="en-US"/>
        </w:rPr>
        <w:t xml:space="preserve">. </w:t>
      </w:r>
      <w:r w:rsidRPr="00886423">
        <w:rPr>
          <w:rFonts w:ascii="Times New Roman" w:hAnsi="Times New Roman"/>
          <w:sz w:val="28"/>
          <w:szCs w:val="28"/>
        </w:rPr>
        <w:t>Тынкова</w:t>
      </w:r>
      <w:r w:rsidRPr="000E5D1F">
        <w:rPr>
          <w:rFonts w:ascii="Times New Roman" w:hAnsi="Times New Roman"/>
          <w:sz w:val="28"/>
          <w:szCs w:val="28"/>
          <w:lang w:val="en-US"/>
        </w:rPr>
        <w:t xml:space="preserve">, </w:t>
      </w:r>
      <w:r w:rsidRPr="00886423">
        <w:rPr>
          <w:rFonts w:ascii="Times New Roman" w:hAnsi="Times New Roman"/>
          <w:sz w:val="28"/>
          <w:szCs w:val="28"/>
        </w:rPr>
        <w:t>Э</w:t>
      </w:r>
      <w:r w:rsidRPr="000E5D1F">
        <w:rPr>
          <w:rFonts w:ascii="Times New Roman" w:hAnsi="Times New Roman"/>
          <w:sz w:val="28"/>
          <w:szCs w:val="28"/>
          <w:lang w:val="en-US"/>
        </w:rPr>
        <w:t>.</w:t>
      </w:r>
      <w:r w:rsidRPr="00886423">
        <w:rPr>
          <w:rFonts w:ascii="Times New Roman" w:hAnsi="Times New Roman"/>
          <w:sz w:val="28"/>
          <w:szCs w:val="28"/>
        </w:rPr>
        <w:t>С</w:t>
      </w:r>
      <w:r w:rsidRPr="000E5D1F">
        <w:rPr>
          <w:rFonts w:ascii="Times New Roman" w:hAnsi="Times New Roman"/>
          <w:sz w:val="28"/>
          <w:szCs w:val="28"/>
          <w:lang w:val="en-US"/>
        </w:rPr>
        <w:t>.</w:t>
      </w:r>
      <w:r w:rsidRPr="00886423">
        <w:rPr>
          <w:rFonts w:ascii="Times New Roman" w:hAnsi="Times New Roman"/>
          <w:sz w:val="28"/>
          <w:szCs w:val="28"/>
        </w:rPr>
        <w:t>Улановская</w:t>
      </w:r>
      <w:r w:rsidRPr="000E5D1F">
        <w:rPr>
          <w:rFonts w:ascii="Times New Roman" w:hAnsi="Times New Roman"/>
          <w:sz w:val="28"/>
          <w:szCs w:val="28"/>
          <w:lang w:val="en-US"/>
        </w:rPr>
        <w:t xml:space="preserve">. - 6- </w:t>
      </w:r>
      <w:r w:rsidRPr="00886423">
        <w:rPr>
          <w:rFonts w:ascii="Times New Roman" w:hAnsi="Times New Roman"/>
          <w:sz w:val="28"/>
          <w:szCs w:val="28"/>
        </w:rPr>
        <w:t>е</w:t>
      </w:r>
      <w:r w:rsidRPr="000E5D1F">
        <w:rPr>
          <w:rFonts w:ascii="Times New Roman" w:hAnsi="Times New Roman"/>
          <w:sz w:val="28"/>
          <w:szCs w:val="28"/>
          <w:lang w:val="en-US"/>
        </w:rPr>
        <w:t xml:space="preserve"> </w:t>
      </w:r>
      <w:r w:rsidRPr="00886423">
        <w:rPr>
          <w:rFonts w:ascii="Times New Roman" w:hAnsi="Times New Roman"/>
          <w:sz w:val="28"/>
          <w:szCs w:val="28"/>
        </w:rPr>
        <w:t>изд</w:t>
      </w:r>
      <w:r w:rsidRPr="000E5D1F">
        <w:rPr>
          <w:rFonts w:ascii="Times New Roman" w:hAnsi="Times New Roman"/>
          <w:sz w:val="28"/>
          <w:szCs w:val="28"/>
          <w:lang w:val="en-US"/>
        </w:rPr>
        <w:t xml:space="preserve">., </w:t>
      </w:r>
      <w:r>
        <w:rPr>
          <w:rFonts w:ascii="Times New Roman" w:hAnsi="Times New Roman"/>
          <w:sz w:val="28"/>
          <w:szCs w:val="28"/>
        </w:rPr>
        <w:t>испр</w:t>
      </w:r>
      <w:r w:rsidRPr="000E5D1F">
        <w:rPr>
          <w:rFonts w:ascii="Times New Roman" w:hAnsi="Times New Roman"/>
          <w:sz w:val="28"/>
          <w:szCs w:val="28"/>
          <w:lang w:val="en-US"/>
        </w:rPr>
        <w:t xml:space="preserve">.- </w:t>
      </w:r>
      <w:r>
        <w:rPr>
          <w:rFonts w:ascii="Times New Roman" w:hAnsi="Times New Roman"/>
          <w:sz w:val="28"/>
          <w:szCs w:val="28"/>
        </w:rPr>
        <w:t>М</w:t>
      </w:r>
      <w:r w:rsidRPr="000E5D1F">
        <w:rPr>
          <w:rFonts w:ascii="Times New Roman" w:hAnsi="Times New Roman"/>
          <w:sz w:val="28"/>
          <w:szCs w:val="28"/>
          <w:lang w:val="en-US"/>
        </w:rPr>
        <w:t xml:space="preserve">.: </w:t>
      </w:r>
      <w:r>
        <w:rPr>
          <w:rFonts w:ascii="Times New Roman" w:hAnsi="Times New Roman"/>
          <w:sz w:val="28"/>
          <w:szCs w:val="28"/>
        </w:rPr>
        <w:t>Высшая</w:t>
      </w:r>
      <w:r w:rsidRPr="000E5D1F">
        <w:rPr>
          <w:rFonts w:ascii="Times New Roman" w:hAnsi="Times New Roman"/>
          <w:sz w:val="28"/>
          <w:szCs w:val="28"/>
          <w:lang w:val="en-US"/>
        </w:rPr>
        <w:t xml:space="preserve"> </w:t>
      </w:r>
      <w:r>
        <w:rPr>
          <w:rFonts w:ascii="Times New Roman" w:hAnsi="Times New Roman"/>
          <w:sz w:val="28"/>
          <w:szCs w:val="28"/>
        </w:rPr>
        <w:t>школа</w:t>
      </w:r>
      <w:r w:rsidRPr="000E5D1F">
        <w:rPr>
          <w:rFonts w:ascii="Times New Roman" w:hAnsi="Times New Roman"/>
          <w:sz w:val="28"/>
          <w:szCs w:val="28"/>
          <w:lang w:val="en-US"/>
        </w:rPr>
        <w:t>, 2009.-</w:t>
      </w:r>
    </w:p>
    <w:p w:rsidR="0035036A" w:rsidRPr="00886423" w:rsidRDefault="0035036A" w:rsidP="0035036A">
      <w:pPr>
        <w:pStyle w:val="ad"/>
        <w:rPr>
          <w:rFonts w:ascii="Times New Roman" w:hAnsi="Times New Roman"/>
          <w:sz w:val="28"/>
          <w:szCs w:val="28"/>
        </w:rPr>
      </w:pPr>
      <w:r w:rsidRPr="007154A5">
        <w:rPr>
          <w:rFonts w:ascii="Times New Roman" w:hAnsi="Times New Roman"/>
          <w:sz w:val="28"/>
          <w:szCs w:val="28"/>
          <w:lang w:val="kk-KZ"/>
        </w:rPr>
        <w:t>2. To score high level in reading Учебное пособие</w:t>
      </w:r>
      <w:r w:rsidRPr="007154A5">
        <w:rPr>
          <w:rFonts w:ascii="Times New Roman" w:hAnsi="Times New Roman"/>
          <w:i/>
          <w:sz w:val="28"/>
          <w:szCs w:val="28"/>
          <w:lang w:val="kk-KZ"/>
        </w:rPr>
        <w:t xml:space="preserve"> /</w:t>
      </w:r>
      <w:r w:rsidRPr="007154A5">
        <w:rPr>
          <w:rFonts w:ascii="Times New Roman" w:hAnsi="Times New Roman"/>
          <w:sz w:val="28"/>
          <w:szCs w:val="28"/>
          <w:lang w:val="kk-KZ"/>
        </w:rPr>
        <w:t xml:space="preserve">Иванова М.А., Кузнецова Е.В., Лебедева И.С., Михеев А.И.. </w:t>
      </w:r>
      <w:r w:rsidRPr="00886423">
        <w:rPr>
          <w:rFonts w:ascii="Times New Roman" w:hAnsi="Times New Roman"/>
          <w:sz w:val="28"/>
          <w:szCs w:val="28"/>
        </w:rPr>
        <w:t>СПб изд. “Инфо-да”, 2009.</w:t>
      </w:r>
    </w:p>
    <w:p w:rsidR="0035036A" w:rsidRPr="00C830DE" w:rsidRDefault="0035036A" w:rsidP="0035036A">
      <w:pPr>
        <w:pStyle w:val="ad"/>
        <w:rPr>
          <w:rFonts w:ascii="Times New Roman" w:hAnsi="Times New Roman"/>
          <w:sz w:val="28"/>
          <w:szCs w:val="28"/>
          <w:lang w:val="kk-KZ"/>
        </w:rPr>
      </w:pPr>
      <w:r w:rsidRPr="00C54679">
        <w:rPr>
          <w:rFonts w:ascii="Times New Roman" w:hAnsi="Times New Roman"/>
          <w:sz w:val="28"/>
          <w:szCs w:val="28"/>
        </w:rPr>
        <w:t>3</w:t>
      </w:r>
      <w:r w:rsidRPr="00886423">
        <w:rPr>
          <w:rFonts w:ascii="Times New Roman" w:hAnsi="Times New Roman"/>
          <w:sz w:val="28"/>
          <w:szCs w:val="28"/>
        </w:rPr>
        <w:t>. Английский для инженеров / И.П. Агабекян, П. И. Коваленко. – изд.4-е. – Ростов н/Д: Феникс, 200</w:t>
      </w:r>
      <w:r>
        <w:rPr>
          <w:rFonts w:ascii="Times New Roman" w:hAnsi="Times New Roman"/>
          <w:sz w:val="28"/>
          <w:szCs w:val="28"/>
        </w:rPr>
        <w:t>6. – 319.</w:t>
      </w:r>
    </w:p>
    <w:p w:rsidR="0035036A" w:rsidRPr="00C830DE" w:rsidRDefault="0035036A" w:rsidP="0035036A">
      <w:pPr>
        <w:pStyle w:val="ad"/>
        <w:rPr>
          <w:rFonts w:ascii="Times New Roman" w:hAnsi="Times New Roman"/>
          <w:sz w:val="28"/>
          <w:szCs w:val="28"/>
          <w:lang w:val="kk-KZ"/>
        </w:rPr>
      </w:pPr>
      <w:r>
        <w:rPr>
          <w:rFonts w:ascii="Times New Roman" w:hAnsi="Times New Roman"/>
          <w:sz w:val="28"/>
          <w:szCs w:val="28"/>
          <w:lang w:val="en-US"/>
        </w:rPr>
        <w:t>4</w:t>
      </w:r>
      <w:r w:rsidRPr="00886423">
        <w:rPr>
          <w:rFonts w:ascii="Times New Roman" w:hAnsi="Times New Roman"/>
          <w:sz w:val="28"/>
          <w:szCs w:val="28"/>
          <w:lang w:val="en-US"/>
        </w:rPr>
        <w:t>. Cambridge English for Scientists / Tamzen Armer, Bathany Cagnol. Cambridge</w:t>
      </w:r>
      <w:r w:rsidRPr="000E5D1F">
        <w:rPr>
          <w:rFonts w:ascii="Times New Roman" w:hAnsi="Times New Roman"/>
          <w:sz w:val="28"/>
          <w:szCs w:val="28"/>
          <w:lang w:val="en-US"/>
        </w:rPr>
        <w:t xml:space="preserve"> </w:t>
      </w:r>
      <w:r w:rsidRPr="00886423">
        <w:rPr>
          <w:rFonts w:ascii="Times New Roman" w:hAnsi="Times New Roman"/>
          <w:sz w:val="28"/>
          <w:szCs w:val="28"/>
          <w:lang w:val="en-US"/>
        </w:rPr>
        <w:t>University</w:t>
      </w:r>
      <w:r w:rsidRPr="000E5D1F">
        <w:rPr>
          <w:rFonts w:ascii="Times New Roman" w:hAnsi="Times New Roman"/>
          <w:sz w:val="28"/>
          <w:szCs w:val="28"/>
          <w:lang w:val="en-US"/>
        </w:rPr>
        <w:t xml:space="preserve"> </w:t>
      </w:r>
      <w:r w:rsidRPr="00886423">
        <w:rPr>
          <w:rFonts w:ascii="Times New Roman" w:hAnsi="Times New Roman"/>
          <w:sz w:val="28"/>
          <w:szCs w:val="28"/>
          <w:lang w:val="en-US"/>
        </w:rPr>
        <w:t>Press</w:t>
      </w:r>
      <w:r w:rsidRPr="000E5D1F">
        <w:rPr>
          <w:rFonts w:ascii="Times New Roman" w:hAnsi="Times New Roman"/>
          <w:sz w:val="28"/>
          <w:szCs w:val="28"/>
          <w:lang w:val="en-US"/>
        </w:rPr>
        <w:t xml:space="preserve"> – 2011.</w:t>
      </w:r>
    </w:p>
    <w:p w:rsidR="0035036A" w:rsidRPr="00886423" w:rsidRDefault="0035036A" w:rsidP="0035036A">
      <w:pPr>
        <w:pStyle w:val="ad"/>
        <w:rPr>
          <w:rFonts w:ascii="Times New Roman" w:hAnsi="Times New Roman"/>
          <w:b/>
          <w:sz w:val="28"/>
          <w:szCs w:val="28"/>
          <w:lang w:val="kk-KZ"/>
        </w:rPr>
      </w:pPr>
    </w:p>
    <w:p w:rsidR="0035036A" w:rsidRPr="00F45C09" w:rsidRDefault="0035036A" w:rsidP="0035036A">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Additional literature</w:t>
      </w:r>
    </w:p>
    <w:p w:rsidR="0035036A" w:rsidRPr="00F45C09" w:rsidRDefault="0035036A" w:rsidP="0035036A">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1. R.Murphy “English Grammar in Use” a self-study reference and practice book for elementary students of English, and audio CDs (2)  third edition; Oxford University Press. 2011</w:t>
      </w:r>
    </w:p>
    <w:p w:rsidR="0035036A" w:rsidRPr="00FC5987" w:rsidRDefault="0035036A" w:rsidP="0035036A">
      <w:pPr>
        <w:pStyle w:val="ad"/>
        <w:rPr>
          <w:rFonts w:ascii="Times New Roman" w:hAnsi="Times New Roman"/>
          <w:sz w:val="28"/>
          <w:szCs w:val="28"/>
        </w:rPr>
      </w:pPr>
      <w:r>
        <w:rPr>
          <w:rFonts w:ascii="Times New Roman" w:hAnsi="Times New Roman"/>
          <w:sz w:val="28"/>
          <w:szCs w:val="28"/>
          <w:lang w:val="en-US"/>
        </w:rPr>
        <w:t>2.</w:t>
      </w:r>
      <w:r w:rsidRPr="00886423">
        <w:rPr>
          <w:rFonts w:ascii="Times New Roman" w:hAnsi="Times New Roman"/>
          <w:sz w:val="28"/>
          <w:szCs w:val="28"/>
          <w:lang w:val="en-US"/>
        </w:rPr>
        <w:t xml:space="preserve"> R. Murphy “English Grammar in Use” a self-study reference and practice book for intermediate students of English, and audio CDs (2) third edition); Oxford University Press. </w:t>
      </w:r>
      <w:r w:rsidRPr="00FC5987">
        <w:rPr>
          <w:rFonts w:ascii="Times New Roman" w:hAnsi="Times New Roman"/>
          <w:sz w:val="28"/>
          <w:szCs w:val="28"/>
        </w:rPr>
        <w:t>2011</w:t>
      </w:r>
    </w:p>
    <w:p w:rsidR="0035036A" w:rsidRPr="00886423" w:rsidRDefault="0035036A" w:rsidP="0035036A">
      <w:pPr>
        <w:pStyle w:val="ad"/>
        <w:rPr>
          <w:rFonts w:ascii="Times New Roman" w:hAnsi="Times New Roman"/>
          <w:sz w:val="28"/>
          <w:szCs w:val="28"/>
        </w:rPr>
      </w:pPr>
      <w:r w:rsidRPr="00C54679">
        <w:rPr>
          <w:rFonts w:ascii="Times New Roman" w:hAnsi="Times New Roman"/>
          <w:sz w:val="28"/>
          <w:szCs w:val="28"/>
        </w:rPr>
        <w:t>3</w:t>
      </w:r>
      <w:r w:rsidRPr="00C830DE">
        <w:rPr>
          <w:rFonts w:ascii="Times New Roman" w:hAnsi="Times New Roman"/>
          <w:sz w:val="28"/>
          <w:szCs w:val="28"/>
        </w:rPr>
        <w:t>.</w:t>
      </w:r>
      <w:r w:rsidRPr="00886423">
        <w:rPr>
          <w:rFonts w:ascii="Times New Roman" w:hAnsi="Times New Roman"/>
          <w:sz w:val="28"/>
          <w:szCs w:val="28"/>
        </w:rPr>
        <w:t>Орловская И.В.,Самсонова Л.С.,Скубриева А.И.Учебник английского языка для студентов технических университетов и вузов Москва 2006.</w:t>
      </w:r>
    </w:p>
    <w:p w:rsidR="0035036A" w:rsidRPr="00886423" w:rsidRDefault="0035036A" w:rsidP="0035036A">
      <w:pPr>
        <w:pStyle w:val="ad"/>
        <w:rPr>
          <w:rFonts w:ascii="Times New Roman" w:hAnsi="Times New Roman"/>
          <w:sz w:val="28"/>
          <w:szCs w:val="28"/>
          <w:lang w:val="en-US"/>
        </w:rPr>
      </w:pPr>
      <w:r>
        <w:rPr>
          <w:rFonts w:ascii="Times New Roman" w:hAnsi="Times New Roman"/>
          <w:sz w:val="28"/>
          <w:szCs w:val="28"/>
          <w:lang w:val="en-US"/>
        </w:rPr>
        <w:t>4.</w:t>
      </w:r>
      <w:r w:rsidRPr="00886423">
        <w:rPr>
          <w:rFonts w:ascii="Times New Roman" w:hAnsi="Times New Roman"/>
          <w:sz w:val="28"/>
          <w:szCs w:val="28"/>
          <w:lang w:val="en-US"/>
        </w:rPr>
        <w:t xml:space="preserve"> Kate Pickering&amp; Jackie McAvoy Global English, Pre-Intermediate coursebook Macmillan 2010</w:t>
      </w:r>
    </w:p>
    <w:p w:rsidR="0035036A" w:rsidRPr="00886423" w:rsidRDefault="0035036A" w:rsidP="0035036A">
      <w:pPr>
        <w:pStyle w:val="ad"/>
        <w:rPr>
          <w:rFonts w:ascii="Times New Roman" w:hAnsi="Times New Roman"/>
          <w:sz w:val="28"/>
          <w:szCs w:val="28"/>
          <w:lang w:val="en-US"/>
        </w:rPr>
      </w:pPr>
      <w:r>
        <w:rPr>
          <w:rFonts w:ascii="Times New Roman" w:hAnsi="Times New Roman"/>
          <w:sz w:val="28"/>
          <w:szCs w:val="28"/>
          <w:lang w:val="en-US"/>
        </w:rPr>
        <w:t>5.</w:t>
      </w:r>
      <w:r w:rsidRPr="00886423">
        <w:rPr>
          <w:rFonts w:ascii="Times New Roman" w:hAnsi="Times New Roman"/>
          <w:sz w:val="28"/>
          <w:szCs w:val="28"/>
          <w:lang w:val="en-US"/>
        </w:rPr>
        <w:t xml:space="preserve"> Richard Acklam &amp; AramintaCrace Total English, Pre-Intermediate Longman 2007</w:t>
      </w:r>
    </w:p>
    <w:p w:rsidR="0035036A" w:rsidRPr="00886423" w:rsidRDefault="0035036A" w:rsidP="0035036A">
      <w:pPr>
        <w:pStyle w:val="ad"/>
        <w:rPr>
          <w:rFonts w:ascii="Times New Roman" w:hAnsi="Times New Roman"/>
          <w:sz w:val="28"/>
          <w:szCs w:val="28"/>
          <w:lang w:val="en-US"/>
        </w:rPr>
      </w:pPr>
      <w:r>
        <w:rPr>
          <w:rFonts w:ascii="Times New Roman" w:hAnsi="Times New Roman"/>
          <w:sz w:val="28"/>
          <w:szCs w:val="28"/>
          <w:lang w:val="en-US"/>
        </w:rPr>
        <w:t>6.</w:t>
      </w:r>
      <w:r w:rsidRPr="00886423">
        <w:rPr>
          <w:rFonts w:ascii="Times New Roman" w:hAnsi="Times New Roman"/>
          <w:sz w:val="28"/>
          <w:szCs w:val="28"/>
          <w:lang w:val="en-US"/>
        </w:rPr>
        <w:t xml:space="preserve"> Sue Kay &amp; Vaughan Jones. Inside Out, Pre-Intermediate Macmillan 2007</w:t>
      </w:r>
    </w:p>
    <w:p w:rsidR="0035036A" w:rsidRPr="00886423" w:rsidRDefault="0035036A" w:rsidP="0035036A">
      <w:pPr>
        <w:pStyle w:val="ad"/>
        <w:rPr>
          <w:rFonts w:ascii="Times New Roman" w:hAnsi="Times New Roman"/>
          <w:sz w:val="28"/>
          <w:szCs w:val="28"/>
          <w:lang w:val="en-US"/>
        </w:rPr>
      </w:pPr>
      <w:r w:rsidRPr="00886423">
        <w:rPr>
          <w:rFonts w:ascii="Times New Roman" w:hAnsi="Times New Roman"/>
          <w:sz w:val="28"/>
          <w:szCs w:val="28"/>
          <w:lang w:val="en-US"/>
        </w:rPr>
        <w:t>English for Electrical Engineering Course book and audio CDs (2) Cambridge University Press 2011</w:t>
      </w:r>
    </w:p>
    <w:p w:rsidR="0035036A" w:rsidRPr="00886423" w:rsidRDefault="0035036A" w:rsidP="0035036A">
      <w:pPr>
        <w:pStyle w:val="ad"/>
        <w:rPr>
          <w:rFonts w:ascii="Times New Roman" w:hAnsi="Times New Roman"/>
          <w:sz w:val="28"/>
          <w:szCs w:val="28"/>
          <w:lang w:val="en-US"/>
        </w:rPr>
      </w:pPr>
      <w:r>
        <w:rPr>
          <w:rFonts w:ascii="Times New Roman" w:hAnsi="Times New Roman"/>
          <w:sz w:val="28"/>
          <w:szCs w:val="28"/>
          <w:lang w:val="en-US"/>
        </w:rPr>
        <w:t>7.</w:t>
      </w:r>
      <w:r w:rsidRPr="00886423">
        <w:rPr>
          <w:rFonts w:ascii="Times New Roman" w:hAnsi="Times New Roman"/>
          <w:sz w:val="28"/>
          <w:szCs w:val="28"/>
          <w:lang w:val="en-US"/>
        </w:rPr>
        <w:t xml:space="preserve"> English for ICT Studies Course book and audio CDs (2) Cambridge University Press 2011</w:t>
      </w:r>
    </w:p>
    <w:p w:rsidR="0035036A" w:rsidRPr="000E5D1F" w:rsidRDefault="0035036A" w:rsidP="0035036A">
      <w:pPr>
        <w:pStyle w:val="ad"/>
        <w:rPr>
          <w:rFonts w:ascii="Times New Roman" w:hAnsi="Times New Roman"/>
          <w:sz w:val="28"/>
          <w:szCs w:val="28"/>
          <w:lang w:val="en-US"/>
        </w:rPr>
      </w:pPr>
      <w:r>
        <w:rPr>
          <w:rFonts w:ascii="Times New Roman" w:hAnsi="Times New Roman"/>
          <w:sz w:val="28"/>
          <w:szCs w:val="28"/>
          <w:lang w:val="en-US"/>
        </w:rPr>
        <w:lastRenderedPageBreak/>
        <w:t>8.</w:t>
      </w:r>
      <w:r w:rsidRPr="00886423">
        <w:rPr>
          <w:rFonts w:ascii="Times New Roman" w:hAnsi="Times New Roman"/>
          <w:sz w:val="28"/>
          <w:szCs w:val="28"/>
          <w:lang w:val="en-US"/>
        </w:rPr>
        <w:t xml:space="preserve"> A Guide to the Exams.Cambridge Preliminary English Test (Pet), Cambridge First Certificate in English (FCE), Cambridge certificate in advanced English (CAE), Cambridge Certificate in Proficiency in English (CPE). Cambridge</w:t>
      </w:r>
      <w:r w:rsidRPr="000E5D1F">
        <w:rPr>
          <w:rFonts w:ascii="Times New Roman" w:hAnsi="Times New Roman"/>
          <w:sz w:val="28"/>
          <w:szCs w:val="28"/>
          <w:lang w:val="en-US"/>
        </w:rPr>
        <w:t xml:space="preserve"> </w:t>
      </w:r>
      <w:r w:rsidRPr="00886423">
        <w:rPr>
          <w:rFonts w:ascii="Times New Roman" w:hAnsi="Times New Roman"/>
          <w:sz w:val="28"/>
          <w:szCs w:val="28"/>
          <w:lang w:val="en-US"/>
        </w:rPr>
        <w:t>University</w:t>
      </w:r>
      <w:r w:rsidRPr="000E5D1F">
        <w:rPr>
          <w:rFonts w:ascii="Times New Roman" w:hAnsi="Times New Roman"/>
          <w:sz w:val="28"/>
          <w:szCs w:val="28"/>
          <w:lang w:val="en-US"/>
        </w:rPr>
        <w:t xml:space="preserve"> </w:t>
      </w:r>
      <w:r w:rsidRPr="00886423">
        <w:rPr>
          <w:rFonts w:ascii="Times New Roman" w:hAnsi="Times New Roman"/>
          <w:sz w:val="28"/>
          <w:szCs w:val="28"/>
          <w:lang w:val="en-US"/>
        </w:rPr>
        <w:t>Press</w:t>
      </w:r>
      <w:r w:rsidRPr="000E5D1F">
        <w:rPr>
          <w:rFonts w:ascii="Times New Roman" w:hAnsi="Times New Roman"/>
          <w:sz w:val="28"/>
          <w:szCs w:val="28"/>
          <w:lang w:val="en-US"/>
        </w:rPr>
        <w:t xml:space="preserve"> 2001.</w:t>
      </w:r>
    </w:p>
    <w:p w:rsidR="0035036A" w:rsidRPr="000E5D1F" w:rsidRDefault="0035036A" w:rsidP="0035036A">
      <w:pPr>
        <w:pStyle w:val="ad"/>
        <w:rPr>
          <w:rFonts w:ascii="Times New Roman" w:hAnsi="Times New Roman"/>
          <w:sz w:val="28"/>
          <w:szCs w:val="28"/>
          <w:lang w:val="en-US"/>
        </w:rPr>
      </w:pPr>
    </w:p>
    <w:p w:rsidR="001F4E91" w:rsidRPr="00D30129" w:rsidRDefault="001F4E91" w:rsidP="00737A96">
      <w:pPr>
        <w:rPr>
          <w:rFonts w:ascii="Times New Roman" w:hAnsi="Times New Roman" w:cs="Times New Roman"/>
          <w:sz w:val="28"/>
          <w:szCs w:val="28"/>
          <w:lang w:val="en-US"/>
        </w:rPr>
      </w:pPr>
    </w:p>
    <w:p w:rsidR="001F4E91" w:rsidRPr="00D30129" w:rsidRDefault="001F4E91" w:rsidP="00737A96">
      <w:pPr>
        <w:rPr>
          <w:rFonts w:ascii="Times New Roman" w:hAnsi="Times New Roman" w:cs="Times New Roman"/>
          <w:sz w:val="28"/>
          <w:szCs w:val="28"/>
          <w:lang w:val="en-US"/>
        </w:rPr>
      </w:pPr>
    </w:p>
    <w:p w:rsidR="00D30129" w:rsidRPr="000E5D1F" w:rsidRDefault="00D30129" w:rsidP="00D30129">
      <w:pPr>
        <w:rPr>
          <w:rFonts w:ascii="Times New Roman" w:hAnsi="Times New Roman" w:cs="Times New Roman"/>
          <w:b/>
          <w:sz w:val="28"/>
          <w:szCs w:val="28"/>
          <w:lang w:val="en-US"/>
        </w:rPr>
      </w:pPr>
      <w:r>
        <w:rPr>
          <w:rFonts w:ascii="Times New Roman" w:hAnsi="Times New Roman" w:cs="Times New Roman"/>
          <w:b/>
          <w:sz w:val="28"/>
          <w:szCs w:val="28"/>
          <w:lang w:val="en-US"/>
        </w:rPr>
        <w:t>Practical lesson 2</w:t>
      </w:r>
    </w:p>
    <w:p w:rsidR="00D30129" w:rsidRDefault="00D30129" w:rsidP="00D30129">
      <w:pPr>
        <w:rPr>
          <w:rFonts w:ascii="Times New Roman" w:hAnsi="Times New Roman" w:cs="Times New Roman"/>
          <w:b/>
          <w:sz w:val="28"/>
          <w:szCs w:val="28"/>
          <w:lang w:val="en-US"/>
        </w:rPr>
      </w:pPr>
      <w:r w:rsidRPr="00115AFA">
        <w:rPr>
          <w:rFonts w:ascii="Times New Roman" w:hAnsi="Times New Roman" w:cs="Times New Roman"/>
          <w:b/>
          <w:sz w:val="28"/>
          <w:szCs w:val="28"/>
          <w:lang w:val="en-US"/>
        </w:rPr>
        <w:t>The</w:t>
      </w:r>
      <w:r>
        <w:rPr>
          <w:rFonts w:ascii="Times New Roman" w:hAnsi="Times New Roman" w:cs="Times New Roman"/>
          <w:b/>
          <w:sz w:val="28"/>
          <w:szCs w:val="28"/>
          <w:lang w:val="en-US"/>
        </w:rPr>
        <w:t xml:space="preserve"> theme of the lesson: Electrical</w:t>
      </w:r>
      <w:r w:rsidRPr="00115AFA">
        <w:rPr>
          <w:rFonts w:ascii="Times New Roman" w:hAnsi="Times New Roman" w:cs="Times New Roman"/>
          <w:b/>
          <w:sz w:val="28"/>
          <w:szCs w:val="28"/>
          <w:lang w:val="en-US"/>
        </w:rPr>
        <w:t xml:space="preserve"> engineering</w:t>
      </w:r>
    </w:p>
    <w:p w:rsidR="00D30129" w:rsidRPr="000E5D1F" w:rsidRDefault="00D30129" w:rsidP="00D30129">
      <w:pPr>
        <w:rPr>
          <w:rFonts w:ascii="Times New Roman" w:hAnsi="Times New Roman" w:cs="Times New Roman"/>
          <w:sz w:val="28"/>
          <w:szCs w:val="28"/>
          <w:lang w:val="en-US"/>
        </w:rPr>
      </w:pPr>
      <w:r w:rsidRPr="006F52E0">
        <w:rPr>
          <w:rFonts w:ascii="Times New Roman" w:hAnsi="Times New Roman" w:cs="Times New Roman"/>
          <w:b/>
          <w:sz w:val="28"/>
          <w:szCs w:val="28"/>
          <w:lang w:val="en-US"/>
        </w:rPr>
        <w:t>Lesson plan:</w:t>
      </w:r>
      <w:r w:rsidRPr="00C77160">
        <w:rPr>
          <w:lang w:val="en-US"/>
        </w:rPr>
        <w:t xml:space="preserve"> </w:t>
      </w:r>
      <w:r w:rsidRPr="000E5D1F">
        <w:rPr>
          <w:rFonts w:ascii="Times New Roman" w:hAnsi="Times New Roman" w:cs="Times New Roman"/>
          <w:sz w:val="28"/>
          <w:szCs w:val="28"/>
          <w:lang w:val="en-US"/>
        </w:rPr>
        <w:t>to e</w:t>
      </w:r>
      <w:r w:rsidRPr="00DD182A">
        <w:rPr>
          <w:rFonts w:ascii="Times New Roman" w:hAnsi="Times New Roman" w:cs="Times New Roman"/>
          <w:sz w:val="28"/>
          <w:szCs w:val="28"/>
          <w:lang w:val="en-US"/>
        </w:rPr>
        <w:t>xtend voc</w:t>
      </w:r>
      <w:r w:rsidRPr="000E5D1F">
        <w:rPr>
          <w:rFonts w:ascii="Times New Roman" w:hAnsi="Times New Roman" w:cs="Times New Roman"/>
          <w:sz w:val="28"/>
          <w:szCs w:val="28"/>
          <w:lang w:val="en-US"/>
        </w:rPr>
        <w:t xml:space="preserve">abulary from the </w:t>
      </w:r>
      <w:r w:rsidRPr="00DD182A">
        <w:rPr>
          <w:rFonts w:ascii="Times New Roman" w:hAnsi="Times New Roman" w:cs="Times New Roman"/>
          <w:sz w:val="28"/>
          <w:szCs w:val="28"/>
          <w:lang w:val="en-US"/>
        </w:rPr>
        <w:t xml:space="preserve">fields of </w:t>
      </w:r>
      <w:r w:rsidRPr="000E5D1F">
        <w:rPr>
          <w:rFonts w:ascii="Times New Roman" w:hAnsi="Times New Roman" w:cs="Times New Roman"/>
          <w:sz w:val="28"/>
          <w:szCs w:val="28"/>
          <w:lang w:val="en-US"/>
        </w:rPr>
        <w:t>engineering and general technical vocabulary; to improve</w:t>
      </w:r>
      <w:r w:rsidRPr="00DD182A">
        <w:rPr>
          <w:rFonts w:ascii="Times New Roman" w:hAnsi="Times New Roman" w:cs="Times New Roman"/>
          <w:sz w:val="28"/>
          <w:szCs w:val="28"/>
          <w:lang w:val="en-US"/>
        </w:rPr>
        <w:t xml:space="preserve"> the skills </w:t>
      </w:r>
      <w:r w:rsidRPr="000E5D1F">
        <w:rPr>
          <w:rFonts w:ascii="Times New Roman" w:hAnsi="Times New Roman" w:cs="Times New Roman"/>
          <w:sz w:val="28"/>
          <w:szCs w:val="28"/>
          <w:lang w:val="en-US"/>
        </w:rPr>
        <w:t>evaluation, viewing and reading of professional character</w:t>
      </w:r>
      <w:r w:rsidRPr="00DD182A">
        <w:rPr>
          <w:rFonts w:ascii="Times New Roman" w:hAnsi="Times New Roman" w:cs="Times New Roman"/>
          <w:sz w:val="28"/>
          <w:szCs w:val="28"/>
          <w:lang w:val="en-US"/>
        </w:rPr>
        <w:t xml:space="preserve"> of the texts;</w:t>
      </w:r>
    </w:p>
    <w:p w:rsidR="00D30129" w:rsidRPr="00DD182A" w:rsidRDefault="00D30129" w:rsidP="00D30129">
      <w:pPr>
        <w:spacing w:after="0" w:line="240" w:lineRule="auto"/>
        <w:rPr>
          <w:rFonts w:ascii="Times New Roman" w:hAnsi="Times New Roman"/>
          <w:sz w:val="28"/>
          <w:szCs w:val="28"/>
          <w:lang w:val="en-US"/>
        </w:rPr>
      </w:pPr>
      <w:r w:rsidRPr="006F52E0">
        <w:rPr>
          <w:rFonts w:ascii="Times New Roman" w:hAnsi="Times New Roman" w:cs="Times New Roman"/>
          <w:b/>
          <w:sz w:val="28"/>
          <w:szCs w:val="28"/>
          <w:lang w:val="en-US"/>
        </w:rPr>
        <w:t>The purp</w:t>
      </w:r>
      <w:r>
        <w:rPr>
          <w:rFonts w:ascii="Times New Roman" w:hAnsi="Times New Roman" w:cs="Times New Roman"/>
          <w:b/>
          <w:sz w:val="28"/>
          <w:szCs w:val="28"/>
          <w:lang w:val="en-US"/>
        </w:rPr>
        <w:t>ose and objectives of the lesson</w:t>
      </w:r>
      <w:r w:rsidRPr="006F52E0">
        <w:rPr>
          <w:rFonts w:ascii="Times New Roman" w:hAnsi="Times New Roman" w:cs="Times New Roman"/>
          <w:b/>
          <w:sz w:val="28"/>
          <w:szCs w:val="28"/>
          <w:lang w:val="en-US"/>
        </w:rPr>
        <w:t>, skills and competences:</w:t>
      </w:r>
      <w:r w:rsidRPr="00196950">
        <w:rPr>
          <w:sz w:val="28"/>
          <w:szCs w:val="28"/>
          <w:lang w:val="en-US"/>
        </w:rPr>
        <w:t xml:space="preserve"> </w:t>
      </w:r>
      <w:r w:rsidRPr="00DD182A">
        <w:rPr>
          <w:rFonts w:ascii="Times New Roman" w:hAnsi="Times New Roman"/>
          <w:sz w:val="28"/>
          <w:szCs w:val="28"/>
          <w:lang w:val="en-US"/>
        </w:rPr>
        <w:t>to apply English in professional sphere of the specialist, using skills of four kinds of communications: auditions, readings, letters, and communication in a foreign language</w:t>
      </w:r>
      <w:r>
        <w:rPr>
          <w:rFonts w:ascii="Times New Roman" w:hAnsi="Times New Roman"/>
          <w:sz w:val="28"/>
          <w:szCs w:val="28"/>
          <w:lang w:val="en-US"/>
        </w:rPr>
        <w:t xml:space="preserve">; </w:t>
      </w:r>
      <w:r w:rsidRPr="00DD182A">
        <w:rPr>
          <w:rFonts w:ascii="Times New Roman" w:hAnsi="Times New Roman"/>
          <w:sz w:val="28"/>
          <w:szCs w:val="28"/>
          <w:lang w:val="en-US"/>
        </w:rPr>
        <w:t>to use logical and critical thinking for problems</w:t>
      </w:r>
    </w:p>
    <w:p w:rsidR="001F4E91" w:rsidRPr="00D30129" w:rsidRDefault="00D30129" w:rsidP="00D30129">
      <w:pPr>
        <w:rPr>
          <w:rFonts w:ascii="Times New Roman" w:hAnsi="Times New Roman" w:cs="Times New Roman"/>
          <w:b/>
          <w:sz w:val="28"/>
          <w:szCs w:val="28"/>
          <w:lang w:val="en-US"/>
        </w:rPr>
      </w:pPr>
      <w:r w:rsidRPr="00332B6A">
        <w:rPr>
          <w:rFonts w:ascii="Times New Roman" w:hAnsi="Times New Roman" w:cs="Times New Roman"/>
          <w:b/>
          <w:sz w:val="28"/>
          <w:szCs w:val="28"/>
          <w:lang w:val="en-US"/>
        </w:rPr>
        <w:t>Brief theoretical information</w:t>
      </w:r>
    </w:p>
    <w:p w:rsidR="001F4E91" w:rsidRDefault="001F4E91" w:rsidP="000C3AF3">
      <w:pPr>
        <w:spacing w:after="0" w:line="240" w:lineRule="auto"/>
        <w:rPr>
          <w:rFonts w:ascii="Times New Roman" w:eastAsia="Times New Roman" w:hAnsi="Times New Roman" w:cs="Times New Roman"/>
          <w:color w:val="000000"/>
          <w:sz w:val="20"/>
          <w:szCs w:val="20"/>
          <w:lang w:val="en-US" w:eastAsia="en-US"/>
        </w:rPr>
      </w:pPr>
    </w:p>
    <w:p w:rsidR="00D30129" w:rsidRPr="00D30129" w:rsidRDefault="00D30129" w:rsidP="00D30129">
      <w:pPr>
        <w:rPr>
          <w:rFonts w:ascii="Times New Roman" w:hAnsi="Times New Roman" w:cs="Times New Roman"/>
          <w:b/>
          <w:sz w:val="28"/>
          <w:szCs w:val="28"/>
          <w:lang w:val="en-US"/>
        </w:rPr>
      </w:pPr>
      <w:r w:rsidRPr="00D30129">
        <w:rPr>
          <w:rFonts w:ascii="Times New Roman" w:hAnsi="Times New Roman" w:cs="Times New Roman"/>
          <w:b/>
          <w:sz w:val="28"/>
          <w:szCs w:val="28"/>
          <w:lang w:val="en-US"/>
        </w:rPr>
        <w:t>Reading and discussing</w:t>
      </w:r>
    </w:p>
    <w:p w:rsidR="00E656E9" w:rsidRDefault="000C3AF3" w:rsidP="00D30129">
      <w:pPr>
        <w:rPr>
          <w:rFonts w:ascii="Times New Roman" w:hAnsi="Times New Roman" w:cs="Times New Roman"/>
          <w:sz w:val="28"/>
          <w:szCs w:val="28"/>
          <w:lang w:val="en-US"/>
        </w:rPr>
      </w:pPr>
      <w:r w:rsidRPr="00D30129">
        <w:rPr>
          <w:rFonts w:ascii="Times New Roman" w:hAnsi="Times New Roman" w:cs="Times New Roman"/>
          <w:sz w:val="28"/>
          <w:szCs w:val="28"/>
          <w:lang w:val="en-US"/>
        </w:rPr>
        <w:t xml:space="preserve">We know, the universe consists of five big natural energy sources like water, land, Air, fire &amp; space. </w:t>
      </w:r>
      <w:r w:rsidRPr="00E656E9">
        <w:rPr>
          <w:rFonts w:ascii="Times New Roman" w:hAnsi="Times New Roman" w:cs="Times New Roman"/>
          <w:sz w:val="28"/>
          <w:szCs w:val="28"/>
          <w:lang w:val="en-US"/>
        </w:rPr>
        <w:t xml:space="preserve">The Sixth important energy developed by human is called “Electricity”. In this modem world, for our day to day life the electricity plays a vital role. Simply to say, even man lives without food but not lives without Electricity. Because in our life, the electrical goods play an important role. </w:t>
      </w:r>
    </w:p>
    <w:p w:rsidR="000C3AF3" w:rsidRPr="00D30129" w:rsidRDefault="000C3AF3" w:rsidP="00D30129">
      <w:pPr>
        <w:rPr>
          <w:rFonts w:ascii="Times New Roman" w:hAnsi="Times New Roman" w:cs="Times New Roman"/>
          <w:sz w:val="28"/>
          <w:szCs w:val="28"/>
          <w:lang w:val="en-US"/>
        </w:rPr>
      </w:pPr>
      <w:r w:rsidRPr="00E656E9">
        <w:rPr>
          <w:rFonts w:ascii="Times New Roman" w:hAnsi="Times New Roman" w:cs="Times New Roman"/>
          <w:sz w:val="28"/>
          <w:szCs w:val="28"/>
          <w:lang w:val="en-US"/>
        </w:rPr>
        <w:t xml:space="preserve">Electricity is one type of energy. All matter whether solid, liquid or, gaseous consists of minute particles known as Atoms. According to modem Research electric current means flow of electron. </w:t>
      </w:r>
      <w:r w:rsidRPr="00D30129">
        <w:rPr>
          <w:rFonts w:ascii="Times New Roman" w:hAnsi="Times New Roman" w:cs="Times New Roman"/>
          <w:sz w:val="28"/>
          <w:szCs w:val="28"/>
          <w:lang w:val="en-US"/>
        </w:rPr>
        <w:t>So we need to know about the Atom.</w:t>
      </w:r>
    </w:p>
    <w:p w:rsidR="000C3AF3" w:rsidRPr="00D30129" w:rsidRDefault="00D30129" w:rsidP="00D30129">
      <w:pPr>
        <w:rPr>
          <w:rFonts w:ascii="Times New Roman" w:hAnsi="Times New Roman" w:cs="Times New Roman"/>
          <w:b/>
          <w:sz w:val="28"/>
          <w:szCs w:val="28"/>
          <w:lang w:val="en-US"/>
        </w:rPr>
      </w:pPr>
      <w:r w:rsidRPr="00D30129">
        <w:rPr>
          <w:rFonts w:ascii="Times New Roman" w:hAnsi="Times New Roman" w:cs="Times New Roman"/>
          <w:b/>
          <w:sz w:val="28"/>
          <w:szCs w:val="28"/>
          <w:lang w:val="en-US"/>
        </w:rPr>
        <w:t>Atom</w:t>
      </w:r>
    </w:p>
    <w:p w:rsidR="000C3AF3" w:rsidRPr="00E656E9" w:rsidRDefault="000C3AF3" w:rsidP="00D30129">
      <w:pPr>
        <w:rPr>
          <w:rFonts w:ascii="Times New Roman" w:hAnsi="Times New Roman" w:cs="Times New Roman"/>
          <w:sz w:val="28"/>
          <w:szCs w:val="28"/>
          <w:lang w:val="en-US"/>
        </w:rPr>
      </w:pPr>
      <w:r w:rsidRPr="00D30129">
        <w:rPr>
          <w:rFonts w:ascii="Times New Roman" w:hAnsi="Times New Roman" w:cs="Times New Roman"/>
          <w:sz w:val="28"/>
          <w:szCs w:val="28"/>
          <w:lang w:val="en-US"/>
        </w:rPr>
        <w:t xml:space="preserve">It has a hard central core known as nucleus. </w:t>
      </w:r>
      <w:r w:rsidRPr="00E656E9">
        <w:rPr>
          <w:rFonts w:ascii="Times New Roman" w:hAnsi="Times New Roman" w:cs="Times New Roman"/>
          <w:sz w:val="28"/>
          <w:szCs w:val="28"/>
          <w:lang w:val="en-US"/>
        </w:rPr>
        <w:t xml:space="preserve">It contains two </w:t>
      </w:r>
      <w:r w:rsidR="00E656E9" w:rsidRPr="00E656E9">
        <w:rPr>
          <w:rFonts w:ascii="Times New Roman" w:hAnsi="Times New Roman" w:cs="Times New Roman"/>
          <w:sz w:val="28"/>
          <w:szCs w:val="28"/>
          <w:lang w:val="en-US"/>
        </w:rPr>
        <w:t>types</w:t>
      </w:r>
      <w:r w:rsidRPr="00E656E9">
        <w:rPr>
          <w:rFonts w:ascii="Times New Roman" w:hAnsi="Times New Roman" w:cs="Times New Roman"/>
          <w:sz w:val="28"/>
          <w:szCs w:val="28"/>
          <w:lang w:val="en-US"/>
        </w:rPr>
        <w:t xml:space="preserve"> of particles one is known as proton and carries positive charge. The other is neutron, which is electrically neutral, i.e. it carries no charge. Around the nucleus in elliptical orbit the electrons one revolving. Electrons cairy the negative charge. The number of electron are number of protons in a atom are equal. So the atom is electrically neutral. The number of protons in the nucleus of atom gives the atomic number. The total numbers of neutron and proton are known as atomic weight. Because negligible weight of the electron is not taken to calculate atomic weight.</w:t>
      </w:r>
    </w:p>
    <w:p w:rsidR="00D30129" w:rsidRPr="00D30129" w:rsidRDefault="000C3AF3" w:rsidP="00D30129">
      <w:pPr>
        <w:rPr>
          <w:rFonts w:ascii="Times New Roman" w:hAnsi="Times New Roman" w:cs="Times New Roman"/>
          <w:b/>
          <w:sz w:val="28"/>
          <w:szCs w:val="28"/>
          <w:lang w:val="en-US"/>
        </w:rPr>
      </w:pPr>
      <w:r w:rsidRPr="00D30129">
        <w:rPr>
          <w:rFonts w:ascii="Times New Roman" w:hAnsi="Times New Roman" w:cs="Times New Roman"/>
          <w:b/>
          <w:sz w:val="28"/>
          <w:szCs w:val="28"/>
          <w:lang w:val="en-US"/>
        </w:rPr>
        <w:lastRenderedPageBreak/>
        <w:t>M</w:t>
      </w:r>
      <w:r w:rsidR="00D30129" w:rsidRPr="00D30129">
        <w:rPr>
          <w:rFonts w:ascii="Times New Roman" w:hAnsi="Times New Roman" w:cs="Times New Roman"/>
          <w:b/>
          <w:sz w:val="28"/>
          <w:szCs w:val="28"/>
          <w:lang w:val="en-US"/>
        </w:rPr>
        <w:t>ethods of electricity products</w:t>
      </w:r>
    </w:p>
    <w:p w:rsidR="000C3AF3" w:rsidRPr="00E656E9" w:rsidRDefault="00E656E9" w:rsidP="00D30129">
      <w:pPr>
        <w:rPr>
          <w:rFonts w:ascii="Times New Roman" w:hAnsi="Times New Roman" w:cs="Times New Roman"/>
          <w:sz w:val="28"/>
          <w:szCs w:val="28"/>
          <w:lang w:val="en-US"/>
        </w:rPr>
      </w:pPr>
      <w:r w:rsidRPr="00D30129">
        <w:rPr>
          <w:rFonts w:ascii="Times New Roman" w:hAnsi="Times New Roman" w:cs="Times New Roman"/>
          <w:sz w:val="28"/>
          <w:szCs w:val="28"/>
          <w:lang w:val="en-US"/>
        </w:rPr>
        <w:t>Electricity</w:t>
      </w:r>
      <w:r w:rsidR="000C3AF3" w:rsidRPr="00D30129">
        <w:rPr>
          <w:rFonts w:ascii="Times New Roman" w:hAnsi="Times New Roman" w:cs="Times New Roman"/>
          <w:sz w:val="28"/>
          <w:szCs w:val="28"/>
          <w:lang w:val="en-US"/>
        </w:rPr>
        <w:t xml:space="preserve"> is produced by the extraction of electrons from an atom. </w:t>
      </w:r>
      <w:r w:rsidR="000C3AF3" w:rsidRPr="00E656E9">
        <w:rPr>
          <w:rFonts w:ascii="Times New Roman" w:hAnsi="Times New Roman" w:cs="Times New Roman"/>
          <w:sz w:val="28"/>
          <w:szCs w:val="28"/>
          <w:lang w:val="en-US"/>
        </w:rPr>
        <w:t xml:space="preserve">The energies which are used to produce </w:t>
      </w:r>
      <w:r w:rsidRPr="00E656E9">
        <w:rPr>
          <w:rFonts w:ascii="Times New Roman" w:hAnsi="Times New Roman" w:cs="Times New Roman"/>
          <w:sz w:val="28"/>
          <w:szCs w:val="28"/>
          <w:lang w:val="en-US"/>
        </w:rPr>
        <w:t>electricity</w:t>
      </w:r>
      <w:r w:rsidR="000C3AF3" w:rsidRPr="00E656E9">
        <w:rPr>
          <w:rFonts w:ascii="Times New Roman" w:hAnsi="Times New Roman" w:cs="Times New Roman"/>
          <w:sz w:val="28"/>
          <w:szCs w:val="28"/>
          <w:lang w:val="en-US"/>
        </w:rPr>
        <w:t xml:space="preserve"> are (i) Friction (ii) Light (iii) Heat (iv) Pressure (v) Chemical Action (vi) magnetism.</w:t>
      </w:r>
    </w:p>
    <w:p w:rsidR="000C3AF3" w:rsidRPr="00E656E9" w:rsidRDefault="000C3AF3" w:rsidP="00D30129">
      <w:pPr>
        <w:rPr>
          <w:rFonts w:ascii="Times New Roman" w:hAnsi="Times New Roman" w:cs="Times New Roman"/>
          <w:b/>
          <w:sz w:val="28"/>
          <w:szCs w:val="28"/>
          <w:lang w:val="en-US"/>
        </w:rPr>
      </w:pPr>
      <w:r w:rsidRPr="00E656E9">
        <w:rPr>
          <w:rFonts w:ascii="Times New Roman" w:hAnsi="Times New Roman" w:cs="Times New Roman"/>
          <w:b/>
          <w:sz w:val="28"/>
          <w:szCs w:val="28"/>
          <w:lang w:val="en-US"/>
        </w:rPr>
        <w:t>Electricity due to friction</w:t>
      </w:r>
    </w:p>
    <w:p w:rsidR="000C3AF3" w:rsidRPr="00E656E9" w:rsidRDefault="000C3AF3" w:rsidP="00D30129">
      <w:pPr>
        <w:rPr>
          <w:rFonts w:ascii="Times New Roman" w:hAnsi="Times New Roman" w:cs="Times New Roman"/>
          <w:sz w:val="28"/>
          <w:szCs w:val="28"/>
          <w:lang w:val="en-US"/>
        </w:rPr>
      </w:pPr>
      <w:r w:rsidRPr="00E656E9">
        <w:rPr>
          <w:rFonts w:ascii="Times New Roman" w:hAnsi="Times New Roman" w:cs="Times New Roman"/>
          <w:sz w:val="28"/>
          <w:szCs w:val="28"/>
          <w:lang w:val="en-US"/>
        </w:rPr>
        <w:t xml:space="preserve">Due to the fiction of two </w:t>
      </w:r>
      <w:r w:rsidR="00E656E9" w:rsidRPr="00E656E9">
        <w:rPr>
          <w:rFonts w:ascii="Times New Roman" w:hAnsi="Times New Roman" w:cs="Times New Roman"/>
          <w:sz w:val="28"/>
          <w:szCs w:val="28"/>
          <w:lang w:val="en-US"/>
        </w:rPr>
        <w:t>materials</w:t>
      </w:r>
      <w:r w:rsidRPr="00E656E9">
        <w:rPr>
          <w:rFonts w:ascii="Times New Roman" w:hAnsi="Times New Roman" w:cs="Times New Roman"/>
          <w:sz w:val="28"/>
          <w:szCs w:val="28"/>
          <w:lang w:val="en-US"/>
        </w:rPr>
        <w:t>, the electrons come out from one material to join with the other material. The material which looses the electron gets +ve charge and the material attracted the electron gets -ve charge. This type of electricity is called Static Electricity.</w:t>
      </w:r>
    </w:p>
    <w:p w:rsidR="000C3AF3" w:rsidRPr="00E656E9" w:rsidRDefault="000C3AF3" w:rsidP="00D30129">
      <w:pPr>
        <w:rPr>
          <w:rFonts w:ascii="Times New Roman" w:hAnsi="Times New Roman" w:cs="Times New Roman"/>
          <w:sz w:val="28"/>
          <w:szCs w:val="28"/>
          <w:lang w:val="en-US"/>
        </w:rPr>
      </w:pPr>
      <w:r w:rsidRPr="00E656E9">
        <w:rPr>
          <w:rFonts w:ascii="Times New Roman" w:hAnsi="Times New Roman" w:cs="Times New Roman"/>
          <w:sz w:val="28"/>
          <w:szCs w:val="28"/>
          <w:lang w:val="en-US"/>
        </w:rPr>
        <w:t xml:space="preserve">Ex. Materials like Glass, Rubber, Wax, Silk, Reyon, </w:t>
      </w:r>
      <w:r w:rsidR="00E656E9" w:rsidRPr="00E656E9">
        <w:rPr>
          <w:rFonts w:ascii="Times New Roman" w:hAnsi="Times New Roman" w:cs="Times New Roman"/>
          <w:sz w:val="28"/>
          <w:szCs w:val="28"/>
          <w:lang w:val="en-US"/>
        </w:rPr>
        <w:t>and Nylon</w:t>
      </w:r>
      <w:r w:rsidRPr="00E656E9">
        <w:rPr>
          <w:rFonts w:ascii="Times New Roman" w:hAnsi="Times New Roman" w:cs="Times New Roman"/>
          <w:sz w:val="28"/>
          <w:szCs w:val="28"/>
          <w:lang w:val="en-US"/>
        </w:rPr>
        <w:t>.</w:t>
      </w:r>
    </w:p>
    <w:p w:rsidR="000C3AF3" w:rsidRPr="00E656E9" w:rsidRDefault="000C3AF3" w:rsidP="00D30129">
      <w:pPr>
        <w:rPr>
          <w:rFonts w:ascii="Times New Roman" w:hAnsi="Times New Roman" w:cs="Times New Roman"/>
          <w:b/>
          <w:sz w:val="28"/>
          <w:szCs w:val="28"/>
          <w:lang w:val="en-US"/>
        </w:rPr>
      </w:pPr>
      <w:r w:rsidRPr="00E656E9">
        <w:rPr>
          <w:rFonts w:ascii="Times New Roman" w:hAnsi="Times New Roman" w:cs="Times New Roman"/>
          <w:b/>
          <w:sz w:val="28"/>
          <w:szCs w:val="28"/>
          <w:lang w:val="en-US"/>
        </w:rPr>
        <w:t>Electricity due to light</w:t>
      </w:r>
    </w:p>
    <w:p w:rsidR="000C3AF3" w:rsidRPr="00E656E9" w:rsidRDefault="000C3AF3" w:rsidP="00D30129">
      <w:pPr>
        <w:rPr>
          <w:rFonts w:ascii="Times New Roman" w:hAnsi="Times New Roman" w:cs="Times New Roman"/>
          <w:sz w:val="28"/>
          <w:szCs w:val="28"/>
          <w:lang w:val="en-US"/>
        </w:rPr>
      </w:pPr>
      <w:r w:rsidRPr="00E656E9">
        <w:rPr>
          <w:rFonts w:ascii="Times New Roman" w:hAnsi="Times New Roman" w:cs="Times New Roman"/>
          <w:sz w:val="28"/>
          <w:szCs w:val="28"/>
          <w:lang w:val="en-US"/>
        </w:rPr>
        <w:t>When the light falls on the material, the electrons emitted from the surface and producing the flow of current. For this purpose Photocell is used. Photo cell is used to convert the light energy into current. The materials which emitted electron due to tire light fall on the surface are “photo sensitive metal.”</w:t>
      </w:r>
    </w:p>
    <w:p w:rsidR="000C3AF3" w:rsidRPr="00E656E9" w:rsidRDefault="000C3AF3" w:rsidP="00D30129">
      <w:pPr>
        <w:rPr>
          <w:rFonts w:ascii="Times New Roman" w:hAnsi="Times New Roman" w:cs="Times New Roman"/>
          <w:sz w:val="28"/>
          <w:szCs w:val="28"/>
          <w:lang w:val="en-US"/>
        </w:rPr>
      </w:pPr>
      <w:r w:rsidRPr="00E656E9">
        <w:rPr>
          <w:rFonts w:ascii="Times New Roman" w:hAnsi="Times New Roman" w:cs="Times New Roman"/>
          <w:sz w:val="28"/>
          <w:szCs w:val="28"/>
          <w:lang w:val="en-US"/>
        </w:rPr>
        <w:t>Ex. Sodium, Potassium, Lithium, Cesium.</w:t>
      </w:r>
    </w:p>
    <w:p w:rsidR="000C3AF3" w:rsidRPr="00E656E9" w:rsidRDefault="000C3AF3" w:rsidP="00D30129">
      <w:pPr>
        <w:rPr>
          <w:rFonts w:ascii="Times New Roman" w:hAnsi="Times New Roman" w:cs="Times New Roman"/>
          <w:b/>
          <w:sz w:val="28"/>
          <w:szCs w:val="28"/>
          <w:lang w:val="en-US"/>
        </w:rPr>
      </w:pPr>
      <w:r w:rsidRPr="00E656E9">
        <w:rPr>
          <w:rFonts w:ascii="Times New Roman" w:hAnsi="Times New Roman" w:cs="Times New Roman"/>
          <w:b/>
          <w:sz w:val="28"/>
          <w:szCs w:val="28"/>
          <w:lang w:val="en-US"/>
        </w:rPr>
        <w:t>Electricity due to Pressure</w:t>
      </w:r>
    </w:p>
    <w:p w:rsidR="000C3AF3" w:rsidRPr="00E656E9" w:rsidRDefault="00E656E9" w:rsidP="00D30129">
      <w:pPr>
        <w:rPr>
          <w:rFonts w:ascii="Times New Roman" w:hAnsi="Times New Roman" w:cs="Times New Roman"/>
          <w:sz w:val="28"/>
          <w:szCs w:val="28"/>
          <w:lang w:val="en-US"/>
        </w:rPr>
      </w:pPr>
      <w:r w:rsidRPr="00E656E9">
        <w:rPr>
          <w:rFonts w:ascii="Times New Roman" w:hAnsi="Times New Roman" w:cs="Times New Roman"/>
          <w:sz w:val="28"/>
          <w:szCs w:val="28"/>
          <w:lang w:val="en-US"/>
        </w:rPr>
        <w:t>Electrons in the outermost orbit of an atom are</w:t>
      </w:r>
      <w:r w:rsidR="000C3AF3" w:rsidRPr="00E656E9">
        <w:rPr>
          <w:rFonts w:ascii="Times New Roman" w:hAnsi="Times New Roman" w:cs="Times New Roman"/>
          <w:sz w:val="28"/>
          <w:szCs w:val="28"/>
          <w:lang w:val="en-US"/>
        </w:rPr>
        <w:t xml:space="preserve"> extracted due to the pressure applied to an atom and the electricity is produced. This is called “Piezo Electricity”. In a telephone, diapharam is pressured by the sound waves. Because of this, Electric Waves are produced depending upon the pressure of sound waves.</w:t>
      </w:r>
    </w:p>
    <w:p w:rsidR="000C3AF3" w:rsidRPr="00E656E9" w:rsidRDefault="000C3AF3" w:rsidP="00D30129">
      <w:pPr>
        <w:rPr>
          <w:rFonts w:ascii="Times New Roman" w:hAnsi="Times New Roman" w:cs="Times New Roman"/>
          <w:b/>
          <w:sz w:val="28"/>
          <w:szCs w:val="28"/>
          <w:lang w:val="en-US"/>
        </w:rPr>
      </w:pPr>
      <w:r w:rsidRPr="00E656E9">
        <w:rPr>
          <w:rFonts w:ascii="Times New Roman" w:hAnsi="Times New Roman" w:cs="Times New Roman"/>
          <w:b/>
          <w:sz w:val="28"/>
          <w:szCs w:val="28"/>
          <w:lang w:val="en-US"/>
        </w:rPr>
        <w:t>Electricity due to Heat</w:t>
      </w:r>
    </w:p>
    <w:p w:rsidR="000C3AF3" w:rsidRPr="00E656E9" w:rsidRDefault="000C3AF3" w:rsidP="00D30129">
      <w:pPr>
        <w:rPr>
          <w:rFonts w:ascii="Times New Roman" w:hAnsi="Times New Roman" w:cs="Times New Roman"/>
          <w:sz w:val="28"/>
          <w:szCs w:val="28"/>
          <w:lang w:val="en-US"/>
        </w:rPr>
      </w:pPr>
      <w:r w:rsidRPr="00E656E9">
        <w:rPr>
          <w:rFonts w:ascii="Times New Roman" w:hAnsi="Times New Roman" w:cs="Times New Roman"/>
          <w:sz w:val="28"/>
          <w:szCs w:val="28"/>
          <w:lang w:val="en-US"/>
        </w:rPr>
        <w:t>The ends of two metal rods are joined together and this joined part is heating. Due to this the part opposite to the heated place is connected by a Galvanometer and the Electricity is known as the deflection of the pointer.</w:t>
      </w:r>
    </w:p>
    <w:p w:rsidR="000C3AF3" w:rsidRPr="00E656E9" w:rsidRDefault="000C3AF3" w:rsidP="00D30129">
      <w:pPr>
        <w:rPr>
          <w:rFonts w:ascii="Times New Roman" w:hAnsi="Times New Roman" w:cs="Times New Roman"/>
          <w:sz w:val="28"/>
          <w:szCs w:val="28"/>
          <w:lang w:val="en-US"/>
        </w:rPr>
      </w:pPr>
      <w:r w:rsidRPr="00E656E9">
        <w:rPr>
          <w:rFonts w:ascii="Times New Roman" w:hAnsi="Times New Roman" w:cs="Times New Roman"/>
          <w:sz w:val="28"/>
          <w:szCs w:val="28"/>
          <w:lang w:val="en-US"/>
        </w:rPr>
        <w:t>In the same way, two metal plates are joined together and is heating, for the purpose of producing electricity. This type is called “Thermo Coupling Method.”</w:t>
      </w:r>
    </w:p>
    <w:p w:rsidR="000C3AF3" w:rsidRPr="00E656E9" w:rsidRDefault="000C3AF3" w:rsidP="00D30129">
      <w:pPr>
        <w:rPr>
          <w:rFonts w:ascii="Times New Roman" w:hAnsi="Times New Roman" w:cs="Times New Roman"/>
          <w:sz w:val="28"/>
          <w:szCs w:val="28"/>
          <w:lang w:val="en-US"/>
        </w:rPr>
      </w:pPr>
      <w:r w:rsidRPr="00E656E9">
        <w:rPr>
          <w:rFonts w:ascii="Times New Roman" w:hAnsi="Times New Roman" w:cs="Times New Roman"/>
          <w:sz w:val="28"/>
          <w:szCs w:val="28"/>
          <w:lang w:val="en-US"/>
        </w:rPr>
        <w:t>For the above four methods, sufficient electricity is not produced and the energy of electricity is also less. Because, the other two methods are used to produce the sufficient electricity with high energy.</w:t>
      </w:r>
    </w:p>
    <w:p w:rsidR="000C3AF3" w:rsidRPr="00E656E9" w:rsidRDefault="000C3AF3" w:rsidP="00D30129">
      <w:pPr>
        <w:rPr>
          <w:rFonts w:ascii="Times New Roman" w:hAnsi="Times New Roman" w:cs="Times New Roman"/>
          <w:b/>
          <w:sz w:val="28"/>
          <w:szCs w:val="28"/>
          <w:lang w:val="en-US"/>
        </w:rPr>
      </w:pPr>
      <w:r w:rsidRPr="00E656E9">
        <w:rPr>
          <w:rFonts w:ascii="Times New Roman" w:hAnsi="Times New Roman" w:cs="Times New Roman"/>
          <w:b/>
          <w:sz w:val="28"/>
          <w:szCs w:val="28"/>
          <w:lang w:val="en-US"/>
        </w:rPr>
        <w:t>Electricity due to chemical action</w:t>
      </w:r>
    </w:p>
    <w:p w:rsidR="000C3AF3" w:rsidRPr="00E656E9" w:rsidRDefault="000C3AF3" w:rsidP="00D30129">
      <w:pPr>
        <w:rPr>
          <w:rFonts w:ascii="Times New Roman" w:hAnsi="Times New Roman" w:cs="Times New Roman"/>
          <w:sz w:val="28"/>
          <w:szCs w:val="28"/>
          <w:lang w:val="en-US"/>
        </w:rPr>
      </w:pPr>
      <w:r w:rsidRPr="00E656E9">
        <w:rPr>
          <w:rFonts w:ascii="Times New Roman" w:hAnsi="Times New Roman" w:cs="Times New Roman"/>
          <w:sz w:val="28"/>
          <w:szCs w:val="28"/>
          <w:lang w:val="en-US"/>
        </w:rPr>
        <w:lastRenderedPageBreak/>
        <w:t>By using the method of chemical action, electrons are extracted from an atom and producing electricity. This method is used for producing electricity in primary and secondary cells.</w:t>
      </w:r>
    </w:p>
    <w:p w:rsidR="000C3AF3" w:rsidRPr="00E656E9" w:rsidRDefault="000C3AF3" w:rsidP="00D30129">
      <w:pPr>
        <w:rPr>
          <w:rFonts w:ascii="Times New Roman" w:hAnsi="Times New Roman" w:cs="Times New Roman"/>
          <w:sz w:val="28"/>
          <w:szCs w:val="28"/>
          <w:lang w:val="en-US"/>
        </w:rPr>
      </w:pPr>
      <w:r w:rsidRPr="00E656E9">
        <w:rPr>
          <w:rFonts w:ascii="Times New Roman" w:hAnsi="Times New Roman" w:cs="Times New Roman"/>
          <w:sz w:val="28"/>
          <w:szCs w:val="28"/>
          <w:lang w:val="en-US"/>
        </w:rPr>
        <w:t>Primary cell is used in torch light and the secondary cell is used in cars, motorcycles etc.</w:t>
      </w:r>
    </w:p>
    <w:p w:rsidR="000C3AF3" w:rsidRPr="00E656E9" w:rsidRDefault="000C3AF3" w:rsidP="00D30129">
      <w:pPr>
        <w:rPr>
          <w:rFonts w:ascii="Times New Roman" w:hAnsi="Times New Roman" w:cs="Times New Roman"/>
          <w:b/>
          <w:sz w:val="28"/>
          <w:szCs w:val="28"/>
          <w:lang w:val="en-US"/>
        </w:rPr>
      </w:pPr>
      <w:r w:rsidRPr="00E656E9">
        <w:rPr>
          <w:rFonts w:ascii="Times New Roman" w:hAnsi="Times New Roman" w:cs="Times New Roman"/>
          <w:b/>
          <w:sz w:val="28"/>
          <w:szCs w:val="28"/>
          <w:lang w:val="en-US"/>
        </w:rPr>
        <w:t>Electricity due to Magnetism</w:t>
      </w:r>
    </w:p>
    <w:p w:rsidR="000C3AF3" w:rsidRPr="00E656E9" w:rsidRDefault="000C3AF3" w:rsidP="00D30129">
      <w:pPr>
        <w:rPr>
          <w:rFonts w:ascii="Times New Roman" w:hAnsi="Times New Roman" w:cs="Times New Roman"/>
          <w:sz w:val="28"/>
          <w:szCs w:val="28"/>
          <w:lang w:val="en-US"/>
        </w:rPr>
      </w:pPr>
      <w:r w:rsidRPr="00E656E9">
        <w:rPr>
          <w:rFonts w:ascii="Times New Roman" w:hAnsi="Times New Roman" w:cs="Times New Roman"/>
          <w:sz w:val="28"/>
          <w:szCs w:val="28"/>
          <w:lang w:val="en-US"/>
        </w:rPr>
        <w:t>In this method Electrons are extracted from an atom due to magnetism. For this purpose generators are used. In generator the energized electricity is produced by the magnetic poles and armature winding.</w:t>
      </w:r>
    </w:p>
    <w:p w:rsidR="000C3AF3" w:rsidRPr="00E656E9" w:rsidRDefault="000C3AF3" w:rsidP="00D30129">
      <w:pPr>
        <w:rPr>
          <w:rFonts w:ascii="Times New Roman" w:hAnsi="Times New Roman" w:cs="Times New Roman"/>
          <w:sz w:val="28"/>
          <w:szCs w:val="28"/>
          <w:lang w:val="en-US"/>
        </w:rPr>
      </w:pPr>
      <w:r w:rsidRPr="00E656E9">
        <w:rPr>
          <w:rFonts w:ascii="Times New Roman" w:hAnsi="Times New Roman" w:cs="Times New Roman"/>
          <w:sz w:val="28"/>
          <w:szCs w:val="28"/>
          <w:lang w:val="en-US"/>
        </w:rPr>
        <w:t>In our country the requirement of electricity is produced in all the above methods.</w:t>
      </w:r>
    </w:p>
    <w:p w:rsidR="0035036A" w:rsidRPr="00F45C09" w:rsidRDefault="0035036A" w:rsidP="0035036A">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Recommendations on the preparation of students for classes</w:t>
      </w:r>
    </w:p>
    <w:p w:rsidR="0035036A" w:rsidRPr="000E5D1F" w:rsidRDefault="0035036A" w:rsidP="0035036A">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Students should understand technical texts of varying difficulty.</w:t>
      </w:r>
    </w:p>
    <w:p w:rsidR="0035036A" w:rsidRPr="000E5D1F" w:rsidRDefault="0035036A" w:rsidP="0035036A">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to search for more information contained in the text.</w:t>
      </w:r>
    </w:p>
    <w:p w:rsidR="0035036A" w:rsidRPr="00F45C09" w:rsidRDefault="0035036A" w:rsidP="0035036A">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to generalize (synthesize) the received information from several texts;</w:t>
      </w:r>
    </w:p>
    <w:p w:rsidR="0035036A" w:rsidRPr="000E5D1F" w:rsidRDefault="0035036A" w:rsidP="0035036A">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-to find sentences, paragraphs, which can be used to argue their point of view during the discussion, the conversation;</w:t>
      </w:r>
    </w:p>
    <w:p w:rsidR="0035036A" w:rsidRPr="000E5D1F" w:rsidRDefault="0035036A" w:rsidP="0035036A">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comments contained in the text of the facts and events;</w:t>
      </w:r>
    </w:p>
    <w:p w:rsidR="0035036A" w:rsidRPr="000E5D1F" w:rsidRDefault="0035036A" w:rsidP="0035036A">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-to select information to report .</w:t>
      </w:r>
    </w:p>
    <w:p w:rsidR="0035036A" w:rsidRDefault="0035036A" w:rsidP="0035036A">
      <w:pPr>
        <w:spacing w:after="0" w:line="240" w:lineRule="auto"/>
        <w:rPr>
          <w:rFonts w:ascii="Times New Roman" w:hAnsi="Times New Roman" w:cs="Times New Roman"/>
          <w:b/>
          <w:sz w:val="28"/>
          <w:szCs w:val="28"/>
          <w:lang w:val="en-US"/>
        </w:rPr>
      </w:pPr>
      <w:r w:rsidRPr="006F52E0">
        <w:rPr>
          <w:rFonts w:ascii="Times New Roman" w:hAnsi="Times New Roman" w:cs="Times New Roman"/>
          <w:b/>
          <w:sz w:val="28"/>
          <w:szCs w:val="28"/>
          <w:lang w:val="en-US"/>
        </w:rPr>
        <w:t>Tasks and order of work in the classroom:</w:t>
      </w:r>
    </w:p>
    <w:p w:rsidR="0035036A" w:rsidRPr="00F45C09" w:rsidRDefault="0035036A" w:rsidP="0035036A">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to read texts with the extraction of complete and accurate information:</w:t>
      </w:r>
    </w:p>
    <w:p w:rsidR="0035036A" w:rsidRPr="00F45C09" w:rsidRDefault="0035036A" w:rsidP="0035036A">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to search for the information you need, annotate and abstracted texts:</w:t>
      </w:r>
    </w:p>
    <w:p w:rsidR="0035036A" w:rsidRPr="000E5D1F" w:rsidRDefault="0035036A" w:rsidP="0035036A">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to keep the conversation in English language within the studied theme:</w:t>
      </w:r>
    </w:p>
    <w:p w:rsidR="0035036A" w:rsidRPr="000E5D1F" w:rsidRDefault="0035036A" w:rsidP="0035036A">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to do exercises</w:t>
      </w:r>
    </w:p>
    <w:p w:rsidR="0035036A" w:rsidRPr="00F45C09" w:rsidRDefault="0035036A" w:rsidP="0035036A">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Technical aids and tools:</w:t>
      </w:r>
      <w:r w:rsidRPr="00F45C09">
        <w:rPr>
          <w:rFonts w:ascii="Times New Roman" w:hAnsi="Times New Roman" w:cs="Times New Roman"/>
          <w:sz w:val="28"/>
          <w:szCs w:val="28"/>
          <w:lang w:val="en-US"/>
        </w:rPr>
        <w:t xml:space="preserve"> tape-recorder, Course book and audio CDs (2) Cambridge University Press</w:t>
      </w:r>
    </w:p>
    <w:p w:rsidR="0035036A" w:rsidRDefault="0035036A" w:rsidP="0035036A">
      <w:pPr>
        <w:shd w:val="clear" w:color="auto" w:fill="FFFFFF"/>
        <w:spacing w:after="0" w:line="240" w:lineRule="exact"/>
        <w:jc w:val="both"/>
        <w:rPr>
          <w:b/>
          <w:sz w:val="24"/>
          <w:szCs w:val="24"/>
          <w:lang w:val="en-US"/>
        </w:rPr>
      </w:pPr>
      <w:r w:rsidRPr="006F52E0">
        <w:rPr>
          <w:rFonts w:ascii="Times New Roman" w:hAnsi="Times New Roman" w:cs="Times New Roman"/>
          <w:b/>
          <w:sz w:val="28"/>
          <w:szCs w:val="28"/>
          <w:lang w:val="en-US"/>
        </w:rPr>
        <w:t>List and types of homework:</w:t>
      </w:r>
      <w:r w:rsidRPr="00196950">
        <w:rPr>
          <w:b/>
          <w:sz w:val="24"/>
          <w:szCs w:val="24"/>
          <w:lang w:val="en-US"/>
        </w:rPr>
        <w:t xml:space="preserve"> </w:t>
      </w:r>
    </w:p>
    <w:p w:rsidR="0035036A" w:rsidRPr="00F45C09" w:rsidRDefault="0035036A" w:rsidP="0035036A">
      <w:pPr>
        <w:pStyle w:val="ad"/>
        <w:rPr>
          <w:rFonts w:ascii="Times New Roman" w:hAnsi="Times New Roman" w:cs="Times New Roman"/>
          <w:sz w:val="28"/>
          <w:szCs w:val="28"/>
          <w:lang w:val="en-US"/>
        </w:rPr>
      </w:pPr>
      <w:r w:rsidRPr="00F45C09">
        <w:rPr>
          <w:rFonts w:ascii="Times New Roman" w:eastAsia="Times New Roman" w:hAnsi="Times New Roman" w:cs="Times New Roman"/>
          <w:sz w:val="28"/>
          <w:szCs w:val="28"/>
          <w:lang w:val="en-US"/>
        </w:rPr>
        <w:t>Prepare the report on t</w:t>
      </w:r>
      <w:r w:rsidR="004E0C5C">
        <w:rPr>
          <w:rFonts w:ascii="Times New Roman" w:eastAsia="Times New Roman" w:hAnsi="Times New Roman" w:cs="Times New Roman"/>
          <w:sz w:val="28"/>
          <w:szCs w:val="28"/>
          <w:lang w:val="en-US"/>
        </w:rPr>
        <w:t>he theme: “Electricity</w:t>
      </w:r>
      <w:r w:rsidRPr="00F45C09">
        <w:rPr>
          <w:rFonts w:ascii="Times New Roman" w:eastAsia="Times New Roman" w:hAnsi="Times New Roman" w:cs="Times New Roman"/>
          <w:sz w:val="28"/>
          <w:szCs w:val="28"/>
          <w:lang w:val="en-US"/>
        </w:rPr>
        <w:t>”</w:t>
      </w:r>
    </w:p>
    <w:p w:rsidR="0035036A" w:rsidRPr="00F45C09" w:rsidRDefault="0035036A" w:rsidP="0035036A">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Control questions</w:t>
      </w:r>
    </w:p>
    <w:p w:rsidR="0035036A" w:rsidRPr="004E0C5C" w:rsidRDefault="00E656E9" w:rsidP="004E0C5C">
      <w:pPr>
        <w:pStyle w:val="ad"/>
        <w:rPr>
          <w:rFonts w:ascii="Times New Roman" w:hAnsi="Times New Roman" w:cs="Times New Roman"/>
          <w:sz w:val="28"/>
          <w:szCs w:val="28"/>
          <w:lang w:val="en-US"/>
        </w:rPr>
      </w:pPr>
      <w:r w:rsidRPr="004E0C5C">
        <w:rPr>
          <w:rFonts w:ascii="Times New Roman" w:hAnsi="Times New Roman" w:cs="Times New Roman"/>
          <w:sz w:val="28"/>
          <w:szCs w:val="28"/>
          <w:lang w:val="en-US"/>
        </w:rPr>
        <w:t>Is electricity is one type of energy</w:t>
      </w:r>
      <w:r w:rsidR="0035036A" w:rsidRPr="004E0C5C">
        <w:rPr>
          <w:rFonts w:ascii="Times New Roman" w:hAnsi="Times New Roman" w:cs="Times New Roman"/>
          <w:sz w:val="28"/>
          <w:szCs w:val="28"/>
          <w:lang w:val="en-US"/>
        </w:rPr>
        <w:t>?</w:t>
      </w:r>
    </w:p>
    <w:p w:rsidR="0035036A" w:rsidRPr="004E0C5C" w:rsidRDefault="00E656E9" w:rsidP="004E0C5C">
      <w:pPr>
        <w:pStyle w:val="ad"/>
        <w:rPr>
          <w:rFonts w:ascii="Times New Roman" w:hAnsi="Times New Roman" w:cs="Times New Roman"/>
          <w:sz w:val="28"/>
          <w:szCs w:val="28"/>
          <w:lang w:val="en-US"/>
        </w:rPr>
      </w:pPr>
      <w:r w:rsidRPr="004E0C5C">
        <w:rPr>
          <w:rFonts w:ascii="Times New Roman" w:hAnsi="Times New Roman" w:cs="Times New Roman"/>
          <w:sz w:val="28"/>
          <w:szCs w:val="28"/>
          <w:lang w:val="en-US"/>
        </w:rPr>
        <w:t>What do you know about methods of electricity products</w:t>
      </w:r>
      <w:r w:rsidR="0035036A" w:rsidRPr="004E0C5C">
        <w:rPr>
          <w:rFonts w:ascii="Times New Roman" w:hAnsi="Times New Roman" w:cs="Times New Roman"/>
          <w:sz w:val="28"/>
          <w:szCs w:val="28"/>
          <w:lang w:val="en-US"/>
        </w:rPr>
        <w:t>?</w:t>
      </w:r>
    </w:p>
    <w:p w:rsidR="004E0C5C" w:rsidRPr="004E0C5C" w:rsidRDefault="004E0C5C" w:rsidP="004E0C5C">
      <w:pPr>
        <w:pStyle w:val="ad"/>
        <w:rPr>
          <w:rFonts w:ascii="Times New Roman" w:hAnsi="Times New Roman" w:cs="Times New Roman"/>
          <w:sz w:val="28"/>
          <w:szCs w:val="28"/>
          <w:lang w:val="en-US"/>
        </w:rPr>
      </w:pPr>
      <w:r w:rsidRPr="004E0C5C">
        <w:rPr>
          <w:rFonts w:ascii="Times New Roman" w:hAnsi="Times New Roman" w:cs="Times New Roman"/>
          <w:sz w:val="28"/>
          <w:szCs w:val="28"/>
          <w:lang w:val="en-US"/>
        </w:rPr>
        <w:t>How the electricity is produced?</w:t>
      </w:r>
    </w:p>
    <w:p w:rsidR="0035036A" w:rsidRPr="00F45C09" w:rsidRDefault="0035036A" w:rsidP="0035036A">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Taks for SIW</w:t>
      </w:r>
    </w:p>
    <w:p w:rsidR="0035036A" w:rsidRPr="000E5D1F" w:rsidRDefault="0035036A" w:rsidP="0035036A">
      <w:pPr>
        <w:pStyle w:val="ad"/>
        <w:rPr>
          <w:rFonts w:ascii="Times New Roman" w:eastAsia="Times New Roman" w:hAnsi="Times New Roman" w:cs="Times New Roman"/>
          <w:sz w:val="28"/>
          <w:szCs w:val="28"/>
          <w:lang w:val="en-US"/>
        </w:rPr>
      </w:pPr>
      <w:r w:rsidRPr="000E5D1F">
        <w:rPr>
          <w:rFonts w:ascii="Times New Roman" w:eastAsia="Times New Roman" w:hAnsi="Times New Roman" w:cs="Times New Roman"/>
          <w:sz w:val="28"/>
          <w:szCs w:val="28"/>
          <w:lang w:val="en-US"/>
        </w:rPr>
        <w:t>1. Give the main idea of the text.</w:t>
      </w:r>
    </w:p>
    <w:p w:rsidR="0035036A" w:rsidRPr="000E5D1F" w:rsidRDefault="0035036A" w:rsidP="0035036A">
      <w:pPr>
        <w:pStyle w:val="ad"/>
        <w:rPr>
          <w:rFonts w:ascii="Times New Roman" w:eastAsia="Times New Roman" w:hAnsi="Times New Roman" w:cs="Times New Roman"/>
          <w:sz w:val="28"/>
          <w:szCs w:val="28"/>
          <w:lang w:val="en-US"/>
        </w:rPr>
      </w:pPr>
      <w:r w:rsidRPr="000E5D1F">
        <w:rPr>
          <w:rFonts w:ascii="Times New Roman" w:eastAsia="Times New Roman" w:hAnsi="Times New Roman" w:cs="Times New Roman"/>
          <w:sz w:val="28"/>
          <w:szCs w:val="28"/>
          <w:lang w:val="en-US"/>
        </w:rPr>
        <w:t>2. Find the information describing this text.</w:t>
      </w:r>
    </w:p>
    <w:p w:rsidR="004E0C5C" w:rsidRDefault="004E0C5C" w:rsidP="0035036A">
      <w:pPr>
        <w:pStyle w:val="ad"/>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lang w:val="en-US"/>
        </w:rPr>
        <w:t xml:space="preserve">3. Read the </w:t>
      </w:r>
      <w:r w:rsidR="0035036A" w:rsidRPr="00F45C09">
        <w:rPr>
          <w:rFonts w:ascii="Times New Roman" w:eastAsia="Times New Roman" w:hAnsi="Times New Roman" w:cs="Times New Roman"/>
          <w:sz w:val="28"/>
          <w:szCs w:val="28"/>
          <w:lang w:val="en-US"/>
        </w:rPr>
        <w:t xml:space="preserve">text and </w:t>
      </w:r>
      <w:r>
        <w:rPr>
          <w:rFonts w:ascii="Times New Roman" w:eastAsia="Times New Roman" w:hAnsi="Times New Roman" w:cs="Times New Roman"/>
          <w:sz w:val="28"/>
          <w:szCs w:val="28"/>
          <w:lang w:val="en-US"/>
        </w:rPr>
        <w:t>translate into Russian</w:t>
      </w:r>
    </w:p>
    <w:p w:rsidR="0035036A" w:rsidRPr="00F45C09" w:rsidRDefault="0035036A" w:rsidP="0035036A">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Recommended literature</w:t>
      </w:r>
    </w:p>
    <w:p w:rsidR="0035036A" w:rsidRPr="00F45C09" w:rsidRDefault="0035036A" w:rsidP="0035036A">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Main literature</w:t>
      </w:r>
      <w:r w:rsidRPr="00F45C09">
        <w:rPr>
          <w:rFonts w:ascii="Times New Roman" w:hAnsi="Times New Roman" w:cs="Times New Roman"/>
          <w:b/>
          <w:sz w:val="28"/>
          <w:szCs w:val="28"/>
          <w:lang w:val="kk-KZ"/>
        </w:rPr>
        <w:t>:</w:t>
      </w:r>
    </w:p>
    <w:p w:rsidR="0035036A" w:rsidRDefault="0035036A" w:rsidP="0035036A">
      <w:pPr>
        <w:pStyle w:val="ad"/>
        <w:rPr>
          <w:rFonts w:ascii="Times New Roman" w:hAnsi="Times New Roman"/>
          <w:sz w:val="28"/>
          <w:szCs w:val="28"/>
          <w:lang w:val="kk-KZ"/>
        </w:rPr>
      </w:pPr>
      <w:r w:rsidRPr="000E5D1F">
        <w:rPr>
          <w:rFonts w:ascii="Times New Roman" w:hAnsi="Times New Roman"/>
          <w:sz w:val="28"/>
          <w:szCs w:val="28"/>
          <w:lang w:val="en-US"/>
        </w:rPr>
        <w:t>1</w:t>
      </w:r>
      <w:r w:rsidRPr="000E5D1F">
        <w:rPr>
          <w:rFonts w:ascii="Times New Roman" w:hAnsi="Times New Roman"/>
          <w:b/>
          <w:sz w:val="28"/>
          <w:szCs w:val="28"/>
          <w:lang w:val="en-US"/>
        </w:rPr>
        <w:t xml:space="preserve">. </w:t>
      </w:r>
      <w:r w:rsidRPr="00886423">
        <w:rPr>
          <w:rFonts w:ascii="Times New Roman" w:hAnsi="Times New Roman"/>
          <w:sz w:val="28"/>
          <w:szCs w:val="28"/>
        </w:rPr>
        <w:t>Английский</w:t>
      </w:r>
      <w:r w:rsidRPr="000E5D1F">
        <w:rPr>
          <w:rFonts w:ascii="Times New Roman" w:hAnsi="Times New Roman"/>
          <w:sz w:val="28"/>
          <w:szCs w:val="28"/>
          <w:lang w:val="en-US"/>
        </w:rPr>
        <w:t xml:space="preserve"> </w:t>
      </w:r>
      <w:r w:rsidRPr="00886423">
        <w:rPr>
          <w:rFonts w:ascii="Times New Roman" w:hAnsi="Times New Roman"/>
          <w:sz w:val="28"/>
          <w:szCs w:val="28"/>
        </w:rPr>
        <w:t>язык</w:t>
      </w:r>
      <w:r w:rsidRPr="000E5D1F">
        <w:rPr>
          <w:rFonts w:ascii="Times New Roman" w:hAnsi="Times New Roman"/>
          <w:sz w:val="28"/>
          <w:szCs w:val="28"/>
          <w:lang w:val="en-US"/>
        </w:rPr>
        <w:t xml:space="preserve"> </w:t>
      </w:r>
      <w:r w:rsidRPr="00886423">
        <w:rPr>
          <w:rFonts w:ascii="Times New Roman" w:hAnsi="Times New Roman"/>
          <w:sz w:val="28"/>
          <w:szCs w:val="28"/>
        </w:rPr>
        <w:t>для</w:t>
      </w:r>
      <w:r w:rsidRPr="000E5D1F">
        <w:rPr>
          <w:rFonts w:ascii="Times New Roman" w:hAnsi="Times New Roman"/>
          <w:sz w:val="28"/>
          <w:szCs w:val="28"/>
          <w:lang w:val="en-US"/>
        </w:rPr>
        <w:t xml:space="preserve"> </w:t>
      </w:r>
      <w:r w:rsidRPr="00886423">
        <w:rPr>
          <w:rFonts w:ascii="Times New Roman" w:hAnsi="Times New Roman"/>
          <w:sz w:val="28"/>
          <w:szCs w:val="28"/>
        </w:rPr>
        <w:t>инженеров</w:t>
      </w:r>
      <w:r w:rsidRPr="000E5D1F">
        <w:rPr>
          <w:rFonts w:ascii="Times New Roman" w:hAnsi="Times New Roman"/>
          <w:b/>
          <w:sz w:val="28"/>
          <w:szCs w:val="28"/>
          <w:lang w:val="en-US"/>
        </w:rPr>
        <w:t xml:space="preserve">: </w:t>
      </w:r>
      <w:r w:rsidRPr="00886423">
        <w:rPr>
          <w:rFonts w:ascii="Times New Roman" w:hAnsi="Times New Roman"/>
          <w:sz w:val="28"/>
          <w:szCs w:val="28"/>
        </w:rPr>
        <w:t>Учеб</w:t>
      </w:r>
      <w:r w:rsidRPr="000E5D1F">
        <w:rPr>
          <w:rFonts w:ascii="Times New Roman" w:hAnsi="Times New Roman"/>
          <w:sz w:val="28"/>
          <w:szCs w:val="28"/>
          <w:lang w:val="en-US"/>
        </w:rPr>
        <w:t xml:space="preserve">./ </w:t>
      </w:r>
      <w:r w:rsidRPr="00886423">
        <w:rPr>
          <w:rFonts w:ascii="Times New Roman" w:hAnsi="Times New Roman"/>
          <w:sz w:val="28"/>
          <w:szCs w:val="28"/>
        </w:rPr>
        <w:t>Т</w:t>
      </w:r>
      <w:r w:rsidRPr="000E5D1F">
        <w:rPr>
          <w:rFonts w:ascii="Times New Roman" w:hAnsi="Times New Roman"/>
          <w:sz w:val="28"/>
          <w:szCs w:val="28"/>
          <w:lang w:val="en-US"/>
        </w:rPr>
        <w:t>.</w:t>
      </w:r>
      <w:r w:rsidRPr="00886423">
        <w:rPr>
          <w:rFonts w:ascii="Times New Roman" w:hAnsi="Times New Roman"/>
          <w:sz w:val="28"/>
          <w:szCs w:val="28"/>
        </w:rPr>
        <w:t>Ю</w:t>
      </w:r>
      <w:r w:rsidRPr="000E5D1F">
        <w:rPr>
          <w:rFonts w:ascii="Times New Roman" w:hAnsi="Times New Roman"/>
          <w:sz w:val="28"/>
          <w:szCs w:val="28"/>
          <w:lang w:val="en-US"/>
        </w:rPr>
        <w:t xml:space="preserve">. </w:t>
      </w:r>
      <w:r w:rsidRPr="00886423">
        <w:rPr>
          <w:rFonts w:ascii="Times New Roman" w:hAnsi="Times New Roman"/>
          <w:sz w:val="28"/>
          <w:szCs w:val="28"/>
        </w:rPr>
        <w:t>Полякова</w:t>
      </w:r>
      <w:r w:rsidRPr="000E5D1F">
        <w:rPr>
          <w:rFonts w:ascii="Times New Roman" w:hAnsi="Times New Roman"/>
          <w:sz w:val="28"/>
          <w:szCs w:val="28"/>
          <w:lang w:val="en-US"/>
        </w:rPr>
        <w:t xml:space="preserve">, </w:t>
      </w:r>
      <w:r w:rsidRPr="00886423">
        <w:rPr>
          <w:rFonts w:ascii="Times New Roman" w:hAnsi="Times New Roman"/>
          <w:sz w:val="28"/>
          <w:szCs w:val="28"/>
        </w:rPr>
        <w:t>Е</w:t>
      </w:r>
      <w:r w:rsidRPr="000E5D1F">
        <w:rPr>
          <w:rFonts w:ascii="Times New Roman" w:hAnsi="Times New Roman"/>
          <w:sz w:val="28"/>
          <w:szCs w:val="28"/>
          <w:lang w:val="en-US"/>
        </w:rPr>
        <w:t>.</w:t>
      </w:r>
      <w:r w:rsidRPr="00886423">
        <w:rPr>
          <w:rFonts w:ascii="Times New Roman" w:hAnsi="Times New Roman"/>
          <w:sz w:val="28"/>
          <w:szCs w:val="28"/>
        </w:rPr>
        <w:t>В</w:t>
      </w:r>
      <w:r w:rsidRPr="000E5D1F">
        <w:rPr>
          <w:rFonts w:ascii="Times New Roman" w:hAnsi="Times New Roman"/>
          <w:sz w:val="28"/>
          <w:szCs w:val="28"/>
          <w:lang w:val="en-US"/>
        </w:rPr>
        <w:t>.</w:t>
      </w:r>
      <w:r w:rsidRPr="00886423">
        <w:rPr>
          <w:rFonts w:ascii="Times New Roman" w:hAnsi="Times New Roman"/>
          <w:sz w:val="28"/>
          <w:szCs w:val="28"/>
        </w:rPr>
        <w:t>Синявская</w:t>
      </w:r>
      <w:r w:rsidRPr="000E5D1F">
        <w:rPr>
          <w:rFonts w:ascii="Times New Roman" w:hAnsi="Times New Roman"/>
          <w:sz w:val="28"/>
          <w:szCs w:val="28"/>
          <w:lang w:val="en-US"/>
        </w:rPr>
        <w:t xml:space="preserve">, </w:t>
      </w:r>
      <w:r w:rsidRPr="00886423">
        <w:rPr>
          <w:rFonts w:ascii="Times New Roman" w:hAnsi="Times New Roman"/>
          <w:sz w:val="28"/>
          <w:szCs w:val="28"/>
        </w:rPr>
        <w:t>О</w:t>
      </w:r>
      <w:r w:rsidRPr="000E5D1F">
        <w:rPr>
          <w:rFonts w:ascii="Times New Roman" w:hAnsi="Times New Roman"/>
          <w:sz w:val="28"/>
          <w:szCs w:val="28"/>
          <w:lang w:val="en-US"/>
        </w:rPr>
        <w:t>.</w:t>
      </w:r>
      <w:r w:rsidRPr="00886423">
        <w:rPr>
          <w:rFonts w:ascii="Times New Roman" w:hAnsi="Times New Roman"/>
          <w:sz w:val="28"/>
          <w:szCs w:val="28"/>
        </w:rPr>
        <w:t>И</w:t>
      </w:r>
      <w:r w:rsidRPr="000E5D1F">
        <w:rPr>
          <w:rFonts w:ascii="Times New Roman" w:hAnsi="Times New Roman"/>
          <w:sz w:val="28"/>
          <w:szCs w:val="28"/>
          <w:lang w:val="en-US"/>
        </w:rPr>
        <w:t xml:space="preserve">. </w:t>
      </w:r>
      <w:r w:rsidRPr="00886423">
        <w:rPr>
          <w:rFonts w:ascii="Times New Roman" w:hAnsi="Times New Roman"/>
          <w:sz w:val="28"/>
          <w:szCs w:val="28"/>
        </w:rPr>
        <w:t>Тынкова</w:t>
      </w:r>
      <w:r w:rsidRPr="000E5D1F">
        <w:rPr>
          <w:rFonts w:ascii="Times New Roman" w:hAnsi="Times New Roman"/>
          <w:sz w:val="28"/>
          <w:szCs w:val="28"/>
          <w:lang w:val="en-US"/>
        </w:rPr>
        <w:t xml:space="preserve">, </w:t>
      </w:r>
      <w:r w:rsidRPr="00886423">
        <w:rPr>
          <w:rFonts w:ascii="Times New Roman" w:hAnsi="Times New Roman"/>
          <w:sz w:val="28"/>
          <w:szCs w:val="28"/>
        </w:rPr>
        <w:t>Э</w:t>
      </w:r>
      <w:r w:rsidRPr="000E5D1F">
        <w:rPr>
          <w:rFonts w:ascii="Times New Roman" w:hAnsi="Times New Roman"/>
          <w:sz w:val="28"/>
          <w:szCs w:val="28"/>
          <w:lang w:val="en-US"/>
        </w:rPr>
        <w:t>.</w:t>
      </w:r>
      <w:r w:rsidRPr="00886423">
        <w:rPr>
          <w:rFonts w:ascii="Times New Roman" w:hAnsi="Times New Roman"/>
          <w:sz w:val="28"/>
          <w:szCs w:val="28"/>
        </w:rPr>
        <w:t>С</w:t>
      </w:r>
      <w:r w:rsidRPr="000E5D1F">
        <w:rPr>
          <w:rFonts w:ascii="Times New Roman" w:hAnsi="Times New Roman"/>
          <w:sz w:val="28"/>
          <w:szCs w:val="28"/>
          <w:lang w:val="en-US"/>
        </w:rPr>
        <w:t>.</w:t>
      </w:r>
      <w:r w:rsidRPr="00886423">
        <w:rPr>
          <w:rFonts w:ascii="Times New Roman" w:hAnsi="Times New Roman"/>
          <w:sz w:val="28"/>
          <w:szCs w:val="28"/>
        </w:rPr>
        <w:t>Улановская</w:t>
      </w:r>
      <w:r w:rsidRPr="000E5D1F">
        <w:rPr>
          <w:rFonts w:ascii="Times New Roman" w:hAnsi="Times New Roman"/>
          <w:sz w:val="28"/>
          <w:szCs w:val="28"/>
          <w:lang w:val="en-US"/>
        </w:rPr>
        <w:t xml:space="preserve">. - 6- </w:t>
      </w:r>
      <w:r w:rsidRPr="00886423">
        <w:rPr>
          <w:rFonts w:ascii="Times New Roman" w:hAnsi="Times New Roman"/>
          <w:sz w:val="28"/>
          <w:szCs w:val="28"/>
        </w:rPr>
        <w:t>е</w:t>
      </w:r>
      <w:r w:rsidRPr="000E5D1F">
        <w:rPr>
          <w:rFonts w:ascii="Times New Roman" w:hAnsi="Times New Roman"/>
          <w:sz w:val="28"/>
          <w:szCs w:val="28"/>
          <w:lang w:val="en-US"/>
        </w:rPr>
        <w:t xml:space="preserve"> </w:t>
      </w:r>
      <w:r w:rsidRPr="00886423">
        <w:rPr>
          <w:rFonts w:ascii="Times New Roman" w:hAnsi="Times New Roman"/>
          <w:sz w:val="28"/>
          <w:szCs w:val="28"/>
        </w:rPr>
        <w:t>изд</w:t>
      </w:r>
      <w:r w:rsidRPr="000E5D1F">
        <w:rPr>
          <w:rFonts w:ascii="Times New Roman" w:hAnsi="Times New Roman"/>
          <w:sz w:val="28"/>
          <w:szCs w:val="28"/>
          <w:lang w:val="en-US"/>
        </w:rPr>
        <w:t xml:space="preserve">., </w:t>
      </w:r>
      <w:r>
        <w:rPr>
          <w:rFonts w:ascii="Times New Roman" w:hAnsi="Times New Roman"/>
          <w:sz w:val="28"/>
          <w:szCs w:val="28"/>
        </w:rPr>
        <w:t>испр</w:t>
      </w:r>
      <w:r w:rsidRPr="000E5D1F">
        <w:rPr>
          <w:rFonts w:ascii="Times New Roman" w:hAnsi="Times New Roman"/>
          <w:sz w:val="28"/>
          <w:szCs w:val="28"/>
          <w:lang w:val="en-US"/>
        </w:rPr>
        <w:t xml:space="preserve">.- </w:t>
      </w:r>
      <w:r>
        <w:rPr>
          <w:rFonts w:ascii="Times New Roman" w:hAnsi="Times New Roman"/>
          <w:sz w:val="28"/>
          <w:szCs w:val="28"/>
        </w:rPr>
        <w:t>М</w:t>
      </w:r>
      <w:r w:rsidRPr="000E5D1F">
        <w:rPr>
          <w:rFonts w:ascii="Times New Roman" w:hAnsi="Times New Roman"/>
          <w:sz w:val="28"/>
          <w:szCs w:val="28"/>
          <w:lang w:val="en-US"/>
        </w:rPr>
        <w:t xml:space="preserve">.: </w:t>
      </w:r>
      <w:r>
        <w:rPr>
          <w:rFonts w:ascii="Times New Roman" w:hAnsi="Times New Roman"/>
          <w:sz w:val="28"/>
          <w:szCs w:val="28"/>
        </w:rPr>
        <w:t>Высшая</w:t>
      </w:r>
      <w:r w:rsidRPr="000E5D1F">
        <w:rPr>
          <w:rFonts w:ascii="Times New Roman" w:hAnsi="Times New Roman"/>
          <w:sz w:val="28"/>
          <w:szCs w:val="28"/>
          <w:lang w:val="en-US"/>
        </w:rPr>
        <w:t xml:space="preserve"> </w:t>
      </w:r>
      <w:r>
        <w:rPr>
          <w:rFonts w:ascii="Times New Roman" w:hAnsi="Times New Roman"/>
          <w:sz w:val="28"/>
          <w:szCs w:val="28"/>
        </w:rPr>
        <w:t>школа</w:t>
      </w:r>
      <w:r w:rsidRPr="000E5D1F">
        <w:rPr>
          <w:rFonts w:ascii="Times New Roman" w:hAnsi="Times New Roman"/>
          <w:sz w:val="28"/>
          <w:szCs w:val="28"/>
          <w:lang w:val="en-US"/>
        </w:rPr>
        <w:t>, 2009.-</w:t>
      </w:r>
    </w:p>
    <w:p w:rsidR="0035036A" w:rsidRPr="00886423" w:rsidRDefault="0035036A" w:rsidP="0035036A">
      <w:pPr>
        <w:pStyle w:val="ad"/>
        <w:rPr>
          <w:rFonts w:ascii="Times New Roman" w:hAnsi="Times New Roman"/>
          <w:sz w:val="28"/>
          <w:szCs w:val="28"/>
        </w:rPr>
      </w:pPr>
      <w:r w:rsidRPr="007154A5">
        <w:rPr>
          <w:rFonts w:ascii="Times New Roman" w:hAnsi="Times New Roman"/>
          <w:sz w:val="28"/>
          <w:szCs w:val="28"/>
          <w:lang w:val="kk-KZ"/>
        </w:rPr>
        <w:t>2. To score high level in reading Учебное пособие</w:t>
      </w:r>
      <w:r w:rsidRPr="007154A5">
        <w:rPr>
          <w:rFonts w:ascii="Times New Roman" w:hAnsi="Times New Roman"/>
          <w:i/>
          <w:sz w:val="28"/>
          <w:szCs w:val="28"/>
          <w:lang w:val="kk-KZ"/>
        </w:rPr>
        <w:t xml:space="preserve"> /</w:t>
      </w:r>
      <w:r w:rsidRPr="007154A5">
        <w:rPr>
          <w:rFonts w:ascii="Times New Roman" w:hAnsi="Times New Roman"/>
          <w:sz w:val="28"/>
          <w:szCs w:val="28"/>
          <w:lang w:val="kk-KZ"/>
        </w:rPr>
        <w:t xml:space="preserve">Иванова М.А., Кузнецова Е.В., Лебедева И.С., Михеев А.И.. </w:t>
      </w:r>
      <w:r w:rsidRPr="00886423">
        <w:rPr>
          <w:rFonts w:ascii="Times New Roman" w:hAnsi="Times New Roman"/>
          <w:sz w:val="28"/>
          <w:szCs w:val="28"/>
        </w:rPr>
        <w:t>СПб изд. “Инфо-да”, 2009.</w:t>
      </w:r>
    </w:p>
    <w:p w:rsidR="0035036A" w:rsidRPr="00C830DE" w:rsidRDefault="0035036A" w:rsidP="0035036A">
      <w:pPr>
        <w:pStyle w:val="ad"/>
        <w:rPr>
          <w:rFonts w:ascii="Times New Roman" w:hAnsi="Times New Roman"/>
          <w:sz w:val="28"/>
          <w:szCs w:val="28"/>
          <w:lang w:val="kk-KZ"/>
        </w:rPr>
      </w:pPr>
      <w:r w:rsidRPr="00C54679">
        <w:rPr>
          <w:rFonts w:ascii="Times New Roman" w:hAnsi="Times New Roman"/>
          <w:sz w:val="28"/>
          <w:szCs w:val="28"/>
        </w:rPr>
        <w:lastRenderedPageBreak/>
        <w:t>3</w:t>
      </w:r>
      <w:r w:rsidRPr="00886423">
        <w:rPr>
          <w:rFonts w:ascii="Times New Roman" w:hAnsi="Times New Roman"/>
          <w:sz w:val="28"/>
          <w:szCs w:val="28"/>
        </w:rPr>
        <w:t>. Английский для инженеров / И.П. Агабекян, П. И. Коваленко. – изд.4-е. – Ростов н/Д: Феникс, 200</w:t>
      </w:r>
      <w:r>
        <w:rPr>
          <w:rFonts w:ascii="Times New Roman" w:hAnsi="Times New Roman"/>
          <w:sz w:val="28"/>
          <w:szCs w:val="28"/>
        </w:rPr>
        <w:t>6. – 319.</w:t>
      </w:r>
    </w:p>
    <w:p w:rsidR="0035036A" w:rsidRPr="00C830DE" w:rsidRDefault="0035036A" w:rsidP="0035036A">
      <w:pPr>
        <w:pStyle w:val="ad"/>
        <w:rPr>
          <w:rFonts w:ascii="Times New Roman" w:hAnsi="Times New Roman"/>
          <w:sz w:val="28"/>
          <w:szCs w:val="28"/>
          <w:lang w:val="kk-KZ"/>
        </w:rPr>
      </w:pPr>
      <w:r>
        <w:rPr>
          <w:rFonts w:ascii="Times New Roman" w:hAnsi="Times New Roman"/>
          <w:sz w:val="28"/>
          <w:szCs w:val="28"/>
          <w:lang w:val="en-US"/>
        </w:rPr>
        <w:t>4</w:t>
      </w:r>
      <w:r w:rsidRPr="00886423">
        <w:rPr>
          <w:rFonts w:ascii="Times New Roman" w:hAnsi="Times New Roman"/>
          <w:sz w:val="28"/>
          <w:szCs w:val="28"/>
          <w:lang w:val="en-US"/>
        </w:rPr>
        <w:t>. Cambridge English for Scientists / Tamzen Armer, Bathany Cagnol. Cambridge</w:t>
      </w:r>
      <w:r w:rsidRPr="000E5D1F">
        <w:rPr>
          <w:rFonts w:ascii="Times New Roman" w:hAnsi="Times New Roman"/>
          <w:sz w:val="28"/>
          <w:szCs w:val="28"/>
          <w:lang w:val="en-US"/>
        </w:rPr>
        <w:t xml:space="preserve"> </w:t>
      </w:r>
      <w:r w:rsidRPr="00886423">
        <w:rPr>
          <w:rFonts w:ascii="Times New Roman" w:hAnsi="Times New Roman"/>
          <w:sz w:val="28"/>
          <w:szCs w:val="28"/>
          <w:lang w:val="en-US"/>
        </w:rPr>
        <w:t>University</w:t>
      </w:r>
      <w:r w:rsidRPr="000E5D1F">
        <w:rPr>
          <w:rFonts w:ascii="Times New Roman" w:hAnsi="Times New Roman"/>
          <w:sz w:val="28"/>
          <w:szCs w:val="28"/>
          <w:lang w:val="en-US"/>
        </w:rPr>
        <w:t xml:space="preserve"> </w:t>
      </w:r>
      <w:r w:rsidRPr="00886423">
        <w:rPr>
          <w:rFonts w:ascii="Times New Roman" w:hAnsi="Times New Roman"/>
          <w:sz w:val="28"/>
          <w:szCs w:val="28"/>
          <w:lang w:val="en-US"/>
        </w:rPr>
        <w:t>Press</w:t>
      </w:r>
      <w:r w:rsidRPr="000E5D1F">
        <w:rPr>
          <w:rFonts w:ascii="Times New Roman" w:hAnsi="Times New Roman"/>
          <w:sz w:val="28"/>
          <w:szCs w:val="28"/>
          <w:lang w:val="en-US"/>
        </w:rPr>
        <w:t xml:space="preserve"> – 2011.</w:t>
      </w:r>
    </w:p>
    <w:p w:rsidR="0035036A" w:rsidRPr="00886423" w:rsidRDefault="0035036A" w:rsidP="0035036A">
      <w:pPr>
        <w:pStyle w:val="ad"/>
        <w:rPr>
          <w:rFonts w:ascii="Times New Roman" w:hAnsi="Times New Roman"/>
          <w:b/>
          <w:sz w:val="28"/>
          <w:szCs w:val="28"/>
          <w:lang w:val="kk-KZ"/>
        </w:rPr>
      </w:pPr>
    </w:p>
    <w:p w:rsidR="0035036A" w:rsidRPr="00F45C09" w:rsidRDefault="0035036A" w:rsidP="0035036A">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Additional literature</w:t>
      </w:r>
    </w:p>
    <w:p w:rsidR="0035036A" w:rsidRPr="00F45C09" w:rsidRDefault="0035036A" w:rsidP="0035036A">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1. R.Murphy “English Grammar in Use” a self-study reference and practice book for elementary students of English, and audio CDs (2)  third edition; Oxford University Press. 2011</w:t>
      </w:r>
    </w:p>
    <w:p w:rsidR="0035036A" w:rsidRPr="00FC5987" w:rsidRDefault="0035036A" w:rsidP="0035036A">
      <w:pPr>
        <w:pStyle w:val="ad"/>
        <w:rPr>
          <w:rFonts w:ascii="Times New Roman" w:hAnsi="Times New Roman"/>
          <w:sz w:val="28"/>
          <w:szCs w:val="28"/>
        </w:rPr>
      </w:pPr>
      <w:r>
        <w:rPr>
          <w:rFonts w:ascii="Times New Roman" w:hAnsi="Times New Roman"/>
          <w:sz w:val="28"/>
          <w:szCs w:val="28"/>
          <w:lang w:val="en-US"/>
        </w:rPr>
        <w:t>2.</w:t>
      </w:r>
      <w:r w:rsidRPr="00886423">
        <w:rPr>
          <w:rFonts w:ascii="Times New Roman" w:hAnsi="Times New Roman"/>
          <w:sz w:val="28"/>
          <w:szCs w:val="28"/>
          <w:lang w:val="en-US"/>
        </w:rPr>
        <w:t xml:space="preserve"> R. Murphy “English Grammar in Use” a self-study reference and practice book for intermediate students of English, and audio CDs (2) third edition); Oxford University Press. </w:t>
      </w:r>
      <w:r w:rsidRPr="00FC5987">
        <w:rPr>
          <w:rFonts w:ascii="Times New Roman" w:hAnsi="Times New Roman"/>
          <w:sz w:val="28"/>
          <w:szCs w:val="28"/>
        </w:rPr>
        <w:t>2011</w:t>
      </w:r>
    </w:p>
    <w:p w:rsidR="0035036A" w:rsidRPr="00886423" w:rsidRDefault="0035036A" w:rsidP="0035036A">
      <w:pPr>
        <w:pStyle w:val="ad"/>
        <w:rPr>
          <w:rFonts w:ascii="Times New Roman" w:hAnsi="Times New Roman"/>
          <w:sz w:val="28"/>
          <w:szCs w:val="28"/>
        </w:rPr>
      </w:pPr>
      <w:r w:rsidRPr="00C54679">
        <w:rPr>
          <w:rFonts w:ascii="Times New Roman" w:hAnsi="Times New Roman"/>
          <w:sz w:val="28"/>
          <w:szCs w:val="28"/>
        </w:rPr>
        <w:t>3</w:t>
      </w:r>
      <w:r w:rsidRPr="00C830DE">
        <w:rPr>
          <w:rFonts w:ascii="Times New Roman" w:hAnsi="Times New Roman"/>
          <w:sz w:val="28"/>
          <w:szCs w:val="28"/>
        </w:rPr>
        <w:t>.</w:t>
      </w:r>
      <w:r w:rsidRPr="00886423">
        <w:rPr>
          <w:rFonts w:ascii="Times New Roman" w:hAnsi="Times New Roman"/>
          <w:sz w:val="28"/>
          <w:szCs w:val="28"/>
        </w:rPr>
        <w:t>Орловская И.В.,Самсонова Л.С.,Скубриева А.И.Учебник английского языка для студентов технических университетов и вузов Москва 2006.</w:t>
      </w:r>
    </w:p>
    <w:p w:rsidR="0035036A" w:rsidRPr="00886423" w:rsidRDefault="0035036A" w:rsidP="0035036A">
      <w:pPr>
        <w:pStyle w:val="ad"/>
        <w:rPr>
          <w:rFonts w:ascii="Times New Roman" w:hAnsi="Times New Roman"/>
          <w:sz w:val="28"/>
          <w:szCs w:val="28"/>
          <w:lang w:val="en-US"/>
        </w:rPr>
      </w:pPr>
      <w:r>
        <w:rPr>
          <w:rFonts w:ascii="Times New Roman" w:hAnsi="Times New Roman"/>
          <w:sz w:val="28"/>
          <w:szCs w:val="28"/>
          <w:lang w:val="en-US"/>
        </w:rPr>
        <w:t>4.</w:t>
      </w:r>
      <w:r w:rsidRPr="00886423">
        <w:rPr>
          <w:rFonts w:ascii="Times New Roman" w:hAnsi="Times New Roman"/>
          <w:sz w:val="28"/>
          <w:szCs w:val="28"/>
          <w:lang w:val="en-US"/>
        </w:rPr>
        <w:t xml:space="preserve"> Kate Pickering&amp; Jackie McAvoy Global English, Pre-Intermediate coursebook Macmillan 2010</w:t>
      </w:r>
    </w:p>
    <w:p w:rsidR="0035036A" w:rsidRPr="00886423" w:rsidRDefault="0035036A" w:rsidP="0035036A">
      <w:pPr>
        <w:pStyle w:val="ad"/>
        <w:rPr>
          <w:rFonts w:ascii="Times New Roman" w:hAnsi="Times New Roman"/>
          <w:sz w:val="28"/>
          <w:szCs w:val="28"/>
          <w:lang w:val="en-US"/>
        </w:rPr>
      </w:pPr>
      <w:r>
        <w:rPr>
          <w:rFonts w:ascii="Times New Roman" w:hAnsi="Times New Roman"/>
          <w:sz w:val="28"/>
          <w:szCs w:val="28"/>
          <w:lang w:val="en-US"/>
        </w:rPr>
        <w:t>5.</w:t>
      </w:r>
      <w:r w:rsidRPr="00886423">
        <w:rPr>
          <w:rFonts w:ascii="Times New Roman" w:hAnsi="Times New Roman"/>
          <w:sz w:val="28"/>
          <w:szCs w:val="28"/>
          <w:lang w:val="en-US"/>
        </w:rPr>
        <w:t xml:space="preserve"> Richard Acklam &amp; AramintaCrace Total English, Pre-Intermediate Longman 2007</w:t>
      </w:r>
    </w:p>
    <w:p w:rsidR="0035036A" w:rsidRPr="00886423" w:rsidRDefault="0035036A" w:rsidP="0035036A">
      <w:pPr>
        <w:pStyle w:val="ad"/>
        <w:rPr>
          <w:rFonts w:ascii="Times New Roman" w:hAnsi="Times New Roman"/>
          <w:sz w:val="28"/>
          <w:szCs w:val="28"/>
          <w:lang w:val="en-US"/>
        </w:rPr>
      </w:pPr>
      <w:r>
        <w:rPr>
          <w:rFonts w:ascii="Times New Roman" w:hAnsi="Times New Roman"/>
          <w:sz w:val="28"/>
          <w:szCs w:val="28"/>
          <w:lang w:val="en-US"/>
        </w:rPr>
        <w:t>6.</w:t>
      </w:r>
      <w:r w:rsidRPr="00886423">
        <w:rPr>
          <w:rFonts w:ascii="Times New Roman" w:hAnsi="Times New Roman"/>
          <w:sz w:val="28"/>
          <w:szCs w:val="28"/>
          <w:lang w:val="en-US"/>
        </w:rPr>
        <w:t xml:space="preserve"> Sue Kay &amp; Vaughan Jones. Inside Out, Pre-Intermediate Macmillan 2007</w:t>
      </w:r>
    </w:p>
    <w:p w:rsidR="0035036A" w:rsidRPr="00886423" w:rsidRDefault="0035036A" w:rsidP="0035036A">
      <w:pPr>
        <w:pStyle w:val="ad"/>
        <w:rPr>
          <w:rFonts w:ascii="Times New Roman" w:hAnsi="Times New Roman"/>
          <w:sz w:val="28"/>
          <w:szCs w:val="28"/>
          <w:lang w:val="en-US"/>
        </w:rPr>
      </w:pPr>
      <w:r w:rsidRPr="00886423">
        <w:rPr>
          <w:rFonts w:ascii="Times New Roman" w:hAnsi="Times New Roman"/>
          <w:sz w:val="28"/>
          <w:szCs w:val="28"/>
          <w:lang w:val="en-US"/>
        </w:rPr>
        <w:t>English for Electrical Engineering Course book and audio CDs (2) Cambridge University Press 2011</w:t>
      </w:r>
    </w:p>
    <w:p w:rsidR="0035036A" w:rsidRPr="00886423" w:rsidRDefault="0035036A" w:rsidP="0035036A">
      <w:pPr>
        <w:pStyle w:val="ad"/>
        <w:rPr>
          <w:rFonts w:ascii="Times New Roman" w:hAnsi="Times New Roman"/>
          <w:sz w:val="28"/>
          <w:szCs w:val="28"/>
          <w:lang w:val="en-US"/>
        </w:rPr>
      </w:pPr>
      <w:r>
        <w:rPr>
          <w:rFonts w:ascii="Times New Roman" w:hAnsi="Times New Roman"/>
          <w:sz w:val="28"/>
          <w:szCs w:val="28"/>
          <w:lang w:val="en-US"/>
        </w:rPr>
        <w:t>7.</w:t>
      </w:r>
      <w:r w:rsidRPr="00886423">
        <w:rPr>
          <w:rFonts w:ascii="Times New Roman" w:hAnsi="Times New Roman"/>
          <w:sz w:val="28"/>
          <w:szCs w:val="28"/>
          <w:lang w:val="en-US"/>
        </w:rPr>
        <w:t xml:space="preserve"> English for ICT Studies Course book and audio CDs (2) Cambridge University Press 2011</w:t>
      </w:r>
    </w:p>
    <w:p w:rsidR="0035036A" w:rsidRPr="000E5D1F" w:rsidRDefault="0035036A" w:rsidP="0035036A">
      <w:pPr>
        <w:pStyle w:val="ad"/>
        <w:rPr>
          <w:rFonts w:ascii="Times New Roman" w:hAnsi="Times New Roman"/>
          <w:sz w:val="28"/>
          <w:szCs w:val="28"/>
          <w:lang w:val="en-US"/>
        </w:rPr>
      </w:pPr>
      <w:r>
        <w:rPr>
          <w:rFonts w:ascii="Times New Roman" w:hAnsi="Times New Roman"/>
          <w:sz w:val="28"/>
          <w:szCs w:val="28"/>
          <w:lang w:val="en-US"/>
        </w:rPr>
        <w:t>8.</w:t>
      </w:r>
      <w:r w:rsidRPr="00886423">
        <w:rPr>
          <w:rFonts w:ascii="Times New Roman" w:hAnsi="Times New Roman"/>
          <w:sz w:val="28"/>
          <w:szCs w:val="28"/>
          <w:lang w:val="en-US"/>
        </w:rPr>
        <w:t xml:space="preserve"> A Guide to the Exams.Cambridge Preliminary English Test (Pet), Cambridge First Certificate in English (FCE), Cambridge certificate in advanced English (CAE), Cambridge Certificate in Proficiency in English (CPE). Cambridge</w:t>
      </w:r>
      <w:r w:rsidRPr="000E5D1F">
        <w:rPr>
          <w:rFonts w:ascii="Times New Roman" w:hAnsi="Times New Roman"/>
          <w:sz w:val="28"/>
          <w:szCs w:val="28"/>
          <w:lang w:val="en-US"/>
        </w:rPr>
        <w:t xml:space="preserve"> </w:t>
      </w:r>
      <w:r w:rsidRPr="00886423">
        <w:rPr>
          <w:rFonts w:ascii="Times New Roman" w:hAnsi="Times New Roman"/>
          <w:sz w:val="28"/>
          <w:szCs w:val="28"/>
          <w:lang w:val="en-US"/>
        </w:rPr>
        <w:t>University</w:t>
      </w:r>
      <w:r w:rsidRPr="000E5D1F">
        <w:rPr>
          <w:rFonts w:ascii="Times New Roman" w:hAnsi="Times New Roman"/>
          <w:sz w:val="28"/>
          <w:szCs w:val="28"/>
          <w:lang w:val="en-US"/>
        </w:rPr>
        <w:t xml:space="preserve"> </w:t>
      </w:r>
      <w:r w:rsidRPr="00886423">
        <w:rPr>
          <w:rFonts w:ascii="Times New Roman" w:hAnsi="Times New Roman"/>
          <w:sz w:val="28"/>
          <w:szCs w:val="28"/>
          <w:lang w:val="en-US"/>
        </w:rPr>
        <w:t>Press</w:t>
      </w:r>
      <w:r w:rsidRPr="000E5D1F">
        <w:rPr>
          <w:rFonts w:ascii="Times New Roman" w:hAnsi="Times New Roman"/>
          <w:sz w:val="28"/>
          <w:szCs w:val="28"/>
          <w:lang w:val="en-US"/>
        </w:rPr>
        <w:t xml:space="preserve"> 2001.</w:t>
      </w:r>
    </w:p>
    <w:p w:rsidR="0035036A" w:rsidRPr="000E5D1F" w:rsidRDefault="0035036A" w:rsidP="0035036A">
      <w:pPr>
        <w:pStyle w:val="ad"/>
        <w:rPr>
          <w:rFonts w:ascii="Times New Roman" w:hAnsi="Times New Roman"/>
          <w:sz w:val="28"/>
          <w:szCs w:val="28"/>
          <w:lang w:val="en-US"/>
        </w:rPr>
      </w:pPr>
    </w:p>
    <w:p w:rsidR="0035036A" w:rsidRPr="0035036A" w:rsidRDefault="0035036A" w:rsidP="00D30129">
      <w:pPr>
        <w:rPr>
          <w:rFonts w:ascii="Times New Roman" w:hAnsi="Times New Roman" w:cs="Times New Roman"/>
          <w:sz w:val="28"/>
          <w:szCs w:val="28"/>
          <w:lang w:val="en-US"/>
        </w:rPr>
      </w:pPr>
    </w:p>
    <w:p w:rsidR="00D30129" w:rsidRPr="000E5D1F" w:rsidRDefault="00D30129" w:rsidP="00D30129">
      <w:pPr>
        <w:rPr>
          <w:rFonts w:ascii="Times New Roman" w:hAnsi="Times New Roman" w:cs="Times New Roman"/>
          <w:b/>
          <w:sz w:val="28"/>
          <w:szCs w:val="28"/>
          <w:lang w:val="en-US"/>
        </w:rPr>
      </w:pPr>
      <w:r>
        <w:rPr>
          <w:rFonts w:ascii="Times New Roman" w:hAnsi="Times New Roman" w:cs="Times New Roman"/>
          <w:b/>
          <w:sz w:val="28"/>
          <w:szCs w:val="28"/>
          <w:lang w:val="en-US"/>
        </w:rPr>
        <w:t>Practical lesson 3</w:t>
      </w:r>
    </w:p>
    <w:p w:rsidR="00C737F6" w:rsidRPr="00D30129" w:rsidRDefault="00D30129" w:rsidP="00C737F6">
      <w:pPr>
        <w:rPr>
          <w:rFonts w:ascii="Times New Roman" w:hAnsi="Times New Roman" w:cs="Times New Roman"/>
          <w:b/>
          <w:sz w:val="28"/>
          <w:szCs w:val="28"/>
          <w:lang w:val="en-US"/>
        </w:rPr>
      </w:pPr>
      <w:r w:rsidRPr="00115AFA">
        <w:rPr>
          <w:rFonts w:ascii="Times New Roman" w:hAnsi="Times New Roman" w:cs="Times New Roman"/>
          <w:b/>
          <w:sz w:val="28"/>
          <w:szCs w:val="28"/>
          <w:lang w:val="en-US"/>
        </w:rPr>
        <w:t>The</w:t>
      </w:r>
      <w:r>
        <w:rPr>
          <w:rFonts w:ascii="Times New Roman" w:hAnsi="Times New Roman" w:cs="Times New Roman"/>
          <w:b/>
          <w:sz w:val="28"/>
          <w:szCs w:val="28"/>
          <w:lang w:val="en-US"/>
        </w:rPr>
        <w:t xml:space="preserve"> theme of the lesson: </w:t>
      </w:r>
      <w:r w:rsidR="00C737F6" w:rsidRPr="00D30129">
        <w:rPr>
          <w:rFonts w:ascii="Times New Roman" w:hAnsi="Times New Roman" w:cs="Times New Roman"/>
          <w:b/>
          <w:sz w:val="28"/>
          <w:szCs w:val="28"/>
          <w:lang w:val="en-US"/>
        </w:rPr>
        <w:t>Power generating plants</w:t>
      </w:r>
    </w:p>
    <w:p w:rsidR="00D30129" w:rsidRPr="000E5D1F" w:rsidRDefault="00D30129" w:rsidP="00D30129">
      <w:pPr>
        <w:rPr>
          <w:rFonts w:ascii="Times New Roman" w:hAnsi="Times New Roman" w:cs="Times New Roman"/>
          <w:sz w:val="28"/>
          <w:szCs w:val="28"/>
          <w:lang w:val="en-US"/>
        </w:rPr>
      </w:pPr>
      <w:r w:rsidRPr="006F52E0">
        <w:rPr>
          <w:rFonts w:ascii="Times New Roman" w:hAnsi="Times New Roman" w:cs="Times New Roman"/>
          <w:b/>
          <w:sz w:val="28"/>
          <w:szCs w:val="28"/>
          <w:lang w:val="en-US"/>
        </w:rPr>
        <w:t>Lesson plan:</w:t>
      </w:r>
      <w:r w:rsidRPr="00C77160">
        <w:rPr>
          <w:lang w:val="en-US"/>
        </w:rPr>
        <w:t xml:space="preserve"> </w:t>
      </w:r>
      <w:r w:rsidRPr="000E5D1F">
        <w:rPr>
          <w:rFonts w:ascii="Times New Roman" w:hAnsi="Times New Roman" w:cs="Times New Roman"/>
          <w:sz w:val="28"/>
          <w:szCs w:val="28"/>
          <w:lang w:val="en-US"/>
        </w:rPr>
        <w:t>to e</w:t>
      </w:r>
      <w:r w:rsidRPr="00DD182A">
        <w:rPr>
          <w:rFonts w:ascii="Times New Roman" w:hAnsi="Times New Roman" w:cs="Times New Roman"/>
          <w:sz w:val="28"/>
          <w:szCs w:val="28"/>
          <w:lang w:val="en-US"/>
        </w:rPr>
        <w:t>xtend voc</w:t>
      </w:r>
      <w:r w:rsidRPr="000E5D1F">
        <w:rPr>
          <w:rFonts w:ascii="Times New Roman" w:hAnsi="Times New Roman" w:cs="Times New Roman"/>
          <w:sz w:val="28"/>
          <w:szCs w:val="28"/>
          <w:lang w:val="en-US"/>
        </w:rPr>
        <w:t xml:space="preserve">abulary from the </w:t>
      </w:r>
      <w:r w:rsidRPr="00DD182A">
        <w:rPr>
          <w:rFonts w:ascii="Times New Roman" w:hAnsi="Times New Roman" w:cs="Times New Roman"/>
          <w:sz w:val="28"/>
          <w:szCs w:val="28"/>
          <w:lang w:val="en-US"/>
        </w:rPr>
        <w:t xml:space="preserve">fields of </w:t>
      </w:r>
      <w:r w:rsidRPr="000E5D1F">
        <w:rPr>
          <w:rFonts w:ascii="Times New Roman" w:hAnsi="Times New Roman" w:cs="Times New Roman"/>
          <w:sz w:val="28"/>
          <w:szCs w:val="28"/>
          <w:lang w:val="en-US"/>
        </w:rPr>
        <w:t>engineering and general technical vocabulary; to improve</w:t>
      </w:r>
      <w:r w:rsidRPr="00DD182A">
        <w:rPr>
          <w:rFonts w:ascii="Times New Roman" w:hAnsi="Times New Roman" w:cs="Times New Roman"/>
          <w:sz w:val="28"/>
          <w:szCs w:val="28"/>
          <w:lang w:val="en-US"/>
        </w:rPr>
        <w:t xml:space="preserve"> the skills </w:t>
      </w:r>
      <w:r w:rsidRPr="000E5D1F">
        <w:rPr>
          <w:rFonts w:ascii="Times New Roman" w:hAnsi="Times New Roman" w:cs="Times New Roman"/>
          <w:sz w:val="28"/>
          <w:szCs w:val="28"/>
          <w:lang w:val="en-US"/>
        </w:rPr>
        <w:t>evaluation, viewing and reading of professional character</w:t>
      </w:r>
      <w:r w:rsidRPr="00DD182A">
        <w:rPr>
          <w:rFonts w:ascii="Times New Roman" w:hAnsi="Times New Roman" w:cs="Times New Roman"/>
          <w:sz w:val="28"/>
          <w:szCs w:val="28"/>
          <w:lang w:val="en-US"/>
        </w:rPr>
        <w:t xml:space="preserve"> of the texts;</w:t>
      </w:r>
    </w:p>
    <w:p w:rsidR="00D30129" w:rsidRPr="00DD182A" w:rsidRDefault="00D30129" w:rsidP="00D30129">
      <w:pPr>
        <w:spacing w:after="0" w:line="240" w:lineRule="auto"/>
        <w:rPr>
          <w:rFonts w:ascii="Times New Roman" w:hAnsi="Times New Roman"/>
          <w:sz w:val="28"/>
          <w:szCs w:val="28"/>
          <w:lang w:val="en-US"/>
        </w:rPr>
      </w:pPr>
      <w:r w:rsidRPr="006F52E0">
        <w:rPr>
          <w:rFonts w:ascii="Times New Roman" w:hAnsi="Times New Roman" w:cs="Times New Roman"/>
          <w:b/>
          <w:sz w:val="28"/>
          <w:szCs w:val="28"/>
          <w:lang w:val="en-US"/>
        </w:rPr>
        <w:t>The purp</w:t>
      </w:r>
      <w:r>
        <w:rPr>
          <w:rFonts w:ascii="Times New Roman" w:hAnsi="Times New Roman" w:cs="Times New Roman"/>
          <w:b/>
          <w:sz w:val="28"/>
          <w:szCs w:val="28"/>
          <w:lang w:val="en-US"/>
        </w:rPr>
        <w:t>ose and objectives of the lesson</w:t>
      </w:r>
      <w:r w:rsidRPr="006F52E0">
        <w:rPr>
          <w:rFonts w:ascii="Times New Roman" w:hAnsi="Times New Roman" w:cs="Times New Roman"/>
          <w:b/>
          <w:sz w:val="28"/>
          <w:szCs w:val="28"/>
          <w:lang w:val="en-US"/>
        </w:rPr>
        <w:t>, skills and competences:</w:t>
      </w:r>
      <w:r w:rsidRPr="00196950">
        <w:rPr>
          <w:sz w:val="28"/>
          <w:szCs w:val="28"/>
          <w:lang w:val="en-US"/>
        </w:rPr>
        <w:t xml:space="preserve"> </w:t>
      </w:r>
      <w:r w:rsidRPr="00DD182A">
        <w:rPr>
          <w:rFonts w:ascii="Times New Roman" w:hAnsi="Times New Roman"/>
          <w:sz w:val="28"/>
          <w:szCs w:val="28"/>
          <w:lang w:val="en-US"/>
        </w:rPr>
        <w:t>to apply English in professional sphere of the specialist, using skills of four kinds of communications: auditions, readings, letters, and communication in a foreign language</w:t>
      </w:r>
      <w:r>
        <w:rPr>
          <w:rFonts w:ascii="Times New Roman" w:hAnsi="Times New Roman"/>
          <w:sz w:val="28"/>
          <w:szCs w:val="28"/>
          <w:lang w:val="en-US"/>
        </w:rPr>
        <w:t xml:space="preserve">; </w:t>
      </w:r>
      <w:r w:rsidRPr="00DD182A">
        <w:rPr>
          <w:rFonts w:ascii="Times New Roman" w:hAnsi="Times New Roman"/>
          <w:sz w:val="28"/>
          <w:szCs w:val="28"/>
          <w:lang w:val="en-US"/>
        </w:rPr>
        <w:t>to use logical and critical thinking for problems</w:t>
      </w:r>
    </w:p>
    <w:p w:rsidR="00D30129" w:rsidRPr="00D30129" w:rsidRDefault="00D30129" w:rsidP="00D30129">
      <w:pPr>
        <w:rPr>
          <w:rFonts w:ascii="Times New Roman" w:hAnsi="Times New Roman" w:cs="Times New Roman"/>
          <w:b/>
          <w:sz w:val="28"/>
          <w:szCs w:val="28"/>
          <w:lang w:val="en-US"/>
        </w:rPr>
      </w:pPr>
      <w:r w:rsidRPr="00332B6A">
        <w:rPr>
          <w:rFonts w:ascii="Times New Roman" w:hAnsi="Times New Roman" w:cs="Times New Roman"/>
          <w:b/>
          <w:sz w:val="28"/>
          <w:szCs w:val="28"/>
          <w:lang w:val="en-US"/>
        </w:rPr>
        <w:t>Brief theoretical information</w:t>
      </w:r>
    </w:p>
    <w:p w:rsidR="00D30129" w:rsidRPr="00D30129" w:rsidRDefault="000C3AF3" w:rsidP="00D30129">
      <w:pPr>
        <w:rPr>
          <w:rFonts w:ascii="Times New Roman" w:hAnsi="Times New Roman" w:cs="Times New Roman"/>
          <w:b/>
          <w:sz w:val="28"/>
          <w:szCs w:val="28"/>
          <w:lang w:val="en-US"/>
        </w:rPr>
      </w:pPr>
      <w:r w:rsidRPr="00D30129">
        <w:rPr>
          <w:rFonts w:ascii="Times New Roman" w:hAnsi="Times New Roman" w:cs="Times New Roman"/>
          <w:b/>
          <w:sz w:val="28"/>
          <w:szCs w:val="28"/>
          <w:lang w:val="en-US"/>
        </w:rPr>
        <w:t>P</w:t>
      </w:r>
      <w:r w:rsidR="00D30129" w:rsidRPr="00D30129">
        <w:rPr>
          <w:rFonts w:ascii="Times New Roman" w:hAnsi="Times New Roman" w:cs="Times New Roman"/>
          <w:b/>
          <w:sz w:val="28"/>
          <w:szCs w:val="28"/>
          <w:lang w:val="en-US"/>
        </w:rPr>
        <w:t>ower generating plants</w:t>
      </w:r>
    </w:p>
    <w:p w:rsidR="00D30129" w:rsidRDefault="000C3AF3" w:rsidP="00D30129">
      <w:pPr>
        <w:rPr>
          <w:rFonts w:ascii="Times New Roman" w:hAnsi="Times New Roman" w:cs="Times New Roman"/>
          <w:sz w:val="28"/>
          <w:szCs w:val="28"/>
          <w:lang w:val="en-US"/>
        </w:rPr>
      </w:pPr>
      <w:r w:rsidRPr="00D30129">
        <w:rPr>
          <w:rFonts w:ascii="Times New Roman" w:hAnsi="Times New Roman" w:cs="Times New Roman"/>
          <w:sz w:val="28"/>
          <w:szCs w:val="28"/>
          <w:lang w:val="en-US"/>
        </w:rPr>
        <w:t xml:space="preserve">Today, there are seven power generating stations are available in our country. </w:t>
      </w:r>
    </w:p>
    <w:p w:rsidR="000C3AF3" w:rsidRPr="00D30129" w:rsidRDefault="000C3AF3" w:rsidP="00D30129">
      <w:pPr>
        <w:rPr>
          <w:rFonts w:ascii="Times New Roman" w:hAnsi="Times New Roman" w:cs="Times New Roman"/>
          <w:b/>
          <w:sz w:val="28"/>
          <w:szCs w:val="28"/>
          <w:lang w:val="en-US"/>
        </w:rPr>
      </w:pPr>
      <w:r w:rsidRPr="00D30129">
        <w:rPr>
          <w:rFonts w:ascii="Times New Roman" w:hAnsi="Times New Roman" w:cs="Times New Roman"/>
          <w:b/>
          <w:sz w:val="28"/>
          <w:szCs w:val="28"/>
          <w:lang w:val="en-US"/>
        </w:rPr>
        <w:lastRenderedPageBreak/>
        <w:t>Types of Power Generating Plants</w:t>
      </w:r>
    </w:p>
    <w:p w:rsidR="00D30129" w:rsidRDefault="00D30129" w:rsidP="00D30129">
      <w:pPr>
        <w:rPr>
          <w:rFonts w:ascii="Times New Roman" w:hAnsi="Times New Roman" w:cs="Times New Roman"/>
          <w:sz w:val="28"/>
          <w:szCs w:val="28"/>
          <w:lang w:val="en-US"/>
        </w:rPr>
      </w:pPr>
      <w:r>
        <w:rPr>
          <w:rFonts w:ascii="Times New Roman" w:hAnsi="Times New Roman" w:cs="Times New Roman"/>
          <w:sz w:val="28"/>
          <w:szCs w:val="28"/>
          <w:lang w:val="en-US"/>
        </w:rPr>
        <w:t>Hydro electric power plant</w:t>
      </w:r>
    </w:p>
    <w:p w:rsidR="00D30129" w:rsidRDefault="00D30129" w:rsidP="00D30129">
      <w:pPr>
        <w:rPr>
          <w:rFonts w:ascii="Times New Roman" w:hAnsi="Times New Roman" w:cs="Times New Roman"/>
          <w:sz w:val="28"/>
          <w:szCs w:val="28"/>
          <w:lang w:val="en-US"/>
        </w:rPr>
      </w:pPr>
      <w:r>
        <w:rPr>
          <w:rFonts w:ascii="Times New Roman" w:hAnsi="Times New Roman" w:cs="Times New Roman"/>
          <w:sz w:val="28"/>
          <w:szCs w:val="28"/>
          <w:lang w:val="en-US"/>
        </w:rPr>
        <w:t>Thermal power plant</w:t>
      </w:r>
    </w:p>
    <w:p w:rsidR="00D30129" w:rsidRDefault="00D30129" w:rsidP="00D30129">
      <w:pPr>
        <w:rPr>
          <w:rFonts w:ascii="Times New Roman" w:hAnsi="Times New Roman" w:cs="Times New Roman"/>
          <w:sz w:val="28"/>
          <w:szCs w:val="28"/>
          <w:lang w:val="en-US"/>
        </w:rPr>
      </w:pPr>
      <w:r>
        <w:rPr>
          <w:rFonts w:ascii="Times New Roman" w:hAnsi="Times New Roman" w:cs="Times New Roman"/>
          <w:sz w:val="28"/>
          <w:szCs w:val="28"/>
          <w:lang w:val="en-US"/>
        </w:rPr>
        <w:t>Atomic power plant</w:t>
      </w:r>
    </w:p>
    <w:p w:rsidR="00D30129" w:rsidRDefault="00D30129" w:rsidP="00D30129">
      <w:pPr>
        <w:rPr>
          <w:rFonts w:ascii="Times New Roman" w:hAnsi="Times New Roman" w:cs="Times New Roman"/>
          <w:sz w:val="28"/>
          <w:szCs w:val="28"/>
          <w:lang w:val="en-US"/>
        </w:rPr>
      </w:pPr>
      <w:r>
        <w:rPr>
          <w:rFonts w:ascii="Times New Roman" w:hAnsi="Times New Roman" w:cs="Times New Roman"/>
          <w:sz w:val="28"/>
          <w:szCs w:val="28"/>
          <w:lang w:val="en-US"/>
        </w:rPr>
        <w:t>Gas power plant</w:t>
      </w:r>
    </w:p>
    <w:p w:rsidR="00D30129" w:rsidRDefault="00D30129" w:rsidP="00D30129">
      <w:pPr>
        <w:rPr>
          <w:rFonts w:ascii="Times New Roman" w:hAnsi="Times New Roman" w:cs="Times New Roman"/>
          <w:sz w:val="28"/>
          <w:szCs w:val="28"/>
          <w:lang w:val="en-US"/>
        </w:rPr>
      </w:pPr>
      <w:r>
        <w:rPr>
          <w:rFonts w:ascii="Times New Roman" w:hAnsi="Times New Roman" w:cs="Times New Roman"/>
          <w:sz w:val="28"/>
          <w:szCs w:val="28"/>
          <w:lang w:val="en-US"/>
        </w:rPr>
        <w:t>Diesel power plant</w:t>
      </w:r>
    </w:p>
    <w:p w:rsidR="00D30129" w:rsidRDefault="00D30129" w:rsidP="00D30129">
      <w:pPr>
        <w:rPr>
          <w:rFonts w:ascii="Times New Roman" w:hAnsi="Times New Roman" w:cs="Times New Roman"/>
          <w:sz w:val="28"/>
          <w:szCs w:val="28"/>
          <w:lang w:val="en-US"/>
        </w:rPr>
      </w:pPr>
      <w:r>
        <w:rPr>
          <w:rFonts w:ascii="Times New Roman" w:hAnsi="Times New Roman" w:cs="Times New Roman"/>
          <w:sz w:val="28"/>
          <w:szCs w:val="28"/>
          <w:lang w:val="en-US"/>
        </w:rPr>
        <w:t>Solar power plant</w:t>
      </w:r>
    </w:p>
    <w:p w:rsidR="00D30129" w:rsidRDefault="00D30129" w:rsidP="00D30129">
      <w:pPr>
        <w:rPr>
          <w:rFonts w:ascii="Times New Roman" w:hAnsi="Times New Roman" w:cs="Times New Roman"/>
          <w:sz w:val="28"/>
          <w:szCs w:val="28"/>
          <w:lang w:val="en-US"/>
        </w:rPr>
      </w:pPr>
      <w:r>
        <w:rPr>
          <w:rFonts w:ascii="Times New Roman" w:hAnsi="Times New Roman" w:cs="Times New Roman"/>
          <w:sz w:val="28"/>
          <w:szCs w:val="28"/>
          <w:lang w:val="en-US"/>
        </w:rPr>
        <w:t>Wind-mill power plant</w:t>
      </w:r>
    </w:p>
    <w:p w:rsidR="00D30129" w:rsidRPr="00D30129" w:rsidRDefault="00D30129" w:rsidP="00D30129">
      <w:pPr>
        <w:rPr>
          <w:rFonts w:ascii="Times New Roman" w:hAnsi="Times New Roman" w:cs="Times New Roman"/>
          <w:sz w:val="28"/>
          <w:szCs w:val="28"/>
          <w:lang w:val="en-US"/>
        </w:rPr>
      </w:pPr>
      <w:r>
        <w:rPr>
          <w:rFonts w:ascii="Times New Roman" w:hAnsi="Times New Roman" w:cs="Times New Roman"/>
          <w:sz w:val="28"/>
          <w:szCs w:val="28"/>
          <w:lang w:val="en-US"/>
        </w:rPr>
        <w:t>Hydro –electric power plant</w:t>
      </w:r>
    </w:p>
    <w:p w:rsidR="001E56AD" w:rsidRDefault="001E56AD" w:rsidP="00D30129">
      <w:pPr>
        <w:rPr>
          <w:rFonts w:ascii="Times New Roman" w:hAnsi="Times New Roman" w:cs="Times New Roman"/>
          <w:sz w:val="28"/>
          <w:szCs w:val="28"/>
          <w:lang w:val="en-US"/>
        </w:rPr>
      </w:pPr>
      <w:r>
        <w:rPr>
          <w:rFonts w:ascii="Times New Roman" w:hAnsi="Times New Roman" w:cs="Times New Roman"/>
          <w:noProof/>
          <w:sz w:val="28"/>
          <w:szCs w:val="28"/>
        </w:rPr>
        <w:drawing>
          <wp:inline distT="0" distB="0" distL="0" distR="0">
            <wp:extent cx="6324600" cy="2876550"/>
            <wp:effectExtent l="19050" t="0" r="0" b="0"/>
            <wp:docPr id="50" name="Рисунок 14" descr="C:\Users\АЗИЗА\Desktop\why-ee-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АЗИЗА\Desktop\why-ee-ce.jpg"/>
                    <pic:cNvPicPr>
                      <a:picLocks noChangeAspect="1" noChangeArrowheads="1"/>
                    </pic:cNvPicPr>
                  </pic:nvPicPr>
                  <pic:blipFill>
                    <a:blip r:embed="rId10"/>
                    <a:srcRect/>
                    <a:stretch>
                      <a:fillRect/>
                    </a:stretch>
                  </pic:blipFill>
                  <pic:spPr bwMode="auto">
                    <a:xfrm>
                      <a:off x="0" y="0"/>
                      <a:ext cx="6324600" cy="2876550"/>
                    </a:xfrm>
                    <a:prstGeom prst="rect">
                      <a:avLst/>
                    </a:prstGeom>
                    <a:noFill/>
                    <a:ln w="9525">
                      <a:noFill/>
                      <a:miter lim="800000"/>
                      <a:headEnd/>
                      <a:tailEnd/>
                    </a:ln>
                  </pic:spPr>
                </pic:pic>
              </a:graphicData>
            </a:graphic>
          </wp:inline>
        </w:drawing>
      </w:r>
    </w:p>
    <w:p w:rsidR="000C3AF3" w:rsidRPr="00E656E9" w:rsidRDefault="000C3AF3" w:rsidP="00D30129">
      <w:pPr>
        <w:rPr>
          <w:rFonts w:ascii="Times New Roman" w:hAnsi="Times New Roman" w:cs="Times New Roman"/>
          <w:sz w:val="28"/>
          <w:szCs w:val="28"/>
          <w:lang w:val="en-US"/>
        </w:rPr>
      </w:pPr>
      <w:r w:rsidRPr="00D30129">
        <w:rPr>
          <w:rFonts w:ascii="Times New Roman" w:hAnsi="Times New Roman" w:cs="Times New Roman"/>
          <w:sz w:val="28"/>
          <w:szCs w:val="28"/>
          <w:lang w:val="en-US"/>
        </w:rPr>
        <w:t xml:space="preserve">From the water reservoir, the water is taken through the jaint tubes to the water turbine. </w:t>
      </w:r>
      <w:r w:rsidRPr="00E656E9">
        <w:rPr>
          <w:rFonts w:ascii="Times New Roman" w:hAnsi="Times New Roman" w:cs="Times New Roman"/>
          <w:sz w:val="28"/>
          <w:szCs w:val="28"/>
          <w:lang w:val="en-US"/>
        </w:rPr>
        <w:t>For the rotation of turbine, the kinetic energy of water is converted into mechanical energy and is converted into electrical energy by the using of generators.</w:t>
      </w:r>
    </w:p>
    <w:p w:rsidR="000C3AF3" w:rsidRPr="00E656E9" w:rsidRDefault="000C3AF3" w:rsidP="00D30129">
      <w:pPr>
        <w:rPr>
          <w:rFonts w:ascii="Times New Roman" w:hAnsi="Times New Roman" w:cs="Times New Roman"/>
          <w:b/>
          <w:sz w:val="28"/>
          <w:szCs w:val="28"/>
          <w:lang w:val="en-US"/>
        </w:rPr>
      </w:pPr>
      <w:r w:rsidRPr="00E656E9">
        <w:rPr>
          <w:rFonts w:ascii="Times New Roman" w:hAnsi="Times New Roman" w:cs="Times New Roman"/>
          <w:b/>
          <w:sz w:val="28"/>
          <w:szCs w:val="28"/>
          <w:lang w:val="en-US"/>
        </w:rPr>
        <w:t>Thermal Power Plant</w:t>
      </w:r>
    </w:p>
    <w:p w:rsidR="000C3AF3" w:rsidRPr="00E656E9" w:rsidRDefault="000C3AF3" w:rsidP="00D30129">
      <w:pPr>
        <w:rPr>
          <w:rFonts w:ascii="Times New Roman" w:hAnsi="Times New Roman" w:cs="Times New Roman"/>
          <w:sz w:val="28"/>
          <w:szCs w:val="28"/>
          <w:lang w:val="en-US"/>
        </w:rPr>
      </w:pPr>
      <w:r w:rsidRPr="00E656E9">
        <w:rPr>
          <w:rFonts w:ascii="Times New Roman" w:hAnsi="Times New Roman" w:cs="Times New Roman"/>
          <w:sz w:val="28"/>
          <w:szCs w:val="28"/>
          <w:lang w:val="en-US"/>
        </w:rPr>
        <w:t>Chemical energy is converted into heat energy by burning of coal or lignite in boiler plant. Water in the boiler is converted into steam by heat energy. This steam is flowing through the steam turbine which is connected to the generator and this energy is converted into mechanical energy by the rotation of turbine. The mechanical energy is again converted into electrical energy by the use of generator.</w:t>
      </w:r>
    </w:p>
    <w:p w:rsidR="000C3AF3" w:rsidRPr="00E656E9" w:rsidRDefault="000C3AF3" w:rsidP="00D30129">
      <w:pPr>
        <w:rPr>
          <w:rFonts w:ascii="Times New Roman" w:hAnsi="Times New Roman" w:cs="Times New Roman"/>
          <w:b/>
          <w:sz w:val="28"/>
          <w:szCs w:val="28"/>
          <w:lang w:val="en-US"/>
        </w:rPr>
      </w:pPr>
      <w:r w:rsidRPr="00E656E9">
        <w:rPr>
          <w:rFonts w:ascii="Times New Roman" w:hAnsi="Times New Roman" w:cs="Times New Roman"/>
          <w:b/>
          <w:sz w:val="28"/>
          <w:szCs w:val="28"/>
          <w:lang w:val="en-US"/>
        </w:rPr>
        <w:t>Atomic Power Plant</w:t>
      </w:r>
    </w:p>
    <w:p w:rsidR="000C3AF3" w:rsidRPr="00E656E9" w:rsidRDefault="000C3AF3" w:rsidP="00D30129">
      <w:pPr>
        <w:rPr>
          <w:rFonts w:ascii="Times New Roman" w:hAnsi="Times New Roman" w:cs="Times New Roman"/>
          <w:sz w:val="28"/>
          <w:szCs w:val="28"/>
          <w:lang w:val="en-US"/>
        </w:rPr>
      </w:pPr>
      <w:r w:rsidRPr="00E656E9">
        <w:rPr>
          <w:rFonts w:ascii="Times New Roman" w:hAnsi="Times New Roman" w:cs="Times New Roman"/>
          <w:sz w:val="28"/>
          <w:szCs w:val="28"/>
          <w:lang w:val="en-US"/>
        </w:rPr>
        <w:lastRenderedPageBreak/>
        <w:t>By the diffusion of an atom of Uranium or Thorium, to getting more heat. Based on this principle the atomic power plant is working. The heat energy is produced and is used to rotate the steam turbine and this energy is converted into mechanical energy. The generator converts the mechanical energy into electrical energy.</w:t>
      </w:r>
    </w:p>
    <w:p w:rsidR="000C3AF3" w:rsidRPr="00E656E9" w:rsidRDefault="000C3AF3" w:rsidP="00D30129">
      <w:pPr>
        <w:rPr>
          <w:rFonts w:ascii="Times New Roman" w:hAnsi="Times New Roman" w:cs="Times New Roman"/>
          <w:b/>
          <w:sz w:val="28"/>
          <w:szCs w:val="28"/>
          <w:lang w:val="en-US"/>
        </w:rPr>
      </w:pPr>
      <w:r w:rsidRPr="00E656E9">
        <w:rPr>
          <w:rFonts w:ascii="Times New Roman" w:hAnsi="Times New Roman" w:cs="Times New Roman"/>
          <w:b/>
          <w:sz w:val="28"/>
          <w:szCs w:val="28"/>
          <w:lang w:val="en-US"/>
        </w:rPr>
        <w:t>Gas Power Plant</w:t>
      </w:r>
    </w:p>
    <w:p w:rsidR="001E56AD" w:rsidRDefault="000C3AF3" w:rsidP="00D30129">
      <w:pPr>
        <w:rPr>
          <w:rFonts w:ascii="Times New Roman" w:hAnsi="Times New Roman" w:cs="Times New Roman"/>
          <w:sz w:val="28"/>
          <w:szCs w:val="28"/>
          <w:lang w:val="en-US"/>
        </w:rPr>
      </w:pPr>
      <w:r w:rsidRPr="00E656E9">
        <w:rPr>
          <w:rFonts w:ascii="Times New Roman" w:hAnsi="Times New Roman" w:cs="Times New Roman"/>
          <w:sz w:val="28"/>
          <w:szCs w:val="28"/>
          <w:lang w:val="en-US"/>
        </w:rPr>
        <w:t xml:space="preserve">For the rotation of turbine, the underground gas is used. The generator which is connected to the turbine produces the electricity. </w:t>
      </w:r>
    </w:p>
    <w:p w:rsidR="000C3AF3" w:rsidRPr="001E56AD" w:rsidRDefault="000C3AF3" w:rsidP="00D30129">
      <w:pPr>
        <w:rPr>
          <w:rFonts w:ascii="Times New Roman" w:hAnsi="Times New Roman" w:cs="Times New Roman"/>
          <w:b/>
          <w:sz w:val="28"/>
          <w:szCs w:val="28"/>
          <w:lang w:val="en-US"/>
        </w:rPr>
      </w:pPr>
      <w:r w:rsidRPr="001E56AD">
        <w:rPr>
          <w:rFonts w:ascii="Times New Roman" w:hAnsi="Times New Roman" w:cs="Times New Roman"/>
          <w:b/>
          <w:sz w:val="28"/>
          <w:szCs w:val="28"/>
          <w:lang w:val="en-US"/>
        </w:rPr>
        <w:t>Diesel Power Plant</w:t>
      </w:r>
    </w:p>
    <w:p w:rsidR="000C3AF3" w:rsidRPr="00E656E9" w:rsidRDefault="000C3AF3" w:rsidP="00D30129">
      <w:pPr>
        <w:rPr>
          <w:rFonts w:ascii="Times New Roman" w:hAnsi="Times New Roman" w:cs="Times New Roman"/>
          <w:sz w:val="28"/>
          <w:szCs w:val="28"/>
          <w:lang w:val="en-US"/>
        </w:rPr>
      </w:pPr>
      <w:r w:rsidRPr="001E56AD">
        <w:rPr>
          <w:rFonts w:ascii="Times New Roman" w:hAnsi="Times New Roman" w:cs="Times New Roman"/>
          <w:sz w:val="28"/>
          <w:szCs w:val="28"/>
          <w:lang w:val="en-US"/>
        </w:rPr>
        <w:t xml:space="preserve">This type of plant is used for the place where the continuous </w:t>
      </w:r>
      <w:r w:rsidR="004E0C5C" w:rsidRPr="001E56AD">
        <w:rPr>
          <w:rFonts w:ascii="Times New Roman" w:hAnsi="Times New Roman" w:cs="Times New Roman"/>
          <w:sz w:val="28"/>
          <w:szCs w:val="28"/>
          <w:lang w:val="en-US"/>
        </w:rPr>
        <w:t>requirements of electricity are</w:t>
      </w:r>
      <w:r w:rsidRPr="001E56AD">
        <w:rPr>
          <w:rFonts w:ascii="Times New Roman" w:hAnsi="Times New Roman" w:cs="Times New Roman"/>
          <w:sz w:val="28"/>
          <w:szCs w:val="28"/>
          <w:lang w:val="en-US"/>
        </w:rPr>
        <w:t xml:space="preserve"> needed</w:t>
      </w:r>
      <w:r w:rsidR="001E56AD">
        <w:rPr>
          <w:rFonts w:ascii="Times New Roman" w:hAnsi="Times New Roman" w:cs="Times New Roman"/>
          <w:sz w:val="28"/>
          <w:szCs w:val="28"/>
          <w:lang w:val="en-US"/>
        </w:rPr>
        <w:t xml:space="preserve">  </w:t>
      </w:r>
      <w:r w:rsidRPr="001E56AD">
        <w:rPr>
          <w:rFonts w:ascii="Times New Roman" w:hAnsi="Times New Roman" w:cs="Times New Roman"/>
          <w:sz w:val="28"/>
          <w:szCs w:val="28"/>
          <w:lang w:val="en-US"/>
        </w:rPr>
        <w:t xml:space="preserve"> in big factories and refrigeration works. </w:t>
      </w:r>
      <w:r w:rsidRPr="00E656E9">
        <w:rPr>
          <w:rFonts w:ascii="Times New Roman" w:hAnsi="Times New Roman" w:cs="Times New Roman"/>
          <w:sz w:val="28"/>
          <w:szCs w:val="28"/>
          <w:lang w:val="en-US"/>
        </w:rPr>
        <w:t>The electricity is produced by the generator which is connected to the big diesel engine.</w:t>
      </w:r>
    </w:p>
    <w:p w:rsidR="000C3AF3" w:rsidRPr="00E656E9" w:rsidRDefault="000C3AF3" w:rsidP="00D30129">
      <w:pPr>
        <w:rPr>
          <w:rFonts w:ascii="Times New Roman" w:hAnsi="Times New Roman" w:cs="Times New Roman"/>
          <w:sz w:val="28"/>
          <w:szCs w:val="28"/>
          <w:lang w:val="en-US"/>
        </w:rPr>
      </w:pPr>
      <w:r w:rsidRPr="00E656E9">
        <w:rPr>
          <w:rFonts w:ascii="Times New Roman" w:hAnsi="Times New Roman" w:cs="Times New Roman"/>
          <w:sz w:val="28"/>
          <w:szCs w:val="28"/>
          <w:lang w:val="en-US"/>
        </w:rPr>
        <w:t>Depending upon the requirements, different capacities of small or large diesel generators are used in hotels, hospitals, Jewelleryshops, cinema theatres, shipyards etc.</w:t>
      </w:r>
    </w:p>
    <w:p w:rsidR="000C3AF3" w:rsidRPr="001E56AD" w:rsidRDefault="000C3AF3" w:rsidP="00D30129">
      <w:pPr>
        <w:rPr>
          <w:rFonts w:ascii="Times New Roman" w:hAnsi="Times New Roman" w:cs="Times New Roman"/>
          <w:b/>
          <w:sz w:val="28"/>
          <w:szCs w:val="28"/>
        </w:rPr>
      </w:pPr>
      <w:r w:rsidRPr="001E56AD">
        <w:rPr>
          <w:rFonts w:ascii="Times New Roman" w:hAnsi="Times New Roman" w:cs="Times New Roman"/>
          <w:b/>
          <w:sz w:val="28"/>
          <w:szCs w:val="28"/>
        </w:rPr>
        <w:t>Solar Power Plant</w:t>
      </w:r>
    </w:p>
    <w:p w:rsidR="001E56AD" w:rsidRDefault="001E56AD" w:rsidP="00D30129">
      <w:pPr>
        <w:rPr>
          <w:rFonts w:ascii="Times New Roman" w:hAnsi="Times New Roman" w:cs="Times New Roman"/>
          <w:sz w:val="28"/>
          <w:szCs w:val="28"/>
          <w:lang w:val="en-US"/>
        </w:rPr>
      </w:pPr>
      <w:r>
        <w:rPr>
          <w:rFonts w:ascii="Times New Roman" w:hAnsi="Times New Roman" w:cs="Times New Roman"/>
          <w:noProof/>
          <w:sz w:val="28"/>
          <w:szCs w:val="28"/>
        </w:rPr>
        <w:drawing>
          <wp:inline distT="0" distB="0" distL="0" distR="0">
            <wp:extent cx="6010275" cy="1209675"/>
            <wp:effectExtent l="19050" t="0" r="9525" b="0"/>
            <wp:docPr id="63" name="Рисунок 18" descr="C:\Users\АЗИЗА\Desktop\imag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АЗИЗА\Desktop\images.jpg"/>
                    <pic:cNvPicPr>
                      <a:picLocks noChangeAspect="1" noChangeArrowheads="1"/>
                    </pic:cNvPicPr>
                  </pic:nvPicPr>
                  <pic:blipFill>
                    <a:blip r:embed="rId11"/>
                    <a:srcRect/>
                    <a:stretch>
                      <a:fillRect/>
                    </a:stretch>
                  </pic:blipFill>
                  <pic:spPr bwMode="auto">
                    <a:xfrm>
                      <a:off x="0" y="0"/>
                      <a:ext cx="6010275" cy="1209675"/>
                    </a:xfrm>
                    <a:prstGeom prst="rect">
                      <a:avLst/>
                    </a:prstGeom>
                    <a:noFill/>
                    <a:ln w="9525">
                      <a:noFill/>
                      <a:miter lim="800000"/>
                      <a:headEnd/>
                      <a:tailEnd/>
                    </a:ln>
                  </pic:spPr>
                </pic:pic>
              </a:graphicData>
            </a:graphic>
          </wp:inline>
        </w:drawing>
      </w:r>
    </w:p>
    <w:p w:rsidR="000C3AF3" w:rsidRPr="00E656E9" w:rsidRDefault="000C3AF3" w:rsidP="00D30129">
      <w:pPr>
        <w:rPr>
          <w:rFonts w:ascii="Times New Roman" w:hAnsi="Times New Roman" w:cs="Times New Roman"/>
          <w:sz w:val="28"/>
          <w:szCs w:val="28"/>
          <w:lang w:val="en-US"/>
        </w:rPr>
      </w:pPr>
      <w:r w:rsidRPr="001E56AD">
        <w:rPr>
          <w:rFonts w:ascii="Times New Roman" w:hAnsi="Times New Roman" w:cs="Times New Roman"/>
          <w:sz w:val="28"/>
          <w:szCs w:val="28"/>
          <w:lang w:val="en-US"/>
        </w:rPr>
        <w:t xml:space="preserve">For the puipose of minimum production of electricity, this type of plant is placed on the roof of the buildings. </w:t>
      </w:r>
      <w:r w:rsidRPr="00E656E9">
        <w:rPr>
          <w:rFonts w:ascii="Times New Roman" w:hAnsi="Times New Roman" w:cs="Times New Roman"/>
          <w:sz w:val="28"/>
          <w:szCs w:val="28"/>
          <w:lang w:val="en-US"/>
        </w:rPr>
        <w:t>In this plant, the electricity is produced by using sun-rays. This is used in houses, hotels, hospitals, traffic signal lights etc.</w:t>
      </w:r>
    </w:p>
    <w:p w:rsidR="000C3AF3" w:rsidRPr="00E656E9" w:rsidRDefault="000C3AF3" w:rsidP="00D30129">
      <w:pPr>
        <w:rPr>
          <w:rFonts w:ascii="Times New Roman" w:hAnsi="Times New Roman" w:cs="Times New Roman"/>
          <w:b/>
          <w:sz w:val="28"/>
          <w:szCs w:val="28"/>
          <w:lang w:val="en-US"/>
        </w:rPr>
      </w:pPr>
      <w:r w:rsidRPr="00E656E9">
        <w:rPr>
          <w:rFonts w:ascii="Times New Roman" w:hAnsi="Times New Roman" w:cs="Times New Roman"/>
          <w:b/>
          <w:sz w:val="28"/>
          <w:szCs w:val="28"/>
          <w:lang w:val="en-US"/>
        </w:rPr>
        <w:t>Wind-Mill Power Plant</w:t>
      </w:r>
    </w:p>
    <w:p w:rsidR="000C3AF3" w:rsidRDefault="000C3AF3" w:rsidP="00D30129">
      <w:pPr>
        <w:rPr>
          <w:rFonts w:ascii="Times New Roman" w:hAnsi="Times New Roman" w:cs="Times New Roman"/>
          <w:sz w:val="28"/>
          <w:szCs w:val="28"/>
          <w:lang w:val="en-US"/>
        </w:rPr>
      </w:pPr>
      <w:r w:rsidRPr="00E656E9">
        <w:rPr>
          <w:rFonts w:ascii="Times New Roman" w:hAnsi="Times New Roman" w:cs="Times New Roman"/>
          <w:sz w:val="28"/>
          <w:szCs w:val="28"/>
          <w:lang w:val="en-US"/>
        </w:rPr>
        <w:t xml:space="preserve">The Wind-Mill is rotated by heavy speed of wind. The electricity is produced by the generator which is operated by the wind-mill. </w:t>
      </w:r>
    </w:p>
    <w:p w:rsidR="0035036A" w:rsidRPr="00F45C09" w:rsidRDefault="0035036A" w:rsidP="0035036A">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Recommendations on the preparation of students for classes</w:t>
      </w:r>
    </w:p>
    <w:p w:rsidR="0035036A" w:rsidRPr="000E5D1F" w:rsidRDefault="0035036A" w:rsidP="0035036A">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Students should understand technical texts of varying difficulty.</w:t>
      </w:r>
    </w:p>
    <w:p w:rsidR="0035036A" w:rsidRPr="000E5D1F" w:rsidRDefault="0035036A" w:rsidP="0035036A">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to search for more information contained in the text.</w:t>
      </w:r>
    </w:p>
    <w:p w:rsidR="0035036A" w:rsidRPr="00F45C09" w:rsidRDefault="0035036A" w:rsidP="0035036A">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to generalize (synthesize) the received information from several texts;</w:t>
      </w:r>
    </w:p>
    <w:p w:rsidR="0035036A" w:rsidRPr="000E5D1F" w:rsidRDefault="0035036A" w:rsidP="0035036A">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-to find sentences, paragraphs, which can be used to argue their point of view during the discussion, the conversation;</w:t>
      </w:r>
    </w:p>
    <w:p w:rsidR="0035036A" w:rsidRPr="000E5D1F" w:rsidRDefault="0035036A" w:rsidP="0035036A">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comments contained in the text of the facts and events;</w:t>
      </w:r>
    </w:p>
    <w:p w:rsidR="0035036A" w:rsidRPr="000E5D1F" w:rsidRDefault="0035036A" w:rsidP="0035036A">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-to select information to report .</w:t>
      </w:r>
    </w:p>
    <w:p w:rsidR="0035036A" w:rsidRDefault="0035036A" w:rsidP="0035036A">
      <w:pPr>
        <w:spacing w:after="0" w:line="240" w:lineRule="auto"/>
        <w:rPr>
          <w:rFonts w:ascii="Times New Roman" w:hAnsi="Times New Roman" w:cs="Times New Roman"/>
          <w:b/>
          <w:sz w:val="28"/>
          <w:szCs w:val="28"/>
          <w:lang w:val="en-US"/>
        </w:rPr>
      </w:pPr>
      <w:r w:rsidRPr="006F52E0">
        <w:rPr>
          <w:rFonts w:ascii="Times New Roman" w:hAnsi="Times New Roman" w:cs="Times New Roman"/>
          <w:b/>
          <w:sz w:val="28"/>
          <w:szCs w:val="28"/>
          <w:lang w:val="en-US"/>
        </w:rPr>
        <w:t>Tasks and order of work in the classroom:</w:t>
      </w:r>
    </w:p>
    <w:p w:rsidR="0035036A" w:rsidRPr="00F45C09" w:rsidRDefault="0035036A" w:rsidP="0035036A">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lastRenderedPageBreak/>
        <w:t>to read texts with the extraction of complete and accurate information:</w:t>
      </w:r>
    </w:p>
    <w:p w:rsidR="0035036A" w:rsidRPr="00F45C09" w:rsidRDefault="0035036A" w:rsidP="0035036A">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to search for the information you need, annotate and abstracted texts:</w:t>
      </w:r>
    </w:p>
    <w:p w:rsidR="0035036A" w:rsidRPr="000E5D1F" w:rsidRDefault="0035036A" w:rsidP="0035036A">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to keep the conversation in English language within the studied theme:</w:t>
      </w:r>
    </w:p>
    <w:p w:rsidR="0035036A" w:rsidRPr="000E5D1F" w:rsidRDefault="0035036A" w:rsidP="0035036A">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to do exercises</w:t>
      </w:r>
    </w:p>
    <w:p w:rsidR="0035036A" w:rsidRPr="00F45C09" w:rsidRDefault="0035036A" w:rsidP="0035036A">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Technical aids and tools:</w:t>
      </w:r>
      <w:r w:rsidRPr="00F45C09">
        <w:rPr>
          <w:rFonts w:ascii="Times New Roman" w:hAnsi="Times New Roman" w:cs="Times New Roman"/>
          <w:sz w:val="28"/>
          <w:szCs w:val="28"/>
          <w:lang w:val="en-US"/>
        </w:rPr>
        <w:t xml:space="preserve"> tape-recorder, Course book and audio CDs (2) Cambridge University Press</w:t>
      </w:r>
    </w:p>
    <w:p w:rsidR="0035036A" w:rsidRDefault="0035036A" w:rsidP="0035036A">
      <w:pPr>
        <w:shd w:val="clear" w:color="auto" w:fill="FFFFFF"/>
        <w:spacing w:after="0" w:line="240" w:lineRule="exact"/>
        <w:jc w:val="both"/>
        <w:rPr>
          <w:b/>
          <w:sz w:val="24"/>
          <w:szCs w:val="24"/>
          <w:lang w:val="en-US"/>
        </w:rPr>
      </w:pPr>
      <w:r w:rsidRPr="006F52E0">
        <w:rPr>
          <w:rFonts w:ascii="Times New Roman" w:hAnsi="Times New Roman" w:cs="Times New Roman"/>
          <w:b/>
          <w:sz w:val="28"/>
          <w:szCs w:val="28"/>
          <w:lang w:val="en-US"/>
        </w:rPr>
        <w:t>List and types of homework:</w:t>
      </w:r>
      <w:r w:rsidRPr="00196950">
        <w:rPr>
          <w:b/>
          <w:sz w:val="24"/>
          <w:szCs w:val="24"/>
          <w:lang w:val="en-US"/>
        </w:rPr>
        <w:t xml:space="preserve"> </w:t>
      </w:r>
    </w:p>
    <w:p w:rsidR="0035036A" w:rsidRPr="00F45C09" w:rsidRDefault="0035036A" w:rsidP="0035036A">
      <w:pPr>
        <w:pStyle w:val="ad"/>
        <w:rPr>
          <w:rFonts w:ascii="Times New Roman" w:hAnsi="Times New Roman" w:cs="Times New Roman"/>
          <w:sz w:val="28"/>
          <w:szCs w:val="28"/>
          <w:lang w:val="en-US"/>
        </w:rPr>
      </w:pPr>
      <w:r w:rsidRPr="00F45C09">
        <w:rPr>
          <w:rFonts w:ascii="Times New Roman" w:eastAsia="Times New Roman" w:hAnsi="Times New Roman" w:cs="Times New Roman"/>
          <w:sz w:val="28"/>
          <w:szCs w:val="28"/>
          <w:lang w:val="en-US"/>
        </w:rPr>
        <w:t>Prepare the report on the theme: “</w:t>
      </w:r>
      <w:r w:rsidR="004E0C5C" w:rsidRPr="004E0C5C">
        <w:rPr>
          <w:rFonts w:ascii="Times New Roman" w:hAnsi="Times New Roman" w:cs="Times New Roman"/>
          <w:sz w:val="28"/>
          <w:szCs w:val="28"/>
          <w:lang w:val="en-US"/>
        </w:rPr>
        <w:t>Power generating plants</w:t>
      </w:r>
      <w:r w:rsidR="004E0C5C" w:rsidRPr="00F45C09">
        <w:rPr>
          <w:rFonts w:ascii="Times New Roman" w:eastAsia="Times New Roman" w:hAnsi="Times New Roman" w:cs="Times New Roman"/>
          <w:sz w:val="28"/>
          <w:szCs w:val="28"/>
          <w:lang w:val="en-US"/>
        </w:rPr>
        <w:t>”</w:t>
      </w:r>
    </w:p>
    <w:p w:rsidR="0035036A" w:rsidRPr="00F45C09" w:rsidRDefault="0035036A" w:rsidP="0035036A">
      <w:pPr>
        <w:pStyle w:val="ad"/>
        <w:rPr>
          <w:rFonts w:ascii="Times New Roman" w:hAnsi="Times New Roman" w:cs="Times New Roman"/>
          <w:sz w:val="28"/>
          <w:szCs w:val="28"/>
          <w:lang w:val="en-US"/>
        </w:rPr>
      </w:pPr>
      <w:r w:rsidRPr="000E5D1F">
        <w:rPr>
          <w:rFonts w:ascii="Times New Roman" w:eastAsia="Times New Roman" w:hAnsi="Times New Roman" w:cs="Times New Roman"/>
          <w:sz w:val="28"/>
          <w:szCs w:val="28"/>
          <w:lang w:val="en-US"/>
        </w:rPr>
        <w:t>Make up the situation</w:t>
      </w:r>
    </w:p>
    <w:p w:rsidR="0035036A" w:rsidRPr="00F45C09" w:rsidRDefault="0035036A" w:rsidP="0035036A">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Control questions</w:t>
      </w:r>
    </w:p>
    <w:p w:rsidR="004E0C5C" w:rsidRDefault="004E0C5C" w:rsidP="0035036A">
      <w:pPr>
        <w:pStyle w:val="ad"/>
        <w:rPr>
          <w:rFonts w:ascii="Times New Roman" w:hAnsi="Times New Roman" w:cs="Times New Roman"/>
          <w:sz w:val="28"/>
          <w:szCs w:val="28"/>
          <w:lang w:val="en-US"/>
        </w:rPr>
      </w:pPr>
      <w:r>
        <w:rPr>
          <w:rFonts w:ascii="Times New Roman" w:hAnsi="Times New Roman" w:cs="Times New Roman"/>
          <w:sz w:val="28"/>
          <w:szCs w:val="28"/>
          <w:lang w:val="en-US"/>
        </w:rPr>
        <w:t>Are there any</w:t>
      </w:r>
      <w:r w:rsidRPr="00D30129">
        <w:rPr>
          <w:rFonts w:ascii="Times New Roman" w:hAnsi="Times New Roman" w:cs="Times New Roman"/>
          <w:sz w:val="28"/>
          <w:szCs w:val="28"/>
          <w:lang w:val="en-US"/>
        </w:rPr>
        <w:t xml:space="preserve"> power generating stations are available in our country</w:t>
      </w:r>
      <w:r>
        <w:rPr>
          <w:rFonts w:ascii="Times New Roman" w:hAnsi="Times New Roman" w:cs="Times New Roman"/>
          <w:sz w:val="28"/>
          <w:szCs w:val="28"/>
          <w:lang w:val="en-US"/>
        </w:rPr>
        <w:t>?</w:t>
      </w:r>
      <w:r w:rsidRPr="00F45C09">
        <w:rPr>
          <w:rFonts w:ascii="Times New Roman" w:hAnsi="Times New Roman" w:cs="Times New Roman"/>
          <w:sz w:val="28"/>
          <w:szCs w:val="28"/>
          <w:lang w:val="en-US"/>
        </w:rPr>
        <w:t xml:space="preserve"> </w:t>
      </w:r>
    </w:p>
    <w:p w:rsidR="0035036A" w:rsidRPr="000E5D1F" w:rsidRDefault="004E0C5C" w:rsidP="0035036A">
      <w:pPr>
        <w:pStyle w:val="ad"/>
        <w:rPr>
          <w:rFonts w:ascii="Times New Roman" w:hAnsi="Times New Roman" w:cs="Times New Roman"/>
          <w:sz w:val="28"/>
          <w:szCs w:val="28"/>
          <w:lang w:val="en-US"/>
        </w:rPr>
      </w:pPr>
      <w:r>
        <w:rPr>
          <w:rFonts w:ascii="Times New Roman" w:hAnsi="Times New Roman" w:cs="Times New Roman"/>
          <w:sz w:val="28"/>
          <w:szCs w:val="28"/>
          <w:lang w:val="en-US"/>
        </w:rPr>
        <w:t>How many types</w:t>
      </w:r>
      <w:r w:rsidR="0035036A" w:rsidRPr="000E5D1F">
        <w:rPr>
          <w:rFonts w:ascii="Times New Roman" w:hAnsi="Times New Roman" w:cs="Times New Roman"/>
          <w:sz w:val="28"/>
          <w:szCs w:val="28"/>
          <w:lang w:val="en-US"/>
        </w:rPr>
        <w:t xml:space="preserve"> of </w:t>
      </w:r>
      <w:r>
        <w:rPr>
          <w:rFonts w:ascii="Times New Roman" w:hAnsi="Times New Roman" w:cs="Times New Roman"/>
          <w:sz w:val="28"/>
          <w:szCs w:val="28"/>
          <w:lang w:val="en-US"/>
        </w:rPr>
        <w:t>power generating stations</w:t>
      </w:r>
      <w:r w:rsidR="0035036A" w:rsidRPr="000E5D1F">
        <w:rPr>
          <w:rFonts w:ascii="Times New Roman" w:hAnsi="Times New Roman" w:cs="Times New Roman"/>
          <w:sz w:val="28"/>
          <w:szCs w:val="28"/>
          <w:lang w:val="en-US"/>
        </w:rPr>
        <w:t xml:space="preserve"> do you know?</w:t>
      </w:r>
    </w:p>
    <w:p w:rsidR="004E0C5C" w:rsidRDefault="004E0C5C" w:rsidP="0035036A">
      <w:pPr>
        <w:pStyle w:val="ad"/>
        <w:rPr>
          <w:rFonts w:ascii="Times New Roman" w:hAnsi="Times New Roman" w:cs="Times New Roman"/>
          <w:sz w:val="28"/>
          <w:szCs w:val="28"/>
          <w:lang w:val="en-US"/>
        </w:rPr>
      </w:pPr>
      <w:r>
        <w:rPr>
          <w:rFonts w:ascii="Times New Roman" w:hAnsi="Times New Roman" w:cs="Times New Roman"/>
          <w:sz w:val="28"/>
          <w:szCs w:val="28"/>
          <w:lang w:val="en-US"/>
        </w:rPr>
        <w:t>The advantages and disadvantages</w:t>
      </w:r>
    </w:p>
    <w:p w:rsidR="0035036A" w:rsidRPr="00F45C09" w:rsidRDefault="0035036A" w:rsidP="0035036A">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Taks for SIW</w:t>
      </w:r>
    </w:p>
    <w:p w:rsidR="0035036A" w:rsidRPr="000E5D1F" w:rsidRDefault="0035036A" w:rsidP="0035036A">
      <w:pPr>
        <w:pStyle w:val="ad"/>
        <w:rPr>
          <w:rFonts w:ascii="Times New Roman" w:eastAsia="Times New Roman" w:hAnsi="Times New Roman" w:cs="Times New Roman"/>
          <w:sz w:val="28"/>
          <w:szCs w:val="28"/>
          <w:lang w:val="en-US"/>
        </w:rPr>
      </w:pPr>
      <w:r w:rsidRPr="000E5D1F">
        <w:rPr>
          <w:rFonts w:ascii="Times New Roman" w:eastAsia="Times New Roman" w:hAnsi="Times New Roman" w:cs="Times New Roman"/>
          <w:sz w:val="28"/>
          <w:szCs w:val="28"/>
          <w:lang w:val="en-US"/>
        </w:rPr>
        <w:t>1. Give the main idea of the text.</w:t>
      </w:r>
    </w:p>
    <w:p w:rsidR="0035036A" w:rsidRPr="000E5D1F" w:rsidRDefault="0035036A" w:rsidP="0035036A">
      <w:pPr>
        <w:pStyle w:val="ad"/>
        <w:rPr>
          <w:rFonts w:ascii="Times New Roman" w:eastAsia="Times New Roman" w:hAnsi="Times New Roman" w:cs="Times New Roman"/>
          <w:sz w:val="28"/>
          <w:szCs w:val="28"/>
          <w:lang w:val="en-US"/>
        </w:rPr>
      </w:pPr>
      <w:r w:rsidRPr="000E5D1F">
        <w:rPr>
          <w:rFonts w:ascii="Times New Roman" w:eastAsia="Times New Roman" w:hAnsi="Times New Roman" w:cs="Times New Roman"/>
          <w:sz w:val="28"/>
          <w:szCs w:val="28"/>
          <w:lang w:val="en-US"/>
        </w:rPr>
        <w:t>2. Find the information describing this text.</w:t>
      </w:r>
    </w:p>
    <w:p w:rsidR="0035036A" w:rsidRPr="00F45C09" w:rsidRDefault="0035036A" w:rsidP="0035036A">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Recommended literature</w:t>
      </w:r>
    </w:p>
    <w:p w:rsidR="0035036A" w:rsidRPr="00F45C09" w:rsidRDefault="0035036A" w:rsidP="0035036A">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Main literature</w:t>
      </w:r>
      <w:r w:rsidRPr="00F45C09">
        <w:rPr>
          <w:rFonts w:ascii="Times New Roman" w:hAnsi="Times New Roman" w:cs="Times New Roman"/>
          <w:b/>
          <w:sz w:val="28"/>
          <w:szCs w:val="28"/>
          <w:lang w:val="kk-KZ"/>
        </w:rPr>
        <w:t>:</w:t>
      </w:r>
    </w:p>
    <w:p w:rsidR="0035036A" w:rsidRDefault="0035036A" w:rsidP="0035036A">
      <w:pPr>
        <w:pStyle w:val="ad"/>
        <w:rPr>
          <w:rFonts w:ascii="Times New Roman" w:hAnsi="Times New Roman"/>
          <w:sz w:val="28"/>
          <w:szCs w:val="28"/>
          <w:lang w:val="kk-KZ"/>
        </w:rPr>
      </w:pPr>
      <w:r w:rsidRPr="000E5D1F">
        <w:rPr>
          <w:rFonts w:ascii="Times New Roman" w:hAnsi="Times New Roman"/>
          <w:sz w:val="28"/>
          <w:szCs w:val="28"/>
          <w:lang w:val="en-US"/>
        </w:rPr>
        <w:t>1</w:t>
      </w:r>
      <w:r w:rsidRPr="000E5D1F">
        <w:rPr>
          <w:rFonts w:ascii="Times New Roman" w:hAnsi="Times New Roman"/>
          <w:b/>
          <w:sz w:val="28"/>
          <w:szCs w:val="28"/>
          <w:lang w:val="en-US"/>
        </w:rPr>
        <w:t xml:space="preserve">. </w:t>
      </w:r>
      <w:r w:rsidRPr="00886423">
        <w:rPr>
          <w:rFonts w:ascii="Times New Roman" w:hAnsi="Times New Roman"/>
          <w:sz w:val="28"/>
          <w:szCs w:val="28"/>
        </w:rPr>
        <w:t>Английский</w:t>
      </w:r>
      <w:r w:rsidRPr="000E5D1F">
        <w:rPr>
          <w:rFonts w:ascii="Times New Roman" w:hAnsi="Times New Roman"/>
          <w:sz w:val="28"/>
          <w:szCs w:val="28"/>
          <w:lang w:val="en-US"/>
        </w:rPr>
        <w:t xml:space="preserve"> </w:t>
      </w:r>
      <w:r w:rsidRPr="00886423">
        <w:rPr>
          <w:rFonts w:ascii="Times New Roman" w:hAnsi="Times New Roman"/>
          <w:sz w:val="28"/>
          <w:szCs w:val="28"/>
        </w:rPr>
        <w:t>язык</w:t>
      </w:r>
      <w:r w:rsidRPr="000E5D1F">
        <w:rPr>
          <w:rFonts w:ascii="Times New Roman" w:hAnsi="Times New Roman"/>
          <w:sz w:val="28"/>
          <w:szCs w:val="28"/>
          <w:lang w:val="en-US"/>
        </w:rPr>
        <w:t xml:space="preserve"> </w:t>
      </w:r>
      <w:r w:rsidRPr="00886423">
        <w:rPr>
          <w:rFonts w:ascii="Times New Roman" w:hAnsi="Times New Roman"/>
          <w:sz w:val="28"/>
          <w:szCs w:val="28"/>
        </w:rPr>
        <w:t>для</w:t>
      </w:r>
      <w:r w:rsidRPr="000E5D1F">
        <w:rPr>
          <w:rFonts w:ascii="Times New Roman" w:hAnsi="Times New Roman"/>
          <w:sz w:val="28"/>
          <w:szCs w:val="28"/>
          <w:lang w:val="en-US"/>
        </w:rPr>
        <w:t xml:space="preserve"> </w:t>
      </w:r>
      <w:r w:rsidRPr="00886423">
        <w:rPr>
          <w:rFonts w:ascii="Times New Roman" w:hAnsi="Times New Roman"/>
          <w:sz w:val="28"/>
          <w:szCs w:val="28"/>
        </w:rPr>
        <w:t>инженеров</w:t>
      </w:r>
      <w:r w:rsidRPr="000E5D1F">
        <w:rPr>
          <w:rFonts w:ascii="Times New Roman" w:hAnsi="Times New Roman"/>
          <w:b/>
          <w:sz w:val="28"/>
          <w:szCs w:val="28"/>
          <w:lang w:val="en-US"/>
        </w:rPr>
        <w:t xml:space="preserve">: </w:t>
      </w:r>
      <w:r w:rsidRPr="00886423">
        <w:rPr>
          <w:rFonts w:ascii="Times New Roman" w:hAnsi="Times New Roman"/>
          <w:sz w:val="28"/>
          <w:szCs w:val="28"/>
        </w:rPr>
        <w:t>Учеб</w:t>
      </w:r>
      <w:r w:rsidRPr="000E5D1F">
        <w:rPr>
          <w:rFonts w:ascii="Times New Roman" w:hAnsi="Times New Roman"/>
          <w:sz w:val="28"/>
          <w:szCs w:val="28"/>
          <w:lang w:val="en-US"/>
        </w:rPr>
        <w:t xml:space="preserve">./ </w:t>
      </w:r>
      <w:r w:rsidRPr="00886423">
        <w:rPr>
          <w:rFonts w:ascii="Times New Roman" w:hAnsi="Times New Roman"/>
          <w:sz w:val="28"/>
          <w:szCs w:val="28"/>
        </w:rPr>
        <w:t>Т</w:t>
      </w:r>
      <w:r w:rsidRPr="000E5D1F">
        <w:rPr>
          <w:rFonts w:ascii="Times New Roman" w:hAnsi="Times New Roman"/>
          <w:sz w:val="28"/>
          <w:szCs w:val="28"/>
          <w:lang w:val="en-US"/>
        </w:rPr>
        <w:t>.</w:t>
      </w:r>
      <w:r w:rsidRPr="00886423">
        <w:rPr>
          <w:rFonts w:ascii="Times New Roman" w:hAnsi="Times New Roman"/>
          <w:sz w:val="28"/>
          <w:szCs w:val="28"/>
        </w:rPr>
        <w:t>Ю</w:t>
      </w:r>
      <w:r w:rsidRPr="000E5D1F">
        <w:rPr>
          <w:rFonts w:ascii="Times New Roman" w:hAnsi="Times New Roman"/>
          <w:sz w:val="28"/>
          <w:szCs w:val="28"/>
          <w:lang w:val="en-US"/>
        </w:rPr>
        <w:t xml:space="preserve">. </w:t>
      </w:r>
      <w:r w:rsidRPr="00886423">
        <w:rPr>
          <w:rFonts w:ascii="Times New Roman" w:hAnsi="Times New Roman"/>
          <w:sz w:val="28"/>
          <w:szCs w:val="28"/>
        </w:rPr>
        <w:t>Полякова</w:t>
      </w:r>
      <w:r w:rsidRPr="000E5D1F">
        <w:rPr>
          <w:rFonts w:ascii="Times New Roman" w:hAnsi="Times New Roman"/>
          <w:sz w:val="28"/>
          <w:szCs w:val="28"/>
          <w:lang w:val="en-US"/>
        </w:rPr>
        <w:t xml:space="preserve">, </w:t>
      </w:r>
      <w:r w:rsidRPr="00886423">
        <w:rPr>
          <w:rFonts w:ascii="Times New Roman" w:hAnsi="Times New Roman"/>
          <w:sz w:val="28"/>
          <w:szCs w:val="28"/>
        </w:rPr>
        <w:t>Е</w:t>
      </w:r>
      <w:r w:rsidRPr="000E5D1F">
        <w:rPr>
          <w:rFonts w:ascii="Times New Roman" w:hAnsi="Times New Roman"/>
          <w:sz w:val="28"/>
          <w:szCs w:val="28"/>
          <w:lang w:val="en-US"/>
        </w:rPr>
        <w:t>.</w:t>
      </w:r>
      <w:r w:rsidRPr="00886423">
        <w:rPr>
          <w:rFonts w:ascii="Times New Roman" w:hAnsi="Times New Roman"/>
          <w:sz w:val="28"/>
          <w:szCs w:val="28"/>
        </w:rPr>
        <w:t>В</w:t>
      </w:r>
      <w:r w:rsidRPr="000E5D1F">
        <w:rPr>
          <w:rFonts w:ascii="Times New Roman" w:hAnsi="Times New Roman"/>
          <w:sz w:val="28"/>
          <w:szCs w:val="28"/>
          <w:lang w:val="en-US"/>
        </w:rPr>
        <w:t>.</w:t>
      </w:r>
      <w:r w:rsidRPr="00886423">
        <w:rPr>
          <w:rFonts w:ascii="Times New Roman" w:hAnsi="Times New Roman"/>
          <w:sz w:val="28"/>
          <w:szCs w:val="28"/>
        </w:rPr>
        <w:t>Синявская</w:t>
      </w:r>
      <w:r w:rsidRPr="000E5D1F">
        <w:rPr>
          <w:rFonts w:ascii="Times New Roman" w:hAnsi="Times New Roman"/>
          <w:sz w:val="28"/>
          <w:szCs w:val="28"/>
          <w:lang w:val="en-US"/>
        </w:rPr>
        <w:t xml:space="preserve">, </w:t>
      </w:r>
      <w:r w:rsidRPr="00886423">
        <w:rPr>
          <w:rFonts w:ascii="Times New Roman" w:hAnsi="Times New Roman"/>
          <w:sz w:val="28"/>
          <w:szCs w:val="28"/>
        </w:rPr>
        <w:t>О</w:t>
      </w:r>
      <w:r w:rsidRPr="000E5D1F">
        <w:rPr>
          <w:rFonts w:ascii="Times New Roman" w:hAnsi="Times New Roman"/>
          <w:sz w:val="28"/>
          <w:szCs w:val="28"/>
          <w:lang w:val="en-US"/>
        </w:rPr>
        <w:t>.</w:t>
      </w:r>
      <w:r w:rsidRPr="00886423">
        <w:rPr>
          <w:rFonts w:ascii="Times New Roman" w:hAnsi="Times New Roman"/>
          <w:sz w:val="28"/>
          <w:szCs w:val="28"/>
        </w:rPr>
        <w:t>И</w:t>
      </w:r>
      <w:r w:rsidRPr="000E5D1F">
        <w:rPr>
          <w:rFonts w:ascii="Times New Roman" w:hAnsi="Times New Roman"/>
          <w:sz w:val="28"/>
          <w:szCs w:val="28"/>
          <w:lang w:val="en-US"/>
        </w:rPr>
        <w:t xml:space="preserve">. </w:t>
      </w:r>
      <w:r w:rsidRPr="00886423">
        <w:rPr>
          <w:rFonts w:ascii="Times New Roman" w:hAnsi="Times New Roman"/>
          <w:sz w:val="28"/>
          <w:szCs w:val="28"/>
        </w:rPr>
        <w:t>Тынкова</w:t>
      </w:r>
      <w:r w:rsidRPr="000E5D1F">
        <w:rPr>
          <w:rFonts w:ascii="Times New Roman" w:hAnsi="Times New Roman"/>
          <w:sz w:val="28"/>
          <w:szCs w:val="28"/>
          <w:lang w:val="en-US"/>
        </w:rPr>
        <w:t xml:space="preserve">, </w:t>
      </w:r>
      <w:r w:rsidRPr="00886423">
        <w:rPr>
          <w:rFonts w:ascii="Times New Roman" w:hAnsi="Times New Roman"/>
          <w:sz w:val="28"/>
          <w:szCs w:val="28"/>
        </w:rPr>
        <w:t>Э</w:t>
      </w:r>
      <w:r w:rsidRPr="000E5D1F">
        <w:rPr>
          <w:rFonts w:ascii="Times New Roman" w:hAnsi="Times New Roman"/>
          <w:sz w:val="28"/>
          <w:szCs w:val="28"/>
          <w:lang w:val="en-US"/>
        </w:rPr>
        <w:t>.</w:t>
      </w:r>
      <w:r w:rsidRPr="00886423">
        <w:rPr>
          <w:rFonts w:ascii="Times New Roman" w:hAnsi="Times New Roman"/>
          <w:sz w:val="28"/>
          <w:szCs w:val="28"/>
        </w:rPr>
        <w:t>С</w:t>
      </w:r>
      <w:r w:rsidRPr="000E5D1F">
        <w:rPr>
          <w:rFonts w:ascii="Times New Roman" w:hAnsi="Times New Roman"/>
          <w:sz w:val="28"/>
          <w:szCs w:val="28"/>
          <w:lang w:val="en-US"/>
        </w:rPr>
        <w:t>.</w:t>
      </w:r>
      <w:r w:rsidRPr="00886423">
        <w:rPr>
          <w:rFonts w:ascii="Times New Roman" w:hAnsi="Times New Roman"/>
          <w:sz w:val="28"/>
          <w:szCs w:val="28"/>
        </w:rPr>
        <w:t>Улановская</w:t>
      </w:r>
      <w:r w:rsidRPr="000E5D1F">
        <w:rPr>
          <w:rFonts w:ascii="Times New Roman" w:hAnsi="Times New Roman"/>
          <w:sz w:val="28"/>
          <w:szCs w:val="28"/>
          <w:lang w:val="en-US"/>
        </w:rPr>
        <w:t xml:space="preserve">. - 6- </w:t>
      </w:r>
      <w:r w:rsidRPr="00886423">
        <w:rPr>
          <w:rFonts w:ascii="Times New Roman" w:hAnsi="Times New Roman"/>
          <w:sz w:val="28"/>
          <w:szCs w:val="28"/>
        </w:rPr>
        <w:t>е</w:t>
      </w:r>
      <w:r w:rsidRPr="000E5D1F">
        <w:rPr>
          <w:rFonts w:ascii="Times New Roman" w:hAnsi="Times New Roman"/>
          <w:sz w:val="28"/>
          <w:szCs w:val="28"/>
          <w:lang w:val="en-US"/>
        </w:rPr>
        <w:t xml:space="preserve"> </w:t>
      </w:r>
      <w:r w:rsidRPr="00886423">
        <w:rPr>
          <w:rFonts w:ascii="Times New Roman" w:hAnsi="Times New Roman"/>
          <w:sz w:val="28"/>
          <w:szCs w:val="28"/>
        </w:rPr>
        <w:t>изд</w:t>
      </w:r>
      <w:r w:rsidRPr="000E5D1F">
        <w:rPr>
          <w:rFonts w:ascii="Times New Roman" w:hAnsi="Times New Roman"/>
          <w:sz w:val="28"/>
          <w:szCs w:val="28"/>
          <w:lang w:val="en-US"/>
        </w:rPr>
        <w:t xml:space="preserve">., </w:t>
      </w:r>
      <w:r>
        <w:rPr>
          <w:rFonts w:ascii="Times New Roman" w:hAnsi="Times New Roman"/>
          <w:sz w:val="28"/>
          <w:szCs w:val="28"/>
        </w:rPr>
        <w:t>испр</w:t>
      </w:r>
      <w:r w:rsidRPr="000E5D1F">
        <w:rPr>
          <w:rFonts w:ascii="Times New Roman" w:hAnsi="Times New Roman"/>
          <w:sz w:val="28"/>
          <w:szCs w:val="28"/>
          <w:lang w:val="en-US"/>
        </w:rPr>
        <w:t xml:space="preserve">.- </w:t>
      </w:r>
      <w:r>
        <w:rPr>
          <w:rFonts w:ascii="Times New Roman" w:hAnsi="Times New Roman"/>
          <w:sz w:val="28"/>
          <w:szCs w:val="28"/>
        </w:rPr>
        <w:t>М</w:t>
      </w:r>
      <w:r w:rsidRPr="000E5D1F">
        <w:rPr>
          <w:rFonts w:ascii="Times New Roman" w:hAnsi="Times New Roman"/>
          <w:sz w:val="28"/>
          <w:szCs w:val="28"/>
          <w:lang w:val="en-US"/>
        </w:rPr>
        <w:t xml:space="preserve">.: </w:t>
      </w:r>
      <w:r>
        <w:rPr>
          <w:rFonts w:ascii="Times New Roman" w:hAnsi="Times New Roman"/>
          <w:sz w:val="28"/>
          <w:szCs w:val="28"/>
        </w:rPr>
        <w:t>Высшая</w:t>
      </w:r>
      <w:r w:rsidRPr="000E5D1F">
        <w:rPr>
          <w:rFonts w:ascii="Times New Roman" w:hAnsi="Times New Roman"/>
          <w:sz w:val="28"/>
          <w:szCs w:val="28"/>
          <w:lang w:val="en-US"/>
        </w:rPr>
        <w:t xml:space="preserve"> </w:t>
      </w:r>
      <w:r>
        <w:rPr>
          <w:rFonts w:ascii="Times New Roman" w:hAnsi="Times New Roman"/>
          <w:sz w:val="28"/>
          <w:szCs w:val="28"/>
        </w:rPr>
        <w:t>школа</w:t>
      </w:r>
      <w:r w:rsidRPr="000E5D1F">
        <w:rPr>
          <w:rFonts w:ascii="Times New Roman" w:hAnsi="Times New Roman"/>
          <w:sz w:val="28"/>
          <w:szCs w:val="28"/>
          <w:lang w:val="en-US"/>
        </w:rPr>
        <w:t>, 2009.-</w:t>
      </w:r>
    </w:p>
    <w:p w:rsidR="0035036A" w:rsidRPr="00886423" w:rsidRDefault="0035036A" w:rsidP="0035036A">
      <w:pPr>
        <w:pStyle w:val="ad"/>
        <w:rPr>
          <w:rFonts w:ascii="Times New Roman" w:hAnsi="Times New Roman"/>
          <w:sz w:val="28"/>
          <w:szCs w:val="28"/>
        </w:rPr>
      </w:pPr>
      <w:r w:rsidRPr="007154A5">
        <w:rPr>
          <w:rFonts w:ascii="Times New Roman" w:hAnsi="Times New Roman"/>
          <w:sz w:val="28"/>
          <w:szCs w:val="28"/>
          <w:lang w:val="kk-KZ"/>
        </w:rPr>
        <w:t>2. To score high level in reading Учебное пособие</w:t>
      </w:r>
      <w:r w:rsidRPr="007154A5">
        <w:rPr>
          <w:rFonts w:ascii="Times New Roman" w:hAnsi="Times New Roman"/>
          <w:i/>
          <w:sz w:val="28"/>
          <w:szCs w:val="28"/>
          <w:lang w:val="kk-KZ"/>
        </w:rPr>
        <w:t xml:space="preserve"> /</w:t>
      </w:r>
      <w:r w:rsidRPr="007154A5">
        <w:rPr>
          <w:rFonts w:ascii="Times New Roman" w:hAnsi="Times New Roman"/>
          <w:sz w:val="28"/>
          <w:szCs w:val="28"/>
          <w:lang w:val="kk-KZ"/>
        </w:rPr>
        <w:t xml:space="preserve">Иванова М.А., Кузнецова Е.В., Лебедева И.С., Михеев А.И.. </w:t>
      </w:r>
      <w:r w:rsidRPr="00886423">
        <w:rPr>
          <w:rFonts w:ascii="Times New Roman" w:hAnsi="Times New Roman"/>
          <w:sz w:val="28"/>
          <w:szCs w:val="28"/>
        </w:rPr>
        <w:t>СПб изд. “Инфо-да”, 2009.</w:t>
      </w:r>
    </w:p>
    <w:p w:rsidR="0035036A" w:rsidRPr="00C830DE" w:rsidRDefault="0035036A" w:rsidP="0035036A">
      <w:pPr>
        <w:pStyle w:val="ad"/>
        <w:rPr>
          <w:rFonts w:ascii="Times New Roman" w:hAnsi="Times New Roman"/>
          <w:sz w:val="28"/>
          <w:szCs w:val="28"/>
          <w:lang w:val="kk-KZ"/>
        </w:rPr>
      </w:pPr>
      <w:r w:rsidRPr="00C54679">
        <w:rPr>
          <w:rFonts w:ascii="Times New Roman" w:hAnsi="Times New Roman"/>
          <w:sz w:val="28"/>
          <w:szCs w:val="28"/>
        </w:rPr>
        <w:t>3</w:t>
      </w:r>
      <w:r w:rsidRPr="00886423">
        <w:rPr>
          <w:rFonts w:ascii="Times New Roman" w:hAnsi="Times New Roman"/>
          <w:sz w:val="28"/>
          <w:szCs w:val="28"/>
        </w:rPr>
        <w:t>. Английский для инженеров / И.П. Агабекян, П. И. Коваленко. – изд.4-е. – Ростов н/Д: Феникс, 200</w:t>
      </w:r>
      <w:r>
        <w:rPr>
          <w:rFonts w:ascii="Times New Roman" w:hAnsi="Times New Roman"/>
          <w:sz w:val="28"/>
          <w:szCs w:val="28"/>
        </w:rPr>
        <w:t>6. – 319.</w:t>
      </w:r>
    </w:p>
    <w:p w:rsidR="0035036A" w:rsidRPr="00C830DE" w:rsidRDefault="0035036A" w:rsidP="0035036A">
      <w:pPr>
        <w:pStyle w:val="ad"/>
        <w:rPr>
          <w:rFonts w:ascii="Times New Roman" w:hAnsi="Times New Roman"/>
          <w:sz w:val="28"/>
          <w:szCs w:val="28"/>
          <w:lang w:val="kk-KZ"/>
        </w:rPr>
      </w:pPr>
      <w:r>
        <w:rPr>
          <w:rFonts w:ascii="Times New Roman" w:hAnsi="Times New Roman"/>
          <w:sz w:val="28"/>
          <w:szCs w:val="28"/>
          <w:lang w:val="en-US"/>
        </w:rPr>
        <w:t>4</w:t>
      </w:r>
      <w:r w:rsidRPr="00886423">
        <w:rPr>
          <w:rFonts w:ascii="Times New Roman" w:hAnsi="Times New Roman"/>
          <w:sz w:val="28"/>
          <w:szCs w:val="28"/>
          <w:lang w:val="en-US"/>
        </w:rPr>
        <w:t>. Cambridge English for Scientists / Tamzen Armer, Bathany Cagnol. Cambridge</w:t>
      </w:r>
      <w:r w:rsidRPr="000E5D1F">
        <w:rPr>
          <w:rFonts w:ascii="Times New Roman" w:hAnsi="Times New Roman"/>
          <w:sz w:val="28"/>
          <w:szCs w:val="28"/>
          <w:lang w:val="en-US"/>
        </w:rPr>
        <w:t xml:space="preserve"> </w:t>
      </w:r>
      <w:r w:rsidRPr="00886423">
        <w:rPr>
          <w:rFonts w:ascii="Times New Roman" w:hAnsi="Times New Roman"/>
          <w:sz w:val="28"/>
          <w:szCs w:val="28"/>
          <w:lang w:val="en-US"/>
        </w:rPr>
        <w:t>University</w:t>
      </w:r>
      <w:r w:rsidRPr="000E5D1F">
        <w:rPr>
          <w:rFonts w:ascii="Times New Roman" w:hAnsi="Times New Roman"/>
          <w:sz w:val="28"/>
          <w:szCs w:val="28"/>
          <w:lang w:val="en-US"/>
        </w:rPr>
        <w:t xml:space="preserve"> </w:t>
      </w:r>
      <w:r w:rsidRPr="00886423">
        <w:rPr>
          <w:rFonts w:ascii="Times New Roman" w:hAnsi="Times New Roman"/>
          <w:sz w:val="28"/>
          <w:szCs w:val="28"/>
          <w:lang w:val="en-US"/>
        </w:rPr>
        <w:t>Press</w:t>
      </w:r>
      <w:r w:rsidRPr="000E5D1F">
        <w:rPr>
          <w:rFonts w:ascii="Times New Roman" w:hAnsi="Times New Roman"/>
          <w:sz w:val="28"/>
          <w:szCs w:val="28"/>
          <w:lang w:val="en-US"/>
        </w:rPr>
        <w:t xml:space="preserve"> – 2011.</w:t>
      </w:r>
    </w:p>
    <w:p w:rsidR="0035036A" w:rsidRPr="00886423" w:rsidRDefault="0035036A" w:rsidP="0035036A">
      <w:pPr>
        <w:pStyle w:val="ad"/>
        <w:rPr>
          <w:rFonts w:ascii="Times New Roman" w:hAnsi="Times New Roman"/>
          <w:b/>
          <w:sz w:val="28"/>
          <w:szCs w:val="28"/>
          <w:lang w:val="kk-KZ"/>
        </w:rPr>
      </w:pPr>
    </w:p>
    <w:p w:rsidR="0035036A" w:rsidRPr="00F45C09" w:rsidRDefault="0035036A" w:rsidP="0035036A">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Additional literature</w:t>
      </w:r>
    </w:p>
    <w:p w:rsidR="0035036A" w:rsidRPr="00F45C09" w:rsidRDefault="0035036A" w:rsidP="0035036A">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1. R.Murphy “English Grammar in Use” a self-study reference and practice book for elementary students of English, and audio CDs (2)  third edition; Oxford University Press. 2011</w:t>
      </w:r>
    </w:p>
    <w:p w:rsidR="0035036A" w:rsidRPr="00FC5987" w:rsidRDefault="0035036A" w:rsidP="0035036A">
      <w:pPr>
        <w:pStyle w:val="ad"/>
        <w:rPr>
          <w:rFonts w:ascii="Times New Roman" w:hAnsi="Times New Roman"/>
          <w:sz w:val="28"/>
          <w:szCs w:val="28"/>
        </w:rPr>
      </w:pPr>
      <w:r>
        <w:rPr>
          <w:rFonts w:ascii="Times New Roman" w:hAnsi="Times New Roman"/>
          <w:sz w:val="28"/>
          <w:szCs w:val="28"/>
          <w:lang w:val="en-US"/>
        </w:rPr>
        <w:t>2.</w:t>
      </w:r>
      <w:r w:rsidRPr="00886423">
        <w:rPr>
          <w:rFonts w:ascii="Times New Roman" w:hAnsi="Times New Roman"/>
          <w:sz w:val="28"/>
          <w:szCs w:val="28"/>
          <w:lang w:val="en-US"/>
        </w:rPr>
        <w:t xml:space="preserve"> R. Murphy “English Grammar in Use” a self-study reference and practice book for intermediate students of English, and audio CDs (2) third edition); Oxford University Press. </w:t>
      </w:r>
      <w:r w:rsidRPr="00FC5987">
        <w:rPr>
          <w:rFonts w:ascii="Times New Roman" w:hAnsi="Times New Roman"/>
          <w:sz w:val="28"/>
          <w:szCs w:val="28"/>
        </w:rPr>
        <w:t>2011</w:t>
      </w:r>
    </w:p>
    <w:p w:rsidR="0035036A" w:rsidRPr="00886423" w:rsidRDefault="0035036A" w:rsidP="0035036A">
      <w:pPr>
        <w:pStyle w:val="ad"/>
        <w:rPr>
          <w:rFonts w:ascii="Times New Roman" w:hAnsi="Times New Roman"/>
          <w:sz w:val="28"/>
          <w:szCs w:val="28"/>
        </w:rPr>
      </w:pPr>
      <w:r w:rsidRPr="00C54679">
        <w:rPr>
          <w:rFonts w:ascii="Times New Roman" w:hAnsi="Times New Roman"/>
          <w:sz w:val="28"/>
          <w:szCs w:val="28"/>
        </w:rPr>
        <w:t>3</w:t>
      </w:r>
      <w:r w:rsidRPr="00C830DE">
        <w:rPr>
          <w:rFonts w:ascii="Times New Roman" w:hAnsi="Times New Roman"/>
          <w:sz w:val="28"/>
          <w:szCs w:val="28"/>
        </w:rPr>
        <w:t>.</w:t>
      </w:r>
      <w:r w:rsidRPr="00886423">
        <w:rPr>
          <w:rFonts w:ascii="Times New Roman" w:hAnsi="Times New Roman"/>
          <w:sz w:val="28"/>
          <w:szCs w:val="28"/>
        </w:rPr>
        <w:t>Орловская И.В.,Самсонова Л.С.,Скубриева А.И.Учебник английского языка для студентов технических университетов и вузов Москва 2006.</w:t>
      </w:r>
    </w:p>
    <w:p w:rsidR="0035036A" w:rsidRPr="00886423" w:rsidRDefault="0035036A" w:rsidP="0035036A">
      <w:pPr>
        <w:pStyle w:val="ad"/>
        <w:rPr>
          <w:rFonts w:ascii="Times New Roman" w:hAnsi="Times New Roman"/>
          <w:sz w:val="28"/>
          <w:szCs w:val="28"/>
          <w:lang w:val="en-US"/>
        </w:rPr>
      </w:pPr>
      <w:r>
        <w:rPr>
          <w:rFonts w:ascii="Times New Roman" w:hAnsi="Times New Roman"/>
          <w:sz w:val="28"/>
          <w:szCs w:val="28"/>
          <w:lang w:val="en-US"/>
        </w:rPr>
        <w:t>4.</w:t>
      </w:r>
      <w:r w:rsidRPr="00886423">
        <w:rPr>
          <w:rFonts w:ascii="Times New Roman" w:hAnsi="Times New Roman"/>
          <w:sz w:val="28"/>
          <w:szCs w:val="28"/>
          <w:lang w:val="en-US"/>
        </w:rPr>
        <w:t xml:space="preserve"> Kate Pickering&amp; Jackie McAvoy Global English, Pre-Intermediate coursebook Macmillan 2010</w:t>
      </w:r>
    </w:p>
    <w:p w:rsidR="0035036A" w:rsidRPr="00886423" w:rsidRDefault="0035036A" w:rsidP="0035036A">
      <w:pPr>
        <w:pStyle w:val="ad"/>
        <w:rPr>
          <w:rFonts w:ascii="Times New Roman" w:hAnsi="Times New Roman"/>
          <w:sz w:val="28"/>
          <w:szCs w:val="28"/>
          <w:lang w:val="en-US"/>
        </w:rPr>
      </w:pPr>
      <w:r>
        <w:rPr>
          <w:rFonts w:ascii="Times New Roman" w:hAnsi="Times New Roman"/>
          <w:sz w:val="28"/>
          <w:szCs w:val="28"/>
          <w:lang w:val="en-US"/>
        </w:rPr>
        <w:t>5.</w:t>
      </w:r>
      <w:r w:rsidRPr="00886423">
        <w:rPr>
          <w:rFonts w:ascii="Times New Roman" w:hAnsi="Times New Roman"/>
          <w:sz w:val="28"/>
          <w:szCs w:val="28"/>
          <w:lang w:val="en-US"/>
        </w:rPr>
        <w:t xml:space="preserve"> Richard Acklam &amp; AramintaCrace Total English, Pre-Intermediate Longman 2007</w:t>
      </w:r>
    </w:p>
    <w:p w:rsidR="0035036A" w:rsidRPr="00886423" w:rsidRDefault="0035036A" w:rsidP="0035036A">
      <w:pPr>
        <w:pStyle w:val="ad"/>
        <w:rPr>
          <w:rFonts w:ascii="Times New Roman" w:hAnsi="Times New Roman"/>
          <w:sz w:val="28"/>
          <w:szCs w:val="28"/>
          <w:lang w:val="en-US"/>
        </w:rPr>
      </w:pPr>
      <w:r>
        <w:rPr>
          <w:rFonts w:ascii="Times New Roman" w:hAnsi="Times New Roman"/>
          <w:sz w:val="28"/>
          <w:szCs w:val="28"/>
          <w:lang w:val="en-US"/>
        </w:rPr>
        <w:t>6.</w:t>
      </w:r>
      <w:r w:rsidRPr="00886423">
        <w:rPr>
          <w:rFonts w:ascii="Times New Roman" w:hAnsi="Times New Roman"/>
          <w:sz w:val="28"/>
          <w:szCs w:val="28"/>
          <w:lang w:val="en-US"/>
        </w:rPr>
        <w:t xml:space="preserve"> Sue Kay &amp; Vaughan Jones. Inside Out, Pre-Intermediate Macmillan 2007</w:t>
      </w:r>
    </w:p>
    <w:p w:rsidR="0035036A" w:rsidRPr="00886423" w:rsidRDefault="0035036A" w:rsidP="0035036A">
      <w:pPr>
        <w:pStyle w:val="ad"/>
        <w:rPr>
          <w:rFonts w:ascii="Times New Roman" w:hAnsi="Times New Roman"/>
          <w:sz w:val="28"/>
          <w:szCs w:val="28"/>
          <w:lang w:val="en-US"/>
        </w:rPr>
      </w:pPr>
      <w:r w:rsidRPr="00886423">
        <w:rPr>
          <w:rFonts w:ascii="Times New Roman" w:hAnsi="Times New Roman"/>
          <w:sz w:val="28"/>
          <w:szCs w:val="28"/>
          <w:lang w:val="en-US"/>
        </w:rPr>
        <w:t>English for Electrical Engineering Course book and audio CDs (2) Cambridge University Press 2011</w:t>
      </w:r>
    </w:p>
    <w:p w:rsidR="0035036A" w:rsidRPr="00886423" w:rsidRDefault="0035036A" w:rsidP="0035036A">
      <w:pPr>
        <w:pStyle w:val="ad"/>
        <w:rPr>
          <w:rFonts w:ascii="Times New Roman" w:hAnsi="Times New Roman"/>
          <w:sz w:val="28"/>
          <w:szCs w:val="28"/>
          <w:lang w:val="en-US"/>
        </w:rPr>
      </w:pPr>
      <w:r>
        <w:rPr>
          <w:rFonts w:ascii="Times New Roman" w:hAnsi="Times New Roman"/>
          <w:sz w:val="28"/>
          <w:szCs w:val="28"/>
          <w:lang w:val="en-US"/>
        </w:rPr>
        <w:t>7.</w:t>
      </w:r>
      <w:r w:rsidRPr="00886423">
        <w:rPr>
          <w:rFonts w:ascii="Times New Roman" w:hAnsi="Times New Roman"/>
          <w:sz w:val="28"/>
          <w:szCs w:val="28"/>
          <w:lang w:val="en-US"/>
        </w:rPr>
        <w:t xml:space="preserve"> English for ICT Studies Course book and audio CDs (2) Cambridge University Press 2011</w:t>
      </w:r>
    </w:p>
    <w:p w:rsidR="0035036A" w:rsidRPr="000E5D1F" w:rsidRDefault="0035036A" w:rsidP="0035036A">
      <w:pPr>
        <w:pStyle w:val="ad"/>
        <w:rPr>
          <w:rFonts w:ascii="Times New Roman" w:hAnsi="Times New Roman"/>
          <w:sz w:val="28"/>
          <w:szCs w:val="28"/>
          <w:lang w:val="en-US"/>
        </w:rPr>
      </w:pPr>
      <w:r>
        <w:rPr>
          <w:rFonts w:ascii="Times New Roman" w:hAnsi="Times New Roman"/>
          <w:sz w:val="28"/>
          <w:szCs w:val="28"/>
          <w:lang w:val="en-US"/>
        </w:rPr>
        <w:lastRenderedPageBreak/>
        <w:t>8.</w:t>
      </w:r>
      <w:r w:rsidRPr="00886423">
        <w:rPr>
          <w:rFonts w:ascii="Times New Roman" w:hAnsi="Times New Roman"/>
          <w:sz w:val="28"/>
          <w:szCs w:val="28"/>
          <w:lang w:val="en-US"/>
        </w:rPr>
        <w:t xml:space="preserve"> A Guide to the Exams.Cambridge Preliminary English Test (Pet), Cambridge First Certificate in English (FCE), Cambridge certificate in advanced English (CAE), Cambridge Certificate in Proficiency in English (CPE). Cambridge</w:t>
      </w:r>
      <w:r w:rsidRPr="000E5D1F">
        <w:rPr>
          <w:rFonts w:ascii="Times New Roman" w:hAnsi="Times New Roman"/>
          <w:sz w:val="28"/>
          <w:szCs w:val="28"/>
          <w:lang w:val="en-US"/>
        </w:rPr>
        <w:t xml:space="preserve"> </w:t>
      </w:r>
      <w:r w:rsidRPr="00886423">
        <w:rPr>
          <w:rFonts w:ascii="Times New Roman" w:hAnsi="Times New Roman"/>
          <w:sz w:val="28"/>
          <w:szCs w:val="28"/>
          <w:lang w:val="en-US"/>
        </w:rPr>
        <w:t>University</w:t>
      </w:r>
      <w:r w:rsidRPr="000E5D1F">
        <w:rPr>
          <w:rFonts w:ascii="Times New Roman" w:hAnsi="Times New Roman"/>
          <w:sz w:val="28"/>
          <w:szCs w:val="28"/>
          <w:lang w:val="en-US"/>
        </w:rPr>
        <w:t xml:space="preserve"> </w:t>
      </w:r>
      <w:r w:rsidRPr="00886423">
        <w:rPr>
          <w:rFonts w:ascii="Times New Roman" w:hAnsi="Times New Roman"/>
          <w:sz w:val="28"/>
          <w:szCs w:val="28"/>
          <w:lang w:val="en-US"/>
        </w:rPr>
        <w:t>Press</w:t>
      </w:r>
      <w:r w:rsidRPr="000E5D1F">
        <w:rPr>
          <w:rFonts w:ascii="Times New Roman" w:hAnsi="Times New Roman"/>
          <w:sz w:val="28"/>
          <w:szCs w:val="28"/>
          <w:lang w:val="en-US"/>
        </w:rPr>
        <w:t xml:space="preserve"> 2001.</w:t>
      </w:r>
    </w:p>
    <w:p w:rsidR="0035036A" w:rsidRPr="000E5D1F" w:rsidRDefault="0035036A" w:rsidP="0035036A">
      <w:pPr>
        <w:pStyle w:val="ad"/>
        <w:rPr>
          <w:rFonts w:ascii="Times New Roman" w:hAnsi="Times New Roman"/>
          <w:sz w:val="28"/>
          <w:szCs w:val="28"/>
          <w:lang w:val="en-US"/>
        </w:rPr>
      </w:pPr>
    </w:p>
    <w:p w:rsidR="001E56AD" w:rsidRDefault="001E56AD" w:rsidP="00D30129">
      <w:pPr>
        <w:rPr>
          <w:rFonts w:ascii="Times New Roman" w:hAnsi="Times New Roman" w:cs="Times New Roman"/>
          <w:sz w:val="28"/>
          <w:szCs w:val="28"/>
          <w:lang w:val="en-US"/>
        </w:rPr>
      </w:pPr>
    </w:p>
    <w:p w:rsidR="001E56AD" w:rsidRPr="000E5D1F" w:rsidRDefault="001E56AD" w:rsidP="001E56AD">
      <w:pPr>
        <w:rPr>
          <w:rFonts w:ascii="Times New Roman" w:hAnsi="Times New Roman" w:cs="Times New Roman"/>
          <w:b/>
          <w:sz w:val="28"/>
          <w:szCs w:val="28"/>
          <w:lang w:val="en-US"/>
        </w:rPr>
      </w:pPr>
      <w:r>
        <w:rPr>
          <w:rFonts w:ascii="Times New Roman" w:hAnsi="Times New Roman" w:cs="Times New Roman"/>
          <w:b/>
          <w:sz w:val="28"/>
          <w:szCs w:val="28"/>
          <w:lang w:val="en-US"/>
        </w:rPr>
        <w:t>Practical lesson 4</w:t>
      </w:r>
    </w:p>
    <w:p w:rsidR="0035036A" w:rsidRPr="00C737F6" w:rsidRDefault="001E56AD" w:rsidP="0035036A">
      <w:pPr>
        <w:rPr>
          <w:rFonts w:ascii="Times New Roman" w:hAnsi="Times New Roman" w:cs="Times New Roman"/>
          <w:b/>
          <w:sz w:val="28"/>
          <w:szCs w:val="28"/>
          <w:lang w:val="en-US"/>
        </w:rPr>
      </w:pPr>
      <w:r w:rsidRPr="00115AFA">
        <w:rPr>
          <w:rFonts w:ascii="Times New Roman" w:hAnsi="Times New Roman" w:cs="Times New Roman"/>
          <w:b/>
          <w:sz w:val="28"/>
          <w:szCs w:val="28"/>
          <w:lang w:val="en-US"/>
        </w:rPr>
        <w:t>The</w:t>
      </w:r>
      <w:r>
        <w:rPr>
          <w:rFonts w:ascii="Times New Roman" w:hAnsi="Times New Roman" w:cs="Times New Roman"/>
          <w:b/>
          <w:sz w:val="28"/>
          <w:szCs w:val="28"/>
          <w:lang w:val="en-US"/>
        </w:rPr>
        <w:t xml:space="preserve"> theme of the lesson: </w:t>
      </w:r>
      <w:r w:rsidR="0035036A" w:rsidRPr="001E56AD">
        <w:rPr>
          <w:rFonts w:ascii="Times New Roman" w:hAnsi="Times New Roman" w:cs="Times New Roman"/>
          <w:b/>
          <w:sz w:val="28"/>
          <w:szCs w:val="28"/>
          <w:lang w:val="en-US"/>
        </w:rPr>
        <w:t>Electrical safety and precautions</w:t>
      </w:r>
    </w:p>
    <w:p w:rsidR="001E56AD" w:rsidRPr="000E5D1F" w:rsidRDefault="001E56AD" w:rsidP="001E56AD">
      <w:pPr>
        <w:rPr>
          <w:rFonts w:ascii="Times New Roman" w:hAnsi="Times New Roman" w:cs="Times New Roman"/>
          <w:sz w:val="28"/>
          <w:szCs w:val="28"/>
          <w:lang w:val="en-US"/>
        </w:rPr>
      </w:pPr>
      <w:r w:rsidRPr="006F52E0">
        <w:rPr>
          <w:rFonts w:ascii="Times New Roman" w:hAnsi="Times New Roman" w:cs="Times New Roman"/>
          <w:b/>
          <w:sz w:val="28"/>
          <w:szCs w:val="28"/>
          <w:lang w:val="en-US"/>
        </w:rPr>
        <w:t>Lesson plan:</w:t>
      </w:r>
      <w:r w:rsidRPr="00C77160">
        <w:rPr>
          <w:lang w:val="en-US"/>
        </w:rPr>
        <w:t xml:space="preserve"> </w:t>
      </w:r>
      <w:r w:rsidRPr="000E5D1F">
        <w:rPr>
          <w:rFonts w:ascii="Times New Roman" w:hAnsi="Times New Roman" w:cs="Times New Roman"/>
          <w:sz w:val="28"/>
          <w:szCs w:val="28"/>
          <w:lang w:val="en-US"/>
        </w:rPr>
        <w:t>to e</w:t>
      </w:r>
      <w:r w:rsidRPr="00DD182A">
        <w:rPr>
          <w:rFonts w:ascii="Times New Roman" w:hAnsi="Times New Roman" w:cs="Times New Roman"/>
          <w:sz w:val="28"/>
          <w:szCs w:val="28"/>
          <w:lang w:val="en-US"/>
        </w:rPr>
        <w:t>xtend voc</w:t>
      </w:r>
      <w:r w:rsidRPr="000E5D1F">
        <w:rPr>
          <w:rFonts w:ascii="Times New Roman" w:hAnsi="Times New Roman" w:cs="Times New Roman"/>
          <w:sz w:val="28"/>
          <w:szCs w:val="28"/>
          <w:lang w:val="en-US"/>
        </w:rPr>
        <w:t xml:space="preserve">abulary from the </w:t>
      </w:r>
      <w:r w:rsidRPr="00DD182A">
        <w:rPr>
          <w:rFonts w:ascii="Times New Roman" w:hAnsi="Times New Roman" w:cs="Times New Roman"/>
          <w:sz w:val="28"/>
          <w:szCs w:val="28"/>
          <w:lang w:val="en-US"/>
        </w:rPr>
        <w:t xml:space="preserve">fields of </w:t>
      </w:r>
      <w:r w:rsidRPr="000E5D1F">
        <w:rPr>
          <w:rFonts w:ascii="Times New Roman" w:hAnsi="Times New Roman" w:cs="Times New Roman"/>
          <w:sz w:val="28"/>
          <w:szCs w:val="28"/>
          <w:lang w:val="en-US"/>
        </w:rPr>
        <w:t>engineering and general technical vocabulary; to improve</w:t>
      </w:r>
      <w:r w:rsidRPr="00DD182A">
        <w:rPr>
          <w:rFonts w:ascii="Times New Roman" w:hAnsi="Times New Roman" w:cs="Times New Roman"/>
          <w:sz w:val="28"/>
          <w:szCs w:val="28"/>
          <w:lang w:val="en-US"/>
        </w:rPr>
        <w:t xml:space="preserve"> the skills </w:t>
      </w:r>
      <w:r w:rsidRPr="000E5D1F">
        <w:rPr>
          <w:rFonts w:ascii="Times New Roman" w:hAnsi="Times New Roman" w:cs="Times New Roman"/>
          <w:sz w:val="28"/>
          <w:szCs w:val="28"/>
          <w:lang w:val="en-US"/>
        </w:rPr>
        <w:t>evaluation, viewing and reading of professional character</w:t>
      </w:r>
      <w:r w:rsidRPr="00DD182A">
        <w:rPr>
          <w:rFonts w:ascii="Times New Roman" w:hAnsi="Times New Roman" w:cs="Times New Roman"/>
          <w:sz w:val="28"/>
          <w:szCs w:val="28"/>
          <w:lang w:val="en-US"/>
        </w:rPr>
        <w:t xml:space="preserve"> of the texts;</w:t>
      </w:r>
    </w:p>
    <w:p w:rsidR="001E56AD" w:rsidRPr="00DD182A" w:rsidRDefault="001E56AD" w:rsidP="001E56AD">
      <w:pPr>
        <w:spacing w:after="0" w:line="240" w:lineRule="auto"/>
        <w:rPr>
          <w:rFonts w:ascii="Times New Roman" w:hAnsi="Times New Roman"/>
          <w:sz w:val="28"/>
          <w:szCs w:val="28"/>
          <w:lang w:val="en-US"/>
        </w:rPr>
      </w:pPr>
      <w:r w:rsidRPr="006F52E0">
        <w:rPr>
          <w:rFonts w:ascii="Times New Roman" w:hAnsi="Times New Roman" w:cs="Times New Roman"/>
          <w:b/>
          <w:sz w:val="28"/>
          <w:szCs w:val="28"/>
          <w:lang w:val="en-US"/>
        </w:rPr>
        <w:t>The purp</w:t>
      </w:r>
      <w:r>
        <w:rPr>
          <w:rFonts w:ascii="Times New Roman" w:hAnsi="Times New Roman" w:cs="Times New Roman"/>
          <w:b/>
          <w:sz w:val="28"/>
          <w:szCs w:val="28"/>
          <w:lang w:val="en-US"/>
        </w:rPr>
        <w:t>ose and objectives of the lesson</w:t>
      </w:r>
      <w:r w:rsidRPr="006F52E0">
        <w:rPr>
          <w:rFonts w:ascii="Times New Roman" w:hAnsi="Times New Roman" w:cs="Times New Roman"/>
          <w:b/>
          <w:sz w:val="28"/>
          <w:szCs w:val="28"/>
          <w:lang w:val="en-US"/>
        </w:rPr>
        <w:t>, skills and competences:</w:t>
      </w:r>
      <w:r w:rsidRPr="00196950">
        <w:rPr>
          <w:sz w:val="28"/>
          <w:szCs w:val="28"/>
          <w:lang w:val="en-US"/>
        </w:rPr>
        <w:t xml:space="preserve"> </w:t>
      </w:r>
      <w:r w:rsidRPr="00DD182A">
        <w:rPr>
          <w:rFonts w:ascii="Times New Roman" w:hAnsi="Times New Roman"/>
          <w:sz w:val="28"/>
          <w:szCs w:val="28"/>
          <w:lang w:val="en-US"/>
        </w:rPr>
        <w:t>to apply English in professional sphere of the specialist, using skills of four kinds of communications: auditions, readings, letters, and communication in a foreign language</w:t>
      </w:r>
      <w:r>
        <w:rPr>
          <w:rFonts w:ascii="Times New Roman" w:hAnsi="Times New Roman"/>
          <w:sz w:val="28"/>
          <w:szCs w:val="28"/>
          <w:lang w:val="en-US"/>
        </w:rPr>
        <w:t xml:space="preserve">; </w:t>
      </w:r>
      <w:r w:rsidRPr="00DD182A">
        <w:rPr>
          <w:rFonts w:ascii="Times New Roman" w:hAnsi="Times New Roman"/>
          <w:sz w:val="28"/>
          <w:szCs w:val="28"/>
          <w:lang w:val="en-US"/>
        </w:rPr>
        <w:t>to use logical and critical thinking for problems</w:t>
      </w:r>
    </w:p>
    <w:p w:rsidR="001E56AD" w:rsidRPr="00D30129" w:rsidRDefault="001E56AD" w:rsidP="001E56AD">
      <w:pPr>
        <w:rPr>
          <w:rFonts w:ascii="Times New Roman" w:hAnsi="Times New Roman" w:cs="Times New Roman"/>
          <w:b/>
          <w:sz w:val="28"/>
          <w:szCs w:val="28"/>
          <w:lang w:val="en-US"/>
        </w:rPr>
      </w:pPr>
      <w:r w:rsidRPr="00332B6A">
        <w:rPr>
          <w:rFonts w:ascii="Times New Roman" w:hAnsi="Times New Roman" w:cs="Times New Roman"/>
          <w:b/>
          <w:sz w:val="28"/>
          <w:szCs w:val="28"/>
          <w:lang w:val="en-US"/>
        </w:rPr>
        <w:t>Brief theoretical information</w:t>
      </w:r>
    </w:p>
    <w:p w:rsidR="001E56AD" w:rsidRDefault="001E56AD" w:rsidP="00D30129">
      <w:pPr>
        <w:rPr>
          <w:rFonts w:ascii="Times New Roman" w:hAnsi="Times New Roman" w:cs="Times New Roman"/>
          <w:sz w:val="28"/>
          <w:szCs w:val="28"/>
          <w:lang w:val="en-US"/>
        </w:rPr>
      </w:pPr>
    </w:p>
    <w:p w:rsidR="001E56AD" w:rsidRDefault="001E56AD" w:rsidP="00D30129">
      <w:pPr>
        <w:rPr>
          <w:rFonts w:ascii="Times New Roman" w:hAnsi="Times New Roman" w:cs="Times New Roman"/>
          <w:sz w:val="28"/>
          <w:szCs w:val="28"/>
          <w:lang w:val="en-US"/>
        </w:rPr>
      </w:pPr>
      <w:r>
        <w:rPr>
          <w:rFonts w:ascii="Times New Roman" w:hAnsi="Times New Roman" w:cs="Times New Roman"/>
          <w:noProof/>
          <w:sz w:val="28"/>
          <w:szCs w:val="28"/>
        </w:rPr>
        <w:drawing>
          <wp:inline distT="0" distB="0" distL="0" distR="0">
            <wp:extent cx="5810250" cy="1524000"/>
            <wp:effectExtent l="19050" t="0" r="0" b="0"/>
            <wp:docPr id="51" name="Рисунок 15" descr="C:\Users\АЗИЗА\Desktop\images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АЗИЗА\Desktop\images (1).jpg"/>
                    <pic:cNvPicPr>
                      <a:picLocks noChangeAspect="1" noChangeArrowheads="1"/>
                    </pic:cNvPicPr>
                  </pic:nvPicPr>
                  <pic:blipFill>
                    <a:blip r:embed="rId12"/>
                    <a:srcRect/>
                    <a:stretch>
                      <a:fillRect/>
                    </a:stretch>
                  </pic:blipFill>
                  <pic:spPr bwMode="auto">
                    <a:xfrm>
                      <a:off x="0" y="0"/>
                      <a:ext cx="5810250" cy="1524000"/>
                    </a:xfrm>
                    <a:prstGeom prst="rect">
                      <a:avLst/>
                    </a:prstGeom>
                    <a:noFill/>
                    <a:ln w="9525">
                      <a:noFill/>
                      <a:miter lim="800000"/>
                      <a:headEnd/>
                      <a:tailEnd/>
                    </a:ln>
                  </pic:spPr>
                </pic:pic>
              </a:graphicData>
            </a:graphic>
          </wp:inline>
        </w:drawing>
      </w:r>
    </w:p>
    <w:p w:rsidR="001E56AD" w:rsidRPr="001E56AD" w:rsidRDefault="001E56AD" w:rsidP="00D30129">
      <w:pPr>
        <w:rPr>
          <w:rFonts w:ascii="Times New Roman" w:hAnsi="Times New Roman" w:cs="Times New Roman"/>
          <w:sz w:val="28"/>
          <w:szCs w:val="28"/>
          <w:lang w:val="en-US"/>
        </w:rPr>
      </w:pPr>
      <w:r>
        <w:rPr>
          <w:rFonts w:ascii="Times New Roman" w:hAnsi="Times New Roman" w:cs="Times New Roman"/>
          <w:noProof/>
          <w:sz w:val="28"/>
          <w:szCs w:val="28"/>
        </w:rPr>
        <w:drawing>
          <wp:inline distT="0" distB="0" distL="0" distR="0">
            <wp:extent cx="5867400" cy="2085975"/>
            <wp:effectExtent l="19050" t="0" r="0" b="0"/>
            <wp:docPr id="62" name="Рисунок 17" descr="C:\Users\АЗИЗА\Desktop\039e9a0cc149aaa61c4fce677dfb40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АЗИЗА\Desktop\039e9a0cc149aaa61c4fce677dfb4074.jpg"/>
                    <pic:cNvPicPr>
                      <a:picLocks noChangeAspect="1" noChangeArrowheads="1"/>
                    </pic:cNvPicPr>
                  </pic:nvPicPr>
                  <pic:blipFill>
                    <a:blip r:embed="rId13"/>
                    <a:srcRect/>
                    <a:stretch>
                      <a:fillRect/>
                    </a:stretch>
                  </pic:blipFill>
                  <pic:spPr bwMode="auto">
                    <a:xfrm>
                      <a:off x="0" y="0"/>
                      <a:ext cx="5873873" cy="2088276"/>
                    </a:xfrm>
                    <a:prstGeom prst="rect">
                      <a:avLst/>
                    </a:prstGeom>
                    <a:noFill/>
                    <a:ln w="9525">
                      <a:noFill/>
                      <a:miter lim="800000"/>
                      <a:headEnd/>
                      <a:tailEnd/>
                    </a:ln>
                  </pic:spPr>
                </pic:pic>
              </a:graphicData>
            </a:graphic>
          </wp:inline>
        </w:drawing>
      </w:r>
    </w:p>
    <w:p w:rsidR="00C737F6" w:rsidRDefault="00C737F6" w:rsidP="001E56AD">
      <w:pPr>
        <w:rPr>
          <w:rFonts w:ascii="Times New Roman" w:hAnsi="Times New Roman" w:cs="Times New Roman"/>
          <w:b/>
          <w:sz w:val="28"/>
          <w:szCs w:val="28"/>
          <w:lang w:val="en-US"/>
        </w:rPr>
      </w:pPr>
      <w:r>
        <w:rPr>
          <w:rFonts w:ascii="Times New Roman" w:hAnsi="Times New Roman" w:cs="Times New Roman"/>
          <w:b/>
          <w:sz w:val="28"/>
          <w:szCs w:val="28"/>
          <w:lang w:val="en-US"/>
        </w:rPr>
        <w:t>Reading and discussing</w:t>
      </w:r>
    </w:p>
    <w:p w:rsidR="000349CE" w:rsidRPr="00C737F6" w:rsidRDefault="001E56AD" w:rsidP="001E56AD">
      <w:pPr>
        <w:rPr>
          <w:rFonts w:ascii="Times New Roman" w:hAnsi="Times New Roman" w:cs="Times New Roman"/>
          <w:b/>
          <w:sz w:val="28"/>
          <w:szCs w:val="28"/>
          <w:lang w:val="en-US"/>
        </w:rPr>
      </w:pPr>
      <w:r w:rsidRPr="001E56AD">
        <w:rPr>
          <w:rFonts w:ascii="Times New Roman" w:hAnsi="Times New Roman" w:cs="Times New Roman"/>
          <w:b/>
          <w:sz w:val="28"/>
          <w:szCs w:val="28"/>
          <w:lang w:val="en-US"/>
        </w:rPr>
        <w:t>Electrical safety and precautions</w:t>
      </w:r>
    </w:p>
    <w:p w:rsidR="0007047C" w:rsidRPr="00E656E9" w:rsidRDefault="00C737F6" w:rsidP="001E56AD">
      <w:pPr>
        <w:rPr>
          <w:rFonts w:ascii="Times New Roman" w:hAnsi="Times New Roman" w:cs="Times New Roman"/>
          <w:sz w:val="28"/>
          <w:szCs w:val="28"/>
          <w:lang w:val="en-US"/>
        </w:rPr>
      </w:pPr>
      <w:r>
        <w:rPr>
          <w:rFonts w:ascii="Times New Roman" w:hAnsi="Times New Roman" w:cs="Times New Roman"/>
          <w:sz w:val="28"/>
          <w:szCs w:val="28"/>
          <w:lang w:val="en-US"/>
        </w:rPr>
        <w:lastRenderedPageBreak/>
        <w:t xml:space="preserve">   </w:t>
      </w:r>
      <w:r w:rsidR="0007047C" w:rsidRPr="00C737F6">
        <w:rPr>
          <w:rFonts w:ascii="Times New Roman" w:hAnsi="Times New Roman" w:cs="Times New Roman"/>
          <w:sz w:val="28"/>
          <w:szCs w:val="28"/>
          <w:lang w:val="en-US"/>
        </w:rPr>
        <w:t xml:space="preserve">A man who works in the electrical department must be carefully handled the work without any damage to the equipments and also workers. </w:t>
      </w:r>
      <w:r w:rsidR="0007047C" w:rsidRPr="00E656E9">
        <w:rPr>
          <w:rFonts w:ascii="Times New Roman" w:hAnsi="Times New Roman" w:cs="Times New Roman"/>
          <w:sz w:val="28"/>
          <w:szCs w:val="28"/>
          <w:lang w:val="en-US"/>
        </w:rPr>
        <w:t>Because accident may occur heavy loss. He must know all the operations of electrical equipments. Otherwise wrongly handled the equipments will cause heavy loss. Electrical accident may occur only due to carelessness. Due to this, workers will get injured, damaged equipments will cause loss, because the work was stopped. To avoid this, electrical workers must follow the rules and regulations when working.</w:t>
      </w:r>
    </w:p>
    <w:p w:rsidR="0007047C" w:rsidRPr="00C737F6" w:rsidRDefault="0007047C" w:rsidP="001E56AD">
      <w:pPr>
        <w:rPr>
          <w:rFonts w:ascii="Times New Roman" w:hAnsi="Times New Roman" w:cs="Times New Roman"/>
          <w:b/>
          <w:sz w:val="28"/>
          <w:szCs w:val="28"/>
        </w:rPr>
      </w:pPr>
      <w:r w:rsidRPr="00C737F6">
        <w:rPr>
          <w:rFonts w:ascii="Times New Roman" w:hAnsi="Times New Roman" w:cs="Times New Roman"/>
          <w:b/>
          <w:sz w:val="28"/>
          <w:szCs w:val="28"/>
        </w:rPr>
        <w:t>Electrical Precautions</w:t>
      </w:r>
    </w:p>
    <w:p w:rsidR="00C737F6" w:rsidRDefault="00C737F6" w:rsidP="001E56AD">
      <w:pPr>
        <w:rPr>
          <w:rFonts w:ascii="Times New Roman" w:hAnsi="Times New Roman" w:cs="Times New Roman"/>
          <w:sz w:val="28"/>
          <w:szCs w:val="28"/>
          <w:lang w:val="en-US"/>
        </w:rPr>
      </w:pPr>
      <w:r w:rsidRPr="00C737F6">
        <w:rPr>
          <w:rFonts w:ascii="Times New Roman" w:hAnsi="Times New Roman" w:cs="Times New Roman"/>
          <w:noProof/>
          <w:sz w:val="28"/>
          <w:szCs w:val="28"/>
        </w:rPr>
        <w:drawing>
          <wp:inline distT="0" distB="0" distL="0" distR="0">
            <wp:extent cx="4419600" cy="1819275"/>
            <wp:effectExtent l="19050" t="0" r="0" b="0"/>
            <wp:docPr id="82" name="Рисунок 5" descr="C:\Users\АЗИЗА\Desktop\Без назван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АЗИЗА\Desktop\Без названия.jpg"/>
                    <pic:cNvPicPr>
                      <a:picLocks noChangeAspect="1" noChangeArrowheads="1"/>
                    </pic:cNvPicPr>
                  </pic:nvPicPr>
                  <pic:blipFill>
                    <a:blip r:embed="rId14"/>
                    <a:srcRect/>
                    <a:stretch>
                      <a:fillRect/>
                    </a:stretch>
                  </pic:blipFill>
                  <pic:spPr bwMode="auto">
                    <a:xfrm>
                      <a:off x="0" y="0"/>
                      <a:ext cx="4419600" cy="1819275"/>
                    </a:xfrm>
                    <a:prstGeom prst="rect">
                      <a:avLst/>
                    </a:prstGeom>
                    <a:noFill/>
                    <a:ln w="9525">
                      <a:noFill/>
                      <a:miter lim="800000"/>
                      <a:headEnd/>
                      <a:tailEnd/>
                    </a:ln>
                  </pic:spPr>
                </pic:pic>
              </a:graphicData>
            </a:graphic>
          </wp:inline>
        </w:drawing>
      </w:r>
    </w:p>
    <w:p w:rsidR="0007047C" w:rsidRPr="00C737F6" w:rsidRDefault="0007047C" w:rsidP="001E56AD">
      <w:pPr>
        <w:rPr>
          <w:rFonts w:ascii="Times New Roman" w:hAnsi="Times New Roman" w:cs="Times New Roman"/>
          <w:sz w:val="28"/>
          <w:szCs w:val="28"/>
          <w:lang w:val="en-US"/>
        </w:rPr>
      </w:pPr>
      <w:r w:rsidRPr="00C737F6">
        <w:rPr>
          <w:rFonts w:ascii="Times New Roman" w:hAnsi="Times New Roman" w:cs="Times New Roman"/>
          <w:sz w:val="28"/>
          <w:szCs w:val="28"/>
          <w:lang w:val="en-US"/>
        </w:rPr>
        <w:t xml:space="preserve">Before he </w:t>
      </w:r>
      <w:r w:rsidR="00C737F6" w:rsidRPr="00C737F6">
        <w:rPr>
          <w:rFonts w:ascii="Times New Roman" w:hAnsi="Times New Roman" w:cs="Times New Roman"/>
          <w:sz w:val="28"/>
          <w:szCs w:val="28"/>
          <w:lang w:val="en-US"/>
        </w:rPr>
        <w:t>uses</w:t>
      </w:r>
      <w:r w:rsidRPr="00C737F6">
        <w:rPr>
          <w:rFonts w:ascii="Times New Roman" w:hAnsi="Times New Roman" w:cs="Times New Roman"/>
          <w:sz w:val="28"/>
          <w:szCs w:val="28"/>
          <w:lang w:val="en-US"/>
        </w:rPr>
        <w:t xml:space="preserve"> the equipments, he must know the operation of </w:t>
      </w:r>
      <w:r w:rsidR="00C737F6" w:rsidRPr="00C737F6">
        <w:rPr>
          <w:rFonts w:ascii="Times New Roman" w:hAnsi="Times New Roman" w:cs="Times New Roman"/>
          <w:sz w:val="28"/>
          <w:szCs w:val="28"/>
          <w:lang w:val="en-US"/>
        </w:rPr>
        <w:t>those equipments</w:t>
      </w:r>
      <w:r w:rsidRPr="00C737F6">
        <w:rPr>
          <w:rFonts w:ascii="Times New Roman" w:hAnsi="Times New Roman" w:cs="Times New Roman"/>
          <w:sz w:val="28"/>
          <w:szCs w:val="28"/>
          <w:lang w:val="en-US"/>
        </w:rPr>
        <w:t>. Electrical connections are made properly according to the definition.</w:t>
      </w:r>
    </w:p>
    <w:p w:rsidR="0007047C" w:rsidRPr="00E656E9" w:rsidRDefault="0007047C" w:rsidP="001E56AD">
      <w:pPr>
        <w:rPr>
          <w:rFonts w:ascii="Times New Roman" w:hAnsi="Times New Roman" w:cs="Times New Roman"/>
          <w:sz w:val="28"/>
          <w:szCs w:val="28"/>
          <w:lang w:val="en-US"/>
        </w:rPr>
      </w:pPr>
      <w:r w:rsidRPr="00E656E9">
        <w:rPr>
          <w:rFonts w:ascii="Times New Roman" w:hAnsi="Times New Roman" w:cs="Times New Roman"/>
          <w:sz w:val="28"/>
          <w:szCs w:val="28"/>
          <w:lang w:val="en-US"/>
        </w:rPr>
        <w:t>Only the trained and efficient person is allowed to operate, testing and repairing the machine.</w:t>
      </w:r>
    </w:p>
    <w:p w:rsidR="0007047C" w:rsidRPr="00E656E9" w:rsidRDefault="0007047C" w:rsidP="001E56AD">
      <w:pPr>
        <w:rPr>
          <w:rFonts w:ascii="Times New Roman" w:hAnsi="Times New Roman" w:cs="Times New Roman"/>
          <w:sz w:val="28"/>
          <w:szCs w:val="28"/>
          <w:lang w:val="en-US"/>
        </w:rPr>
      </w:pPr>
      <w:r w:rsidRPr="00E656E9">
        <w:rPr>
          <w:rFonts w:ascii="Times New Roman" w:hAnsi="Times New Roman" w:cs="Times New Roman"/>
          <w:sz w:val="28"/>
          <w:szCs w:val="28"/>
          <w:lang w:val="en-US"/>
        </w:rPr>
        <w:t>A person works in the electric post and tower post must wear the safety belt and glouse.</w:t>
      </w:r>
    </w:p>
    <w:p w:rsidR="0007047C" w:rsidRPr="00E656E9" w:rsidRDefault="0007047C" w:rsidP="001E56AD">
      <w:pPr>
        <w:rPr>
          <w:rFonts w:ascii="Times New Roman" w:hAnsi="Times New Roman" w:cs="Times New Roman"/>
          <w:sz w:val="28"/>
          <w:szCs w:val="28"/>
          <w:lang w:val="en-US"/>
        </w:rPr>
      </w:pPr>
      <w:r w:rsidRPr="00E656E9">
        <w:rPr>
          <w:rFonts w:ascii="Times New Roman" w:hAnsi="Times New Roman" w:cs="Times New Roman"/>
          <w:sz w:val="28"/>
          <w:szCs w:val="28"/>
          <w:lang w:val="en-US"/>
        </w:rPr>
        <w:t>If the situation is occur, the man who works on the ladder, the other persons helps to capture the ladder for safety. If it is essential, then the post and the ladder must be tied with a rope for safety purpose.</w:t>
      </w:r>
    </w:p>
    <w:p w:rsidR="0007047C" w:rsidRPr="00E656E9" w:rsidRDefault="0007047C" w:rsidP="001E56AD">
      <w:pPr>
        <w:rPr>
          <w:rFonts w:ascii="Times New Roman" w:hAnsi="Times New Roman" w:cs="Times New Roman"/>
          <w:sz w:val="28"/>
          <w:szCs w:val="28"/>
          <w:lang w:val="en-US"/>
        </w:rPr>
      </w:pPr>
      <w:r w:rsidRPr="00E656E9">
        <w:rPr>
          <w:rFonts w:ascii="Times New Roman" w:hAnsi="Times New Roman" w:cs="Times New Roman"/>
          <w:sz w:val="28"/>
          <w:szCs w:val="28"/>
          <w:lang w:val="en-US"/>
        </w:rPr>
        <w:t>After earthing the overhead lines by discharge rod, then the work will continue.</w:t>
      </w:r>
    </w:p>
    <w:p w:rsidR="0007047C" w:rsidRPr="00E656E9" w:rsidRDefault="0007047C" w:rsidP="001E56AD">
      <w:pPr>
        <w:rPr>
          <w:rFonts w:ascii="Times New Roman" w:hAnsi="Times New Roman" w:cs="Times New Roman"/>
          <w:sz w:val="28"/>
          <w:szCs w:val="28"/>
          <w:lang w:val="en-US"/>
        </w:rPr>
      </w:pPr>
      <w:r w:rsidRPr="00E656E9">
        <w:rPr>
          <w:rFonts w:ascii="Times New Roman" w:hAnsi="Times New Roman" w:cs="Times New Roman"/>
          <w:sz w:val="28"/>
          <w:szCs w:val="28"/>
          <w:lang w:val="en-US"/>
        </w:rPr>
        <w:t>Check the condition of all the hand tools, supply wires operated in current and also to check the earth wire is in good condition.</w:t>
      </w:r>
    </w:p>
    <w:p w:rsidR="0007047C" w:rsidRPr="00E656E9" w:rsidRDefault="0007047C" w:rsidP="001E56AD">
      <w:pPr>
        <w:rPr>
          <w:rFonts w:ascii="Times New Roman" w:hAnsi="Times New Roman" w:cs="Times New Roman"/>
          <w:sz w:val="28"/>
          <w:szCs w:val="28"/>
          <w:lang w:val="en-US"/>
        </w:rPr>
      </w:pPr>
      <w:r w:rsidRPr="00E656E9">
        <w:rPr>
          <w:rFonts w:ascii="Times New Roman" w:hAnsi="Times New Roman" w:cs="Times New Roman"/>
          <w:sz w:val="28"/>
          <w:szCs w:val="28"/>
          <w:lang w:val="en-US"/>
        </w:rPr>
        <w:t xml:space="preserve">To remove the plug point pin from the socket by the proper </w:t>
      </w:r>
      <w:r w:rsidR="00DE0216" w:rsidRPr="00E656E9">
        <w:rPr>
          <w:rFonts w:ascii="Times New Roman" w:hAnsi="Times New Roman" w:cs="Times New Roman"/>
          <w:sz w:val="28"/>
          <w:szCs w:val="28"/>
          <w:lang w:val="en-US"/>
        </w:rPr>
        <w:t>way</w:t>
      </w:r>
      <w:r w:rsidRPr="00E656E9">
        <w:rPr>
          <w:rFonts w:ascii="Times New Roman" w:hAnsi="Times New Roman" w:cs="Times New Roman"/>
          <w:sz w:val="28"/>
          <w:szCs w:val="28"/>
          <w:lang w:val="en-US"/>
        </w:rPr>
        <w:t xml:space="preserve"> cannot pull ing the wire.</w:t>
      </w:r>
    </w:p>
    <w:p w:rsidR="0007047C" w:rsidRPr="00E656E9" w:rsidRDefault="0007047C" w:rsidP="001E56AD">
      <w:pPr>
        <w:rPr>
          <w:rFonts w:ascii="Times New Roman" w:hAnsi="Times New Roman" w:cs="Times New Roman"/>
          <w:sz w:val="28"/>
          <w:szCs w:val="28"/>
          <w:lang w:val="en-US"/>
        </w:rPr>
      </w:pPr>
      <w:r w:rsidRPr="00C737F6">
        <w:rPr>
          <w:rFonts w:ascii="Times New Roman" w:hAnsi="Times New Roman" w:cs="Times New Roman"/>
          <w:sz w:val="28"/>
          <w:szCs w:val="28"/>
          <w:lang w:val="en-US"/>
        </w:rPr>
        <w:t xml:space="preserve">After the main switch is off, fuse wire must be changed. </w:t>
      </w:r>
      <w:r w:rsidRPr="00E656E9">
        <w:rPr>
          <w:rFonts w:ascii="Times New Roman" w:hAnsi="Times New Roman" w:cs="Times New Roman"/>
          <w:sz w:val="28"/>
          <w:szCs w:val="28"/>
          <w:lang w:val="en-US"/>
        </w:rPr>
        <w:t>Depending upon the load, sufficient ampere fuse wire is provided.</w:t>
      </w:r>
    </w:p>
    <w:p w:rsidR="0007047C" w:rsidRPr="00E656E9" w:rsidRDefault="0007047C" w:rsidP="001E56AD">
      <w:pPr>
        <w:rPr>
          <w:rFonts w:ascii="Times New Roman" w:hAnsi="Times New Roman" w:cs="Times New Roman"/>
          <w:sz w:val="28"/>
          <w:szCs w:val="28"/>
          <w:lang w:val="en-US"/>
        </w:rPr>
      </w:pPr>
      <w:r w:rsidRPr="00E656E9">
        <w:rPr>
          <w:rFonts w:ascii="Times New Roman" w:hAnsi="Times New Roman" w:cs="Times New Roman"/>
          <w:sz w:val="28"/>
          <w:szCs w:val="28"/>
          <w:lang w:val="en-US"/>
        </w:rPr>
        <w:t>All the hand tools used in electrical works must be insulated.</w:t>
      </w:r>
    </w:p>
    <w:p w:rsidR="0007047C" w:rsidRPr="00E656E9" w:rsidRDefault="0007047C" w:rsidP="001E56AD">
      <w:pPr>
        <w:rPr>
          <w:rFonts w:ascii="Times New Roman" w:hAnsi="Times New Roman" w:cs="Times New Roman"/>
          <w:sz w:val="28"/>
          <w:szCs w:val="28"/>
          <w:lang w:val="en-US"/>
        </w:rPr>
      </w:pPr>
      <w:r w:rsidRPr="00E656E9">
        <w:rPr>
          <w:rFonts w:ascii="Times New Roman" w:hAnsi="Times New Roman" w:cs="Times New Roman"/>
          <w:sz w:val="28"/>
          <w:szCs w:val="28"/>
          <w:lang w:val="en-US"/>
        </w:rPr>
        <w:t>During made up of wiring, switch is always connected in phase line.</w:t>
      </w:r>
    </w:p>
    <w:p w:rsidR="0007047C" w:rsidRPr="00E656E9" w:rsidRDefault="0007047C" w:rsidP="001E56AD">
      <w:pPr>
        <w:rPr>
          <w:rFonts w:ascii="Times New Roman" w:hAnsi="Times New Roman" w:cs="Times New Roman"/>
          <w:sz w:val="28"/>
          <w:szCs w:val="28"/>
          <w:lang w:val="en-US"/>
        </w:rPr>
      </w:pPr>
      <w:r w:rsidRPr="00E656E9">
        <w:rPr>
          <w:rFonts w:ascii="Times New Roman" w:hAnsi="Times New Roman" w:cs="Times New Roman"/>
          <w:sz w:val="28"/>
          <w:szCs w:val="28"/>
          <w:lang w:val="en-US"/>
        </w:rPr>
        <w:lastRenderedPageBreak/>
        <w:t>If any fault occur in the electrical equipment in the houses, it will be checked and repaired after the equipment is totally disconnected from the supply.</w:t>
      </w:r>
    </w:p>
    <w:p w:rsidR="0007047C" w:rsidRPr="00E656E9" w:rsidRDefault="0007047C" w:rsidP="001E56AD">
      <w:pPr>
        <w:rPr>
          <w:rFonts w:ascii="Times New Roman" w:hAnsi="Times New Roman" w:cs="Times New Roman"/>
          <w:sz w:val="28"/>
          <w:szCs w:val="28"/>
          <w:lang w:val="de-DE"/>
        </w:rPr>
      </w:pPr>
      <w:r w:rsidRPr="00E656E9">
        <w:rPr>
          <w:rFonts w:ascii="Times New Roman" w:hAnsi="Times New Roman" w:cs="Times New Roman"/>
          <w:sz w:val="28"/>
          <w:szCs w:val="28"/>
          <w:lang w:val="de-DE"/>
        </w:rPr>
        <w:t>Ex. Fan, Grinder, Mixie etc.</w:t>
      </w:r>
    </w:p>
    <w:p w:rsidR="0007047C" w:rsidRPr="00E656E9" w:rsidRDefault="0007047C" w:rsidP="001E56AD">
      <w:pPr>
        <w:rPr>
          <w:rFonts w:ascii="Times New Roman" w:hAnsi="Times New Roman" w:cs="Times New Roman"/>
          <w:sz w:val="28"/>
          <w:szCs w:val="28"/>
          <w:lang w:val="en-US"/>
        </w:rPr>
      </w:pPr>
      <w:r w:rsidRPr="00E656E9">
        <w:rPr>
          <w:rFonts w:ascii="Times New Roman" w:hAnsi="Times New Roman" w:cs="Times New Roman"/>
          <w:sz w:val="28"/>
          <w:szCs w:val="28"/>
          <w:lang w:val="en-US"/>
        </w:rPr>
        <w:t>Safety equipments existing in the electrical circuit is not removed due to any reasons.</w:t>
      </w:r>
    </w:p>
    <w:p w:rsidR="0007047C" w:rsidRPr="00E656E9" w:rsidRDefault="0007047C" w:rsidP="001E56AD">
      <w:pPr>
        <w:rPr>
          <w:rFonts w:ascii="Times New Roman" w:hAnsi="Times New Roman" w:cs="Times New Roman"/>
          <w:sz w:val="28"/>
          <w:szCs w:val="28"/>
          <w:lang w:val="en-US"/>
        </w:rPr>
      </w:pPr>
      <w:r w:rsidRPr="00E656E9">
        <w:rPr>
          <w:rFonts w:ascii="Times New Roman" w:hAnsi="Times New Roman" w:cs="Times New Roman"/>
          <w:sz w:val="28"/>
          <w:szCs w:val="28"/>
          <w:lang w:val="en-US"/>
        </w:rPr>
        <w:t>If fire occurs in the electrical circuit, immediately the main switch is turned to off position. For extinguishing the fire any one of the following i.e. carbon-di-oxide extinguisher, dry power extinguisher can be used. Soda acid extinguisher is not used at any cost. Water is not used to extinguish the fire because it conducts electricity and cause severe accident.</w:t>
      </w:r>
    </w:p>
    <w:p w:rsidR="0007047C" w:rsidRPr="00E656E9" w:rsidRDefault="0007047C" w:rsidP="001E56AD">
      <w:pPr>
        <w:rPr>
          <w:rFonts w:ascii="Times New Roman" w:hAnsi="Times New Roman" w:cs="Times New Roman"/>
          <w:sz w:val="28"/>
          <w:szCs w:val="28"/>
          <w:lang w:val="en-US"/>
        </w:rPr>
      </w:pPr>
      <w:r w:rsidRPr="00E656E9">
        <w:rPr>
          <w:rFonts w:ascii="Times New Roman" w:hAnsi="Times New Roman" w:cs="Times New Roman"/>
          <w:sz w:val="28"/>
          <w:szCs w:val="28"/>
          <w:lang w:val="en-US"/>
        </w:rPr>
        <w:t>If any person getting electric shock because of touch the electric wire, immediately the supply is disconnected. The person is removed from the wire by the use of dry stick, dry wooden plank and dry cloth etc.</w:t>
      </w:r>
    </w:p>
    <w:p w:rsidR="0035036A" w:rsidRPr="00F45C09" w:rsidRDefault="0035036A" w:rsidP="0035036A">
      <w:pPr>
        <w:pStyle w:val="ad"/>
        <w:rPr>
          <w:rFonts w:ascii="Times New Roman" w:hAnsi="Times New Roman" w:cs="Times New Roman"/>
          <w:b/>
          <w:sz w:val="28"/>
          <w:szCs w:val="28"/>
          <w:lang w:val="en-US"/>
        </w:rPr>
      </w:pPr>
      <w:bookmarkStart w:id="1" w:name="bookmark0"/>
      <w:r w:rsidRPr="00F45C09">
        <w:rPr>
          <w:rFonts w:ascii="Times New Roman" w:hAnsi="Times New Roman" w:cs="Times New Roman"/>
          <w:b/>
          <w:sz w:val="28"/>
          <w:szCs w:val="28"/>
          <w:lang w:val="en-US"/>
        </w:rPr>
        <w:t>Recommendations on the preparation of students for classes</w:t>
      </w:r>
    </w:p>
    <w:p w:rsidR="0035036A" w:rsidRPr="000E5D1F" w:rsidRDefault="0035036A" w:rsidP="0035036A">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Students should understand technical texts of varying difficulty.</w:t>
      </w:r>
    </w:p>
    <w:p w:rsidR="0035036A" w:rsidRPr="000E5D1F" w:rsidRDefault="0035036A" w:rsidP="0035036A">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to search for more information contained in the text.</w:t>
      </w:r>
    </w:p>
    <w:p w:rsidR="0035036A" w:rsidRPr="00F45C09" w:rsidRDefault="0035036A" w:rsidP="0035036A">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to generalize (synthesize) the received information from several texts;</w:t>
      </w:r>
    </w:p>
    <w:p w:rsidR="0035036A" w:rsidRPr="000E5D1F" w:rsidRDefault="0035036A" w:rsidP="0035036A">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-to find sentences, paragraphs, which can be used to argue their point of view during the discussion, the conversation;</w:t>
      </w:r>
    </w:p>
    <w:p w:rsidR="0035036A" w:rsidRPr="000E5D1F" w:rsidRDefault="0035036A" w:rsidP="0035036A">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comments contained in the text of the facts and events;</w:t>
      </w:r>
    </w:p>
    <w:p w:rsidR="0035036A" w:rsidRPr="000E5D1F" w:rsidRDefault="0035036A" w:rsidP="0035036A">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-to select information to report .</w:t>
      </w:r>
    </w:p>
    <w:p w:rsidR="0035036A" w:rsidRDefault="0035036A" w:rsidP="0035036A">
      <w:pPr>
        <w:spacing w:after="0" w:line="240" w:lineRule="auto"/>
        <w:rPr>
          <w:rFonts w:ascii="Times New Roman" w:hAnsi="Times New Roman" w:cs="Times New Roman"/>
          <w:b/>
          <w:sz w:val="28"/>
          <w:szCs w:val="28"/>
          <w:lang w:val="en-US"/>
        </w:rPr>
      </w:pPr>
      <w:r w:rsidRPr="006F52E0">
        <w:rPr>
          <w:rFonts w:ascii="Times New Roman" w:hAnsi="Times New Roman" w:cs="Times New Roman"/>
          <w:b/>
          <w:sz w:val="28"/>
          <w:szCs w:val="28"/>
          <w:lang w:val="en-US"/>
        </w:rPr>
        <w:t>Tasks and order of work in the classroom:</w:t>
      </w:r>
    </w:p>
    <w:p w:rsidR="0035036A" w:rsidRPr="00F45C09" w:rsidRDefault="0035036A" w:rsidP="0035036A">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to read texts with the extraction of complete and accurate information:</w:t>
      </w:r>
    </w:p>
    <w:p w:rsidR="0035036A" w:rsidRPr="00F45C09" w:rsidRDefault="0035036A" w:rsidP="0035036A">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to search for the information you need, annotate and abstracted texts:</w:t>
      </w:r>
    </w:p>
    <w:p w:rsidR="0035036A" w:rsidRPr="000E5D1F" w:rsidRDefault="0035036A" w:rsidP="0035036A">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to keep the conversation in English language within the studied theme:</w:t>
      </w:r>
    </w:p>
    <w:p w:rsidR="0035036A" w:rsidRPr="000E5D1F" w:rsidRDefault="0035036A" w:rsidP="0035036A">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to do exercises</w:t>
      </w:r>
    </w:p>
    <w:p w:rsidR="0035036A" w:rsidRPr="00F45C09" w:rsidRDefault="0035036A" w:rsidP="0035036A">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Technical aids and tools:</w:t>
      </w:r>
      <w:r w:rsidRPr="00F45C09">
        <w:rPr>
          <w:rFonts w:ascii="Times New Roman" w:hAnsi="Times New Roman" w:cs="Times New Roman"/>
          <w:sz w:val="28"/>
          <w:szCs w:val="28"/>
          <w:lang w:val="en-US"/>
        </w:rPr>
        <w:t xml:space="preserve"> tape-recorder, Course book and audio CDs (2) Cambridge University Press</w:t>
      </w:r>
    </w:p>
    <w:p w:rsidR="0035036A" w:rsidRDefault="0035036A" w:rsidP="0035036A">
      <w:pPr>
        <w:shd w:val="clear" w:color="auto" w:fill="FFFFFF"/>
        <w:spacing w:after="0" w:line="240" w:lineRule="exact"/>
        <w:jc w:val="both"/>
        <w:rPr>
          <w:b/>
          <w:sz w:val="24"/>
          <w:szCs w:val="24"/>
          <w:lang w:val="en-US"/>
        </w:rPr>
      </w:pPr>
      <w:r w:rsidRPr="006F52E0">
        <w:rPr>
          <w:rFonts w:ascii="Times New Roman" w:hAnsi="Times New Roman" w:cs="Times New Roman"/>
          <w:b/>
          <w:sz w:val="28"/>
          <w:szCs w:val="28"/>
          <w:lang w:val="en-US"/>
        </w:rPr>
        <w:t>List and types of homework:</w:t>
      </w:r>
      <w:r w:rsidRPr="00196950">
        <w:rPr>
          <w:b/>
          <w:sz w:val="24"/>
          <w:szCs w:val="24"/>
          <w:lang w:val="en-US"/>
        </w:rPr>
        <w:t xml:space="preserve"> </w:t>
      </w:r>
    </w:p>
    <w:p w:rsidR="0035036A" w:rsidRPr="00F45C09" w:rsidRDefault="0035036A" w:rsidP="0035036A">
      <w:pPr>
        <w:pStyle w:val="ad"/>
        <w:rPr>
          <w:rFonts w:ascii="Times New Roman" w:hAnsi="Times New Roman" w:cs="Times New Roman"/>
          <w:sz w:val="28"/>
          <w:szCs w:val="28"/>
          <w:lang w:val="en-US"/>
        </w:rPr>
      </w:pPr>
      <w:r w:rsidRPr="00F45C09">
        <w:rPr>
          <w:rFonts w:ascii="Times New Roman" w:eastAsia="Times New Roman" w:hAnsi="Times New Roman" w:cs="Times New Roman"/>
          <w:sz w:val="28"/>
          <w:szCs w:val="28"/>
          <w:lang w:val="en-US"/>
        </w:rPr>
        <w:t>Prepare the report on the theme: “</w:t>
      </w:r>
      <w:r w:rsidR="004E0C5C" w:rsidRPr="004E0C5C">
        <w:rPr>
          <w:rFonts w:ascii="Times New Roman" w:hAnsi="Times New Roman" w:cs="Times New Roman"/>
          <w:sz w:val="28"/>
          <w:szCs w:val="28"/>
          <w:lang w:val="en-US"/>
        </w:rPr>
        <w:t xml:space="preserve">Electrical safety and </w:t>
      </w:r>
      <w:r w:rsidR="00E50BDB" w:rsidRPr="004E0C5C">
        <w:rPr>
          <w:rFonts w:ascii="Times New Roman" w:hAnsi="Times New Roman" w:cs="Times New Roman"/>
          <w:sz w:val="28"/>
          <w:szCs w:val="28"/>
          <w:lang w:val="en-US"/>
        </w:rPr>
        <w:t>precautions</w:t>
      </w:r>
      <w:r w:rsidR="00E50BDB" w:rsidRPr="00F45C09">
        <w:rPr>
          <w:rFonts w:ascii="Times New Roman" w:eastAsia="Times New Roman" w:hAnsi="Times New Roman" w:cs="Times New Roman"/>
          <w:sz w:val="28"/>
          <w:szCs w:val="28"/>
          <w:lang w:val="en-US"/>
        </w:rPr>
        <w:t>”</w:t>
      </w:r>
    </w:p>
    <w:p w:rsidR="0035036A" w:rsidRPr="00F45C09" w:rsidRDefault="0035036A" w:rsidP="0035036A">
      <w:pPr>
        <w:pStyle w:val="ad"/>
        <w:rPr>
          <w:rFonts w:ascii="Times New Roman" w:hAnsi="Times New Roman" w:cs="Times New Roman"/>
          <w:sz w:val="28"/>
          <w:szCs w:val="28"/>
          <w:lang w:val="en-US"/>
        </w:rPr>
      </w:pPr>
      <w:r w:rsidRPr="000E5D1F">
        <w:rPr>
          <w:rFonts w:ascii="Times New Roman" w:eastAsia="Times New Roman" w:hAnsi="Times New Roman" w:cs="Times New Roman"/>
          <w:sz w:val="28"/>
          <w:szCs w:val="28"/>
          <w:lang w:val="en-US"/>
        </w:rPr>
        <w:t>Make up the situation</w:t>
      </w:r>
    </w:p>
    <w:p w:rsidR="0035036A" w:rsidRPr="00F45C09" w:rsidRDefault="0035036A" w:rsidP="0035036A">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Control questions</w:t>
      </w:r>
    </w:p>
    <w:p w:rsidR="0035036A" w:rsidRPr="00F45C09" w:rsidRDefault="00DE0216" w:rsidP="0035036A">
      <w:pPr>
        <w:pStyle w:val="ad"/>
        <w:rPr>
          <w:rFonts w:ascii="Times New Roman" w:hAnsi="Times New Roman" w:cs="Times New Roman"/>
          <w:sz w:val="28"/>
          <w:szCs w:val="28"/>
          <w:lang w:val="en-US"/>
        </w:rPr>
      </w:pPr>
      <w:r>
        <w:rPr>
          <w:rFonts w:ascii="Times New Roman" w:hAnsi="Times New Roman" w:cs="Times New Roman"/>
          <w:sz w:val="28"/>
          <w:szCs w:val="28"/>
          <w:lang w:val="en-US"/>
        </w:rPr>
        <w:t>What e</w:t>
      </w:r>
      <w:r w:rsidR="004E0C5C" w:rsidRPr="004E0C5C">
        <w:rPr>
          <w:rFonts w:ascii="Times New Roman" w:hAnsi="Times New Roman" w:cs="Times New Roman"/>
          <w:sz w:val="28"/>
          <w:szCs w:val="28"/>
          <w:lang w:val="en-US"/>
        </w:rPr>
        <w:t>lectrical safety and precautions</w:t>
      </w:r>
      <w:r w:rsidRPr="00C737F6">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must know </w:t>
      </w:r>
      <w:r w:rsidRPr="00C737F6">
        <w:rPr>
          <w:rFonts w:ascii="Times New Roman" w:hAnsi="Times New Roman" w:cs="Times New Roman"/>
          <w:sz w:val="28"/>
          <w:szCs w:val="28"/>
          <w:lang w:val="en-US"/>
        </w:rPr>
        <w:t>work</w:t>
      </w:r>
      <w:r>
        <w:rPr>
          <w:rFonts w:ascii="Times New Roman" w:hAnsi="Times New Roman" w:cs="Times New Roman"/>
          <w:sz w:val="28"/>
          <w:szCs w:val="28"/>
          <w:lang w:val="en-US"/>
        </w:rPr>
        <w:t>er</w:t>
      </w:r>
      <w:r w:rsidRPr="00C737F6">
        <w:rPr>
          <w:rFonts w:ascii="Times New Roman" w:hAnsi="Times New Roman" w:cs="Times New Roman"/>
          <w:sz w:val="28"/>
          <w:szCs w:val="28"/>
          <w:lang w:val="en-US"/>
        </w:rPr>
        <w:t>s in the electrical department</w:t>
      </w:r>
      <w:r w:rsidR="0035036A" w:rsidRPr="00F45C09">
        <w:rPr>
          <w:rFonts w:ascii="Times New Roman" w:hAnsi="Times New Roman" w:cs="Times New Roman"/>
          <w:sz w:val="28"/>
          <w:szCs w:val="28"/>
          <w:lang w:val="en-US"/>
        </w:rPr>
        <w:t>?</w:t>
      </w:r>
    </w:p>
    <w:p w:rsidR="00DE0216" w:rsidRDefault="00DE0216" w:rsidP="00DE0216">
      <w:pPr>
        <w:rPr>
          <w:rFonts w:ascii="Times New Roman" w:hAnsi="Times New Roman" w:cs="Times New Roman"/>
          <w:sz w:val="28"/>
          <w:szCs w:val="28"/>
          <w:lang w:val="en-US"/>
        </w:rPr>
      </w:pPr>
      <w:r w:rsidRPr="00E656E9">
        <w:rPr>
          <w:rFonts w:ascii="Times New Roman" w:hAnsi="Times New Roman" w:cs="Times New Roman"/>
          <w:sz w:val="28"/>
          <w:szCs w:val="28"/>
          <w:lang w:val="en-US"/>
        </w:rPr>
        <w:t>Explain the Electrical safety and precautions?</w:t>
      </w:r>
    </w:p>
    <w:p w:rsidR="0035036A" w:rsidRPr="00DE0216" w:rsidRDefault="0035036A" w:rsidP="00DE0216">
      <w:pPr>
        <w:pStyle w:val="ad"/>
        <w:rPr>
          <w:rFonts w:ascii="Times New Roman" w:hAnsi="Times New Roman" w:cs="Times New Roman"/>
          <w:b/>
          <w:sz w:val="28"/>
          <w:szCs w:val="28"/>
          <w:lang w:val="en-US"/>
        </w:rPr>
      </w:pPr>
      <w:r w:rsidRPr="00DE0216">
        <w:rPr>
          <w:rFonts w:ascii="Times New Roman" w:hAnsi="Times New Roman" w:cs="Times New Roman"/>
          <w:b/>
          <w:sz w:val="28"/>
          <w:szCs w:val="28"/>
          <w:lang w:val="en-US"/>
        </w:rPr>
        <w:t>Taks for SIW</w:t>
      </w:r>
    </w:p>
    <w:p w:rsidR="0035036A" w:rsidRPr="00DE0216" w:rsidRDefault="0035036A" w:rsidP="00DE0216">
      <w:pPr>
        <w:pStyle w:val="ad"/>
        <w:rPr>
          <w:rFonts w:ascii="Times New Roman" w:eastAsia="Times New Roman" w:hAnsi="Times New Roman" w:cs="Times New Roman"/>
          <w:sz w:val="28"/>
          <w:szCs w:val="28"/>
          <w:lang w:val="en-US"/>
        </w:rPr>
      </w:pPr>
      <w:r w:rsidRPr="00DE0216">
        <w:rPr>
          <w:rFonts w:ascii="Times New Roman" w:eastAsia="Times New Roman" w:hAnsi="Times New Roman" w:cs="Times New Roman"/>
          <w:sz w:val="28"/>
          <w:szCs w:val="28"/>
          <w:lang w:val="en-US"/>
        </w:rPr>
        <w:t>1. Give the main idea of the text.</w:t>
      </w:r>
    </w:p>
    <w:p w:rsidR="0035036A" w:rsidRPr="00DE0216" w:rsidRDefault="0035036A" w:rsidP="00DE0216">
      <w:pPr>
        <w:pStyle w:val="ad"/>
        <w:rPr>
          <w:rFonts w:ascii="Times New Roman" w:eastAsia="Times New Roman" w:hAnsi="Times New Roman" w:cs="Times New Roman"/>
          <w:sz w:val="28"/>
          <w:szCs w:val="28"/>
          <w:lang w:val="en-US"/>
        </w:rPr>
      </w:pPr>
      <w:r w:rsidRPr="00DE0216">
        <w:rPr>
          <w:rFonts w:ascii="Times New Roman" w:eastAsia="Times New Roman" w:hAnsi="Times New Roman" w:cs="Times New Roman"/>
          <w:sz w:val="28"/>
          <w:szCs w:val="28"/>
          <w:lang w:val="en-US"/>
        </w:rPr>
        <w:t>2. Find the information describing this text.</w:t>
      </w:r>
    </w:p>
    <w:p w:rsidR="0035036A" w:rsidRPr="00F45C09" w:rsidRDefault="0035036A" w:rsidP="0035036A">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Recommended literature</w:t>
      </w:r>
    </w:p>
    <w:p w:rsidR="0035036A" w:rsidRPr="00F45C09" w:rsidRDefault="0035036A" w:rsidP="0035036A">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Main literature</w:t>
      </w:r>
      <w:r w:rsidRPr="00F45C09">
        <w:rPr>
          <w:rFonts w:ascii="Times New Roman" w:hAnsi="Times New Roman" w:cs="Times New Roman"/>
          <w:b/>
          <w:sz w:val="28"/>
          <w:szCs w:val="28"/>
          <w:lang w:val="kk-KZ"/>
        </w:rPr>
        <w:t>:</w:t>
      </w:r>
    </w:p>
    <w:p w:rsidR="0035036A" w:rsidRDefault="0035036A" w:rsidP="0035036A">
      <w:pPr>
        <w:pStyle w:val="ad"/>
        <w:rPr>
          <w:rFonts w:ascii="Times New Roman" w:hAnsi="Times New Roman"/>
          <w:sz w:val="28"/>
          <w:szCs w:val="28"/>
          <w:lang w:val="kk-KZ"/>
        </w:rPr>
      </w:pPr>
      <w:r w:rsidRPr="000E5D1F">
        <w:rPr>
          <w:rFonts w:ascii="Times New Roman" w:hAnsi="Times New Roman"/>
          <w:sz w:val="28"/>
          <w:szCs w:val="28"/>
          <w:lang w:val="en-US"/>
        </w:rPr>
        <w:t>1</w:t>
      </w:r>
      <w:r w:rsidRPr="000E5D1F">
        <w:rPr>
          <w:rFonts w:ascii="Times New Roman" w:hAnsi="Times New Roman"/>
          <w:b/>
          <w:sz w:val="28"/>
          <w:szCs w:val="28"/>
          <w:lang w:val="en-US"/>
        </w:rPr>
        <w:t xml:space="preserve">. </w:t>
      </w:r>
      <w:r w:rsidRPr="00886423">
        <w:rPr>
          <w:rFonts w:ascii="Times New Roman" w:hAnsi="Times New Roman"/>
          <w:sz w:val="28"/>
          <w:szCs w:val="28"/>
        </w:rPr>
        <w:t>Английский</w:t>
      </w:r>
      <w:r w:rsidRPr="000E5D1F">
        <w:rPr>
          <w:rFonts w:ascii="Times New Roman" w:hAnsi="Times New Roman"/>
          <w:sz w:val="28"/>
          <w:szCs w:val="28"/>
          <w:lang w:val="en-US"/>
        </w:rPr>
        <w:t xml:space="preserve"> </w:t>
      </w:r>
      <w:r w:rsidRPr="00886423">
        <w:rPr>
          <w:rFonts w:ascii="Times New Roman" w:hAnsi="Times New Roman"/>
          <w:sz w:val="28"/>
          <w:szCs w:val="28"/>
        </w:rPr>
        <w:t>язык</w:t>
      </w:r>
      <w:r w:rsidRPr="000E5D1F">
        <w:rPr>
          <w:rFonts w:ascii="Times New Roman" w:hAnsi="Times New Roman"/>
          <w:sz w:val="28"/>
          <w:szCs w:val="28"/>
          <w:lang w:val="en-US"/>
        </w:rPr>
        <w:t xml:space="preserve"> </w:t>
      </w:r>
      <w:r w:rsidRPr="00886423">
        <w:rPr>
          <w:rFonts w:ascii="Times New Roman" w:hAnsi="Times New Roman"/>
          <w:sz w:val="28"/>
          <w:szCs w:val="28"/>
        </w:rPr>
        <w:t>для</w:t>
      </w:r>
      <w:r w:rsidRPr="000E5D1F">
        <w:rPr>
          <w:rFonts w:ascii="Times New Roman" w:hAnsi="Times New Roman"/>
          <w:sz w:val="28"/>
          <w:szCs w:val="28"/>
          <w:lang w:val="en-US"/>
        </w:rPr>
        <w:t xml:space="preserve"> </w:t>
      </w:r>
      <w:r w:rsidRPr="00886423">
        <w:rPr>
          <w:rFonts w:ascii="Times New Roman" w:hAnsi="Times New Roman"/>
          <w:sz w:val="28"/>
          <w:szCs w:val="28"/>
        </w:rPr>
        <w:t>инженеров</w:t>
      </w:r>
      <w:r w:rsidRPr="000E5D1F">
        <w:rPr>
          <w:rFonts w:ascii="Times New Roman" w:hAnsi="Times New Roman"/>
          <w:b/>
          <w:sz w:val="28"/>
          <w:szCs w:val="28"/>
          <w:lang w:val="en-US"/>
        </w:rPr>
        <w:t xml:space="preserve">: </w:t>
      </w:r>
      <w:r w:rsidRPr="00886423">
        <w:rPr>
          <w:rFonts w:ascii="Times New Roman" w:hAnsi="Times New Roman"/>
          <w:sz w:val="28"/>
          <w:szCs w:val="28"/>
        </w:rPr>
        <w:t>Учеб</w:t>
      </w:r>
      <w:r w:rsidRPr="000E5D1F">
        <w:rPr>
          <w:rFonts w:ascii="Times New Roman" w:hAnsi="Times New Roman"/>
          <w:sz w:val="28"/>
          <w:szCs w:val="28"/>
          <w:lang w:val="en-US"/>
        </w:rPr>
        <w:t xml:space="preserve">./ </w:t>
      </w:r>
      <w:r w:rsidRPr="00886423">
        <w:rPr>
          <w:rFonts w:ascii="Times New Roman" w:hAnsi="Times New Roman"/>
          <w:sz w:val="28"/>
          <w:szCs w:val="28"/>
        </w:rPr>
        <w:t>Т</w:t>
      </w:r>
      <w:r w:rsidRPr="000E5D1F">
        <w:rPr>
          <w:rFonts w:ascii="Times New Roman" w:hAnsi="Times New Roman"/>
          <w:sz w:val="28"/>
          <w:szCs w:val="28"/>
          <w:lang w:val="en-US"/>
        </w:rPr>
        <w:t>.</w:t>
      </w:r>
      <w:r w:rsidRPr="00886423">
        <w:rPr>
          <w:rFonts w:ascii="Times New Roman" w:hAnsi="Times New Roman"/>
          <w:sz w:val="28"/>
          <w:szCs w:val="28"/>
        </w:rPr>
        <w:t>Ю</w:t>
      </w:r>
      <w:r w:rsidRPr="000E5D1F">
        <w:rPr>
          <w:rFonts w:ascii="Times New Roman" w:hAnsi="Times New Roman"/>
          <w:sz w:val="28"/>
          <w:szCs w:val="28"/>
          <w:lang w:val="en-US"/>
        </w:rPr>
        <w:t xml:space="preserve">. </w:t>
      </w:r>
      <w:r w:rsidRPr="00886423">
        <w:rPr>
          <w:rFonts w:ascii="Times New Roman" w:hAnsi="Times New Roman"/>
          <w:sz w:val="28"/>
          <w:szCs w:val="28"/>
        </w:rPr>
        <w:t>Полякова</w:t>
      </w:r>
      <w:r w:rsidRPr="000E5D1F">
        <w:rPr>
          <w:rFonts w:ascii="Times New Roman" w:hAnsi="Times New Roman"/>
          <w:sz w:val="28"/>
          <w:szCs w:val="28"/>
          <w:lang w:val="en-US"/>
        </w:rPr>
        <w:t xml:space="preserve">, </w:t>
      </w:r>
      <w:r w:rsidRPr="00886423">
        <w:rPr>
          <w:rFonts w:ascii="Times New Roman" w:hAnsi="Times New Roman"/>
          <w:sz w:val="28"/>
          <w:szCs w:val="28"/>
        </w:rPr>
        <w:t>Е</w:t>
      </w:r>
      <w:r w:rsidRPr="000E5D1F">
        <w:rPr>
          <w:rFonts w:ascii="Times New Roman" w:hAnsi="Times New Roman"/>
          <w:sz w:val="28"/>
          <w:szCs w:val="28"/>
          <w:lang w:val="en-US"/>
        </w:rPr>
        <w:t>.</w:t>
      </w:r>
      <w:r w:rsidRPr="00886423">
        <w:rPr>
          <w:rFonts w:ascii="Times New Roman" w:hAnsi="Times New Roman"/>
          <w:sz w:val="28"/>
          <w:szCs w:val="28"/>
        </w:rPr>
        <w:t>В</w:t>
      </w:r>
      <w:r w:rsidRPr="000E5D1F">
        <w:rPr>
          <w:rFonts w:ascii="Times New Roman" w:hAnsi="Times New Roman"/>
          <w:sz w:val="28"/>
          <w:szCs w:val="28"/>
          <w:lang w:val="en-US"/>
        </w:rPr>
        <w:t>.</w:t>
      </w:r>
      <w:r w:rsidRPr="00886423">
        <w:rPr>
          <w:rFonts w:ascii="Times New Roman" w:hAnsi="Times New Roman"/>
          <w:sz w:val="28"/>
          <w:szCs w:val="28"/>
        </w:rPr>
        <w:t>Синявская</w:t>
      </w:r>
      <w:r w:rsidRPr="000E5D1F">
        <w:rPr>
          <w:rFonts w:ascii="Times New Roman" w:hAnsi="Times New Roman"/>
          <w:sz w:val="28"/>
          <w:szCs w:val="28"/>
          <w:lang w:val="en-US"/>
        </w:rPr>
        <w:t xml:space="preserve">, </w:t>
      </w:r>
      <w:r w:rsidRPr="00886423">
        <w:rPr>
          <w:rFonts w:ascii="Times New Roman" w:hAnsi="Times New Roman"/>
          <w:sz w:val="28"/>
          <w:szCs w:val="28"/>
        </w:rPr>
        <w:t>О</w:t>
      </w:r>
      <w:r w:rsidRPr="000E5D1F">
        <w:rPr>
          <w:rFonts w:ascii="Times New Roman" w:hAnsi="Times New Roman"/>
          <w:sz w:val="28"/>
          <w:szCs w:val="28"/>
          <w:lang w:val="en-US"/>
        </w:rPr>
        <w:t>.</w:t>
      </w:r>
      <w:r w:rsidRPr="00886423">
        <w:rPr>
          <w:rFonts w:ascii="Times New Roman" w:hAnsi="Times New Roman"/>
          <w:sz w:val="28"/>
          <w:szCs w:val="28"/>
        </w:rPr>
        <w:t>И</w:t>
      </w:r>
      <w:r w:rsidRPr="000E5D1F">
        <w:rPr>
          <w:rFonts w:ascii="Times New Roman" w:hAnsi="Times New Roman"/>
          <w:sz w:val="28"/>
          <w:szCs w:val="28"/>
          <w:lang w:val="en-US"/>
        </w:rPr>
        <w:t xml:space="preserve">. </w:t>
      </w:r>
      <w:r w:rsidRPr="00886423">
        <w:rPr>
          <w:rFonts w:ascii="Times New Roman" w:hAnsi="Times New Roman"/>
          <w:sz w:val="28"/>
          <w:szCs w:val="28"/>
        </w:rPr>
        <w:t>Тынкова</w:t>
      </w:r>
      <w:r w:rsidRPr="000E5D1F">
        <w:rPr>
          <w:rFonts w:ascii="Times New Roman" w:hAnsi="Times New Roman"/>
          <w:sz w:val="28"/>
          <w:szCs w:val="28"/>
          <w:lang w:val="en-US"/>
        </w:rPr>
        <w:t xml:space="preserve">, </w:t>
      </w:r>
      <w:r w:rsidRPr="00886423">
        <w:rPr>
          <w:rFonts w:ascii="Times New Roman" w:hAnsi="Times New Roman"/>
          <w:sz w:val="28"/>
          <w:szCs w:val="28"/>
        </w:rPr>
        <w:t>Э</w:t>
      </w:r>
      <w:r w:rsidRPr="000E5D1F">
        <w:rPr>
          <w:rFonts w:ascii="Times New Roman" w:hAnsi="Times New Roman"/>
          <w:sz w:val="28"/>
          <w:szCs w:val="28"/>
          <w:lang w:val="en-US"/>
        </w:rPr>
        <w:t>.</w:t>
      </w:r>
      <w:r w:rsidRPr="00886423">
        <w:rPr>
          <w:rFonts w:ascii="Times New Roman" w:hAnsi="Times New Roman"/>
          <w:sz w:val="28"/>
          <w:szCs w:val="28"/>
        </w:rPr>
        <w:t>С</w:t>
      </w:r>
      <w:r w:rsidRPr="000E5D1F">
        <w:rPr>
          <w:rFonts w:ascii="Times New Roman" w:hAnsi="Times New Roman"/>
          <w:sz w:val="28"/>
          <w:szCs w:val="28"/>
          <w:lang w:val="en-US"/>
        </w:rPr>
        <w:t>.</w:t>
      </w:r>
      <w:r w:rsidRPr="00886423">
        <w:rPr>
          <w:rFonts w:ascii="Times New Roman" w:hAnsi="Times New Roman"/>
          <w:sz w:val="28"/>
          <w:szCs w:val="28"/>
        </w:rPr>
        <w:t>Улановская</w:t>
      </w:r>
      <w:r w:rsidRPr="000E5D1F">
        <w:rPr>
          <w:rFonts w:ascii="Times New Roman" w:hAnsi="Times New Roman"/>
          <w:sz w:val="28"/>
          <w:szCs w:val="28"/>
          <w:lang w:val="en-US"/>
        </w:rPr>
        <w:t xml:space="preserve">. - 6- </w:t>
      </w:r>
      <w:r w:rsidRPr="00886423">
        <w:rPr>
          <w:rFonts w:ascii="Times New Roman" w:hAnsi="Times New Roman"/>
          <w:sz w:val="28"/>
          <w:szCs w:val="28"/>
        </w:rPr>
        <w:t>е</w:t>
      </w:r>
      <w:r w:rsidRPr="000E5D1F">
        <w:rPr>
          <w:rFonts w:ascii="Times New Roman" w:hAnsi="Times New Roman"/>
          <w:sz w:val="28"/>
          <w:szCs w:val="28"/>
          <w:lang w:val="en-US"/>
        </w:rPr>
        <w:t xml:space="preserve"> </w:t>
      </w:r>
      <w:r w:rsidRPr="00886423">
        <w:rPr>
          <w:rFonts w:ascii="Times New Roman" w:hAnsi="Times New Roman"/>
          <w:sz w:val="28"/>
          <w:szCs w:val="28"/>
        </w:rPr>
        <w:t>изд</w:t>
      </w:r>
      <w:r w:rsidRPr="000E5D1F">
        <w:rPr>
          <w:rFonts w:ascii="Times New Roman" w:hAnsi="Times New Roman"/>
          <w:sz w:val="28"/>
          <w:szCs w:val="28"/>
          <w:lang w:val="en-US"/>
        </w:rPr>
        <w:t xml:space="preserve">., </w:t>
      </w:r>
      <w:r>
        <w:rPr>
          <w:rFonts w:ascii="Times New Roman" w:hAnsi="Times New Roman"/>
          <w:sz w:val="28"/>
          <w:szCs w:val="28"/>
        </w:rPr>
        <w:t>испр</w:t>
      </w:r>
      <w:r w:rsidRPr="000E5D1F">
        <w:rPr>
          <w:rFonts w:ascii="Times New Roman" w:hAnsi="Times New Roman"/>
          <w:sz w:val="28"/>
          <w:szCs w:val="28"/>
          <w:lang w:val="en-US"/>
        </w:rPr>
        <w:t xml:space="preserve">.- </w:t>
      </w:r>
      <w:r>
        <w:rPr>
          <w:rFonts w:ascii="Times New Roman" w:hAnsi="Times New Roman"/>
          <w:sz w:val="28"/>
          <w:szCs w:val="28"/>
        </w:rPr>
        <w:t>М</w:t>
      </w:r>
      <w:r w:rsidRPr="000E5D1F">
        <w:rPr>
          <w:rFonts w:ascii="Times New Roman" w:hAnsi="Times New Roman"/>
          <w:sz w:val="28"/>
          <w:szCs w:val="28"/>
          <w:lang w:val="en-US"/>
        </w:rPr>
        <w:t xml:space="preserve">.: </w:t>
      </w:r>
      <w:r>
        <w:rPr>
          <w:rFonts w:ascii="Times New Roman" w:hAnsi="Times New Roman"/>
          <w:sz w:val="28"/>
          <w:szCs w:val="28"/>
        </w:rPr>
        <w:t>Высшая</w:t>
      </w:r>
      <w:r w:rsidRPr="000E5D1F">
        <w:rPr>
          <w:rFonts w:ascii="Times New Roman" w:hAnsi="Times New Roman"/>
          <w:sz w:val="28"/>
          <w:szCs w:val="28"/>
          <w:lang w:val="en-US"/>
        </w:rPr>
        <w:t xml:space="preserve"> </w:t>
      </w:r>
      <w:r>
        <w:rPr>
          <w:rFonts w:ascii="Times New Roman" w:hAnsi="Times New Roman"/>
          <w:sz w:val="28"/>
          <w:szCs w:val="28"/>
        </w:rPr>
        <w:t>школа</w:t>
      </w:r>
      <w:r w:rsidRPr="000E5D1F">
        <w:rPr>
          <w:rFonts w:ascii="Times New Roman" w:hAnsi="Times New Roman"/>
          <w:sz w:val="28"/>
          <w:szCs w:val="28"/>
          <w:lang w:val="en-US"/>
        </w:rPr>
        <w:t>, 2009.-</w:t>
      </w:r>
    </w:p>
    <w:p w:rsidR="0035036A" w:rsidRPr="00886423" w:rsidRDefault="0035036A" w:rsidP="0035036A">
      <w:pPr>
        <w:pStyle w:val="ad"/>
        <w:rPr>
          <w:rFonts w:ascii="Times New Roman" w:hAnsi="Times New Roman"/>
          <w:sz w:val="28"/>
          <w:szCs w:val="28"/>
        </w:rPr>
      </w:pPr>
      <w:r w:rsidRPr="007154A5">
        <w:rPr>
          <w:rFonts w:ascii="Times New Roman" w:hAnsi="Times New Roman"/>
          <w:sz w:val="28"/>
          <w:szCs w:val="28"/>
          <w:lang w:val="kk-KZ"/>
        </w:rPr>
        <w:lastRenderedPageBreak/>
        <w:t>2. To score high level in reading Учебное пособие</w:t>
      </w:r>
      <w:r w:rsidRPr="007154A5">
        <w:rPr>
          <w:rFonts w:ascii="Times New Roman" w:hAnsi="Times New Roman"/>
          <w:i/>
          <w:sz w:val="28"/>
          <w:szCs w:val="28"/>
          <w:lang w:val="kk-KZ"/>
        </w:rPr>
        <w:t xml:space="preserve"> /</w:t>
      </w:r>
      <w:r w:rsidRPr="007154A5">
        <w:rPr>
          <w:rFonts w:ascii="Times New Roman" w:hAnsi="Times New Roman"/>
          <w:sz w:val="28"/>
          <w:szCs w:val="28"/>
          <w:lang w:val="kk-KZ"/>
        </w:rPr>
        <w:t xml:space="preserve">Иванова М.А., Кузнецова Е.В., Лебедева И.С., Михеев А.И.. </w:t>
      </w:r>
      <w:r w:rsidRPr="00886423">
        <w:rPr>
          <w:rFonts w:ascii="Times New Roman" w:hAnsi="Times New Roman"/>
          <w:sz w:val="28"/>
          <w:szCs w:val="28"/>
        </w:rPr>
        <w:t>СПб изд. “Инфо-да”, 2009.</w:t>
      </w:r>
    </w:p>
    <w:p w:rsidR="0035036A" w:rsidRPr="00C830DE" w:rsidRDefault="0035036A" w:rsidP="0035036A">
      <w:pPr>
        <w:pStyle w:val="ad"/>
        <w:rPr>
          <w:rFonts w:ascii="Times New Roman" w:hAnsi="Times New Roman"/>
          <w:sz w:val="28"/>
          <w:szCs w:val="28"/>
          <w:lang w:val="kk-KZ"/>
        </w:rPr>
      </w:pPr>
      <w:r w:rsidRPr="00C54679">
        <w:rPr>
          <w:rFonts w:ascii="Times New Roman" w:hAnsi="Times New Roman"/>
          <w:sz w:val="28"/>
          <w:szCs w:val="28"/>
        </w:rPr>
        <w:t>3</w:t>
      </w:r>
      <w:r w:rsidRPr="00886423">
        <w:rPr>
          <w:rFonts w:ascii="Times New Roman" w:hAnsi="Times New Roman"/>
          <w:sz w:val="28"/>
          <w:szCs w:val="28"/>
        </w:rPr>
        <w:t>. Английский для инженеров / И.П. Агабекян, П. И. Коваленко. – изд.4-е. – Ростов н/Д: Феникс, 200</w:t>
      </w:r>
      <w:r>
        <w:rPr>
          <w:rFonts w:ascii="Times New Roman" w:hAnsi="Times New Roman"/>
          <w:sz w:val="28"/>
          <w:szCs w:val="28"/>
        </w:rPr>
        <w:t>6. – 319.</w:t>
      </w:r>
    </w:p>
    <w:p w:rsidR="0035036A" w:rsidRPr="00C830DE" w:rsidRDefault="0035036A" w:rsidP="0035036A">
      <w:pPr>
        <w:pStyle w:val="ad"/>
        <w:rPr>
          <w:rFonts w:ascii="Times New Roman" w:hAnsi="Times New Roman"/>
          <w:sz w:val="28"/>
          <w:szCs w:val="28"/>
          <w:lang w:val="kk-KZ"/>
        </w:rPr>
      </w:pPr>
      <w:r>
        <w:rPr>
          <w:rFonts w:ascii="Times New Roman" w:hAnsi="Times New Roman"/>
          <w:sz w:val="28"/>
          <w:szCs w:val="28"/>
          <w:lang w:val="en-US"/>
        </w:rPr>
        <w:t>4</w:t>
      </w:r>
      <w:r w:rsidRPr="00886423">
        <w:rPr>
          <w:rFonts w:ascii="Times New Roman" w:hAnsi="Times New Roman"/>
          <w:sz w:val="28"/>
          <w:szCs w:val="28"/>
          <w:lang w:val="en-US"/>
        </w:rPr>
        <w:t>. Cambridge English for Scientists / Tamzen Armer, Bathany Cagnol. Cambridge</w:t>
      </w:r>
      <w:r w:rsidRPr="000E5D1F">
        <w:rPr>
          <w:rFonts w:ascii="Times New Roman" w:hAnsi="Times New Roman"/>
          <w:sz w:val="28"/>
          <w:szCs w:val="28"/>
          <w:lang w:val="en-US"/>
        </w:rPr>
        <w:t xml:space="preserve"> </w:t>
      </w:r>
      <w:r w:rsidRPr="00886423">
        <w:rPr>
          <w:rFonts w:ascii="Times New Roman" w:hAnsi="Times New Roman"/>
          <w:sz w:val="28"/>
          <w:szCs w:val="28"/>
          <w:lang w:val="en-US"/>
        </w:rPr>
        <w:t>University</w:t>
      </w:r>
      <w:r w:rsidRPr="000E5D1F">
        <w:rPr>
          <w:rFonts w:ascii="Times New Roman" w:hAnsi="Times New Roman"/>
          <w:sz w:val="28"/>
          <w:szCs w:val="28"/>
          <w:lang w:val="en-US"/>
        </w:rPr>
        <w:t xml:space="preserve"> </w:t>
      </w:r>
      <w:r w:rsidRPr="00886423">
        <w:rPr>
          <w:rFonts w:ascii="Times New Roman" w:hAnsi="Times New Roman"/>
          <w:sz w:val="28"/>
          <w:szCs w:val="28"/>
          <w:lang w:val="en-US"/>
        </w:rPr>
        <w:t>Press</w:t>
      </w:r>
      <w:r w:rsidRPr="000E5D1F">
        <w:rPr>
          <w:rFonts w:ascii="Times New Roman" w:hAnsi="Times New Roman"/>
          <w:sz w:val="28"/>
          <w:szCs w:val="28"/>
          <w:lang w:val="en-US"/>
        </w:rPr>
        <w:t xml:space="preserve"> – 2011.</w:t>
      </w:r>
    </w:p>
    <w:p w:rsidR="0035036A" w:rsidRPr="00886423" w:rsidRDefault="0035036A" w:rsidP="0035036A">
      <w:pPr>
        <w:pStyle w:val="ad"/>
        <w:rPr>
          <w:rFonts w:ascii="Times New Roman" w:hAnsi="Times New Roman"/>
          <w:b/>
          <w:sz w:val="28"/>
          <w:szCs w:val="28"/>
          <w:lang w:val="kk-KZ"/>
        </w:rPr>
      </w:pPr>
    </w:p>
    <w:p w:rsidR="0035036A" w:rsidRPr="00F45C09" w:rsidRDefault="0035036A" w:rsidP="0035036A">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Additional literature</w:t>
      </w:r>
    </w:p>
    <w:p w:rsidR="0035036A" w:rsidRPr="00F45C09" w:rsidRDefault="0035036A" w:rsidP="0035036A">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1. R.Murphy “English Grammar in Use” a self-study reference and practice book for elementary students of English, and audio CDs (2)  third edition; Oxford University Press. 2011</w:t>
      </w:r>
    </w:p>
    <w:p w:rsidR="0035036A" w:rsidRPr="00FC5987" w:rsidRDefault="0035036A" w:rsidP="0035036A">
      <w:pPr>
        <w:pStyle w:val="ad"/>
        <w:rPr>
          <w:rFonts w:ascii="Times New Roman" w:hAnsi="Times New Roman"/>
          <w:sz w:val="28"/>
          <w:szCs w:val="28"/>
        </w:rPr>
      </w:pPr>
      <w:r>
        <w:rPr>
          <w:rFonts w:ascii="Times New Roman" w:hAnsi="Times New Roman"/>
          <w:sz w:val="28"/>
          <w:szCs w:val="28"/>
          <w:lang w:val="en-US"/>
        </w:rPr>
        <w:t>2.</w:t>
      </w:r>
      <w:r w:rsidRPr="00886423">
        <w:rPr>
          <w:rFonts w:ascii="Times New Roman" w:hAnsi="Times New Roman"/>
          <w:sz w:val="28"/>
          <w:szCs w:val="28"/>
          <w:lang w:val="en-US"/>
        </w:rPr>
        <w:t xml:space="preserve"> R. Murphy “English Grammar in Use” a self-study reference and practice book for intermediate students of English, and audio CDs (2) third edition); Oxford University Press. </w:t>
      </w:r>
      <w:r w:rsidRPr="00FC5987">
        <w:rPr>
          <w:rFonts w:ascii="Times New Roman" w:hAnsi="Times New Roman"/>
          <w:sz w:val="28"/>
          <w:szCs w:val="28"/>
        </w:rPr>
        <w:t>2011</w:t>
      </w:r>
    </w:p>
    <w:p w:rsidR="0035036A" w:rsidRPr="00886423" w:rsidRDefault="0035036A" w:rsidP="0035036A">
      <w:pPr>
        <w:pStyle w:val="ad"/>
        <w:rPr>
          <w:rFonts w:ascii="Times New Roman" w:hAnsi="Times New Roman"/>
          <w:sz w:val="28"/>
          <w:szCs w:val="28"/>
        </w:rPr>
      </w:pPr>
      <w:r w:rsidRPr="00C54679">
        <w:rPr>
          <w:rFonts w:ascii="Times New Roman" w:hAnsi="Times New Roman"/>
          <w:sz w:val="28"/>
          <w:szCs w:val="28"/>
        </w:rPr>
        <w:t>3</w:t>
      </w:r>
      <w:r w:rsidRPr="00C830DE">
        <w:rPr>
          <w:rFonts w:ascii="Times New Roman" w:hAnsi="Times New Roman"/>
          <w:sz w:val="28"/>
          <w:szCs w:val="28"/>
        </w:rPr>
        <w:t>.</w:t>
      </w:r>
      <w:r w:rsidRPr="00886423">
        <w:rPr>
          <w:rFonts w:ascii="Times New Roman" w:hAnsi="Times New Roman"/>
          <w:sz w:val="28"/>
          <w:szCs w:val="28"/>
        </w:rPr>
        <w:t>Орловская И.В.,Самсонова Л.С.,Скубриева А.И.Учебник английского языка для студентов технических университетов и вузов Москва 2006.</w:t>
      </w:r>
    </w:p>
    <w:p w:rsidR="0035036A" w:rsidRPr="00886423" w:rsidRDefault="0035036A" w:rsidP="0035036A">
      <w:pPr>
        <w:pStyle w:val="ad"/>
        <w:rPr>
          <w:rFonts w:ascii="Times New Roman" w:hAnsi="Times New Roman"/>
          <w:sz w:val="28"/>
          <w:szCs w:val="28"/>
          <w:lang w:val="en-US"/>
        </w:rPr>
      </w:pPr>
      <w:r>
        <w:rPr>
          <w:rFonts w:ascii="Times New Roman" w:hAnsi="Times New Roman"/>
          <w:sz w:val="28"/>
          <w:szCs w:val="28"/>
          <w:lang w:val="en-US"/>
        </w:rPr>
        <w:t>4.</w:t>
      </w:r>
      <w:r w:rsidRPr="00886423">
        <w:rPr>
          <w:rFonts w:ascii="Times New Roman" w:hAnsi="Times New Roman"/>
          <w:sz w:val="28"/>
          <w:szCs w:val="28"/>
          <w:lang w:val="en-US"/>
        </w:rPr>
        <w:t xml:space="preserve"> Kate Pickering&amp; Jackie McAvoy Global English, Pre-Intermediate coursebook Macmillan 2010</w:t>
      </w:r>
    </w:p>
    <w:p w:rsidR="0035036A" w:rsidRPr="00886423" w:rsidRDefault="0035036A" w:rsidP="0035036A">
      <w:pPr>
        <w:pStyle w:val="ad"/>
        <w:rPr>
          <w:rFonts w:ascii="Times New Roman" w:hAnsi="Times New Roman"/>
          <w:sz w:val="28"/>
          <w:szCs w:val="28"/>
          <w:lang w:val="en-US"/>
        </w:rPr>
      </w:pPr>
      <w:r>
        <w:rPr>
          <w:rFonts w:ascii="Times New Roman" w:hAnsi="Times New Roman"/>
          <w:sz w:val="28"/>
          <w:szCs w:val="28"/>
          <w:lang w:val="en-US"/>
        </w:rPr>
        <w:t>5.</w:t>
      </w:r>
      <w:r w:rsidRPr="00886423">
        <w:rPr>
          <w:rFonts w:ascii="Times New Roman" w:hAnsi="Times New Roman"/>
          <w:sz w:val="28"/>
          <w:szCs w:val="28"/>
          <w:lang w:val="en-US"/>
        </w:rPr>
        <w:t xml:space="preserve"> Richard Acklam &amp; AramintaCrace Total English, Pre-Intermediate Longman 2007</w:t>
      </w:r>
    </w:p>
    <w:p w:rsidR="0035036A" w:rsidRPr="00886423" w:rsidRDefault="0035036A" w:rsidP="0035036A">
      <w:pPr>
        <w:pStyle w:val="ad"/>
        <w:rPr>
          <w:rFonts w:ascii="Times New Roman" w:hAnsi="Times New Roman"/>
          <w:sz w:val="28"/>
          <w:szCs w:val="28"/>
          <w:lang w:val="en-US"/>
        </w:rPr>
      </w:pPr>
      <w:r>
        <w:rPr>
          <w:rFonts w:ascii="Times New Roman" w:hAnsi="Times New Roman"/>
          <w:sz w:val="28"/>
          <w:szCs w:val="28"/>
          <w:lang w:val="en-US"/>
        </w:rPr>
        <w:t>6.</w:t>
      </w:r>
      <w:r w:rsidRPr="00886423">
        <w:rPr>
          <w:rFonts w:ascii="Times New Roman" w:hAnsi="Times New Roman"/>
          <w:sz w:val="28"/>
          <w:szCs w:val="28"/>
          <w:lang w:val="en-US"/>
        </w:rPr>
        <w:t xml:space="preserve"> Sue Kay &amp; Vaughan Jones. Inside Out, Pre-Intermediate Macmillan 2007</w:t>
      </w:r>
    </w:p>
    <w:p w:rsidR="0035036A" w:rsidRPr="00886423" w:rsidRDefault="0035036A" w:rsidP="0035036A">
      <w:pPr>
        <w:pStyle w:val="ad"/>
        <w:rPr>
          <w:rFonts w:ascii="Times New Roman" w:hAnsi="Times New Roman"/>
          <w:sz w:val="28"/>
          <w:szCs w:val="28"/>
          <w:lang w:val="en-US"/>
        </w:rPr>
      </w:pPr>
      <w:r w:rsidRPr="00886423">
        <w:rPr>
          <w:rFonts w:ascii="Times New Roman" w:hAnsi="Times New Roman"/>
          <w:sz w:val="28"/>
          <w:szCs w:val="28"/>
          <w:lang w:val="en-US"/>
        </w:rPr>
        <w:t>English for Electrical Engineering Course book and audio CDs (2) Cambridge University Press 2011</w:t>
      </w:r>
    </w:p>
    <w:p w:rsidR="0035036A" w:rsidRPr="00886423" w:rsidRDefault="0035036A" w:rsidP="0035036A">
      <w:pPr>
        <w:pStyle w:val="ad"/>
        <w:rPr>
          <w:rFonts w:ascii="Times New Roman" w:hAnsi="Times New Roman"/>
          <w:sz w:val="28"/>
          <w:szCs w:val="28"/>
          <w:lang w:val="en-US"/>
        </w:rPr>
      </w:pPr>
      <w:r>
        <w:rPr>
          <w:rFonts w:ascii="Times New Roman" w:hAnsi="Times New Roman"/>
          <w:sz w:val="28"/>
          <w:szCs w:val="28"/>
          <w:lang w:val="en-US"/>
        </w:rPr>
        <w:t>7.</w:t>
      </w:r>
      <w:r w:rsidRPr="00886423">
        <w:rPr>
          <w:rFonts w:ascii="Times New Roman" w:hAnsi="Times New Roman"/>
          <w:sz w:val="28"/>
          <w:szCs w:val="28"/>
          <w:lang w:val="en-US"/>
        </w:rPr>
        <w:t xml:space="preserve"> English for ICT Studies Course book and audio CDs (2) Cambridge University Press 2011</w:t>
      </w:r>
    </w:p>
    <w:p w:rsidR="0035036A" w:rsidRPr="000E5D1F" w:rsidRDefault="0035036A" w:rsidP="0035036A">
      <w:pPr>
        <w:pStyle w:val="ad"/>
        <w:rPr>
          <w:rFonts w:ascii="Times New Roman" w:hAnsi="Times New Roman"/>
          <w:sz w:val="28"/>
          <w:szCs w:val="28"/>
          <w:lang w:val="en-US"/>
        </w:rPr>
      </w:pPr>
      <w:r>
        <w:rPr>
          <w:rFonts w:ascii="Times New Roman" w:hAnsi="Times New Roman"/>
          <w:sz w:val="28"/>
          <w:szCs w:val="28"/>
          <w:lang w:val="en-US"/>
        </w:rPr>
        <w:t>8.</w:t>
      </w:r>
      <w:r w:rsidRPr="00886423">
        <w:rPr>
          <w:rFonts w:ascii="Times New Roman" w:hAnsi="Times New Roman"/>
          <w:sz w:val="28"/>
          <w:szCs w:val="28"/>
          <w:lang w:val="en-US"/>
        </w:rPr>
        <w:t xml:space="preserve"> A Guide to the Exams.Cambridge Preliminary English Test (Pet), Cambridge First Certificate in English (FCE), Cambridge certificate in advanced English (CAE), Cambridge Certificate in Proficiency in English (CPE). Cambridge</w:t>
      </w:r>
      <w:r w:rsidRPr="000E5D1F">
        <w:rPr>
          <w:rFonts w:ascii="Times New Roman" w:hAnsi="Times New Roman"/>
          <w:sz w:val="28"/>
          <w:szCs w:val="28"/>
          <w:lang w:val="en-US"/>
        </w:rPr>
        <w:t xml:space="preserve"> </w:t>
      </w:r>
      <w:r w:rsidRPr="00886423">
        <w:rPr>
          <w:rFonts w:ascii="Times New Roman" w:hAnsi="Times New Roman"/>
          <w:sz w:val="28"/>
          <w:szCs w:val="28"/>
          <w:lang w:val="en-US"/>
        </w:rPr>
        <w:t>University</w:t>
      </w:r>
      <w:r w:rsidRPr="000E5D1F">
        <w:rPr>
          <w:rFonts w:ascii="Times New Roman" w:hAnsi="Times New Roman"/>
          <w:sz w:val="28"/>
          <w:szCs w:val="28"/>
          <w:lang w:val="en-US"/>
        </w:rPr>
        <w:t xml:space="preserve"> </w:t>
      </w:r>
      <w:r w:rsidRPr="00886423">
        <w:rPr>
          <w:rFonts w:ascii="Times New Roman" w:hAnsi="Times New Roman"/>
          <w:sz w:val="28"/>
          <w:szCs w:val="28"/>
          <w:lang w:val="en-US"/>
        </w:rPr>
        <w:t>Press</w:t>
      </w:r>
      <w:r w:rsidRPr="000E5D1F">
        <w:rPr>
          <w:rFonts w:ascii="Times New Roman" w:hAnsi="Times New Roman"/>
          <w:sz w:val="28"/>
          <w:szCs w:val="28"/>
          <w:lang w:val="en-US"/>
        </w:rPr>
        <w:t xml:space="preserve"> 2001.</w:t>
      </w:r>
    </w:p>
    <w:p w:rsidR="0035036A" w:rsidRPr="000E5D1F" w:rsidRDefault="0035036A" w:rsidP="0035036A">
      <w:pPr>
        <w:pStyle w:val="ad"/>
        <w:rPr>
          <w:rFonts w:ascii="Times New Roman" w:hAnsi="Times New Roman"/>
          <w:sz w:val="28"/>
          <w:szCs w:val="28"/>
          <w:lang w:val="en-US"/>
        </w:rPr>
      </w:pPr>
    </w:p>
    <w:p w:rsidR="00C737F6" w:rsidRDefault="00C737F6" w:rsidP="001E56AD">
      <w:pPr>
        <w:rPr>
          <w:rFonts w:ascii="Times New Roman" w:hAnsi="Times New Roman" w:cs="Times New Roman"/>
          <w:sz w:val="28"/>
          <w:szCs w:val="28"/>
          <w:lang w:val="en-US"/>
        </w:rPr>
      </w:pPr>
    </w:p>
    <w:p w:rsidR="00C737F6" w:rsidRDefault="00C737F6" w:rsidP="001E56AD">
      <w:pPr>
        <w:rPr>
          <w:rFonts w:ascii="Times New Roman" w:hAnsi="Times New Roman" w:cs="Times New Roman"/>
          <w:b/>
          <w:sz w:val="28"/>
          <w:szCs w:val="28"/>
          <w:lang w:val="en-US"/>
        </w:rPr>
      </w:pPr>
      <w:r>
        <w:rPr>
          <w:rFonts w:ascii="Times New Roman" w:hAnsi="Times New Roman" w:cs="Times New Roman"/>
          <w:b/>
          <w:sz w:val="28"/>
          <w:szCs w:val="28"/>
          <w:lang w:val="en-US"/>
        </w:rPr>
        <w:t>Review</w:t>
      </w:r>
    </w:p>
    <w:p w:rsidR="0007047C" w:rsidRPr="00E656E9" w:rsidRDefault="0007047C" w:rsidP="001E56AD">
      <w:pPr>
        <w:rPr>
          <w:rFonts w:ascii="Times New Roman" w:hAnsi="Times New Roman" w:cs="Times New Roman"/>
          <w:b/>
          <w:sz w:val="28"/>
          <w:szCs w:val="28"/>
          <w:lang w:val="en-US"/>
        </w:rPr>
      </w:pPr>
      <w:r w:rsidRPr="00E656E9">
        <w:rPr>
          <w:rFonts w:ascii="Times New Roman" w:hAnsi="Times New Roman" w:cs="Times New Roman"/>
          <w:b/>
          <w:sz w:val="28"/>
          <w:szCs w:val="28"/>
          <w:lang w:val="en-US"/>
        </w:rPr>
        <w:t>Questions</w:t>
      </w:r>
      <w:bookmarkEnd w:id="1"/>
    </w:p>
    <w:p w:rsidR="0007047C" w:rsidRPr="00E50BDB" w:rsidRDefault="0007047C" w:rsidP="001E56AD">
      <w:pPr>
        <w:rPr>
          <w:rFonts w:ascii="Times New Roman" w:hAnsi="Times New Roman" w:cs="Times New Roman"/>
          <w:b/>
          <w:sz w:val="28"/>
          <w:szCs w:val="28"/>
          <w:lang w:val="en-US"/>
        </w:rPr>
      </w:pPr>
      <w:r w:rsidRPr="00E50BDB">
        <w:rPr>
          <w:rFonts w:ascii="Times New Roman" w:hAnsi="Times New Roman" w:cs="Times New Roman"/>
          <w:b/>
          <w:sz w:val="28"/>
          <w:szCs w:val="28"/>
          <w:lang w:val="en-US"/>
        </w:rPr>
        <w:t>Part-A</w:t>
      </w:r>
    </w:p>
    <w:p w:rsidR="0007047C" w:rsidRPr="00E50BDB" w:rsidRDefault="0007047C" w:rsidP="001E56AD">
      <w:pPr>
        <w:rPr>
          <w:rFonts w:ascii="Times New Roman" w:hAnsi="Times New Roman" w:cs="Times New Roman"/>
          <w:b/>
          <w:sz w:val="28"/>
          <w:szCs w:val="28"/>
          <w:lang w:val="en-US"/>
        </w:rPr>
      </w:pPr>
      <w:bookmarkStart w:id="2" w:name="bookmark1"/>
      <w:r w:rsidRPr="00E50BDB">
        <w:rPr>
          <w:rFonts w:ascii="Times New Roman" w:hAnsi="Times New Roman" w:cs="Times New Roman"/>
          <w:b/>
          <w:sz w:val="28"/>
          <w:szCs w:val="28"/>
          <w:lang w:val="en-US"/>
        </w:rPr>
        <w:t>Choose the Correct Answer</w:t>
      </w:r>
      <w:bookmarkEnd w:id="2"/>
    </w:p>
    <w:p w:rsidR="0007047C" w:rsidRPr="00E656E9" w:rsidRDefault="00E50BDB" w:rsidP="001E56AD">
      <w:pPr>
        <w:rPr>
          <w:rFonts w:ascii="Times New Roman" w:hAnsi="Times New Roman" w:cs="Times New Roman"/>
          <w:sz w:val="28"/>
          <w:szCs w:val="28"/>
          <w:lang w:val="en-US"/>
        </w:rPr>
      </w:pPr>
      <w:r>
        <w:rPr>
          <w:rFonts w:ascii="Times New Roman" w:hAnsi="Times New Roman" w:cs="Times New Roman"/>
          <w:sz w:val="28"/>
          <w:szCs w:val="28"/>
          <w:lang w:val="en-US"/>
        </w:rPr>
        <w:t>1.</w:t>
      </w:r>
      <w:r w:rsidRPr="00E656E9">
        <w:rPr>
          <w:rFonts w:ascii="Times New Roman" w:hAnsi="Times New Roman" w:cs="Times New Roman"/>
          <w:sz w:val="28"/>
          <w:szCs w:val="28"/>
          <w:lang w:val="en-US"/>
        </w:rPr>
        <w:t xml:space="preserve"> The</w:t>
      </w:r>
      <w:r w:rsidR="0007047C" w:rsidRPr="00E656E9">
        <w:rPr>
          <w:rFonts w:ascii="Times New Roman" w:hAnsi="Times New Roman" w:cs="Times New Roman"/>
          <w:sz w:val="28"/>
          <w:szCs w:val="28"/>
          <w:lang w:val="en-US"/>
        </w:rPr>
        <w:t xml:space="preserve"> smallest particle of an element is known as,</w:t>
      </w:r>
    </w:p>
    <w:p w:rsidR="0007047C" w:rsidRPr="00E656E9" w:rsidRDefault="00E50BDB" w:rsidP="001E56AD">
      <w:pPr>
        <w:rPr>
          <w:rFonts w:ascii="Times New Roman" w:hAnsi="Times New Roman" w:cs="Times New Roman"/>
          <w:sz w:val="28"/>
          <w:szCs w:val="28"/>
          <w:lang w:val="en-US"/>
        </w:rPr>
      </w:pPr>
      <w:r>
        <w:rPr>
          <w:rFonts w:ascii="Times New Roman" w:hAnsi="Times New Roman" w:cs="Times New Roman"/>
          <w:sz w:val="28"/>
          <w:szCs w:val="28"/>
          <w:lang w:val="en-US"/>
        </w:rPr>
        <w:t>a) a</w:t>
      </w:r>
      <w:r w:rsidR="0007047C" w:rsidRPr="00E656E9">
        <w:rPr>
          <w:rFonts w:ascii="Times New Roman" w:hAnsi="Times New Roman" w:cs="Times New Roman"/>
          <w:sz w:val="28"/>
          <w:szCs w:val="28"/>
          <w:lang w:val="en-US"/>
        </w:rPr>
        <w:t>tom</w:t>
      </w:r>
      <w:r w:rsidR="0007047C" w:rsidRPr="00E656E9">
        <w:rPr>
          <w:rFonts w:ascii="Times New Roman" w:hAnsi="Times New Roman" w:cs="Times New Roman"/>
          <w:sz w:val="28"/>
          <w:szCs w:val="28"/>
          <w:lang w:val="en-US"/>
        </w:rPr>
        <w:tab/>
        <w:t>b) molecule</w:t>
      </w:r>
      <w:r w:rsidR="0007047C" w:rsidRPr="00E656E9">
        <w:rPr>
          <w:rFonts w:ascii="Times New Roman" w:hAnsi="Times New Roman" w:cs="Times New Roman"/>
          <w:sz w:val="28"/>
          <w:szCs w:val="28"/>
          <w:lang w:val="en-US"/>
        </w:rPr>
        <w:tab/>
        <w:t>c</w:t>
      </w:r>
      <w:r w:rsidRPr="00E656E9">
        <w:rPr>
          <w:rFonts w:ascii="Times New Roman" w:hAnsi="Times New Roman" w:cs="Times New Roman"/>
          <w:sz w:val="28"/>
          <w:szCs w:val="28"/>
          <w:lang w:val="en-US"/>
        </w:rPr>
        <w:t>) Nucleous</w:t>
      </w:r>
      <w:r w:rsidR="0007047C" w:rsidRPr="00E656E9">
        <w:rPr>
          <w:rFonts w:ascii="Times New Roman" w:hAnsi="Times New Roman" w:cs="Times New Roman"/>
          <w:sz w:val="28"/>
          <w:szCs w:val="28"/>
          <w:lang w:val="en-US"/>
        </w:rPr>
        <w:tab/>
      </w:r>
      <w:r>
        <w:rPr>
          <w:rFonts w:ascii="Times New Roman" w:hAnsi="Times New Roman" w:cs="Times New Roman"/>
          <w:sz w:val="28"/>
          <w:szCs w:val="28"/>
          <w:lang w:val="en-US"/>
        </w:rPr>
        <w:t xml:space="preserve">    </w:t>
      </w:r>
      <w:r w:rsidR="0007047C" w:rsidRPr="00E656E9">
        <w:rPr>
          <w:rFonts w:ascii="Times New Roman" w:hAnsi="Times New Roman" w:cs="Times New Roman"/>
          <w:sz w:val="28"/>
          <w:szCs w:val="28"/>
          <w:lang w:val="en-US"/>
        </w:rPr>
        <w:t>d) Electron.</w:t>
      </w:r>
    </w:p>
    <w:p w:rsidR="0007047C" w:rsidRPr="00E656E9" w:rsidRDefault="00E50BDB" w:rsidP="001E56AD">
      <w:pPr>
        <w:rPr>
          <w:rFonts w:ascii="Times New Roman" w:hAnsi="Times New Roman" w:cs="Times New Roman"/>
          <w:sz w:val="28"/>
          <w:szCs w:val="28"/>
          <w:lang w:val="en-US"/>
        </w:rPr>
      </w:pPr>
      <w:r>
        <w:rPr>
          <w:rFonts w:ascii="Times New Roman" w:hAnsi="Times New Roman" w:cs="Times New Roman"/>
          <w:sz w:val="28"/>
          <w:szCs w:val="28"/>
          <w:lang w:val="en-US"/>
        </w:rPr>
        <w:t>2. The Atom is composed of…..</w:t>
      </w:r>
    </w:p>
    <w:p w:rsidR="0007047C" w:rsidRPr="00E656E9" w:rsidRDefault="0007047C" w:rsidP="001E56AD">
      <w:pPr>
        <w:rPr>
          <w:rFonts w:ascii="Times New Roman" w:hAnsi="Times New Roman" w:cs="Times New Roman"/>
          <w:sz w:val="28"/>
          <w:szCs w:val="28"/>
          <w:lang w:val="en-US"/>
        </w:rPr>
      </w:pPr>
      <w:r w:rsidRPr="00E656E9">
        <w:rPr>
          <w:rFonts w:ascii="Times New Roman" w:hAnsi="Times New Roman" w:cs="Times New Roman"/>
          <w:sz w:val="28"/>
          <w:szCs w:val="28"/>
          <w:lang w:val="en-US"/>
        </w:rPr>
        <w:t xml:space="preserve">a) Electrons only </w:t>
      </w:r>
      <w:r w:rsidR="00E50BDB">
        <w:rPr>
          <w:rFonts w:ascii="Times New Roman" w:hAnsi="Times New Roman" w:cs="Times New Roman"/>
          <w:sz w:val="28"/>
          <w:szCs w:val="28"/>
          <w:lang w:val="en-US"/>
        </w:rPr>
        <w:t xml:space="preserve">  </w:t>
      </w:r>
      <w:r w:rsidRPr="00E656E9">
        <w:rPr>
          <w:rFonts w:ascii="Times New Roman" w:hAnsi="Times New Roman" w:cs="Times New Roman"/>
          <w:sz w:val="28"/>
          <w:szCs w:val="28"/>
          <w:lang w:val="en-US"/>
        </w:rPr>
        <w:t xml:space="preserve">b) Protons only </w:t>
      </w:r>
      <w:r w:rsidR="00E50BDB">
        <w:rPr>
          <w:rFonts w:ascii="Times New Roman" w:hAnsi="Times New Roman" w:cs="Times New Roman"/>
          <w:sz w:val="28"/>
          <w:szCs w:val="28"/>
          <w:lang w:val="en-US"/>
        </w:rPr>
        <w:t xml:space="preserve"> </w:t>
      </w:r>
      <w:r w:rsidRPr="00E656E9">
        <w:rPr>
          <w:rFonts w:ascii="Times New Roman" w:hAnsi="Times New Roman" w:cs="Times New Roman"/>
          <w:sz w:val="28"/>
          <w:szCs w:val="28"/>
          <w:lang w:val="en-US"/>
        </w:rPr>
        <w:t xml:space="preserve">c) Neutrons only </w:t>
      </w:r>
      <w:r w:rsidR="00E50BDB">
        <w:rPr>
          <w:rFonts w:ascii="Times New Roman" w:hAnsi="Times New Roman" w:cs="Times New Roman"/>
          <w:sz w:val="28"/>
          <w:szCs w:val="28"/>
          <w:lang w:val="en-US"/>
        </w:rPr>
        <w:t xml:space="preserve"> </w:t>
      </w:r>
      <w:r w:rsidRPr="00E656E9">
        <w:rPr>
          <w:rFonts w:ascii="Times New Roman" w:hAnsi="Times New Roman" w:cs="Times New Roman"/>
          <w:sz w:val="28"/>
          <w:szCs w:val="28"/>
          <w:lang w:val="en-US"/>
        </w:rPr>
        <w:t>d) Electrons, proton, Neutrons</w:t>
      </w:r>
    </w:p>
    <w:p w:rsidR="0007047C" w:rsidRPr="00E656E9" w:rsidRDefault="00E50BDB" w:rsidP="001E56AD">
      <w:pPr>
        <w:rPr>
          <w:rFonts w:ascii="Times New Roman" w:hAnsi="Times New Roman" w:cs="Times New Roman"/>
          <w:sz w:val="28"/>
          <w:szCs w:val="28"/>
          <w:lang w:val="en-US"/>
        </w:rPr>
      </w:pPr>
      <w:r>
        <w:rPr>
          <w:rFonts w:ascii="Times New Roman" w:hAnsi="Times New Roman" w:cs="Times New Roman"/>
          <w:sz w:val="28"/>
          <w:szCs w:val="28"/>
          <w:lang w:val="en-US"/>
        </w:rPr>
        <w:t>3. In case of Electric fire use….</w:t>
      </w:r>
    </w:p>
    <w:p w:rsidR="0007047C" w:rsidRPr="00E656E9" w:rsidRDefault="0007047C" w:rsidP="001E56AD">
      <w:pPr>
        <w:rPr>
          <w:rFonts w:ascii="Times New Roman" w:hAnsi="Times New Roman" w:cs="Times New Roman"/>
          <w:sz w:val="28"/>
          <w:szCs w:val="28"/>
          <w:lang w:val="en-US"/>
        </w:rPr>
      </w:pPr>
      <w:r w:rsidRPr="00E656E9">
        <w:rPr>
          <w:rFonts w:ascii="Times New Roman" w:hAnsi="Times New Roman" w:cs="Times New Roman"/>
          <w:sz w:val="28"/>
          <w:szCs w:val="28"/>
          <w:lang w:val="en-US"/>
        </w:rPr>
        <w:lastRenderedPageBreak/>
        <w:t>a) Dry sand b) wet sand</w:t>
      </w:r>
      <w:r w:rsidRPr="00E656E9">
        <w:rPr>
          <w:rFonts w:ascii="Times New Roman" w:hAnsi="Times New Roman" w:cs="Times New Roman"/>
          <w:sz w:val="28"/>
          <w:szCs w:val="28"/>
          <w:lang w:val="en-US"/>
        </w:rPr>
        <w:tab/>
        <w:t>c) Corbon powder</w:t>
      </w:r>
      <w:r w:rsidRPr="00E656E9">
        <w:rPr>
          <w:rFonts w:ascii="Times New Roman" w:hAnsi="Times New Roman" w:cs="Times New Roman"/>
          <w:sz w:val="28"/>
          <w:szCs w:val="28"/>
          <w:lang w:val="en-US"/>
        </w:rPr>
        <w:tab/>
        <w:t>d) Water</w:t>
      </w:r>
    </w:p>
    <w:p w:rsidR="0007047C" w:rsidRPr="00E656E9" w:rsidRDefault="00E50BDB" w:rsidP="001E56AD">
      <w:pPr>
        <w:rPr>
          <w:rFonts w:ascii="Times New Roman" w:hAnsi="Times New Roman" w:cs="Times New Roman"/>
          <w:sz w:val="28"/>
          <w:szCs w:val="28"/>
          <w:lang w:val="en-US"/>
        </w:rPr>
      </w:pPr>
      <w:r>
        <w:rPr>
          <w:rFonts w:ascii="Times New Roman" w:hAnsi="Times New Roman" w:cs="Times New Roman"/>
          <w:sz w:val="28"/>
          <w:szCs w:val="28"/>
          <w:lang w:val="en-US"/>
        </w:rPr>
        <w:t>4.</w:t>
      </w:r>
      <w:r w:rsidRPr="00E656E9">
        <w:rPr>
          <w:rFonts w:ascii="Times New Roman" w:hAnsi="Times New Roman" w:cs="Times New Roman"/>
          <w:sz w:val="28"/>
          <w:szCs w:val="28"/>
          <w:lang w:val="en-US"/>
        </w:rPr>
        <w:t xml:space="preserve"> The</w:t>
      </w:r>
      <w:r w:rsidR="0007047C" w:rsidRPr="00E656E9">
        <w:rPr>
          <w:rFonts w:ascii="Times New Roman" w:hAnsi="Times New Roman" w:cs="Times New Roman"/>
          <w:sz w:val="28"/>
          <w:szCs w:val="28"/>
          <w:lang w:val="en-US"/>
        </w:rPr>
        <w:t xml:space="preserve"> number of Electrons in an Atom are equal to</w:t>
      </w:r>
      <w:r>
        <w:rPr>
          <w:rFonts w:ascii="Times New Roman" w:hAnsi="Times New Roman" w:cs="Times New Roman"/>
          <w:sz w:val="28"/>
          <w:szCs w:val="28"/>
          <w:lang w:val="en-US"/>
        </w:rPr>
        <w:t>…</w:t>
      </w:r>
    </w:p>
    <w:p w:rsidR="0007047C" w:rsidRPr="00E656E9" w:rsidRDefault="0007047C" w:rsidP="001E56AD">
      <w:pPr>
        <w:rPr>
          <w:rFonts w:ascii="Times New Roman" w:hAnsi="Times New Roman" w:cs="Times New Roman"/>
          <w:sz w:val="28"/>
          <w:szCs w:val="28"/>
          <w:lang w:val="en-US"/>
        </w:rPr>
      </w:pPr>
      <w:r w:rsidRPr="00E656E9">
        <w:rPr>
          <w:rFonts w:ascii="Times New Roman" w:hAnsi="Times New Roman" w:cs="Times New Roman"/>
          <w:sz w:val="28"/>
          <w:szCs w:val="28"/>
          <w:lang w:val="en-US"/>
        </w:rPr>
        <w:t>a) equal to neutrons</w:t>
      </w:r>
      <w:r w:rsidRPr="00E656E9">
        <w:rPr>
          <w:rFonts w:ascii="Times New Roman" w:hAnsi="Times New Roman" w:cs="Times New Roman"/>
          <w:sz w:val="28"/>
          <w:szCs w:val="28"/>
          <w:lang w:val="en-US"/>
        </w:rPr>
        <w:tab/>
        <w:t>b) Equal to protons</w:t>
      </w:r>
    </w:p>
    <w:p w:rsidR="0007047C" w:rsidRPr="00E656E9" w:rsidRDefault="0007047C" w:rsidP="001E56AD">
      <w:pPr>
        <w:rPr>
          <w:rFonts w:ascii="Times New Roman" w:hAnsi="Times New Roman" w:cs="Times New Roman"/>
          <w:sz w:val="28"/>
          <w:szCs w:val="28"/>
          <w:lang w:val="en-US"/>
        </w:rPr>
      </w:pPr>
      <w:r w:rsidRPr="00E656E9">
        <w:rPr>
          <w:rFonts w:ascii="Times New Roman" w:hAnsi="Times New Roman" w:cs="Times New Roman"/>
          <w:sz w:val="28"/>
          <w:szCs w:val="28"/>
          <w:lang w:val="en-US"/>
        </w:rPr>
        <w:t>c) Equal to the atomic number of the substance</w:t>
      </w:r>
      <w:r w:rsidRPr="00E656E9">
        <w:rPr>
          <w:rFonts w:ascii="Times New Roman" w:hAnsi="Times New Roman" w:cs="Times New Roman"/>
          <w:sz w:val="28"/>
          <w:szCs w:val="28"/>
          <w:lang w:val="en-US"/>
        </w:rPr>
        <w:tab/>
        <w:t>d) None of this.</w:t>
      </w:r>
    </w:p>
    <w:p w:rsidR="0007047C" w:rsidRPr="00E656E9" w:rsidRDefault="00E50BDB" w:rsidP="001E56AD">
      <w:pPr>
        <w:rPr>
          <w:rFonts w:ascii="Times New Roman" w:hAnsi="Times New Roman" w:cs="Times New Roman"/>
          <w:sz w:val="28"/>
          <w:szCs w:val="28"/>
          <w:lang w:val="en-US"/>
        </w:rPr>
      </w:pPr>
      <w:r>
        <w:rPr>
          <w:rFonts w:ascii="Times New Roman" w:hAnsi="Times New Roman" w:cs="Times New Roman"/>
          <w:sz w:val="28"/>
          <w:szCs w:val="28"/>
          <w:lang w:val="en-US"/>
        </w:rPr>
        <w:t>5.</w:t>
      </w:r>
      <w:r w:rsidRPr="00E656E9">
        <w:rPr>
          <w:rFonts w:ascii="Times New Roman" w:hAnsi="Times New Roman" w:cs="Times New Roman"/>
          <w:sz w:val="28"/>
          <w:szCs w:val="28"/>
          <w:lang w:val="en-US"/>
        </w:rPr>
        <w:t xml:space="preserve"> The</w:t>
      </w:r>
      <w:r w:rsidR="0007047C" w:rsidRPr="00E656E9">
        <w:rPr>
          <w:rFonts w:ascii="Times New Roman" w:hAnsi="Times New Roman" w:cs="Times New Roman"/>
          <w:sz w:val="28"/>
          <w:szCs w:val="28"/>
          <w:lang w:val="en-US"/>
        </w:rPr>
        <w:t xml:space="preserve"> Supply volltage used for domestic purpose is,</w:t>
      </w:r>
    </w:p>
    <w:p w:rsidR="0007047C" w:rsidRPr="00E656E9" w:rsidRDefault="0007047C" w:rsidP="001E56AD">
      <w:pPr>
        <w:rPr>
          <w:rFonts w:ascii="Times New Roman" w:hAnsi="Times New Roman" w:cs="Times New Roman"/>
          <w:sz w:val="28"/>
          <w:szCs w:val="28"/>
          <w:lang w:val="en-US"/>
        </w:rPr>
      </w:pPr>
      <w:r w:rsidRPr="00E656E9">
        <w:rPr>
          <w:rFonts w:ascii="Times New Roman" w:hAnsi="Times New Roman" w:cs="Times New Roman"/>
          <w:sz w:val="28"/>
          <w:szCs w:val="28"/>
          <w:lang w:val="en-US"/>
        </w:rPr>
        <w:t xml:space="preserve">a) 110- 120 V </w:t>
      </w:r>
      <w:r w:rsidR="00E50BDB">
        <w:rPr>
          <w:rFonts w:ascii="Times New Roman" w:hAnsi="Times New Roman" w:cs="Times New Roman"/>
          <w:sz w:val="28"/>
          <w:szCs w:val="28"/>
          <w:lang w:val="en-US"/>
        </w:rPr>
        <w:t xml:space="preserve">  </w:t>
      </w:r>
      <w:r w:rsidRPr="00E656E9">
        <w:rPr>
          <w:rFonts w:ascii="Times New Roman" w:hAnsi="Times New Roman" w:cs="Times New Roman"/>
          <w:sz w:val="28"/>
          <w:szCs w:val="28"/>
          <w:lang w:val="en-US"/>
        </w:rPr>
        <w:t>b) 120 -130 V</w:t>
      </w:r>
      <w:r w:rsidRPr="00E656E9">
        <w:rPr>
          <w:rFonts w:ascii="Times New Roman" w:hAnsi="Times New Roman" w:cs="Times New Roman"/>
          <w:sz w:val="28"/>
          <w:szCs w:val="28"/>
          <w:lang w:val="en-US"/>
        </w:rPr>
        <w:tab/>
        <w:t xml:space="preserve">c) 220 -230 V </w:t>
      </w:r>
      <w:r w:rsidR="00E50BDB">
        <w:rPr>
          <w:rFonts w:ascii="Times New Roman" w:hAnsi="Times New Roman" w:cs="Times New Roman"/>
          <w:sz w:val="28"/>
          <w:szCs w:val="28"/>
          <w:lang w:val="en-US"/>
        </w:rPr>
        <w:t xml:space="preserve">       </w:t>
      </w:r>
      <w:r w:rsidRPr="00E656E9">
        <w:rPr>
          <w:rFonts w:ascii="Times New Roman" w:hAnsi="Times New Roman" w:cs="Times New Roman"/>
          <w:sz w:val="28"/>
          <w:szCs w:val="28"/>
          <w:lang w:val="en-US"/>
        </w:rPr>
        <w:t>d) 400 - 440 V</w:t>
      </w:r>
    </w:p>
    <w:p w:rsidR="0007047C" w:rsidRPr="00E656E9" w:rsidRDefault="00E50BDB" w:rsidP="001E56AD">
      <w:pPr>
        <w:rPr>
          <w:rFonts w:ascii="Times New Roman" w:hAnsi="Times New Roman" w:cs="Times New Roman"/>
          <w:sz w:val="28"/>
          <w:szCs w:val="28"/>
          <w:lang w:val="en-US"/>
        </w:rPr>
      </w:pPr>
      <w:r>
        <w:rPr>
          <w:rFonts w:ascii="Times New Roman" w:hAnsi="Times New Roman" w:cs="Times New Roman"/>
          <w:sz w:val="28"/>
          <w:szCs w:val="28"/>
          <w:lang w:val="en-US"/>
        </w:rPr>
        <w:t>6.</w:t>
      </w:r>
      <w:r w:rsidRPr="00E656E9">
        <w:rPr>
          <w:rFonts w:ascii="Times New Roman" w:hAnsi="Times New Roman" w:cs="Times New Roman"/>
          <w:sz w:val="28"/>
          <w:szCs w:val="28"/>
          <w:lang w:val="en-US"/>
        </w:rPr>
        <w:t xml:space="preserve"> Switch</w:t>
      </w:r>
      <w:r w:rsidR="0007047C" w:rsidRPr="00E656E9">
        <w:rPr>
          <w:rFonts w:ascii="Times New Roman" w:hAnsi="Times New Roman" w:cs="Times New Roman"/>
          <w:sz w:val="28"/>
          <w:szCs w:val="28"/>
          <w:lang w:val="en-US"/>
        </w:rPr>
        <w:t xml:space="preserve"> always be installed on</w:t>
      </w:r>
      <w:r>
        <w:rPr>
          <w:rFonts w:ascii="Times New Roman" w:hAnsi="Times New Roman" w:cs="Times New Roman"/>
          <w:sz w:val="28"/>
          <w:szCs w:val="28"/>
          <w:lang w:val="en-US"/>
        </w:rPr>
        <w:t>….</w:t>
      </w:r>
    </w:p>
    <w:p w:rsidR="0007047C" w:rsidRPr="00E656E9" w:rsidRDefault="0007047C" w:rsidP="001E56AD">
      <w:pPr>
        <w:rPr>
          <w:rFonts w:ascii="Times New Roman" w:hAnsi="Times New Roman" w:cs="Times New Roman"/>
          <w:sz w:val="28"/>
          <w:szCs w:val="28"/>
          <w:lang w:val="en-US"/>
        </w:rPr>
      </w:pPr>
      <w:r w:rsidRPr="00E656E9">
        <w:rPr>
          <w:rFonts w:ascii="Times New Roman" w:hAnsi="Times New Roman" w:cs="Times New Roman"/>
          <w:sz w:val="28"/>
          <w:szCs w:val="28"/>
          <w:lang w:val="en-US"/>
        </w:rPr>
        <w:t>a) neutral wire b) earth wire</w:t>
      </w:r>
      <w:r w:rsidRPr="00E656E9">
        <w:rPr>
          <w:rFonts w:ascii="Times New Roman" w:hAnsi="Times New Roman" w:cs="Times New Roman"/>
          <w:sz w:val="28"/>
          <w:szCs w:val="28"/>
          <w:lang w:val="en-US"/>
        </w:rPr>
        <w:tab/>
        <w:t>c) Phase wire</w:t>
      </w:r>
      <w:r w:rsidRPr="00E656E9">
        <w:rPr>
          <w:rFonts w:ascii="Times New Roman" w:hAnsi="Times New Roman" w:cs="Times New Roman"/>
          <w:sz w:val="28"/>
          <w:szCs w:val="28"/>
          <w:lang w:val="en-US"/>
        </w:rPr>
        <w:tab/>
        <w:t>d) none of the above</w:t>
      </w:r>
    </w:p>
    <w:p w:rsidR="0007047C" w:rsidRPr="00E656E9" w:rsidRDefault="00E50BDB" w:rsidP="001E56AD">
      <w:pPr>
        <w:rPr>
          <w:rFonts w:ascii="Times New Roman" w:hAnsi="Times New Roman" w:cs="Times New Roman"/>
          <w:sz w:val="28"/>
          <w:szCs w:val="28"/>
          <w:lang w:val="en-US"/>
        </w:rPr>
      </w:pPr>
      <w:r>
        <w:rPr>
          <w:rFonts w:ascii="Times New Roman" w:hAnsi="Times New Roman" w:cs="Times New Roman"/>
          <w:sz w:val="28"/>
          <w:szCs w:val="28"/>
          <w:lang w:val="en-US"/>
        </w:rPr>
        <w:t>7.</w:t>
      </w:r>
      <w:r w:rsidRPr="00E656E9">
        <w:rPr>
          <w:rFonts w:ascii="Times New Roman" w:hAnsi="Times New Roman" w:cs="Times New Roman"/>
          <w:sz w:val="28"/>
          <w:szCs w:val="28"/>
          <w:lang w:val="en-US"/>
        </w:rPr>
        <w:t xml:space="preserve"> Without</w:t>
      </w:r>
      <w:r w:rsidR="0007047C" w:rsidRPr="00E656E9">
        <w:rPr>
          <w:rFonts w:ascii="Times New Roman" w:hAnsi="Times New Roman" w:cs="Times New Roman"/>
          <w:sz w:val="28"/>
          <w:szCs w:val="28"/>
          <w:lang w:val="en-US"/>
        </w:rPr>
        <w:t xml:space="preserve"> swetting of human body of the resi stance is approximately.</w:t>
      </w:r>
    </w:p>
    <w:p w:rsidR="0007047C" w:rsidRPr="00E656E9" w:rsidRDefault="0007047C" w:rsidP="001E56AD">
      <w:pPr>
        <w:rPr>
          <w:rFonts w:ascii="Times New Roman" w:hAnsi="Times New Roman" w:cs="Times New Roman"/>
          <w:sz w:val="28"/>
          <w:szCs w:val="28"/>
          <w:lang w:val="en-US"/>
        </w:rPr>
      </w:pPr>
      <w:r w:rsidRPr="00E656E9">
        <w:rPr>
          <w:rFonts w:ascii="Times New Roman" w:hAnsi="Times New Roman" w:cs="Times New Roman"/>
          <w:sz w:val="28"/>
          <w:szCs w:val="28"/>
          <w:lang w:val="en-US"/>
        </w:rPr>
        <w:t>a) 80 K Cl</w:t>
      </w:r>
      <w:r w:rsidRPr="00E656E9">
        <w:rPr>
          <w:rFonts w:ascii="Times New Roman" w:hAnsi="Times New Roman" w:cs="Times New Roman"/>
          <w:sz w:val="28"/>
          <w:szCs w:val="28"/>
          <w:lang w:val="en-US"/>
        </w:rPr>
        <w:tab/>
        <w:t>b) 40 KQ</w:t>
      </w:r>
      <w:r w:rsidRPr="00E656E9">
        <w:rPr>
          <w:rFonts w:ascii="Times New Roman" w:hAnsi="Times New Roman" w:cs="Times New Roman"/>
          <w:sz w:val="28"/>
          <w:szCs w:val="28"/>
          <w:lang w:val="en-US"/>
        </w:rPr>
        <w:tab/>
        <w:t>c) 10 KQ</w:t>
      </w:r>
      <w:r w:rsidRPr="00E656E9">
        <w:rPr>
          <w:rFonts w:ascii="Times New Roman" w:hAnsi="Times New Roman" w:cs="Times New Roman"/>
          <w:sz w:val="28"/>
          <w:szCs w:val="28"/>
          <w:lang w:val="en-US"/>
        </w:rPr>
        <w:tab/>
        <w:t>d) None of this.</w:t>
      </w:r>
    </w:p>
    <w:p w:rsidR="0007047C" w:rsidRPr="00E50BDB" w:rsidRDefault="0007047C" w:rsidP="001E56AD">
      <w:pPr>
        <w:rPr>
          <w:rFonts w:ascii="Times New Roman" w:hAnsi="Times New Roman" w:cs="Times New Roman"/>
          <w:b/>
          <w:sz w:val="28"/>
          <w:szCs w:val="28"/>
          <w:lang w:val="en-US"/>
        </w:rPr>
      </w:pPr>
      <w:bookmarkStart w:id="3" w:name="bookmark2"/>
      <w:r w:rsidRPr="00E50BDB">
        <w:rPr>
          <w:rFonts w:ascii="Times New Roman" w:hAnsi="Times New Roman" w:cs="Times New Roman"/>
          <w:b/>
          <w:sz w:val="28"/>
          <w:szCs w:val="28"/>
          <w:lang w:val="en-US"/>
        </w:rPr>
        <w:t>Part - B</w:t>
      </w:r>
      <w:bookmarkEnd w:id="3"/>
    </w:p>
    <w:p w:rsidR="0007047C" w:rsidRPr="00E50BDB" w:rsidRDefault="0007047C" w:rsidP="001E56AD">
      <w:pPr>
        <w:rPr>
          <w:rFonts w:ascii="Times New Roman" w:hAnsi="Times New Roman" w:cs="Times New Roman"/>
          <w:b/>
          <w:sz w:val="28"/>
          <w:szCs w:val="28"/>
          <w:lang w:val="en-US"/>
        </w:rPr>
      </w:pPr>
      <w:bookmarkStart w:id="4" w:name="bookmark3"/>
      <w:r w:rsidRPr="00E50BDB">
        <w:rPr>
          <w:rFonts w:ascii="Times New Roman" w:hAnsi="Times New Roman" w:cs="Times New Roman"/>
          <w:b/>
          <w:sz w:val="28"/>
          <w:szCs w:val="28"/>
          <w:lang w:val="en-US"/>
        </w:rPr>
        <w:t>Answer the following questions in one word</w:t>
      </w:r>
      <w:bookmarkEnd w:id="4"/>
    </w:p>
    <w:p w:rsidR="0007047C" w:rsidRPr="00DE0216" w:rsidRDefault="0007047C" w:rsidP="00DE0216">
      <w:pPr>
        <w:pStyle w:val="ac"/>
        <w:numPr>
          <w:ilvl w:val="0"/>
          <w:numId w:val="34"/>
        </w:numPr>
        <w:rPr>
          <w:rFonts w:ascii="Times New Roman" w:hAnsi="Times New Roman" w:cs="Times New Roman"/>
          <w:sz w:val="28"/>
          <w:szCs w:val="28"/>
          <w:lang w:val="en-US"/>
        </w:rPr>
      </w:pPr>
      <w:r w:rsidRPr="00DE0216">
        <w:rPr>
          <w:rFonts w:ascii="Times New Roman" w:hAnsi="Times New Roman" w:cs="Times New Roman"/>
          <w:sz w:val="28"/>
          <w:szCs w:val="28"/>
          <w:lang w:val="en-US"/>
        </w:rPr>
        <w:t>What are the main particles in an Atom?</w:t>
      </w:r>
    </w:p>
    <w:p w:rsidR="0007047C" w:rsidRPr="00DE0216" w:rsidRDefault="0007047C" w:rsidP="00DE0216">
      <w:pPr>
        <w:pStyle w:val="ac"/>
        <w:numPr>
          <w:ilvl w:val="0"/>
          <w:numId w:val="34"/>
        </w:numPr>
        <w:rPr>
          <w:rFonts w:ascii="Times New Roman" w:hAnsi="Times New Roman" w:cs="Times New Roman"/>
          <w:sz w:val="28"/>
          <w:szCs w:val="28"/>
          <w:lang w:val="en-US"/>
        </w:rPr>
      </w:pPr>
      <w:r w:rsidRPr="00DE0216">
        <w:rPr>
          <w:rFonts w:ascii="Times New Roman" w:hAnsi="Times New Roman" w:cs="Times New Roman"/>
          <w:sz w:val="28"/>
          <w:szCs w:val="28"/>
          <w:lang w:val="en-US"/>
        </w:rPr>
        <w:t>What is Nucleous?</w:t>
      </w:r>
    </w:p>
    <w:p w:rsidR="0007047C" w:rsidRPr="00DE0216" w:rsidRDefault="00DE0216" w:rsidP="00DE0216">
      <w:pPr>
        <w:pStyle w:val="ac"/>
        <w:numPr>
          <w:ilvl w:val="0"/>
          <w:numId w:val="34"/>
        </w:numPr>
        <w:rPr>
          <w:rFonts w:ascii="Times New Roman" w:hAnsi="Times New Roman" w:cs="Times New Roman"/>
          <w:sz w:val="28"/>
          <w:szCs w:val="28"/>
          <w:lang w:val="en-US"/>
        </w:rPr>
      </w:pPr>
      <w:r w:rsidRPr="00DE0216">
        <w:rPr>
          <w:rFonts w:ascii="Times New Roman" w:hAnsi="Times New Roman" w:cs="Times New Roman"/>
          <w:sz w:val="28"/>
          <w:szCs w:val="28"/>
          <w:lang w:val="en-US"/>
        </w:rPr>
        <w:t>Neutron has</w:t>
      </w:r>
      <w:r w:rsidR="0007047C" w:rsidRPr="00DE0216">
        <w:rPr>
          <w:rFonts w:ascii="Times New Roman" w:hAnsi="Times New Roman" w:cs="Times New Roman"/>
          <w:sz w:val="28"/>
          <w:szCs w:val="28"/>
          <w:lang w:val="en-US"/>
        </w:rPr>
        <w:t xml:space="preserve"> which charge?</w:t>
      </w:r>
    </w:p>
    <w:p w:rsidR="0007047C" w:rsidRPr="00DE0216" w:rsidRDefault="00DE0216" w:rsidP="00DE0216">
      <w:pPr>
        <w:pStyle w:val="ac"/>
        <w:numPr>
          <w:ilvl w:val="0"/>
          <w:numId w:val="34"/>
        </w:numPr>
        <w:rPr>
          <w:rFonts w:ascii="Times New Roman" w:hAnsi="Times New Roman" w:cs="Times New Roman"/>
          <w:sz w:val="28"/>
          <w:szCs w:val="28"/>
          <w:lang w:val="en-US"/>
        </w:rPr>
      </w:pPr>
      <w:r w:rsidRPr="00DE0216">
        <w:rPr>
          <w:rFonts w:ascii="Times New Roman" w:hAnsi="Times New Roman" w:cs="Times New Roman"/>
          <w:sz w:val="28"/>
          <w:szCs w:val="28"/>
          <w:lang w:val="en-US"/>
        </w:rPr>
        <w:t>Protons have</w:t>
      </w:r>
      <w:r w:rsidR="0007047C" w:rsidRPr="00DE0216">
        <w:rPr>
          <w:rFonts w:ascii="Times New Roman" w:hAnsi="Times New Roman" w:cs="Times New Roman"/>
          <w:sz w:val="28"/>
          <w:szCs w:val="28"/>
          <w:lang w:val="en-US"/>
        </w:rPr>
        <w:t xml:space="preserve"> which charge?</w:t>
      </w:r>
    </w:p>
    <w:p w:rsidR="0007047C" w:rsidRPr="00DE0216" w:rsidRDefault="0007047C" w:rsidP="00DE0216">
      <w:pPr>
        <w:pStyle w:val="ac"/>
        <w:numPr>
          <w:ilvl w:val="0"/>
          <w:numId w:val="34"/>
        </w:numPr>
        <w:rPr>
          <w:rFonts w:ascii="Times New Roman" w:hAnsi="Times New Roman" w:cs="Times New Roman"/>
          <w:sz w:val="28"/>
          <w:szCs w:val="28"/>
          <w:lang w:val="en-US"/>
        </w:rPr>
      </w:pPr>
      <w:r w:rsidRPr="00DE0216">
        <w:rPr>
          <w:rFonts w:ascii="Times New Roman" w:hAnsi="Times New Roman" w:cs="Times New Roman"/>
          <w:sz w:val="28"/>
          <w:szCs w:val="28"/>
          <w:lang w:val="en-US"/>
        </w:rPr>
        <w:t xml:space="preserve">What charge </w:t>
      </w:r>
      <w:r w:rsidR="00DE0216" w:rsidRPr="00DE0216">
        <w:rPr>
          <w:rFonts w:ascii="Times New Roman" w:hAnsi="Times New Roman" w:cs="Times New Roman"/>
          <w:sz w:val="28"/>
          <w:szCs w:val="28"/>
          <w:lang w:val="en-US"/>
        </w:rPr>
        <w:t>do electrons</w:t>
      </w:r>
      <w:r w:rsidRPr="00DE0216">
        <w:rPr>
          <w:rFonts w:ascii="Times New Roman" w:hAnsi="Times New Roman" w:cs="Times New Roman"/>
          <w:sz w:val="28"/>
          <w:szCs w:val="28"/>
          <w:lang w:val="en-US"/>
        </w:rPr>
        <w:t xml:space="preserve"> have?</w:t>
      </w:r>
    </w:p>
    <w:p w:rsidR="0007047C" w:rsidRPr="00DE0216" w:rsidRDefault="0007047C" w:rsidP="00DE0216">
      <w:pPr>
        <w:pStyle w:val="ac"/>
        <w:numPr>
          <w:ilvl w:val="0"/>
          <w:numId w:val="34"/>
        </w:numPr>
        <w:rPr>
          <w:rFonts w:ascii="Times New Roman" w:hAnsi="Times New Roman" w:cs="Times New Roman"/>
          <w:sz w:val="28"/>
          <w:szCs w:val="28"/>
          <w:lang w:val="en-US"/>
        </w:rPr>
      </w:pPr>
      <w:r w:rsidRPr="00DE0216">
        <w:rPr>
          <w:rFonts w:ascii="Times New Roman" w:hAnsi="Times New Roman" w:cs="Times New Roman"/>
          <w:sz w:val="28"/>
          <w:szCs w:val="28"/>
          <w:lang w:val="en-US"/>
        </w:rPr>
        <w:t>Should we throw water incase of the electric fire?</w:t>
      </w:r>
    </w:p>
    <w:p w:rsidR="0007047C" w:rsidRPr="00E50BDB" w:rsidRDefault="0007047C" w:rsidP="00E50BDB">
      <w:pPr>
        <w:pStyle w:val="ac"/>
        <w:numPr>
          <w:ilvl w:val="0"/>
          <w:numId w:val="34"/>
        </w:numPr>
        <w:rPr>
          <w:rFonts w:ascii="Times New Roman" w:hAnsi="Times New Roman" w:cs="Times New Roman"/>
          <w:sz w:val="28"/>
          <w:szCs w:val="28"/>
          <w:lang w:val="en-US"/>
        </w:rPr>
      </w:pPr>
      <w:r w:rsidRPr="00E50BDB">
        <w:rPr>
          <w:rFonts w:ascii="Times New Roman" w:hAnsi="Times New Roman" w:cs="Times New Roman"/>
          <w:sz w:val="28"/>
          <w:szCs w:val="28"/>
          <w:lang w:val="en-US"/>
        </w:rPr>
        <w:t>While aperson is in contact with electric shock should be removed by pulling his arm?</w:t>
      </w:r>
    </w:p>
    <w:p w:rsidR="0007047C" w:rsidRPr="00E50BDB" w:rsidRDefault="0007047C" w:rsidP="001E56AD">
      <w:pPr>
        <w:rPr>
          <w:rFonts w:ascii="Times New Roman" w:hAnsi="Times New Roman" w:cs="Times New Roman"/>
          <w:b/>
          <w:sz w:val="28"/>
          <w:szCs w:val="28"/>
          <w:lang w:val="en-US"/>
        </w:rPr>
      </w:pPr>
      <w:r w:rsidRPr="00E50BDB">
        <w:rPr>
          <w:rFonts w:ascii="Times New Roman" w:hAnsi="Times New Roman" w:cs="Times New Roman"/>
          <w:b/>
          <w:sz w:val="28"/>
          <w:szCs w:val="28"/>
          <w:lang w:val="en-US"/>
        </w:rPr>
        <w:t>Part-C</w:t>
      </w:r>
    </w:p>
    <w:p w:rsidR="0007047C" w:rsidRPr="00E50BDB" w:rsidRDefault="0007047C" w:rsidP="001E56AD">
      <w:pPr>
        <w:rPr>
          <w:rFonts w:ascii="Times New Roman" w:hAnsi="Times New Roman" w:cs="Times New Roman"/>
          <w:b/>
          <w:sz w:val="28"/>
          <w:szCs w:val="28"/>
          <w:lang w:val="en-US"/>
        </w:rPr>
      </w:pPr>
      <w:r w:rsidRPr="00E50BDB">
        <w:rPr>
          <w:rFonts w:ascii="Times New Roman" w:hAnsi="Times New Roman" w:cs="Times New Roman"/>
          <w:b/>
          <w:sz w:val="28"/>
          <w:szCs w:val="28"/>
          <w:lang w:val="en-US"/>
        </w:rPr>
        <w:t>Answer the following questions in briefly</w:t>
      </w:r>
    </w:p>
    <w:p w:rsidR="0007047C" w:rsidRPr="00E50BDB" w:rsidRDefault="0007047C" w:rsidP="00E50BDB">
      <w:pPr>
        <w:pStyle w:val="ac"/>
        <w:numPr>
          <w:ilvl w:val="0"/>
          <w:numId w:val="35"/>
        </w:numPr>
        <w:rPr>
          <w:rFonts w:ascii="Times New Roman" w:hAnsi="Times New Roman" w:cs="Times New Roman"/>
          <w:sz w:val="28"/>
          <w:szCs w:val="28"/>
          <w:lang w:val="en-US"/>
        </w:rPr>
      </w:pPr>
      <w:r w:rsidRPr="00E50BDB">
        <w:rPr>
          <w:rFonts w:ascii="Times New Roman" w:hAnsi="Times New Roman" w:cs="Times New Roman"/>
          <w:sz w:val="28"/>
          <w:szCs w:val="28"/>
          <w:lang w:val="en-US"/>
        </w:rPr>
        <w:t>What is called Atom?</w:t>
      </w:r>
    </w:p>
    <w:p w:rsidR="0007047C" w:rsidRPr="00E50BDB" w:rsidRDefault="0007047C" w:rsidP="00E50BDB">
      <w:pPr>
        <w:pStyle w:val="ac"/>
        <w:numPr>
          <w:ilvl w:val="0"/>
          <w:numId w:val="35"/>
        </w:numPr>
        <w:rPr>
          <w:rFonts w:ascii="Times New Roman" w:hAnsi="Times New Roman" w:cs="Times New Roman"/>
          <w:sz w:val="28"/>
          <w:szCs w:val="28"/>
          <w:lang w:val="en-US"/>
        </w:rPr>
      </w:pPr>
      <w:r w:rsidRPr="00E50BDB">
        <w:rPr>
          <w:rFonts w:ascii="Times New Roman" w:hAnsi="Times New Roman" w:cs="Times New Roman"/>
          <w:sz w:val="28"/>
          <w:szCs w:val="28"/>
          <w:lang w:val="en-US"/>
        </w:rPr>
        <w:t>What preventive precautions should be taken to avoid electric shock?</w:t>
      </w:r>
    </w:p>
    <w:p w:rsidR="0007047C" w:rsidRPr="00E50BDB" w:rsidRDefault="0007047C" w:rsidP="00E50BDB">
      <w:pPr>
        <w:pStyle w:val="ac"/>
        <w:numPr>
          <w:ilvl w:val="0"/>
          <w:numId w:val="35"/>
        </w:numPr>
        <w:rPr>
          <w:rFonts w:ascii="Times New Roman" w:hAnsi="Times New Roman" w:cs="Times New Roman"/>
          <w:sz w:val="28"/>
          <w:szCs w:val="28"/>
          <w:lang w:val="en-US"/>
        </w:rPr>
      </w:pPr>
      <w:r w:rsidRPr="00E50BDB">
        <w:rPr>
          <w:rFonts w:ascii="Times New Roman" w:hAnsi="Times New Roman" w:cs="Times New Roman"/>
          <w:sz w:val="28"/>
          <w:szCs w:val="28"/>
          <w:lang w:val="en-US"/>
        </w:rPr>
        <w:t>What is Electricity?</w:t>
      </w:r>
    </w:p>
    <w:p w:rsidR="0007047C" w:rsidRPr="00E50BDB" w:rsidRDefault="0007047C" w:rsidP="00E50BDB">
      <w:pPr>
        <w:pStyle w:val="ac"/>
        <w:numPr>
          <w:ilvl w:val="0"/>
          <w:numId w:val="35"/>
        </w:numPr>
        <w:rPr>
          <w:rFonts w:ascii="Times New Roman" w:hAnsi="Times New Roman" w:cs="Times New Roman"/>
          <w:sz w:val="28"/>
          <w:szCs w:val="28"/>
          <w:lang w:val="en-US"/>
        </w:rPr>
      </w:pPr>
      <w:r w:rsidRPr="00E50BDB">
        <w:rPr>
          <w:rFonts w:ascii="Times New Roman" w:hAnsi="Times New Roman" w:cs="Times New Roman"/>
          <w:sz w:val="28"/>
          <w:szCs w:val="28"/>
          <w:lang w:val="en-US"/>
        </w:rPr>
        <w:t>What is current?</w:t>
      </w:r>
    </w:p>
    <w:p w:rsidR="0007047C" w:rsidRPr="00E50BDB" w:rsidRDefault="0007047C" w:rsidP="00E50BDB">
      <w:pPr>
        <w:pStyle w:val="ac"/>
        <w:numPr>
          <w:ilvl w:val="0"/>
          <w:numId w:val="35"/>
        </w:numPr>
        <w:rPr>
          <w:rFonts w:ascii="Times New Roman" w:hAnsi="Times New Roman" w:cs="Times New Roman"/>
          <w:sz w:val="28"/>
          <w:szCs w:val="28"/>
          <w:lang w:val="en-US"/>
        </w:rPr>
      </w:pPr>
      <w:r w:rsidRPr="00E50BDB">
        <w:rPr>
          <w:rFonts w:ascii="Times New Roman" w:hAnsi="Times New Roman" w:cs="Times New Roman"/>
          <w:sz w:val="28"/>
          <w:szCs w:val="28"/>
          <w:lang w:val="en-US"/>
        </w:rPr>
        <w:t xml:space="preserve">What </w:t>
      </w:r>
      <w:r w:rsidR="00DE0216" w:rsidRPr="00E50BDB">
        <w:rPr>
          <w:rFonts w:ascii="Times New Roman" w:hAnsi="Times New Roman" w:cs="Times New Roman"/>
          <w:sz w:val="28"/>
          <w:szCs w:val="28"/>
          <w:lang w:val="en-US"/>
        </w:rPr>
        <w:t>are the different methods</w:t>
      </w:r>
      <w:r w:rsidRPr="00E50BDB">
        <w:rPr>
          <w:rFonts w:ascii="Times New Roman" w:hAnsi="Times New Roman" w:cs="Times New Roman"/>
          <w:sz w:val="28"/>
          <w:szCs w:val="28"/>
          <w:lang w:val="en-US"/>
        </w:rPr>
        <w:t xml:space="preserve"> of artificial repiration?</w:t>
      </w:r>
    </w:p>
    <w:p w:rsidR="0007047C" w:rsidRPr="00E50BDB" w:rsidRDefault="0007047C" w:rsidP="00E50BDB">
      <w:pPr>
        <w:pStyle w:val="ac"/>
        <w:numPr>
          <w:ilvl w:val="0"/>
          <w:numId w:val="35"/>
        </w:numPr>
        <w:rPr>
          <w:rFonts w:ascii="Times New Roman" w:hAnsi="Times New Roman" w:cs="Times New Roman"/>
          <w:sz w:val="28"/>
          <w:szCs w:val="28"/>
          <w:lang w:val="en-US"/>
        </w:rPr>
      </w:pPr>
      <w:r w:rsidRPr="00E50BDB">
        <w:rPr>
          <w:rFonts w:ascii="Times New Roman" w:hAnsi="Times New Roman" w:cs="Times New Roman"/>
          <w:sz w:val="28"/>
          <w:szCs w:val="28"/>
          <w:lang w:val="en-US"/>
        </w:rPr>
        <w:t>What are the methods used for production of Electricity?</w:t>
      </w:r>
    </w:p>
    <w:p w:rsidR="0007047C" w:rsidRPr="00E50BDB" w:rsidRDefault="0007047C" w:rsidP="001E56AD">
      <w:pPr>
        <w:rPr>
          <w:rFonts w:ascii="Times New Roman" w:hAnsi="Times New Roman" w:cs="Times New Roman"/>
          <w:b/>
          <w:sz w:val="28"/>
          <w:szCs w:val="28"/>
          <w:lang w:val="en-US"/>
        </w:rPr>
      </w:pPr>
      <w:r w:rsidRPr="00E50BDB">
        <w:rPr>
          <w:rFonts w:ascii="Times New Roman" w:hAnsi="Times New Roman" w:cs="Times New Roman"/>
          <w:b/>
          <w:sz w:val="28"/>
          <w:szCs w:val="28"/>
          <w:lang w:val="en-US"/>
        </w:rPr>
        <w:t>Part - D</w:t>
      </w:r>
    </w:p>
    <w:p w:rsidR="0007047C" w:rsidRPr="00E50BDB" w:rsidRDefault="0007047C" w:rsidP="001E56AD">
      <w:pPr>
        <w:rPr>
          <w:rFonts w:ascii="Times New Roman" w:hAnsi="Times New Roman" w:cs="Times New Roman"/>
          <w:b/>
          <w:sz w:val="28"/>
          <w:szCs w:val="28"/>
          <w:lang w:val="en-US"/>
        </w:rPr>
      </w:pPr>
      <w:r w:rsidRPr="00E50BDB">
        <w:rPr>
          <w:rFonts w:ascii="Times New Roman" w:hAnsi="Times New Roman" w:cs="Times New Roman"/>
          <w:b/>
          <w:sz w:val="28"/>
          <w:szCs w:val="28"/>
          <w:lang w:val="en-US"/>
        </w:rPr>
        <w:t>Answer the following questions in one page level</w:t>
      </w:r>
    </w:p>
    <w:p w:rsidR="0007047C" w:rsidRPr="00E50BDB" w:rsidRDefault="0007047C" w:rsidP="00E50BDB">
      <w:pPr>
        <w:pStyle w:val="ac"/>
        <w:numPr>
          <w:ilvl w:val="0"/>
          <w:numId w:val="36"/>
        </w:numPr>
        <w:rPr>
          <w:rFonts w:ascii="Times New Roman" w:hAnsi="Times New Roman" w:cs="Times New Roman"/>
          <w:sz w:val="28"/>
          <w:szCs w:val="28"/>
          <w:lang w:val="en-US"/>
        </w:rPr>
      </w:pPr>
      <w:r w:rsidRPr="00E50BDB">
        <w:rPr>
          <w:rFonts w:ascii="Times New Roman" w:hAnsi="Times New Roman" w:cs="Times New Roman"/>
          <w:sz w:val="28"/>
          <w:szCs w:val="28"/>
          <w:lang w:val="en-US"/>
        </w:rPr>
        <w:lastRenderedPageBreak/>
        <w:t>Explain the structure of Atom?</w:t>
      </w:r>
    </w:p>
    <w:p w:rsidR="0007047C" w:rsidRPr="00E50BDB" w:rsidRDefault="0007047C" w:rsidP="00E50BDB">
      <w:pPr>
        <w:pStyle w:val="ac"/>
        <w:numPr>
          <w:ilvl w:val="0"/>
          <w:numId w:val="36"/>
        </w:numPr>
        <w:rPr>
          <w:rFonts w:ascii="Times New Roman" w:hAnsi="Times New Roman" w:cs="Times New Roman"/>
          <w:sz w:val="28"/>
          <w:szCs w:val="28"/>
          <w:lang w:val="en-US"/>
        </w:rPr>
      </w:pPr>
      <w:r w:rsidRPr="00E50BDB">
        <w:rPr>
          <w:rFonts w:ascii="Times New Roman" w:hAnsi="Times New Roman" w:cs="Times New Roman"/>
          <w:sz w:val="28"/>
          <w:szCs w:val="28"/>
          <w:lang w:val="en-US"/>
        </w:rPr>
        <w:t>Explain the methods of prevent electric shock?</w:t>
      </w:r>
    </w:p>
    <w:p w:rsidR="0007047C" w:rsidRPr="00E50BDB" w:rsidRDefault="0007047C" w:rsidP="00E50BDB">
      <w:pPr>
        <w:pStyle w:val="ac"/>
        <w:numPr>
          <w:ilvl w:val="0"/>
          <w:numId w:val="36"/>
        </w:numPr>
        <w:rPr>
          <w:rFonts w:ascii="Times New Roman" w:hAnsi="Times New Roman" w:cs="Times New Roman"/>
          <w:sz w:val="28"/>
          <w:szCs w:val="28"/>
          <w:lang w:val="en-US"/>
        </w:rPr>
      </w:pPr>
      <w:r w:rsidRPr="00E50BDB">
        <w:rPr>
          <w:rFonts w:ascii="Times New Roman" w:hAnsi="Times New Roman" w:cs="Times New Roman"/>
          <w:sz w:val="28"/>
          <w:szCs w:val="28"/>
          <w:lang w:val="en-US"/>
        </w:rPr>
        <w:t>Explain the different types of First Aid?</w:t>
      </w:r>
    </w:p>
    <w:p w:rsidR="0007047C" w:rsidRPr="00E50BDB" w:rsidRDefault="0007047C" w:rsidP="001E56AD">
      <w:pPr>
        <w:rPr>
          <w:rFonts w:ascii="Times New Roman" w:hAnsi="Times New Roman" w:cs="Times New Roman"/>
          <w:b/>
          <w:sz w:val="28"/>
          <w:szCs w:val="28"/>
          <w:lang w:val="en-US"/>
        </w:rPr>
      </w:pPr>
      <w:bookmarkStart w:id="5" w:name="bookmark4"/>
      <w:r w:rsidRPr="00E50BDB">
        <w:rPr>
          <w:rFonts w:ascii="Times New Roman" w:hAnsi="Times New Roman" w:cs="Times New Roman"/>
          <w:b/>
          <w:sz w:val="28"/>
          <w:szCs w:val="28"/>
          <w:lang w:val="en-US"/>
        </w:rPr>
        <w:t>Part-E</w:t>
      </w:r>
      <w:bookmarkEnd w:id="5"/>
    </w:p>
    <w:p w:rsidR="0007047C" w:rsidRPr="00E50BDB" w:rsidRDefault="0007047C" w:rsidP="00E50BDB">
      <w:pPr>
        <w:pStyle w:val="ac"/>
        <w:numPr>
          <w:ilvl w:val="0"/>
          <w:numId w:val="37"/>
        </w:numPr>
        <w:rPr>
          <w:rFonts w:ascii="Times New Roman" w:hAnsi="Times New Roman" w:cs="Times New Roman"/>
          <w:sz w:val="28"/>
          <w:szCs w:val="28"/>
          <w:lang w:val="en-US"/>
        </w:rPr>
      </w:pPr>
      <w:bookmarkStart w:id="6" w:name="bookmark5"/>
      <w:r w:rsidRPr="00E50BDB">
        <w:rPr>
          <w:rFonts w:ascii="Times New Roman" w:hAnsi="Times New Roman" w:cs="Times New Roman"/>
          <w:sz w:val="28"/>
          <w:szCs w:val="28"/>
          <w:lang w:val="en-US"/>
        </w:rPr>
        <w:t>Answer the following questions in two page level</w:t>
      </w:r>
      <w:bookmarkEnd w:id="6"/>
    </w:p>
    <w:p w:rsidR="0007047C" w:rsidRPr="00E50BDB" w:rsidRDefault="0007047C" w:rsidP="00E50BDB">
      <w:pPr>
        <w:pStyle w:val="ac"/>
        <w:numPr>
          <w:ilvl w:val="0"/>
          <w:numId w:val="37"/>
        </w:numPr>
        <w:rPr>
          <w:rFonts w:ascii="Times New Roman" w:hAnsi="Times New Roman" w:cs="Times New Roman"/>
          <w:sz w:val="28"/>
          <w:szCs w:val="28"/>
          <w:lang w:val="en-US"/>
        </w:rPr>
      </w:pPr>
      <w:r w:rsidRPr="00E50BDB">
        <w:rPr>
          <w:rFonts w:ascii="Times New Roman" w:hAnsi="Times New Roman" w:cs="Times New Roman"/>
          <w:sz w:val="28"/>
          <w:szCs w:val="28"/>
          <w:lang w:val="en-US"/>
        </w:rPr>
        <w:t>Explain the power generating methods?</w:t>
      </w:r>
    </w:p>
    <w:p w:rsidR="0007047C" w:rsidRPr="00E50BDB" w:rsidRDefault="0007047C" w:rsidP="00E50BDB">
      <w:pPr>
        <w:pStyle w:val="ac"/>
        <w:numPr>
          <w:ilvl w:val="0"/>
          <w:numId w:val="37"/>
        </w:numPr>
        <w:rPr>
          <w:rFonts w:ascii="Times New Roman" w:hAnsi="Times New Roman" w:cs="Times New Roman"/>
          <w:sz w:val="28"/>
          <w:szCs w:val="28"/>
          <w:lang w:val="en-US"/>
        </w:rPr>
      </w:pPr>
      <w:r w:rsidRPr="00E50BDB">
        <w:rPr>
          <w:rFonts w:ascii="Times New Roman" w:hAnsi="Times New Roman" w:cs="Times New Roman"/>
          <w:sz w:val="28"/>
          <w:szCs w:val="28"/>
          <w:lang w:val="en-US"/>
        </w:rPr>
        <w:t>Explain the Electrical safety and precautions?</w:t>
      </w:r>
    </w:p>
    <w:p w:rsidR="004C0C68" w:rsidRPr="00E50BDB" w:rsidRDefault="004C0C68" w:rsidP="00E50BDB">
      <w:pPr>
        <w:pStyle w:val="ac"/>
        <w:numPr>
          <w:ilvl w:val="0"/>
          <w:numId w:val="37"/>
        </w:numPr>
        <w:rPr>
          <w:rFonts w:ascii="Times New Roman" w:hAnsi="Times New Roman" w:cs="Times New Roman"/>
          <w:sz w:val="28"/>
          <w:szCs w:val="28"/>
          <w:lang w:val="en-US"/>
        </w:rPr>
      </w:pPr>
      <w:r w:rsidRPr="00E50BDB">
        <w:rPr>
          <w:rFonts w:ascii="Times New Roman" w:hAnsi="Times New Roman" w:cs="Times New Roman"/>
          <w:sz w:val="28"/>
          <w:szCs w:val="28"/>
          <w:lang w:val="en-US"/>
        </w:rPr>
        <w:t>What do these logos mean?</w:t>
      </w:r>
    </w:p>
    <w:p w:rsidR="0007047C" w:rsidRDefault="000349CE" w:rsidP="0088303D">
      <w:pPr>
        <w:rPr>
          <w:rFonts w:ascii="Times New Roman" w:hAnsi="Times New Roman" w:cs="Times New Roman"/>
          <w:sz w:val="28"/>
          <w:szCs w:val="28"/>
          <w:lang w:val="en-US"/>
        </w:rPr>
      </w:pPr>
      <w:r>
        <w:rPr>
          <w:rFonts w:ascii="Times New Roman" w:hAnsi="Times New Roman" w:cs="Times New Roman"/>
          <w:noProof/>
          <w:sz w:val="28"/>
          <w:szCs w:val="28"/>
        </w:rPr>
        <w:drawing>
          <wp:inline distT="0" distB="0" distL="0" distR="0">
            <wp:extent cx="1838325" cy="1664851"/>
            <wp:effectExtent l="19050" t="0" r="9525" b="0"/>
            <wp:docPr id="40" name="Рисунок 6" descr="C:\Users\АЗИЗА\Desktop\imag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АЗИЗА\Desktop\images.png"/>
                    <pic:cNvPicPr>
                      <a:picLocks noChangeAspect="1" noChangeArrowheads="1"/>
                    </pic:cNvPicPr>
                  </pic:nvPicPr>
                  <pic:blipFill>
                    <a:blip r:embed="rId15"/>
                    <a:srcRect/>
                    <a:stretch>
                      <a:fillRect/>
                    </a:stretch>
                  </pic:blipFill>
                  <pic:spPr bwMode="auto">
                    <a:xfrm>
                      <a:off x="0" y="0"/>
                      <a:ext cx="1838325" cy="1664851"/>
                    </a:xfrm>
                    <a:prstGeom prst="rect">
                      <a:avLst/>
                    </a:prstGeom>
                    <a:noFill/>
                    <a:ln w="9525">
                      <a:noFill/>
                      <a:miter lim="800000"/>
                      <a:headEnd/>
                      <a:tailEnd/>
                    </a:ln>
                  </pic:spPr>
                </pic:pic>
              </a:graphicData>
            </a:graphic>
          </wp:inline>
        </w:drawing>
      </w:r>
      <w:r w:rsidRPr="007E36C2">
        <w:rPr>
          <w:rFonts w:ascii="Times New Roman" w:eastAsia="Times New Roman" w:hAnsi="Times New Roman" w:cs="Times New Roman"/>
          <w:snapToGrid w:val="0"/>
          <w:color w:val="000000"/>
          <w:w w:val="0"/>
          <w:sz w:val="0"/>
          <w:szCs w:val="0"/>
          <w:u w:color="000000"/>
          <w:bdr w:val="none" w:sz="0" w:space="0" w:color="000000"/>
          <w:shd w:val="clear" w:color="000000" w:fill="000000"/>
          <w:lang w:val="en-US"/>
        </w:rPr>
        <w:t xml:space="preserve"> </w:t>
      </w:r>
      <w:r w:rsidR="004C0C68">
        <w:rPr>
          <w:rFonts w:ascii="Times New Roman" w:eastAsia="Times New Roman" w:hAnsi="Times New Roman" w:cs="Times New Roman"/>
          <w:noProof/>
          <w:color w:val="000000"/>
          <w:w w:val="0"/>
          <w:sz w:val="0"/>
          <w:szCs w:val="0"/>
          <w:u w:color="000000"/>
          <w:bdr w:val="none" w:sz="0" w:space="0" w:color="000000"/>
          <w:shd w:val="clear" w:color="000000" w:fill="000000"/>
        </w:rPr>
        <w:drawing>
          <wp:inline distT="0" distB="0" distL="0" distR="0">
            <wp:extent cx="1074230" cy="1336107"/>
            <wp:effectExtent l="19050" t="0" r="0" b="0"/>
            <wp:docPr id="84" name="Рисунок 19" descr="C:\Users\АЗИЗА\Desktop\Без названия (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АЗИЗА\Desktop\Без названия (3).png"/>
                    <pic:cNvPicPr>
                      <a:picLocks noChangeAspect="1" noChangeArrowheads="1"/>
                    </pic:cNvPicPr>
                  </pic:nvPicPr>
                  <pic:blipFill>
                    <a:blip r:embed="rId16"/>
                    <a:srcRect/>
                    <a:stretch>
                      <a:fillRect/>
                    </a:stretch>
                  </pic:blipFill>
                  <pic:spPr bwMode="auto">
                    <a:xfrm>
                      <a:off x="0" y="0"/>
                      <a:ext cx="1075737" cy="1337982"/>
                    </a:xfrm>
                    <a:prstGeom prst="rect">
                      <a:avLst/>
                    </a:prstGeom>
                    <a:noFill/>
                    <a:ln w="9525">
                      <a:noFill/>
                      <a:miter lim="800000"/>
                      <a:headEnd/>
                      <a:tailEnd/>
                    </a:ln>
                  </pic:spPr>
                </pic:pic>
              </a:graphicData>
            </a:graphic>
          </wp:inline>
        </w:drawing>
      </w:r>
      <w:r w:rsidR="004C0C68" w:rsidRPr="007E36C2">
        <w:rPr>
          <w:rFonts w:ascii="Times New Roman" w:eastAsia="Times New Roman" w:hAnsi="Times New Roman" w:cs="Times New Roman"/>
          <w:snapToGrid w:val="0"/>
          <w:color w:val="000000"/>
          <w:w w:val="0"/>
          <w:sz w:val="0"/>
          <w:szCs w:val="0"/>
          <w:u w:color="000000"/>
          <w:bdr w:val="none" w:sz="0" w:space="0" w:color="000000"/>
          <w:shd w:val="clear" w:color="000000" w:fill="000000"/>
          <w:lang w:val="en-US"/>
        </w:rPr>
        <w:t xml:space="preserve"> </w:t>
      </w:r>
      <w:r w:rsidR="004C0C68">
        <w:rPr>
          <w:rFonts w:ascii="Times New Roman" w:eastAsia="Times New Roman" w:hAnsi="Times New Roman" w:cs="Times New Roman"/>
          <w:noProof/>
          <w:color w:val="000000"/>
          <w:w w:val="0"/>
          <w:sz w:val="0"/>
          <w:szCs w:val="0"/>
          <w:u w:color="000000"/>
          <w:bdr w:val="none" w:sz="0" w:space="0" w:color="000000"/>
          <w:shd w:val="clear" w:color="000000" w:fill="000000"/>
        </w:rPr>
        <w:drawing>
          <wp:inline distT="0" distB="0" distL="0" distR="0">
            <wp:extent cx="2000250" cy="1479112"/>
            <wp:effectExtent l="19050" t="0" r="0" b="0"/>
            <wp:docPr id="85" name="Рисунок 20" descr="C:\Users\АЗИЗА\Desktop\Без названия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АЗИЗА\Desktop\Без названия (2).png"/>
                    <pic:cNvPicPr>
                      <a:picLocks noChangeAspect="1" noChangeArrowheads="1"/>
                    </pic:cNvPicPr>
                  </pic:nvPicPr>
                  <pic:blipFill>
                    <a:blip r:embed="rId17"/>
                    <a:srcRect/>
                    <a:stretch>
                      <a:fillRect/>
                    </a:stretch>
                  </pic:blipFill>
                  <pic:spPr bwMode="auto">
                    <a:xfrm>
                      <a:off x="0" y="0"/>
                      <a:ext cx="2000250" cy="1479112"/>
                    </a:xfrm>
                    <a:prstGeom prst="rect">
                      <a:avLst/>
                    </a:prstGeom>
                    <a:noFill/>
                    <a:ln w="9525">
                      <a:noFill/>
                      <a:miter lim="800000"/>
                      <a:headEnd/>
                      <a:tailEnd/>
                    </a:ln>
                  </pic:spPr>
                </pic:pic>
              </a:graphicData>
            </a:graphic>
          </wp:inline>
        </w:drawing>
      </w:r>
      <w:r w:rsidR="004C0C68" w:rsidRPr="007E36C2">
        <w:rPr>
          <w:rFonts w:ascii="Times New Roman" w:eastAsia="Times New Roman" w:hAnsi="Times New Roman" w:cs="Times New Roman"/>
          <w:snapToGrid w:val="0"/>
          <w:color w:val="000000"/>
          <w:w w:val="0"/>
          <w:sz w:val="0"/>
          <w:szCs w:val="0"/>
          <w:u w:color="000000"/>
          <w:bdr w:val="none" w:sz="0" w:space="0" w:color="000000"/>
          <w:shd w:val="clear" w:color="000000" w:fill="000000"/>
          <w:lang w:val="en-US"/>
        </w:rPr>
        <w:t xml:space="preserve"> </w:t>
      </w:r>
      <w:r w:rsidR="004C0C68">
        <w:rPr>
          <w:rFonts w:ascii="Times New Roman" w:eastAsia="Times New Roman" w:hAnsi="Times New Roman" w:cs="Times New Roman"/>
          <w:noProof/>
          <w:color w:val="000000"/>
          <w:w w:val="0"/>
          <w:sz w:val="0"/>
          <w:szCs w:val="0"/>
          <w:u w:color="000000"/>
          <w:bdr w:val="none" w:sz="0" w:space="0" w:color="000000"/>
          <w:shd w:val="clear" w:color="000000" w:fill="000000"/>
        </w:rPr>
        <w:drawing>
          <wp:inline distT="0" distB="0" distL="0" distR="0">
            <wp:extent cx="2057400" cy="2228850"/>
            <wp:effectExtent l="19050" t="0" r="0" b="0"/>
            <wp:docPr id="86" name="Рисунок 21" descr="C:\Users\АЗИЗА\Desktop\images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АЗИЗА\Desktop\images (2).jpg"/>
                    <pic:cNvPicPr>
                      <a:picLocks noChangeAspect="1" noChangeArrowheads="1"/>
                    </pic:cNvPicPr>
                  </pic:nvPicPr>
                  <pic:blipFill>
                    <a:blip r:embed="rId18"/>
                    <a:srcRect/>
                    <a:stretch>
                      <a:fillRect/>
                    </a:stretch>
                  </pic:blipFill>
                  <pic:spPr bwMode="auto">
                    <a:xfrm>
                      <a:off x="0" y="0"/>
                      <a:ext cx="2057400" cy="2228850"/>
                    </a:xfrm>
                    <a:prstGeom prst="rect">
                      <a:avLst/>
                    </a:prstGeom>
                    <a:noFill/>
                    <a:ln w="9525">
                      <a:noFill/>
                      <a:miter lim="800000"/>
                      <a:headEnd/>
                      <a:tailEnd/>
                    </a:ln>
                  </pic:spPr>
                </pic:pic>
              </a:graphicData>
            </a:graphic>
          </wp:inline>
        </w:drawing>
      </w:r>
      <w:r w:rsidR="004C0C68" w:rsidRPr="007E36C2">
        <w:rPr>
          <w:rFonts w:ascii="Times New Roman" w:eastAsia="Times New Roman" w:hAnsi="Times New Roman" w:cs="Times New Roman"/>
          <w:snapToGrid w:val="0"/>
          <w:color w:val="000000"/>
          <w:w w:val="0"/>
          <w:sz w:val="0"/>
          <w:szCs w:val="0"/>
          <w:u w:color="000000"/>
          <w:bdr w:val="none" w:sz="0" w:space="0" w:color="000000"/>
          <w:shd w:val="clear" w:color="000000" w:fill="000000"/>
          <w:lang w:val="en-US"/>
        </w:rPr>
        <w:t xml:space="preserve"> </w:t>
      </w:r>
      <w:r w:rsidR="004C0C68">
        <w:rPr>
          <w:rFonts w:ascii="Times New Roman" w:eastAsia="Times New Roman" w:hAnsi="Times New Roman" w:cs="Times New Roman"/>
          <w:noProof/>
          <w:color w:val="000000"/>
          <w:w w:val="0"/>
          <w:sz w:val="0"/>
          <w:szCs w:val="0"/>
          <w:u w:color="000000"/>
          <w:bdr w:val="none" w:sz="0" w:space="0" w:color="000000"/>
          <w:shd w:val="clear" w:color="000000" w:fill="000000"/>
        </w:rPr>
        <w:drawing>
          <wp:inline distT="0" distB="0" distL="0" distR="0">
            <wp:extent cx="3257550" cy="2228850"/>
            <wp:effectExtent l="19050" t="0" r="0" b="0"/>
            <wp:docPr id="87" name="Рисунок 22" descr="C:\Users\АЗИЗА\Desktop\images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АЗИЗА\Desktop\images (1).jpg"/>
                    <pic:cNvPicPr>
                      <a:picLocks noChangeAspect="1" noChangeArrowheads="1"/>
                    </pic:cNvPicPr>
                  </pic:nvPicPr>
                  <pic:blipFill>
                    <a:blip r:embed="rId19"/>
                    <a:srcRect/>
                    <a:stretch>
                      <a:fillRect/>
                    </a:stretch>
                  </pic:blipFill>
                  <pic:spPr bwMode="auto">
                    <a:xfrm>
                      <a:off x="0" y="0"/>
                      <a:ext cx="3257550" cy="2228850"/>
                    </a:xfrm>
                    <a:prstGeom prst="rect">
                      <a:avLst/>
                    </a:prstGeom>
                    <a:noFill/>
                    <a:ln w="9525">
                      <a:noFill/>
                      <a:miter lim="800000"/>
                      <a:headEnd/>
                      <a:tailEnd/>
                    </a:ln>
                  </pic:spPr>
                </pic:pic>
              </a:graphicData>
            </a:graphic>
          </wp:inline>
        </w:drawing>
      </w:r>
      <w:r w:rsidR="004C0C68" w:rsidRPr="007E36C2">
        <w:rPr>
          <w:rFonts w:ascii="Times New Roman" w:eastAsia="Times New Roman" w:hAnsi="Times New Roman" w:cs="Times New Roman"/>
          <w:snapToGrid w:val="0"/>
          <w:color w:val="000000"/>
          <w:w w:val="0"/>
          <w:sz w:val="0"/>
          <w:szCs w:val="0"/>
          <w:u w:color="000000"/>
          <w:bdr w:val="none" w:sz="0" w:space="0" w:color="000000"/>
          <w:shd w:val="clear" w:color="000000" w:fill="000000"/>
          <w:lang w:val="en-US"/>
        </w:rPr>
        <w:t xml:space="preserve"> </w:t>
      </w:r>
      <w:r w:rsidR="004C0C68">
        <w:rPr>
          <w:rFonts w:ascii="Times New Roman" w:eastAsia="Times New Roman" w:hAnsi="Times New Roman" w:cs="Times New Roman"/>
          <w:noProof/>
          <w:color w:val="000000"/>
          <w:w w:val="0"/>
          <w:sz w:val="0"/>
          <w:szCs w:val="0"/>
          <w:u w:color="000000"/>
          <w:bdr w:val="none" w:sz="0" w:space="0" w:color="000000"/>
          <w:shd w:val="clear" w:color="000000" w:fill="000000"/>
        </w:rPr>
        <w:drawing>
          <wp:inline distT="0" distB="0" distL="0" distR="0">
            <wp:extent cx="2438400" cy="2381250"/>
            <wp:effectExtent l="19050" t="0" r="0" b="0"/>
            <wp:docPr id="88" name="Рисунок 23" descr="C:\Users\АЗИЗА\Desktop\Без назван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АЗИЗА\Desktop\Без названия.jpg"/>
                    <pic:cNvPicPr>
                      <a:picLocks noChangeAspect="1" noChangeArrowheads="1"/>
                    </pic:cNvPicPr>
                  </pic:nvPicPr>
                  <pic:blipFill>
                    <a:blip r:embed="rId20"/>
                    <a:srcRect/>
                    <a:stretch>
                      <a:fillRect/>
                    </a:stretch>
                  </pic:blipFill>
                  <pic:spPr bwMode="auto">
                    <a:xfrm>
                      <a:off x="0" y="0"/>
                      <a:ext cx="2438400" cy="2381250"/>
                    </a:xfrm>
                    <a:prstGeom prst="rect">
                      <a:avLst/>
                    </a:prstGeom>
                    <a:noFill/>
                    <a:ln w="9525">
                      <a:noFill/>
                      <a:miter lim="800000"/>
                      <a:headEnd/>
                      <a:tailEnd/>
                    </a:ln>
                  </pic:spPr>
                </pic:pic>
              </a:graphicData>
            </a:graphic>
          </wp:inline>
        </w:drawing>
      </w:r>
      <w:r w:rsidR="004C0C68">
        <w:rPr>
          <w:rFonts w:ascii="Times New Roman" w:eastAsia="Times New Roman" w:hAnsi="Times New Roman" w:cs="Times New Roman"/>
          <w:noProof/>
          <w:color w:val="000000"/>
          <w:w w:val="0"/>
          <w:sz w:val="0"/>
          <w:szCs w:val="0"/>
          <w:u w:color="000000"/>
          <w:bdr w:val="none" w:sz="0" w:space="0" w:color="000000"/>
          <w:shd w:val="clear" w:color="000000" w:fill="000000"/>
        </w:rPr>
        <w:drawing>
          <wp:inline distT="0" distB="0" distL="0" distR="0">
            <wp:extent cx="1914525" cy="2381250"/>
            <wp:effectExtent l="19050" t="0" r="9525" b="0"/>
            <wp:docPr id="91" name="Рисунок 24" descr="C:\Users\АЗИЗА\Desktop\Без названия (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АЗИЗА\Desktop\Без названия (5).png"/>
                    <pic:cNvPicPr>
                      <a:picLocks noChangeAspect="1" noChangeArrowheads="1"/>
                    </pic:cNvPicPr>
                  </pic:nvPicPr>
                  <pic:blipFill>
                    <a:blip r:embed="rId21"/>
                    <a:srcRect/>
                    <a:stretch>
                      <a:fillRect/>
                    </a:stretch>
                  </pic:blipFill>
                  <pic:spPr bwMode="auto">
                    <a:xfrm>
                      <a:off x="0" y="0"/>
                      <a:ext cx="1914525" cy="2381250"/>
                    </a:xfrm>
                    <a:prstGeom prst="rect">
                      <a:avLst/>
                    </a:prstGeom>
                    <a:noFill/>
                    <a:ln w="9525">
                      <a:noFill/>
                      <a:miter lim="800000"/>
                      <a:headEnd/>
                      <a:tailEnd/>
                    </a:ln>
                  </pic:spPr>
                </pic:pic>
              </a:graphicData>
            </a:graphic>
          </wp:inline>
        </w:drawing>
      </w:r>
    </w:p>
    <w:p w:rsidR="000349CE" w:rsidRDefault="000349CE" w:rsidP="0007047C">
      <w:pPr>
        <w:spacing w:after="0" w:line="240" w:lineRule="auto"/>
        <w:rPr>
          <w:rFonts w:ascii="Times New Roman" w:eastAsia="Times New Roman" w:hAnsi="Times New Roman" w:cs="Times New Roman"/>
          <w:b/>
          <w:bCs/>
          <w:color w:val="000000"/>
          <w:sz w:val="34"/>
          <w:szCs w:val="34"/>
          <w:lang w:val="fr-FR" w:eastAsia="fr-FR"/>
        </w:rPr>
      </w:pPr>
      <w:r w:rsidRPr="000349CE">
        <w:rPr>
          <w:rFonts w:ascii="Times New Roman" w:eastAsia="Times New Roman" w:hAnsi="Times New Roman" w:cs="Times New Roman"/>
          <w:b/>
          <w:bCs/>
          <w:color w:val="000000"/>
          <w:sz w:val="34"/>
          <w:szCs w:val="34"/>
          <w:lang w:val="fr-FR" w:eastAsia="fr-FR"/>
        </w:rPr>
        <w:t xml:space="preserve"> </w:t>
      </w:r>
    </w:p>
    <w:p w:rsidR="000349CE" w:rsidRDefault="000349CE" w:rsidP="0007047C">
      <w:pPr>
        <w:spacing w:after="0" w:line="240" w:lineRule="auto"/>
        <w:rPr>
          <w:rFonts w:ascii="Times New Roman" w:eastAsia="Times New Roman" w:hAnsi="Times New Roman" w:cs="Times New Roman"/>
          <w:b/>
          <w:bCs/>
          <w:color w:val="000000"/>
          <w:sz w:val="34"/>
          <w:szCs w:val="34"/>
          <w:lang w:val="fr-FR" w:eastAsia="fr-FR"/>
        </w:rPr>
      </w:pPr>
    </w:p>
    <w:p w:rsidR="005A6529" w:rsidRPr="000E5D1F" w:rsidRDefault="005A6529" w:rsidP="005A6529">
      <w:pPr>
        <w:rPr>
          <w:rFonts w:ascii="Times New Roman" w:hAnsi="Times New Roman" w:cs="Times New Roman"/>
          <w:b/>
          <w:sz w:val="28"/>
          <w:szCs w:val="28"/>
          <w:lang w:val="en-US"/>
        </w:rPr>
      </w:pPr>
      <w:r>
        <w:rPr>
          <w:rFonts w:ascii="Times New Roman" w:hAnsi="Times New Roman" w:cs="Times New Roman"/>
          <w:b/>
          <w:sz w:val="28"/>
          <w:szCs w:val="28"/>
          <w:lang w:val="en-US"/>
        </w:rPr>
        <w:lastRenderedPageBreak/>
        <w:t>Practical lesson 5</w:t>
      </w:r>
    </w:p>
    <w:p w:rsidR="005A6529" w:rsidRDefault="005A6529" w:rsidP="005A6529">
      <w:pPr>
        <w:rPr>
          <w:rFonts w:ascii="Times New Roman" w:hAnsi="Times New Roman" w:cs="Times New Roman"/>
          <w:b/>
          <w:sz w:val="28"/>
          <w:szCs w:val="28"/>
          <w:lang w:val="en-US"/>
        </w:rPr>
      </w:pPr>
      <w:r w:rsidRPr="00115AFA">
        <w:rPr>
          <w:rFonts w:ascii="Times New Roman" w:hAnsi="Times New Roman" w:cs="Times New Roman"/>
          <w:b/>
          <w:sz w:val="28"/>
          <w:szCs w:val="28"/>
          <w:lang w:val="en-US"/>
        </w:rPr>
        <w:t>The</w:t>
      </w:r>
      <w:r>
        <w:rPr>
          <w:rFonts w:ascii="Times New Roman" w:hAnsi="Times New Roman" w:cs="Times New Roman"/>
          <w:b/>
          <w:sz w:val="28"/>
          <w:szCs w:val="28"/>
          <w:lang w:val="en-US"/>
        </w:rPr>
        <w:t xml:space="preserve"> theme of the lesson: Materials used for electrical works</w:t>
      </w:r>
    </w:p>
    <w:p w:rsidR="005A6529" w:rsidRPr="000E5D1F" w:rsidRDefault="005A6529" w:rsidP="005A6529">
      <w:pPr>
        <w:rPr>
          <w:rFonts w:ascii="Times New Roman" w:hAnsi="Times New Roman" w:cs="Times New Roman"/>
          <w:sz w:val="28"/>
          <w:szCs w:val="28"/>
          <w:lang w:val="en-US"/>
        </w:rPr>
      </w:pPr>
      <w:r w:rsidRPr="006F52E0">
        <w:rPr>
          <w:rFonts w:ascii="Times New Roman" w:hAnsi="Times New Roman" w:cs="Times New Roman"/>
          <w:b/>
          <w:sz w:val="28"/>
          <w:szCs w:val="28"/>
          <w:lang w:val="en-US"/>
        </w:rPr>
        <w:t>Lesson plan:</w:t>
      </w:r>
      <w:r w:rsidRPr="00C77160">
        <w:rPr>
          <w:lang w:val="en-US"/>
        </w:rPr>
        <w:t xml:space="preserve"> </w:t>
      </w:r>
      <w:r w:rsidRPr="000E5D1F">
        <w:rPr>
          <w:rFonts w:ascii="Times New Roman" w:hAnsi="Times New Roman" w:cs="Times New Roman"/>
          <w:sz w:val="28"/>
          <w:szCs w:val="28"/>
          <w:lang w:val="en-US"/>
        </w:rPr>
        <w:t>to e</w:t>
      </w:r>
      <w:r w:rsidRPr="00DD182A">
        <w:rPr>
          <w:rFonts w:ascii="Times New Roman" w:hAnsi="Times New Roman" w:cs="Times New Roman"/>
          <w:sz w:val="28"/>
          <w:szCs w:val="28"/>
          <w:lang w:val="en-US"/>
        </w:rPr>
        <w:t>xtend voc</w:t>
      </w:r>
      <w:r w:rsidRPr="000E5D1F">
        <w:rPr>
          <w:rFonts w:ascii="Times New Roman" w:hAnsi="Times New Roman" w:cs="Times New Roman"/>
          <w:sz w:val="28"/>
          <w:szCs w:val="28"/>
          <w:lang w:val="en-US"/>
        </w:rPr>
        <w:t xml:space="preserve">abulary from the </w:t>
      </w:r>
      <w:r w:rsidRPr="00DD182A">
        <w:rPr>
          <w:rFonts w:ascii="Times New Roman" w:hAnsi="Times New Roman" w:cs="Times New Roman"/>
          <w:sz w:val="28"/>
          <w:szCs w:val="28"/>
          <w:lang w:val="en-US"/>
        </w:rPr>
        <w:t xml:space="preserve">fields of </w:t>
      </w:r>
      <w:r w:rsidRPr="000E5D1F">
        <w:rPr>
          <w:rFonts w:ascii="Times New Roman" w:hAnsi="Times New Roman" w:cs="Times New Roman"/>
          <w:sz w:val="28"/>
          <w:szCs w:val="28"/>
          <w:lang w:val="en-US"/>
        </w:rPr>
        <w:t>engineering and general technical vocabulary; to improve</w:t>
      </w:r>
      <w:r w:rsidRPr="00DD182A">
        <w:rPr>
          <w:rFonts w:ascii="Times New Roman" w:hAnsi="Times New Roman" w:cs="Times New Roman"/>
          <w:sz w:val="28"/>
          <w:szCs w:val="28"/>
          <w:lang w:val="en-US"/>
        </w:rPr>
        <w:t xml:space="preserve"> the skills </w:t>
      </w:r>
      <w:r w:rsidRPr="000E5D1F">
        <w:rPr>
          <w:rFonts w:ascii="Times New Roman" w:hAnsi="Times New Roman" w:cs="Times New Roman"/>
          <w:sz w:val="28"/>
          <w:szCs w:val="28"/>
          <w:lang w:val="en-US"/>
        </w:rPr>
        <w:t>evaluation, viewing and reading of professional character</w:t>
      </w:r>
      <w:r w:rsidRPr="00DD182A">
        <w:rPr>
          <w:rFonts w:ascii="Times New Roman" w:hAnsi="Times New Roman" w:cs="Times New Roman"/>
          <w:sz w:val="28"/>
          <w:szCs w:val="28"/>
          <w:lang w:val="en-US"/>
        </w:rPr>
        <w:t xml:space="preserve"> of the texts;</w:t>
      </w:r>
    </w:p>
    <w:p w:rsidR="005A6529" w:rsidRPr="00DD182A" w:rsidRDefault="005A6529" w:rsidP="005A6529">
      <w:pPr>
        <w:spacing w:after="0" w:line="240" w:lineRule="auto"/>
        <w:rPr>
          <w:rFonts w:ascii="Times New Roman" w:hAnsi="Times New Roman"/>
          <w:sz w:val="28"/>
          <w:szCs w:val="28"/>
          <w:lang w:val="en-US"/>
        </w:rPr>
      </w:pPr>
      <w:r w:rsidRPr="006F52E0">
        <w:rPr>
          <w:rFonts w:ascii="Times New Roman" w:hAnsi="Times New Roman" w:cs="Times New Roman"/>
          <w:b/>
          <w:sz w:val="28"/>
          <w:szCs w:val="28"/>
          <w:lang w:val="en-US"/>
        </w:rPr>
        <w:t>The purp</w:t>
      </w:r>
      <w:r>
        <w:rPr>
          <w:rFonts w:ascii="Times New Roman" w:hAnsi="Times New Roman" w:cs="Times New Roman"/>
          <w:b/>
          <w:sz w:val="28"/>
          <w:szCs w:val="28"/>
          <w:lang w:val="en-US"/>
        </w:rPr>
        <w:t>ose and objectives of the lesson</w:t>
      </w:r>
      <w:r w:rsidRPr="006F52E0">
        <w:rPr>
          <w:rFonts w:ascii="Times New Roman" w:hAnsi="Times New Roman" w:cs="Times New Roman"/>
          <w:b/>
          <w:sz w:val="28"/>
          <w:szCs w:val="28"/>
          <w:lang w:val="en-US"/>
        </w:rPr>
        <w:t>, skills and competences:</w:t>
      </w:r>
      <w:r w:rsidRPr="00196950">
        <w:rPr>
          <w:sz w:val="28"/>
          <w:szCs w:val="28"/>
          <w:lang w:val="en-US"/>
        </w:rPr>
        <w:t xml:space="preserve"> </w:t>
      </w:r>
      <w:r w:rsidRPr="00DD182A">
        <w:rPr>
          <w:rFonts w:ascii="Times New Roman" w:hAnsi="Times New Roman"/>
          <w:sz w:val="28"/>
          <w:szCs w:val="28"/>
          <w:lang w:val="en-US"/>
        </w:rPr>
        <w:t>to apply English in professional sphere of the specialist, using skills of four kinds of communications: auditions, readings, letters, and communication in a foreign language</w:t>
      </w:r>
      <w:r>
        <w:rPr>
          <w:rFonts w:ascii="Times New Roman" w:hAnsi="Times New Roman"/>
          <w:sz w:val="28"/>
          <w:szCs w:val="28"/>
          <w:lang w:val="en-US"/>
        </w:rPr>
        <w:t xml:space="preserve">; </w:t>
      </w:r>
      <w:r w:rsidRPr="00DD182A">
        <w:rPr>
          <w:rFonts w:ascii="Times New Roman" w:hAnsi="Times New Roman"/>
          <w:sz w:val="28"/>
          <w:szCs w:val="28"/>
          <w:lang w:val="en-US"/>
        </w:rPr>
        <w:t>to use logical and critical thinking for problems</w:t>
      </w:r>
    </w:p>
    <w:p w:rsidR="005A6529" w:rsidRPr="00115AFA" w:rsidRDefault="005A6529" w:rsidP="005A6529">
      <w:pPr>
        <w:rPr>
          <w:rFonts w:ascii="Times New Roman" w:hAnsi="Times New Roman" w:cs="Times New Roman"/>
          <w:b/>
          <w:sz w:val="28"/>
          <w:szCs w:val="28"/>
          <w:lang w:val="en-US"/>
        </w:rPr>
      </w:pPr>
      <w:r w:rsidRPr="00332B6A">
        <w:rPr>
          <w:rFonts w:ascii="Times New Roman" w:hAnsi="Times New Roman" w:cs="Times New Roman"/>
          <w:b/>
          <w:sz w:val="28"/>
          <w:szCs w:val="28"/>
          <w:lang w:val="en-US"/>
        </w:rPr>
        <w:t>Brief theoretical information</w:t>
      </w:r>
    </w:p>
    <w:p w:rsidR="005A6529" w:rsidRDefault="005A6529" w:rsidP="0007047C">
      <w:pPr>
        <w:spacing w:after="0" w:line="240" w:lineRule="auto"/>
        <w:rPr>
          <w:rFonts w:ascii="Times New Roman" w:eastAsia="Times New Roman" w:hAnsi="Times New Roman" w:cs="Times New Roman"/>
          <w:b/>
          <w:bCs/>
          <w:color w:val="000000"/>
          <w:lang w:val="en-US" w:eastAsia="en-US"/>
        </w:rPr>
      </w:pPr>
      <w:r>
        <w:rPr>
          <w:rFonts w:ascii="Times New Roman" w:hAnsi="Times New Roman" w:cs="Times New Roman"/>
          <w:b/>
          <w:sz w:val="28"/>
          <w:szCs w:val="28"/>
          <w:lang w:val="en-US"/>
        </w:rPr>
        <w:t>Materials used for electrical works</w:t>
      </w:r>
      <w:r w:rsidRPr="0007047C">
        <w:rPr>
          <w:rFonts w:ascii="Times New Roman" w:eastAsia="Times New Roman" w:hAnsi="Times New Roman" w:cs="Times New Roman"/>
          <w:b/>
          <w:bCs/>
          <w:color w:val="000000"/>
          <w:lang w:val="en-US" w:eastAsia="en-US"/>
        </w:rPr>
        <w:t xml:space="preserve"> </w:t>
      </w:r>
    </w:p>
    <w:p w:rsidR="004C0C68" w:rsidRDefault="004C0C68" w:rsidP="005A6529">
      <w:pPr>
        <w:rPr>
          <w:rFonts w:ascii="Times New Roman" w:hAnsi="Times New Roman" w:cs="Times New Roman"/>
          <w:sz w:val="28"/>
          <w:szCs w:val="28"/>
          <w:lang w:val="en-US"/>
        </w:rPr>
      </w:pPr>
      <w:r w:rsidRPr="004C0C68">
        <w:rPr>
          <w:rFonts w:ascii="Times New Roman" w:hAnsi="Times New Roman" w:cs="Times New Roman"/>
          <w:noProof/>
          <w:sz w:val="28"/>
          <w:szCs w:val="28"/>
        </w:rPr>
        <w:drawing>
          <wp:inline distT="0" distB="0" distL="0" distR="0">
            <wp:extent cx="2735195" cy="1562100"/>
            <wp:effectExtent l="19050" t="0" r="8005" b="0"/>
            <wp:docPr id="90" name="Рисунок 8" descr="C:\Users\АЗИЗА\Desktop\AAEAAQAAAAAAAAcgAAAAJGI2N2YzNjc4LTk0MGYtNDRhMC1iNDc0LTM5Njc2Zjc5ODI4M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АЗИЗА\Desktop\AAEAAQAAAAAAAAcgAAAAJGI2N2YzNjc4LTk0MGYtNDRhMC1iNDc0LTM5Njc2Zjc5ODI4Mg.jpg"/>
                    <pic:cNvPicPr>
                      <a:picLocks noChangeAspect="1" noChangeArrowheads="1"/>
                    </pic:cNvPicPr>
                  </pic:nvPicPr>
                  <pic:blipFill>
                    <a:blip r:embed="rId22"/>
                    <a:srcRect/>
                    <a:stretch>
                      <a:fillRect/>
                    </a:stretch>
                  </pic:blipFill>
                  <pic:spPr bwMode="auto">
                    <a:xfrm>
                      <a:off x="0" y="0"/>
                      <a:ext cx="2735195" cy="1562100"/>
                    </a:xfrm>
                    <a:prstGeom prst="rect">
                      <a:avLst/>
                    </a:prstGeom>
                    <a:noFill/>
                    <a:ln w="9525">
                      <a:noFill/>
                      <a:miter lim="800000"/>
                      <a:headEnd/>
                      <a:tailEnd/>
                    </a:ln>
                  </pic:spPr>
                </pic:pic>
              </a:graphicData>
            </a:graphic>
          </wp:inline>
        </w:drawing>
      </w:r>
    </w:p>
    <w:p w:rsidR="0007047C" w:rsidRPr="00E656E9" w:rsidRDefault="0007047C" w:rsidP="005A6529">
      <w:pPr>
        <w:rPr>
          <w:rFonts w:ascii="Times New Roman" w:hAnsi="Times New Roman" w:cs="Times New Roman"/>
          <w:sz w:val="28"/>
          <w:szCs w:val="28"/>
          <w:lang w:val="en-US"/>
        </w:rPr>
      </w:pPr>
      <w:r w:rsidRPr="005A6529">
        <w:rPr>
          <w:rFonts w:ascii="Times New Roman" w:hAnsi="Times New Roman" w:cs="Times New Roman"/>
          <w:sz w:val="28"/>
          <w:szCs w:val="28"/>
          <w:lang w:val="en-US"/>
        </w:rPr>
        <w:t xml:space="preserve">Generally the materials used for electrical works divided into three types. </w:t>
      </w:r>
      <w:r w:rsidRPr="00E656E9">
        <w:rPr>
          <w:rFonts w:ascii="Times New Roman" w:hAnsi="Times New Roman" w:cs="Times New Roman"/>
          <w:sz w:val="28"/>
          <w:szCs w:val="28"/>
          <w:lang w:val="en-US"/>
        </w:rPr>
        <w:t>There are called Conductors, Insulators and Semiconductors. The materials which conduct the current horn one place to other place are called conductors, the materials do not conduct current i.e. it resists the current are called Insulator and the materials which have half of the properties of these two are called semiconductors, i.e. It conducted only a very low value of current. For this purpose conductors and insulators are widely used in Electrical department where as semiconductors are used in Electronics department.</w:t>
      </w:r>
    </w:p>
    <w:p w:rsidR="0007047C" w:rsidRPr="009852CB" w:rsidRDefault="00E50BDB" w:rsidP="005A6529">
      <w:pPr>
        <w:rPr>
          <w:rFonts w:ascii="Times New Roman" w:hAnsi="Times New Roman" w:cs="Times New Roman"/>
          <w:b/>
          <w:sz w:val="28"/>
          <w:szCs w:val="28"/>
          <w:lang w:val="en-US"/>
        </w:rPr>
      </w:pPr>
      <w:r w:rsidRPr="009852CB">
        <w:rPr>
          <w:rFonts w:ascii="Times New Roman" w:hAnsi="Times New Roman" w:cs="Times New Roman"/>
          <w:b/>
          <w:sz w:val="28"/>
          <w:szCs w:val="28"/>
          <w:lang w:val="en-US"/>
        </w:rPr>
        <w:t>Conductor</w:t>
      </w:r>
    </w:p>
    <w:p w:rsidR="0007047C" w:rsidRPr="00E656E9" w:rsidRDefault="0007047C" w:rsidP="005A6529">
      <w:pPr>
        <w:rPr>
          <w:rFonts w:ascii="Times New Roman" w:hAnsi="Times New Roman" w:cs="Times New Roman"/>
          <w:sz w:val="28"/>
          <w:szCs w:val="28"/>
          <w:lang w:val="en-US"/>
        </w:rPr>
      </w:pPr>
      <w:r w:rsidRPr="00E656E9">
        <w:rPr>
          <w:rFonts w:ascii="Times New Roman" w:hAnsi="Times New Roman" w:cs="Times New Roman"/>
          <w:sz w:val="28"/>
          <w:szCs w:val="28"/>
          <w:lang w:val="en-US"/>
        </w:rPr>
        <w:t>What is called conductor? The wire which carries (Conducts) current from the supply point to the load is called conductors. The material is operated by using the current is called load. Eg. Fan, Radio, Iron box, Mixie, Grinder, Bulb etc. Generally all types of metals are used for conducting purpose, some metals permit easily to allow the current flow through it. This type of metal is called “Good Conductors”.</w:t>
      </w:r>
    </w:p>
    <w:p w:rsidR="0007047C" w:rsidRPr="009852CB" w:rsidRDefault="0007047C" w:rsidP="005A6529">
      <w:pPr>
        <w:rPr>
          <w:rFonts w:ascii="Times New Roman" w:hAnsi="Times New Roman" w:cs="Times New Roman"/>
          <w:b/>
          <w:sz w:val="28"/>
          <w:szCs w:val="28"/>
          <w:lang w:val="en-US"/>
        </w:rPr>
      </w:pPr>
      <w:r w:rsidRPr="009852CB">
        <w:rPr>
          <w:rFonts w:ascii="Times New Roman" w:hAnsi="Times New Roman" w:cs="Times New Roman"/>
          <w:b/>
          <w:sz w:val="28"/>
          <w:szCs w:val="28"/>
          <w:lang w:val="en-US"/>
        </w:rPr>
        <w:t>Properties of conductor</w:t>
      </w:r>
    </w:p>
    <w:p w:rsidR="0007047C" w:rsidRPr="00E656E9" w:rsidRDefault="0007047C" w:rsidP="005A6529">
      <w:pPr>
        <w:rPr>
          <w:rFonts w:ascii="Times New Roman" w:hAnsi="Times New Roman" w:cs="Times New Roman"/>
          <w:sz w:val="28"/>
          <w:szCs w:val="28"/>
          <w:lang w:val="en-US"/>
        </w:rPr>
      </w:pPr>
      <w:r w:rsidRPr="00E656E9">
        <w:rPr>
          <w:rFonts w:ascii="Times New Roman" w:hAnsi="Times New Roman" w:cs="Times New Roman"/>
          <w:sz w:val="28"/>
          <w:szCs w:val="28"/>
          <w:lang w:val="en-US"/>
        </w:rPr>
        <w:t>To conduct the current easily.</w:t>
      </w:r>
    </w:p>
    <w:p w:rsidR="0007047C" w:rsidRPr="00E656E9" w:rsidRDefault="0007047C" w:rsidP="005A6529">
      <w:pPr>
        <w:rPr>
          <w:rFonts w:ascii="Times New Roman" w:hAnsi="Times New Roman" w:cs="Times New Roman"/>
          <w:sz w:val="28"/>
          <w:szCs w:val="28"/>
          <w:lang w:val="en-US"/>
        </w:rPr>
      </w:pPr>
      <w:r w:rsidRPr="00E656E9">
        <w:rPr>
          <w:rFonts w:ascii="Times New Roman" w:hAnsi="Times New Roman" w:cs="Times New Roman"/>
          <w:sz w:val="28"/>
          <w:szCs w:val="28"/>
          <w:lang w:val="en-US"/>
        </w:rPr>
        <w:t>Would have low resistance.</w:t>
      </w:r>
    </w:p>
    <w:p w:rsidR="0007047C" w:rsidRPr="00E656E9" w:rsidRDefault="0007047C" w:rsidP="005A6529">
      <w:pPr>
        <w:rPr>
          <w:rFonts w:ascii="Times New Roman" w:hAnsi="Times New Roman" w:cs="Times New Roman"/>
          <w:sz w:val="28"/>
          <w:szCs w:val="28"/>
          <w:lang w:val="en-US"/>
        </w:rPr>
      </w:pPr>
      <w:r w:rsidRPr="00E656E9">
        <w:rPr>
          <w:rFonts w:ascii="Times New Roman" w:hAnsi="Times New Roman" w:cs="Times New Roman"/>
          <w:sz w:val="28"/>
          <w:szCs w:val="28"/>
          <w:lang w:val="en-US"/>
        </w:rPr>
        <w:lastRenderedPageBreak/>
        <w:t>Would have high tensile stress.</w:t>
      </w:r>
    </w:p>
    <w:p w:rsidR="0007047C" w:rsidRPr="00E656E9" w:rsidRDefault="0007047C" w:rsidP="005A6529">
      <w:pPr>
        <w:rPr>
          <w:rFonts w:ascii="Times New Roman" w:hAnsi="Times New Roman" w:cs="Times New Roman"/>
          <w:sz w:val="28"/>
          <w:szCs w:val="28"/>
          <w:lang w:val="en-US"/>
        </w:rPr>
      </w:pPr>
      <w:r w:rsidRPr="00E656E9">
        <w:rPr>
          <w:rFonts w:ascii="Times New Roman" w:hAnsi="Times New Roman" w:cs="Times New Roman"/>
          <w:sz w:val="28"/>
          <w:szCs w:val="28"/>
          <w:lang w:val="en-US"/>
        </w:rPr>
        <w:t>More flexibility.</w:t>
      </w:r>
    </w:p>
    <w:p w:rsidR="0007047C" w:rsidRPr="00E656E9" w:rsidRDefault="0007047C" w:rsidP="005A6529">
      <w:pPr>
        <w:rPr>
          <w:rFonts w:ascii="Times New Roman" w:hAnsi="Times New Roman" w:cs="Times New Roman"/>
          <w:sz w:val="28"/>
          <w:szCs w:val="28"/>
          <w:lang w:val="en-US"/>
        </w:rPr>
      </w:pPr>
      <w:r w:rsidRPr="00E656E9">
        <w:rPr>
          <w:rFonts w:ascii="Times New Roman" w:hAnsi="Times New Roman" w:cs="Times New Roman"/>
          <w:sz w:val="28"/>
          <w:szCs w:val="28"/>
          <w:lang w:val="en-US"/>
        </w:rPr>
        <w:t>It will not affected by the corrosion due to air (or) not affected by rain, heat.</w:t>
      </w:r>
    </w:p>
    <w:p w:rsidR="0007047C" w:rsidRPr="00E656E9" w:rsidRDefault="0007047C" w:rsidP="005A6529">
      <w:pPr>
        <w:rPr>
          <w:rFonts w:ascii="Times New Roman" w:hAnsi="Times New Roman" w:cs="Times New Roman"/>
          <w:sz w:val="28"/>
          <w:szCs w:val="28"/>
          <w:lang w:val="en-US"/>
        </w:rPr>
      </w:pPr>
      <w:r w:rsidRPr="00E656E9">
        <w:rPr>
          <w:rFonts w:ascii="Times New Roman" w:hAnsi="Times New Roman" w:cs="Times New Roman"/>
          <w:sz w:val="28"/>
          <w:szCs w:val="28"/>
          <w:lang w:val="en-US"/>
        </w:rPr>
        <w:t>When a current is flowing through the conductor, it will get heated. Therefore it is not affected by heat.</w:t>
      </w:r>
    </w:p>
    <w:p w:rsidR="0007047C" w:rsidRPr="00E656E9" w:rsidRDefault="0007047C" w:rsidP="005A6529">
      <w:pPr>
        <w:rPr>
          <w:rFonts w:ascii="Times New Roman" w:hAnsi="Times New Roman" w:cs="Times New Roman"/>
          <w:sz w:val="28"/>
          <w:szCs w:val="28"/>
          <w:lang w:val="en-US"/>
        </w:rPr>
      </w:pPr>
      <w:r w:rsidRPr="00E656E9">
        <w:rPr>
          <w:rFonts w:ascii="Times New Roman" w:hAnsi="Times New Roman" w:cs="Times New Roman"/>
          <w:sz w:val="28"/>
          <w:szCs w:val="28"/>
          <w:lang w:val="en-US"/>
        </w:rPr>
        <w:t>Easy to soldering.</w:t>
      </w:r>
    </w:p>
    <w:p w:rsidR="0007047C" w:rsidRPr="00E656E9" w:rsidRDefault="0007047C" w:rsidP="005A6529">
      <w:pPr>
        <w:rPr>
          <w:rFonts w:ascii="Times New Roman" w:hAnsi="Times New Roman" w:cs="Times New Roman"/>
          <w:sz w:val="28"/>
          <w:szCs w:val="28"/>
          <w:lang w:val="en-US"/>
        </w:rPr>
      </w:pPr>
      <w:r w:rsidRPr="00E656E9">
        <w:rPr>
          <w:rFonts w:ascii="Times New Roman" w:hAnsi="Times New Roman" w:cs="Times New Roman"/>
          <w:sz w:val="28"/>
          <w:szCs w:val="28"/>
          <w:lang w:val="en-US"/>
        </w:rPr>
        <w:t>Cost is low and is easily available to buy it.</w:t>
      </w:r>
    </w:p>
    <w:p w:rsidR="0007047C" w:rsidRPr="009852CB" w:rsidRDefault="0007047C" w:rsidP="005A6529">
      <w:pPr>
        <w:rPr>
          <w:rFonts w:ascii="Times New Roman" w:hAnsi="Times New Roman" w:cs="Times New Roman"/>
          <w:b/>
          <w:sz w:val="28"/>
          <w:szCs w:val="28"/>
          <w:lang w:val="en-US"/>
        </w:rPr>
      </w:pPr>
      <w:r w:rsidRPr="009852CB">
        <w:rPr>
          <w:rFonts w:ascii="Times New Roman" w:hAnsi="Times New Roman" w:cs="Times New Roman"/>
          <w:b/>
          <w:sz w:val="28"/>
          <w:szCs w:val="28"/>
          <w:lang w:val="en-US"/>
        </w:rPr>
        <w:t>Types of Conductor</w:t>
      </w:r>
    </w:p>
    <w:p w:rsidR="0007047C" w:rsidRPr="00E656E9" w:rsidRDefault="0007047C" w:rsidP="005A6529">
      <w:pPr>
        <w:rPr>
          <w:rFonts w:ascii="Times New Roman" w:hAnsi="Times New Roman" w:cs="Times New Roman"/>
          <w:sz w:val="28"/>
          <w:szCs w:val="28"/>
          <w:lang w:val="en-US"/>
        </w:rPr>
      </w:pPr>
      <w:r w:rsidRPr="00E656E9">
        <w:rPr>
          <w:rFonts w:ascii="Times New Roman" w:hAnsi="Times New Roman" w:cs="Times New Roman"/>
          <w:sz w:val="28"/>
          <w:szCs w:val="28"/>
          <w:lang w:val="en-US"/>
        </w:rPr>
        <w:t>Conductors are classified into three types depending upon the conducting property with low resistance there are solid conductors, liquid conductors and gas conductors.</w:t>
      </w:r>
    </w:p>
    <w:p w:rsidR="0007047C" w:rsidRPr="009852CB" w:rsidRDefault="0007047C" w:rsidP="005A6529">
      <w:pPr>
        <w:rPr>
          <w:rFonts w:ascii="Times New Roman" w:hAnsi="Times New Roman" w:cs="Times New Roman"/>
          <w:b/>
          <w:sz w:val="28"/>
          <w:szCs w:val="28"/>
          <w:lang w:val="en-US"/>
        </w:rPr>
      </w:pPr>
      <w:r w:rsidRPr="009852CB">
        <w:rPr>
          <w:rFonts w:ascii="Times New Roman" w:hAnsi="Times New Roman" w:cs="Times New Roman"/>
          <w:b/>
          <w:sz w:val="28"/>
          <w:szCs w:val="28"/>
          <w:lang w:val="en-US"/>
        </w:rPr>
        <w:t>Solid Conductors</w:t>
      </w:r>
    </w:p>
    <w:p w:rsidR="0007047C" w:rsidRPr="00E656E9" w:rsidRDefault="0007047C" w:rsidP="005A6529">
      <w:pPr>
        <w:rPr>
          <w:rFonts w:ascii="Times New Roman" w:hAnsi="Times New Roman" w:cs="Times New Roman"/>
          <w:sz w:val="28"/>
          <w:szCs w:val="28"/>
          <w:lang w:val="en-US"/>
        </w:rPr>
      </w:pPr>
      <w:r w:rsidRPr="00E656E9">
        <w:rPr>
          <w:rFonts w:ascii="Times New Roman" w:hAnsi="Times New Roman" w:cs="Times New Roman"/>
          <w:sz w:val="28"/>
          <w:szCs w:val="28"/>
          <w:lang w:val="en-US"/>
        </w:rPr>
        <w:t>Silver, Copper, Brass, Aluminium, Tungsten, Nichrome, Zine Iron are called good conductors. There are converted into thin wire and thin rod or strap for the purpose of conduction.</w:t>
      </w:r>
    </w:p>
    <w:p w:rsidR="0007047C" w:rsidRPr="00E656E9" w:rsidRDefault="0007047C" w:rsidP="005A6529">
      <w:pPr>
        <w:rPr>
          <w:rFonts w:ascii="Times New Roman" w:hAnsi="Times New Roman" w:cs="Times New Roman"/>
          <w:sz w:val="28"/>
          <w:szCs w:val="28"/>
          <w:lang w:val="en-US"/>
        </w:rPr>
      </w:pPr>
      <w:r w:rsidRPr="00E656E9">
        <w:rPr>
          <w:rFonts w:ascii="Times New Roman" w:hAnsi="Times New Roman" w:cs="Times New Roman"/>
          <w:sz w:val="28"/>
          <w:szCs w:val="28"/>
          <w:lang w:val="en-US"/>
        </w:rPr>
        <w:t>We have to study about the metal is used for conduction and where there is used.</w:t>
      </w:r>
    </w:p>
    <w:p w:rsidR="0007047C" w:rsidRPr="009852CB" w:rsidRDefault="0007047C" w:rsidP="005A6529">
      <w:pPr>
        <w:rPr>
          <w:rFonts w:ascii="Times New Roman" w:hAnsi="Times New Roman" w:cs="Times New Roman"/>
          <w:b/>
          <w:sz w:val="28"/>
          <w:szCs w:val="28"/>
          <w:lang w:val="en-US"/>
        </w:rPr>
      </w:pPr>
      <w:r w:rsidRPr="009852CB">
        <w:rPr>
          <w:rFonts w:ascii="Times New Roman" w:hAnsi="Times New Roman" w:cs="Times New Roman"/>
          <w:b/>
          <w:sz w:val="28"/>
          <w:szCs w:val="28"/>
          <w:lang w:val="en-US"/>
        </w:rPr>
        <w:t>Liquid Conductors</w:t>
      </w:r>
    </w:p>
    <w:p w:rsidR="0007047C" w:rsidRPr="00E656E9" w:rsidRDefault="0007047C" w:rsidP="005A6529">
      <w:pPr>
        <w:rPr>
          <w:rFonts w:ascii="Times New Roman" w:hAnsi="Times New Roman" w:cs="Times New Roman"/>
          <w:sz w:val="28"/>
          <w:szCs w:val="28"/>
          <w:lang w:val="en-US"/>
        </w:rPr>
      </w:pPr>
      <w:r w:rsidRPr="00E656E9">
        <w:rPr>
          <w:rFonts w:ascii="Times New Roman" w:hAnsi="Times New Roman" w:cs="Times New Roman"/>
          <w:sz w:val="28"/>
          <w:szCs w:val="28"/>
          <w:lang w:val="en-US"/>
        </w:rPr>
        <w:t>The conductors in the form of liquids are called as Liquid Conductors. Mercury, Sulphuric Acid, Nitrate are some of the liquid conductors used in batteries. Mercury is used in high power vapour lamps and automatic circuit breakers.</w:t>
      </w:r>
    </w:p>
    <w:p w:rsidR="0007047C" w:rsidRPr="009852CB" w:rsidRDefault="0007047C" w:rsidP="005A6529">
      <w:pPr>
        <w:rPr>
          <w:rFonts w:ascii="Times New Roman" w:hAnsi="Times New Roman" w:cs="Times New Roman"/>
          <w:b/>
          <w:sz w:val="28"/>
          <w:szCs w:val="28"/>
          <w:lang w:val="en-US"/>
        </w:rPr>
      </w:pPr>
      <w:r w:rsidRPr="009852CB">
        <w:rPr>
          <w:rFonts w:ascii="Times New Roman" w:hAnsi="Times New Roman" w:cs="Times New Roman"/>
          <w:b/>
          <w:sz w:val="28"/>
          <w:szCs w:val="28"/>
          <w:lang w:val="en-US"/>
        </w:rPr>
        <w:t>Gas Conductors</w:t>
      </w:r>
    </w:p>
    <w:p w:rsidR="0007047C" w:rsidRPr="00E656E9" w:rsidRDefault="0007047C" w:rsidP="005A6529">
      <w:pPr>
        <w:rPr>
          <w:rFonts w:ascii="Times New Roman" w:hAnsi="Times New Roman" w:cs="Times New Roman"/>
          <w:sz w:val="28"/>
          <w:szCs w:val="28"/>
          <w:lang w:val="en-US"/>
        </w:rPr>
      </w:pPr>
      <w:r w:rsidRPr="00E656E9">
        <w:rPr>
          <w:rFonts w:ascii="Times New Roman" w:hAnsi="Times New Roman" w:cs="Times New Roman"/>
          <w:sz w:val="28"/>
          <w:szCs w:val="28"/>
          <w:lang w:val="en-US"/>
        </w:rPr>
        <w:t>Organ, Helium, Neon, Nitrogen are some of the gas conductors. They are used in gas discharge lamps at high temperature.</w:t>
      </w:r>
    </w:p>
    <w:p w:rsidR="0007047C" w:rsidRPr="009852CB" w:rsidRDefault="009852CB" w:rsidP="005A6529">
      <w:pPr>
        <w:rPr>
          <w:rFonts w:ascii="Times New Roman" w:hAnsi="Times New Roman" w:cs="Times New Roman"/>
          <w:b/>
          <w:sz w:val="28"/>
          <w:szCs w:val="28"/>
          <w:lang w:val="en-US"/>
        </w:rPr>
      </w:pPr>
      <w:r w:rsidRPr="009852CB">
        <w:rPr>
          <w:rFonts w:ascii="Times New Roman" w:hAnsi="Times New Roman" w:cs="Times New Roman"/>
          <w:b/>
          <w:sz w:val="28"/>
          <w:szCs w:val="28"/>
          <w:lang w:val="en-US"/>
        </w:rPr>
        <w:t>Insulators</w:t>
      </w:r>
    </w:p>
    <w:p w:rsidR="0007047C" w:rsidRPr="00E656E9" w:rsidRDefault="0007047C" w:rsidP="005A6529">
      <w:pPr>
        <w:rPr>
          <w:rFonts w:ascii="Times New Roman" w:hAnsi="Times New Roman" w:cs="Times New Roman"/>
          <w:sz w:val="28"/>
          <w:szCs w:val="28"/>
          <w:lang w:val="en-US"/>
        </w:rPr>
      </w:pPr>
      <w:r w:rsidRPr="00E656E9">
        <w:rPr>
          <w:rFonts w:ascii="Times New Roman" w:hAnsi="Times New Roman" w:cs="Times New Roman"/>
          <w:sz w:val="28"/>
          <w:szCs w:val="28"/>
          <w:lang w:val="en-US"/>
        </w:rPr>
        <w:t>Insulator is non-conducting material, i.e., it resists electricity. It has high resistance value, normally in Mega Ohms.</w:t>
      </w:r>
    </w:p>
    <w:p w:rsidR="0007047C" w:rsidRPr="00E656E9" w:rsidRDefault="0007047C" w:rsidP="005A6529">
      <w:pPr>
        <w:rPr>
          <w:rFonts w:ascii="Times New Roman" w:hAnsi="Times New Roman" w:cs="Times New Roman"/>
          <w:sz w:val="28"/>
          <w:szCs w:val="28"/>
          <w:lang w:val="en-US"/>
        </w:rPr>
      </w:pPr>
      <w:r w:rsidRPr="00E656E9">
        <w:rPr>
          <w:rFonts w:ascii="Times New Roman" w:hAnsi="Times New Roman" w:cs="Times New Roman"/>
          <w:sz w:val="28"/>
          <w:szCs w:val="28"/>
          <w:lang w:val="en-US"/>
        </w:rPr>
        <w:t>Properties</w:t>
      </w:r>
    </w:p>
    <w:p w:rsidR="0007047C" w:rsidRPr="00E656E9" w:rsidRDefault="0007047C" w:rsidP="005A6529">
      <w:pPr>
        <w:rPr>
          <w:rFonts w:ascii="Times New Roman" w:hAnsi="Times New Roman" w:cs="Times New Roman"/>
          <w:sz w:val="28"/>
          <w:szCs w:val="28"/>
          <w:lang w:val="en-US"/>
        </w:rPr>
      </w:pPr>
      <w:r w:rsidRPr="00E656E9">
        <w:rPr>
          <w:rFonts w:ascii="Times New Roman" w:hAnsi="Times New Roman" w:cs="Times New Roman"/>
          <w:sz w:val="28"/>
          <w:szCs w:val="28"/>
          <w:lang w:val="en-US"/>
        </w:rPr>
        <w:t>It has high resistance and specific resistance.</w:t>
      </w:r>
    </w:p>
    <w:p w:rsidR="0007047C" w:rsidRPr="00E656E9" w:rsidRDefault="0007047C" w:rsidP="005A6529">
      <w:pPr>
        <w:rPr>
          <w:rFonts w:ascii="Times New Roman" w:hAnsi="Times New Roman" w:cs="Times New Roman"/>
          <w:sz w:val="28"/>
          <w:szCs w:val="28"/>
          <w:lang w:val="en-US"/>
        </w:rPr>
      </w:pPr>
      <w:r w:rsidRPr="00E656E9">
        <w:rPr>
          <w:rFonts w:ascii="Times New Roman" w:hAnsi="Times New Roman" w:cs="Times New Roman"/>
          <w:sz w:val="28"/>
          <w:szCs w:val="28"/>
          <w:lang w:val="en-US"/>
        </w:rPr>
        <w:t>High di-electric strength.</w:t>
      </w:r>
    </w:p>
    <w:p w:rsidR="0007047C" w:rsidRPr="00E656E9" w:rsidRDefault="0007047C" w:rsidP="005A6529">
      <w:pPr>
        <w:rPr>
          <w:rFonts w:ascii="Times New Roman" w:hAnsi="Times New Roman" w:cs="Times New Roman"/>
          <w:sz w:val="28"/>
          <w:szCs w:val="28"/>
          <w:lang w:val="en-US"/>
        </w:rPr>
      </w:pPr>
      <w:r w:rsidRPr="00E656E9">
        <w:rPr>
          <w:rFonts w:ascii="Times New Roman" w:hAnsi="Times New Roman" w:cs="Times New Roman"/>
          <w:sz w:val="28"/>
          <w:szCs w:val="28"/>
          <w:lang w:val="en-US"/>
        </w:rPr>
        <w:lastRenderedPageBreak/>
        <w:t>Good Mechanical strength.</w:t>
      </w:r>
    </w:p>
    <w:p w:rsidR="0007047C" w:rsidRPr="00E656E9" w:rsidRDefault="0007047C" w:rsidP="005A6529">
      <w:pPr>
        <w:rPr>
          <w:rFonts w:ascii="Times New Roman" w:hAnsi="Times New Roman" w:cs="Times New Roman"/>
          <w:sz w:val="28"/>
          <w:szCs w:val="28"/>
          <w:lang w:val="en-US"/>
        </w:rPr>
      </w:pPr>
      <w:r w:rsidRPr="00E656E9">
        <w:rPr>
          <w:rFonts w:ascii="Times New Roman" w:hAnsi="Times New Roman" w:cs="Times New Roman"/>
          <w:sz w:val="28"/>
          <w:szCs w:val="28"/>
          <w:lang w:val="en-US"/>
        </w:rPr>
        <w:t>Withstands high temperature.</w:t>
      </w:r>
    </w:p>
    <w:p w:rsidR="0007047C" w:rsidRPr="00E656E9" w:rsidRDefault="0007047C" w:rsidP="005A6529">
      <w:pPr>
        <w:rPr>
          <w:rFonts w:ascii="Times New Roman" w:hAnsi="Times New Roman" w:cs="Times New Roman"/>
          <w:sz w:val="28"/>
          <w:szCs w:val="28"/>
          <w:lang w:val="en-US"/>
        </w:rPr>
      </w:pPr>
      <w:r w:rsidRPr="00E656E9">
        <w:rPr>
          <w:rFonts w:ascii="Times New Roman" w:hAnsi="Times New Roman" w:cs="Times New Roman"/>
          <w:sz w:val="28"/>
          <w:szCs w:val="28"/>
          <w:lang w:val="en-US"/>
        </w:rPr>
        <w:t>May not get change in shape due to temperature.</w:t>
      </w:r>
    </w:p>
    <w:p w:rsidR="0007047C" w:rsidRPr="00E656E9" w:rsidRDefault="0007047C" w:rsidP="005A6529">
      <w:pPr>
        <w:rPr>
          <w:rFonts w:ascii="Times New Roman" w:hAnsi="Times New Roman" w:cs="Times New Roman"/>
          <w:sz w:val="28"/>
          <w:szCs w:val="28"/>
          <w:lang w:val="en-US"/>
        </w:rPr>
      </w:pPr>
      <w:r w:rsidRPr="00E656E9">
        <w:rPr>
          <w:rFonts w:ascii="Times New Roman" w:hAnsi="Times New Roman" w:cs="Times New Roman"/>
          <w:sz w:val="28"/>
          <w:szCs w:val="28"/>
          <w:lang w:val="en-US"/>
        </w:rPr>
        <w:t>May not absorb water.</w:t>
      </w:r>
    </w:p>
    <w:p w:rsidR="0007047C" w:rsidRPr="00E656E9" w:rsidRDefault="0007047C" w:rsidP="005A6529">
      <w:pPr>
        <w:rPr>
          <w:rFonts w:ascii="Times New Roman" w:hAnsi="Times New Roman" w:cs="Times New Roman"/>
          <w:sz w:val="28"/>
          <w:szCs w:val="28"/>
          <w:lang w:val="en-US"/>
        </w:rPr>
      </w:pPr>
      <w:r w:rsidRPr="00E656E9">
        <w:rPr>
          <w:rFonts w:ascii="Times New Roman" w:hAnsi="Times New Roman" w:cs="Times New Roman"/>
          <w:sz w:val="28"/>
          <w:szCs w:val="28"/>
          <w:lang w:val="en-US"/>
        </w:rPr>
        <w:t>Can be made to any shape.</w:t>
      </w:r>
    </w:p>
    <w:p w:rsidR="0007047C" w:rsidRPr="00E656E9" w:rsidRDefault="0007047C" w:rsidP="005A6529">
      <w:pPr>
        <w:rPr>
          <w:rFonts w:ascii="Times New Roman" w:hAnsi="Times New Roman" w:cs="Times New Roman"/>
          <w:sz w:val="28"/>
          <w:szCs w:val="28"/>
          <w:lang w:val="en-US"/>
        </w:rPr>
      </w:pPr>
      <w:r w:rsidRPr="00E656E9">
        <w:rPr>
          <w:rFonts w:ascii="Times New Roman" w:hAnsi="Times New Roman" w:cs="Times New Roman"/>
          <w:sz w:val="28"/>
          <w:szCs w:val="28"/>
          <w:lang w:val="en-US"/>
        </w:rPr>
        <w:t>Can not get fire easily.</w:t>
      </w:r>
    </w:p>
    <w:p w:rsidR="0007047C" w:rsidRPr="00E656E9" w:rsidRDefault="0007047C" w:rsidP="005A6529">
      <w:pPr>
        <w:rPr>
          <w:rFonts w:ascii="Times New Roman" w:hAnsi="Times New Roman" w:cs="Times New Roman"/>
          <w:sz w:val="28"/>
          <w:szCs w:val="28"/>
          <w:lang w:val="en-US"/>
        </w:rPr>
      </w:pPr>
      <w:r w:rsidRPr="00E656E9">
        <w:rPr>
          <w:rFonts w:ascii="Times New Roman" w:hAnsi="Times New Roman" w:cs="Times New Roman"/>
          <w:sz w:val="28"/>
          <w:szCs w:val="28"/>
          <w:lang w:val="en-US"/>
        </w:rPr>
        <w:t>Classification of Insulators</w:t>
      </w:r>
    </w:p>
    <w:p w:rsidR="0007047C" w:rsidRPr="009852CB" w:rsidRDefault="0007047C" w:rsidP="005A6529">
      <w:pPr>
        <w:rPr>
          <w:rFonts w:ascii="Times New Roman" w:hAnsi="Times New Roman" w:cs="Times New Roman"/>
          <w:b/>
          <w:sz w:val="28"/>
          <w:szCs w:val="28"/>
          <w:lang w:val="en-US"/>
        </w:rPr>
      </w:pPr>
      <w:r w:rsidRPr="009852CB">
        <w:rPr>
          <w:rFonts w:ascii="Times New Roman" w:hAnsi="Times New Roman" w:cs="Times New Roman"/>
          <w:b/>
          <w:sz w:val="28"/>
          <w:szCs w:val="28"/>
          <w:lang w:val="en-US"/>
        </w:rPr>
        <w:t>Generally Insulators are classified into three types:</w:t>
      </w:r>
    </w:p>
    <w:p w:rsidR="0007047C" w:rsidRPr="009852CB" w:rsidRDefault="0007047C" w:rsidP="005A6529">
      <w:pPr>
        <w:rPr>
          <w:rFonts w:ascii="Times New Roman" w:hAnsi="Times New Roman" w:cs="Times New Roman"/>
          <w:b/>
          <w:sz w:val="28"/>
          <w:szCs w:val="28"/>
          <w:lang w:val="en-US"/>
        </w:rPr>
      </w:pPr>
      <w:r w:rsidRPr="009852CB">
        <w:rPr>
          <w:rFonts w:ascii="Times New Roman" w:hAnsi="Times New Roman" w:cs="Times New Roman"/>
          <w:b/>
          <w:sz w:val="28"/>
          <w:szCs w:val="28"/>
          <w:lang w:val="en-US"/>
        </w:rPr>
        <w:t>Hard Insulators</w:t>
      </w:r>
    </w:p>
    <w:p w:rsidR="0007047C" w:rsidRPr="00E656E9" w:rsidRDefault="0007047C" w:rsidP="005A6529">
      <w:pPr>
        <w:rPr>
          <w:rFonts w:ascii="Times New Roman" w:hAnsi="Times New Roman" w:cs="Times New Roman"/>
          <w:sz w:val="28"/>
          <w:szCs w:val="28"/>
          <w:lang w:val="en-US"/>
        </w:rPr>
      </w:pPr>
      <w:r w:rsidRPr="00E656E9">
        <w:rPr>
          <w:rFonts w:ascii="Times New Roman" w:hAnsi="Times New Roman" w:cs="Times New Roman"/>
          <w:sz w:val="28"/>
          <w:szCs w:val="28"/>
          <w:lang w:val="en-US"/>
        </w:rPr>
        <w:t>Ex.: Back lite, Porcelain, Wooden Plank, Glass, Mica, Ebonite</w:t>
      </w:r>
    </w:p>
    <w:p w:rsidR="0007047C" w:rsidRPr="009852CB" w:rsidRDefault="0007047C" w:rsidP="005A6529">
      <w:pPr>
        <w:rPr>
          <w:rFonts w:ascii="Times New Roman" w:hAnsi="Times New Roman" w:cs="Times New Roman"/>
          <w:b/>
          <w:sz w:val="28"/>
          <w:szCs w:val="28"/>
          <w:lang w:val="en-US"/>
        </w:rPr>
      </w:pPr>
      <w:bookmarkStart w:id="7" w:name="bookmark6"/>
      <w:r w:rsidRPr="009852CB">
        <w:rPr>
          <w:rFonts w:ascii="Times New Roman" w:hAnsi="Times New Roman" w:cs="Times New Roman"/>
          <w:b/>
          <w:sz w:val="28"/>
          <w:szCs w:val="28"/>
          <w:lang w:val="en-US"/>
        </w:rPr>
        <w:t>Soft Insulators</w:t>
      </w:r>
      <w:bookmarkEnd w:id="7"/>
    </w:p>
    <w:p w:rsidR="0007047C" w:rsidRPr="00E656E9" w:rsidRDefault="0007047C" w:rsidP="005A6529">
      <w:pPr>
        <w:rPr>
          <w:rFonts w:ascii="Times New Roman" w:hAnsi="Times New Roman" w:cs="Times New Roman"/>
          <w:sz w:val="28"/>
          <w:szCs w:val="28"/>
          <w:lang w:val="en-US"/>
        </w:rPr>
      </w:pPr>
      <w:r w:rsidRPr="00E656E9">
        <w:rPr>
          <w:rFonts w:ascii="Times New Roman" w:hAnsi="Times New Roman" w:cs="Times New Roman"/>
          <w:sz w:val="28"/>
          <w:szCs w:val="28"/>
          <w:lang w:val="en-US"/>
        </w:rPr>
        <w:t>Ex.: Rubber, Poly-Vinyl Chloride, Varnish coated papers, Micanite, Pressphan paper</w:t>
      </w:r>
    </w:p>
    <w:p w:rsidR="0007047C" w:rsidRPr="009852CB" w:rsidRDefault="0007047C" w:rsidP="005A6529">
      <w:pPr>
        <w:rPr>
          <w:rFonts w:ascii="Times New Roman" w:hAnsi="Times New Roman" w:cs="Times New Roman"/>
          <w:b/>
          <w:sz w:val="28"/>
          <w:szCs w:val="28"/>
          <w:lang w:val="en-US"/>
        </w:rPr>
      </w:pPr>
      <w:bookmarkStart w:id="8" w:name="bookmark7"/>
      <w:r w:rsidRPr="009852CB">
        <w:rPr>
          <w:rFonts w:ascii="Times New Roman" w:hAnsi="Times New Roman" w:cs="Times New Roman"/>
          <w:b/>
          <w:sz w:val="28"/>
          <w:szCs w:val="28"/>
          <w:lang w:val="en-US"/>
        </w:rPr>
        <w:t>Liquid Insulators</w:t>
      </w:r>
      <w:bookmarkEnd w:id="8"/>
    </w:p>
    <w:p w:rsidR="0007047C" w:rsidRPr="00E656E9" w:rsidRDefault="0007047C" w:rsidP="005A6529">
      <w:pPr>
        <w:rPr>
          <w:rFonts w:ascii="Times New Roman" w:hAnsi="Times New Roman" w:cs="Times New Roman"/>
          <w:sz w:val="28"/>
          <w:szCs w:val="28"/>
          <w:lang w:val="en-US"/>
        </w:rPr>
      </w:pPr>
      <w:r w:rsidRPr="00E656E9">
        <w:rPr>
          <w:rFonts w:ascii="Times New Roman" w:hAnsi="Times New Roman" w:cs="Times New Roman"/>
          <w:sz w:val="28"/>
          <w:szCs w:val="28"/>
          <w:lang w:val="en-US"/>
        </w:rPr>
        <w:t>Ex.: Mineral oil, Shellac, Varnish</w:t>
      </w:r>
    </w:p>
    <w:p w:rsidR="0007047C" w:rsidRPr="009852CB" w:rsidRDefault="0007047C" w:rsidP="005A6529">
      <w:pPr>
        <w:rPr>
          <w:rFonts w:ascii="Times New Roman" w:hAnsi="Times New Roman" w:cs="Times New Roman"/>
          <w:b/>
          <w:sz w:val="28"/>
          <w:szCs w:val="28"/>
          <w:lang w:val="en-US"/>
        </w:rPr>
      </w:pPr>
      <w:bookmarkStart w:id="9" w:name="bookmark8"/>
      <w:r w:rsidRPr="009852CB">
        <w:rPr>
          <w:rFonts w:ascii="Times New Roman" w:hAnsi="Times New Roman" w:cs="Times New Roman"/>
          <w:b/>
          <w:sz w:val="28"/>
          <w:szCs w:val="28"/>
          <w:lang w:val="en-US"/>
        </w:rPr>
        <w:t>Tools and their uses</w:t>
      </w:r>
      <w:bookmarkEnd w:id="9"/>
    </w:p>
    <w:p w:rsidR="0007047C" w:rsidRPr="009852CB" w:rsidRDefault="0007047C" w:rsidP="005A6529">
      <w:pPr>
        <w:rPr>
          <w:rFonts w:ascii="Times New Roman" w:hAnsi="Times New Roman" w:cs="Times New Roman"/>
          <w:b/>
          <w:sz w:val="28"/>
          <w:szCs w:val="28"/>
          <w:lang w:val="en-US"/>
        </w:rPr>
      </w:pPr>
      <w:r w:rsidRPr="00E656E9">
        <w:rPr>
          <w:rFonts w:ascii="Times New Roman" w:hAnsi="Times New Roman" w:cs="Times New Roman"/>
          <w:sz w:val="28"/>
          <w:szCs w:val="28"/>
          <w:lang w:val="en-US"/>
        </w:rPr>
        <w:t xml:space="preserve">For the betterment of our electrical works a number of minor and major tools are used. </w:t>
      </w:r>
      <w:r w:rsidRPr="009852CB">
        <w:rPr>
          <w:rFonts w:ascii="Times New Roman" w:hAnsi="Times New Roman" w:cs="Times New Roman"/>
          <w:b/>
          <w:sz w:val="28"/>
          <w:szCs w:val="28"/>
          <w:lang w:val="en-US"/>
        </w:rPr>
        <w:t xml:space="preserve">Cutting pliers </w:t>
      </w:r>
    </w:p>
    <w:p w:rsidR="0007047C" w:rsidRPr="00E656E9" w:rsidRDefault="0007047C" w:rsidP="005A6529">
      <w:pPr>
        <w:rPr>
          <w:rFonts w:ascii="Times New Roman" w:hAnsi="Times New Roman" w:cs="Times New Roman"/>
          <w:sz w:val="28"/>
          <w:szCs w:val="28"/>
          <w:lang w:val="en-US"/>
        </w:rPr>
      </w:pPr>
      <w:r w:rsidRPr="00E656E9">
        <w:rPr>
          <w:rFonts w:ascii="Times New Roman" w:hAnsi="Times New Roman" w:cs="Times New Roman"/>
          <w:sz w:val="28"/>
          <w:szCs w:val="28"/>
          <w:lang w:val="en-US"/>
        </w:rPr>
        <w:t>In electrical tools cutting plier is the most important tool. It is used to cut the cables and to tighten them. The handles of the plier is, wrapped by rubber even to be used in current supply. It is also used to fix or remove screws.</w:t>
      </w:r>
    </w:p>
    <w:p w:rsidR="009852CB" w:rsidRPr="009852CB" w:rsidRDefault="0007047C" w:rsidP="005A6529">
      <w:pPr>
        <w:rPr>
          <w:rFonts w:ascii="Times New Roman" w:hAnsi="Times New Roman" w:cs="Times New Roman"/>
          <w:b/>
          <w:sz w:val="28"/>
          <w:szCs w:val="28"/>
          <w:lang w:val="en-US"/>
        </w:rPr>
      </w:pPr>
      <w:r w:rsidRPr="00E656E9">
        <w:rPr>
          <w:rFonts w:ascii="Times New Roman" w:hAnsi="Times New Roman" w:cs="Times New Roman"/>
          <w:sz w:val="28"/>
          <w:szCs w:val="28"/>
          <w:lang w:val="en-US"/>
        </w:rPr>
        <w:t xml:space="preserve"> </w:t>
      </w:r>
      <w:r w:rsidRPr="009852CB">
        <w:rPr>
          <w:rFonts w:ascii="Times New Roman" w:hAnsi="Times New Roman" w:cs="Times New Roman"/>
          <w:b/>
          <w:sz w:val="28"/>
          <w:szCs w:val="28"/>
          <w:lang w:val="en-US"/>
        </w:rPr>
        <w:t>L</w:t>
      </w:r>
      <w:r w:rsidR="009852CB" w:rsidRPr="009852CB">
        <w:rPr>
          <w:rFonts w:ascii="Times New Roman" w:hAnsi="Times New Roman" w:cs="Times New Roman"/>
          <w:b/>
          <w:sz w:val="28"/>
          <w:szCs w:val="28"/>
          <w:lang w:val="en-US"/>
        </w:rPr>
        <w:t>ong nose plier</w:t>
      </w:r>
    </w:p>
    <w:p w:rsidR="0007047C" w:rsidRPr="00E656E9" w:rsidRDefault="0007047C" w:rsidP="005A6529">
      <w:pPr>
        <w:rPr>
          <w:rFonts w:ascii="Times New Roman" w:hAnsi="Times New Roman" w:cs="Times New Roman"/>
          <w:sz w:val="28"/>
          <w:szCs w:val="28"/>
          <w:lang w:val="en-US"/>
        </w:rPr>
      </w:pPr>
      <w:r w:rsidRPr="00E656E9">
        <w:rPr>
          <w:rFonts w:ascii="Times New Roman" w:hAnsi="Times New Roman" w:cs="Times New Roman"/>
          <w:sz w:val="28"/>
          <w:szCs w:val="28"/>
          <w:lang w:val="en-US"/>
        </w:rPr>
        <w:t>It is used to fix and remove screws in narrow gaps. It is widely used while repairing radios and</w:t>
      </w:r>
      <w:r w:rsidR="009852CB">
        <w:rPr>
          <w:rFonts w:ascii="Times New Roman" w:hAnsi="Times New Roman" w:cs="Times New Roman"/>
          <w:sz w:val="28"/>
          <w:szCs w:val="28"/>
          <w:lang w:val="en-US"/>
        </w:rPr>
        <w:t xml:space="preserve"> </w:t>
      </w:r>
      <w:r w:rsidRPr="00E656E9">
        <w:rPr>
          <w:rFonts w:ascii="Times New Roman" w:hAnsi="Times New Roman" w:cs="Times New Roman"/>
          <w:sz w:val="28"/>
          <w:szCs w:val="28"/>
          <w:lang w:val="en-US"/>
        </w:rPr>
        <w:t>speakers.</w:t>
      </w:r>
    </w:p>
    <w:p w:rsidR="0007047C" w:rsidRPr="009852CB" w:rsidRDefault="009852CB" w:rsidP="005A6529">
      <w:pPr>
        <w:rPr>
          <w:rFonts w:ascii="Times New Roman" w:hAnsi="Times New Roman" w:cs="Times New Roman"/>
          <w:b/>
          <w:sz w:val="28"/>
          <w:szCs w:val="28"/>
          <w:lang w:val="en-US"/>
        </w:rPr>
      </w:pPr>
      <w:r w:rsidRPr="009852CB">
        <w:rPr>
          <w:rFonts w:ascii="Times New Roman" w:hAnsi="Times New Roman" w:cs="Times New Roman"/>
          <w:b/>
          <w:sz w:val="28"/>
          <w:szCs w:val="28"/>
          <w:lang w:val="en-US"/>
        </w:rPr>
        <w:t>Knife</w:t>
      </w:r>
    </w:p>
    <w:p w:rsidR="0007047C" w:rsidRPr="00E656E9" w:rsidRDefault="0007047C" w:rsidP="005A6529">
      <w:pPr>
        <w:rPr>
          <w:rFonts w:ascii="Times New Roman" w:hAnsi="Times New Roman" w:cs="Times New Roman"/>
          <w:sz w:val="28"/>
          <w:szCs w:val="28"/>
          <w:lang w:val="en-US"/>
        </w:rPr>
      </w:pPr>
      <w:r w:rsidRPr="00E656E9">
        <w:rPr>
          <w:rFonts w:ascii="Times New Roman" w:hAnsi="Times New Roman" w:cs="Times New Roman"/>
          <w:sz w:val="28"/>
          <w:szCs w:val="28"/>
          <w:lang w:val="en-US"/>
        </w:rPr>
        <w:t>It is used to remove the insulation in electric cables. The handle of a knife is made up of wood or plastic. Its length is in four or five inches to keep easily in shirt pockets.</w:t>
      </w:r>
    </w:p>
    <w:p w:rsidR="009852CB" w:rsidRPr="009852CB" w:rsidRDefault="0007047C" w:rsidP="005A6529">
      <w:pPr>
        <w:rPr>
          <w:rFonts w:ascii="Times New Roman" w:hAnsi="Times New Roman" w:cs="Times New Roman"/>
          <w:b/>
          <w:sz w:val="28"/>
          <w:szCs w:val="28"/>
          <w:lang w:val="en-US"/>
        </w:rPr>
      </w:pPr>
      <w:r w:rsidRPr="009852CB">
        <w:rPr>
          <w:rFonts w:ascii="Times New Roman" w:hAnsi="Times New Roman" w:cs="Times New Roman"/>
          <w:b/>
          <w:sz w:val="28"/>
          <w:szCs w:val="28"/>
          <w:lang w:val="en-US"/>
        </w:rPr>
        <w:t>S</w:t>
      </w:r>
      <w:r w:rsidR="009852CB" w:rsidRPr="009852CB">
        <w:rPr>
          <w:rFonts w:ascii="Times New Roman" w:hAnsi="Times New Roman" w:cs="Times New Roman"/>
          <w:b/>
          <w:sz w:val="28"/>
          <w:szCs w:val="28"/>
          <w:lang w:val="en-US"/>
        </w:rPr>
        <w:t>crewdriver</w:t>
      </w:r>
    </w:p>
    <w:p w:rsidR="0007047C" w:rsidRPr="00E656E9" w:rsidRDefault="0007047C" w:rsidP="005A6529">
      <w:pPr>
        <w:rPr>
          <w:rFonts w:ascii="Times New Roman" w:hAnsi="Times New Roman" w:cs="Times New Roman"/>
          <w:sz w:val="28"/>
          <w:szCs w:val="28"/>
          <w:lang w:val="en-US"/>
        </w:rPr>
      </w:pPr>
      <w:r w:rsidRPr="00E656E9">
        <w:rPr>
          <w:rFonts w:ascii="Times New Roman" w:hAnsi="Times New Roman" w:cs="Times New Roman"/>
          <w:sz w:val="28"/>
          <w:szCs w:val="28"/>
          <w:lang w:val="en-US"/>
        </w:rPr>
        <w:lastRenderedPageBreak/>
        <w:t>It is used to fix and tighten the screws. The point of a screwdriver should be flat to be fixed in the gap in the head of a screw. It is available in different sizes from 4.5 inches to 12 inches. It is named according to its length. Its handle is made up of wood or plastic. Wooden handles are better to be used for long period than plastic handled Screw Driver.</w:t>
      </w:r>
    </w:p>
    <w:p w:rsidR="009852CB" w:rsidRPr="009852CB" w:rsidRDefault="0007047C" w:rsidP="005A6529">
      <w:pPr>
        <w:rPr>
          <w:rFonts w:ascii="Times New Roman" w:hAnsi="Times New Roman" w:cs="Times New Roman"/>
          <w:b/>
          <w:sz w:val="28"/>
          <w:szCs w:val="28"/>
          <w:lang w:val="en-US"/>
        </w:rPr>
      </w:pPr>
      <w:r w:rsidRPr="009852CB">
        <w:rPr>
          <w:rFonts w:ascii="Times New Roman" w:hAnsi="Times New Roman" w:cs="Times New Roman"/>
          <w:b/>
          <w:sz w:val="28"/>
          <w:szCs w:val="28"/>
          <w:lang w:val="en-US"/>
        </w:rPr>
        <w:t>C</w:t>
      </w:r>
      <w:r w:rsidR="009852CB" w:rsidRPr="009852CB">
        <w:rPr>
          <w:rFonts w:ascii="Times New Roman" w:hAnsi="Times New Roman" w:cs="Times New Roman"/>
          <w:b/>
          <w:sz w:val="28"/>
          <w:szCs w:val="28"/>
          <w:lang w:val="en-US"/>
        </w:rPr>
        <w:t>onnecting screwdriver</w:t>
      </w:r>
    </w:p>
    <w:p w:rsidR="0007047C" w:rsidRPr="00E656E9" w:rsidRDefault="0007047C" w:rsidP="005A6529">
      <w:pPr>
        <w:rPr>
          <w:rFonts w:ascii="Times New Roman" w:hAnsi="Times New Roman" w:cs="Times New Roman"/>
          <w:sz w:val="28"/>
          <w:szCs w:val="28"/>
          <w:lang w:val="en-US"/>
        </w:rPr>
      </w:pPr>
      <w:r w:rsidRPr="00E656E9">
        <w:rPr>
          <w:rFonts w:ascii="Times New Roman" w:hAnsi="Times New Roman" w:cs="Times New Roman"/>
          <w:sz w:val="28"/>
          <w:szCs w:val="28"/>
          <w:lang w:val="en-US"/>
        </w:rPr>
        <w:t>It is also a type of ScrewDriver. Its handle is made of plastic. It is available in small sizes. It is used to fix and tighten screws in joints, and poles. It is of 4.5 or 5 inches.</w:t>
      </w:r>
    </w:p>
    <w:p w:rsidR="0007047C" w:rsidRPr="00E656E9" w:rsidRDefault="0007047C" w:rsidP="005A6529">
      <w:pPr>
        <w:rPr>
          <w:rFonts w:ascii="Times New Roman" w:hAnsi="Times New Roman" w:cs="Times New Roman"/>
          <w:sz w:val="28"/>
          <w:szCs w:val="28"/>
          <w:lang w:val="en-US"/>
        </w:rPr>
      </w:pPr>
      <w:r w:rsidRPr="00E656E9">
        <w:rPr>
          <w:rFonts w:ascii="Times New Roman" w:hAnsi="Times New Roman" w:cs="Times New Roman"/>
          <w:sz w:val="28"/>
          <w:szCs w:val="28"/>
          <w:lang w:val="en-US"/>
        </w:rPr>
        <w:t>It is the essential tool of a electrician. It is also like connecting screw Driver in size.</w:t>
      </w:r>
    </w:p>
    <w:p w:rsidR="0007047C" w:rsidRPr="00E656E9" w:rsidRDefault="0007047C" w:rsidP="005A6529">
      <w:pPr>
        <w:rPr>
          <w:rFonts w:ascii="Times New Roman" w:hAnsi="Times New Roman" w:cs="Times New Roman"/>
          <w:sz w:val="28"/>
          <w:szCs w:val="28"/>
          <w:lang w:val="en-US"/>
        </w:rPr>
      </w:pPr>
      <w:r w:rsidRPr="00E656E9">
        <w:rPr>
          <w:rFonts w:ascii="Times New Roman" w:hAnsi="Times New Roman" w:cs="Times New Roman"/>
          <w:sz w:val="28"/>
          <w:szCs w:val="28"/>
          <w:lang w:val="en-US"/>
        </w:rPr>
        <w:t>Its handle is also made up of slots. In its handle a visible pipe like part is fixed in it a neon bulb is fixed with a screw metal and there is a clip in its head. All these parts are connected using a cable. It is used to check current supply in electric circuits. If there is a current supply in the circuit the neon bulb glows.</w:t>
      </w:r>
    </w:p>
    <w:p w:rsidR="0007047C" w:rsidRPr="009852CB" w:rsidRDefault="009852CB" w:rsidP="005A6529">
      <w:pPr>
        <w:rPr>
          <w:rFonts w:ascii="Times New Roman" w:hAnsi="Times New Roman" w:cs="Times New Roman"/>
          <w:b/>
          <w:sz w:val="28"/>
          <w:szCs w:val="28"/>
          <w:lang w:val="en-US"/>
        </w:rPr>
      </w:pPr>
      <w:r w:rsidRPr="009852CB">
        <w:rPr>
          <w:rFonts w:ascii="Times New Roman" w:hAnsi="Times New Roman" w:cs="Times New Roman"/>
          <w:b/>
          <w:sz w:val="28"/>
          <w:szCs w:val="28"/>
          <w:lang w:val="en-US"/>
        </w:rPr>
        <w:t>Pocker</w:t>
      </w:r>
    </w:p>
    <w:p w:rsidR="0007047C" w:rsidRPr="00E656E9" w:rsidRDefault="0007047C" w:rsidP="005A6529">
      <w:pPr>
        <w:rPr>
          <w:rFonts w:ascii="Times New Roman" w:hAnsi="Times New Roman" w:cs="Times New Roman"/>
          <w:sz w:val="28"/>
          <w:szCs w:val="28"/>
          <w:lang w:val="en-US"/>
        </w:rPr>
      </w:pPr>
      <w:r w:rsidRPr="00E656E9">
        <w:rPr>
          <w:rFonts w:ascii="Times New Roman" w:hAnsi="Times New Roman" w:cs="Times New Roman"/>
          <w:sz w:val="28"/>
          <w:szCs w:val="28"/>
          <w:lang w:val="en-US"/>
        </w:rPr>
        <w:t>It has a sharp end. It is used to make holes to fix screws in electric boards.</w:t>
      </w:r>
    </w:p>
    <w:p w:rsidR="0007047C" w:rsidRPr="00E656E9" w:rsidRDefault="0007047C" w:rsidP="005A6529">
      <w:pPr>
        <w:rPr>
          <w:rFonts w:ascii="Times New Roman" w:hAnsi="Times New Roman" w:cs="Times New Roman"/>
          <w:sz w:val="28"/>
          <w:szCs w:val="28"/>
          <w:lang w:val="en-US"/>
        </w:rPr>
      </w:pPr>
      <w:r w:rsidRPr="00E656E9">
        <w:rPr>
          <w:rFonts w:ascii="Times New Roman" w:hAnsi="Times New Roman" w:cs="Times New Roman"/>
          <w:sz w:val="28"/>
          <w:szCs w:val="28"/>
          <w:lang w:val="en-US"/>
        </w:rPr>
        <w:t>It is used to make holes on walls. It is available in 8 SWG or 6SWG sizes. Its handle is made up of iron. By hammering its handle, required holes are made by the sharp points.</w:t>
      </w:r>
    </w:p>
    <w:p w:rsidR="0007047C" w:rsidRPr="009852CB" w:rsidRDefault="009852CB" w:rsidP="005A6529">
      <w:pPr>
        <w:rPr>
          <w:rFonts w:ascii="Times New Roman" w:hAnsi="Times New Roman" w:cs="Times New Roman"/>
          <w:b/>
          <w:sz w:val="28"/>
          <w:szCs w:val="28"/>
          <w:lang w:val="en-US"/>
        </w:rPr>
      </w:pPr>
      <w:r w:rsidRPr="009852CB">
        <w:rPr>
          <w:rFonts w:ascii="Times New Roman" w:hAnsi="Times New Roman" w:cs="Times New Roman"/>
          <w:b/>
          <w:sz w:val="28"/>
          <w:szCs w:val="28"/>
          <w:lang w:val="en-US"/>
        </w:rPr>
        <w:t>Tube jumper</w:t>
      </w:r>
    </w:p>
    <w:p w:rsidR="0007047C" w:rsidRPr="00E656E9" w:rsidRDefault="0007047C" w:rsidP="005A6529">
      <w:pPr>
        <w:rPr>
          <w:rFonts w:ascii="Times New Roman" w:hAnsi="Times New Roman" w:cs="Times New Roman"/>
          <w:sz w:val="28"/>
          <w:szCs w:val="28"/>
          <w:lang w:val="en-US"/>
        </w:rPr>
      </w:pPr>
      <w:r w:rsidRPr="00E656E9">
        <w:rPr>
          <w:rFonts w:ascii="Times New Roman" w:hAnsi="Times New Roman" w:cs="Times New Roman"/>
          <w:sz w:val="28"/>
          <w:szCs w:val="28"/>
          <w:lang w:val="en-US"/>
        </w:rPr>
        <w:t>It is used to make holes on walls. But it is used to make holes between the walls to connect electric cables. One side of this jumper is like a saw. The hammer is used to make holes and rotate the jumper clockwise to make holes easily and quickly.</w:t>
      </w:r>
    </w:p>
    <w:p w:rsidR="0007047C" w:rsidRPr="009852CB" w:rsidRDefault="009852CB" w:rsidP="005A6529">
      <w:pPr>
        <w:rPr>
          <w:rFonts w:ascii="Times New Roman" w:hAnsi="Times New Roman" w:cs="Times New Roman"/>
          <w:b/>
          <w:sz w:val="28"/>
          <w:szCs w:val="28"/>
          <w:lang w:val="en-US"/>
        </w:rPr>
      </w:pPr>
      <w:r w:rsidRPr="009852CB">
        <w:rPr>
          <w:rFonts w:ascii="Times New Roman" w:hAnsi="Times New Roman" w:cs="Times New Roman"/>
          <w:b/>
          <w:sz w:val="28"/>
          <w:szCs w:val="28"/>
          <w:lang w:val="en-US"/>
        </w:rPr>
        <w:t>Wood saw</w:t>
      </w:r>
    </w:p>
    <w:p w:rsidR="0007047C" w:rsidRPr="00E656E9" w:rsidRDefault="0007047C" w:rsidP="005A6529">
      <w:pPr>
        <w:rPr>
          <w:rFonts w:ascii="Times New Roman" w:hAnsi="Times New Roman" w:cs="Times New Roman"/>
          <w:sz w:val="28"/>
          <w:szCs w:val="28"/>
          <w:lang w:val="en-US"/>
        </w:rPr>
      </w:pPr>
      <w:r w:rsidRPr="00E656E9">
        <w:rPr>
          <w:rFonts w:ascii="Times New Roman" w:hAnsi="Times New Roman" w:cs="Times New Roman"/>
          <w:sz w:val="28"/>
          <w:szCs w:val="28"/>
          <w:lang w:val="en-US"/>
        </w:rPr>
        <w:t>It is used to cut wooden boxes, sticks and round blocks for the required size.</w:t>
      </w:r>
    </w:p>
    <w:p w:rsidR="000C3AF3" w:rsidRPr="009852CB" w:rsidRDefault="000C3AF3" w:rsidP="005A6529">
      <w:pPr>
        <w:rPr>
          <w:rFonts w:ascii="Times New Roman" w:hAnsi="Times New Roman" w:cs="Times New Roman"/>
          <w:b/>
          <w:sz w:val="28"/>
          <w:szCs w:val="28"/>
          <w:lang w:val="en-US"/>
        </w:rPr>
      </w:pPr>
      <w:r w:rsidRPr="009852CB">
        <w:rPr>
          <w:rFonts w:ascii="Times New Roman" w:hAnsi="Times New Roman" w:cs="Times New Roman"/>
          <w:b/>
          <w:sz w:val="28"/>
          <w:szCs w:val="28"/>
          <w:lang w:val="en-US"/>
        </w:rPr>
        <w:t>Hacksaw</w:t>
      </w:r>
    </w:p>
    <w:p w:rsidR="0007047C" w:rsidRPr="00E656E9" w:rsidRDefault="0007047C" w:rsidP="005A6529">
      <w:pPr>
        <w:rPr>
          <w:rFonts w:ascii="Times New Roman" w:hAnsi="Times New Roman" w:cs="Times New Roman"/>
          <w:sz w:val="28"/>
          <w:szCs w:val="28"/>
          <w:lang w:val="en-US"/>
        </w:rPr>
      </w:pPr>
      <w:r w:rsidRPr="00E656E9">
        <w:rPr>
          <w:rFonts w:ascii="Times New Roman" w:hAnsi="Times New Roman" w:cs="Times New Roman"/>
          <w:sz w:val="28"/>
          <w:szCs w:val="28"/>
          <w:lang w:val="en-US"/>
        </w:rPr>
        <w:t>It is used to cut PVC or metal pipes and metal frames. The frame of hack saw is made up of Iron and the handle is made up of wood. A clip is fixed in its other end to adjust the length.</w:t>
      </w:r>
    </w:p>
    <w:p w:rsidR="009852CB" w:rsidRPr="009852CB" w:rsidRDefault="0007047C" w:rsidP="005A6529">
      <w:pPr>
        <w:rPr>
          <w:rFonts w:ascii="Times New Roman" w:hAnsi="Times New Roman" w:cs="Times New Roman"/>
          <w:b/>
          <w:sz w:val="28"/>
          <w:szCs w:val="28"/>
          <w:lang w:val="en-US"/>
        </w:rPr>
      </w:pPr>
      <w:r w:rsidRPr="009852CB">
        <w:rPr>
          <w:rFonts w:ascii="Times New Roman" w:hAnsi="Times New Roman" w:cs="Times New Roman"/>
          <w:b/>
          <w:sz w:val="28"/>
          <w:szCs w:val="28"/>
          <w:lang w:val="en-US"/>
        </w:rPr>
        <w:t>B</w:t>
      </w:r>
      <w:r w:rsidR="009852CB" w:rsidRPr="009852CB">
        <w:rPr>
          <w:rFonts w:ascii="Times New Roman" w:hAnsi="Times New Roman" w:cs="Times New Roman"/>
          <w:b/>
          <w:sz w:val="28"/>
          <w:szCs w:val="28"/>
          <w:lang w:val="en-US"/>
        </w:rPr>
        <w:t>all pane hammer</w:t>
      </w:r>
    </w:p>
    <w:p w:rsidR="0007047C" w:rsidRPr="00E656E9" w:rsidRDefault="0007047C" w:rsidP="005A6529">
      <w:pPr>
        <w:rPr>
          <w:rFonts w:ascii="Times New Roman" w:hAnsi="Times New Roman" w:cs="Times New Roman"/>
          <w:sz w:val="28"/>
          <w:szCs w:val="28"/>
          <w:lang w:val="en-US"/>
        </w:rPr>
      </w:pPr>
      <w:r w:rsidRPr="00E656E9">
        <w:rPr>
          <w:rFonts w:ascii="Times New Roman" w:hAnsi="Times New Roman" w:cs="Times New Roman"/>
          <w:sz w:val="28"/>
          <w:szCs w:val="28"/>
          <w:lang w:val="en-US"/>
        </w:rPr>
        <w:t>As its head is round shaped like a ball it is called so. Its head is made up of iron and handle is made up of wood. It is used to fix needles and bend iron rods. It is available in different weights.</w:t>
      </w:r>
    </w:p>
    <w:p w:rsidR="0007047C" w:rsidRPr="009852CB" w:rsidRDefault="009852CB" w:rsidP="005A6529">
      <w:pPr>
        <w:rPr>
          <w:rFonts w:ascii="Times New Roman" w:hAnsi="Times New Roman" w:cs="Times New Roman"/>
          <w:b/>
          <w:sz w:val="28"/>
          <w:szCs w:val="28"/>
          <w:lang w:val="en-US"/>
        </w:rPr>
      </w:pPr>
      <w:r w:rsidRPr="009852CB">
        <w:rPr>
          <w:rFonts w:ascii="Times New Roman" w:hAnsi="Times New Roman" w:cs="Times New Roman"/>
          <w:b/>
          <w:sz w:val="28"/>
          <w:szCs w:val="28"/>
          <w:lang w:val="en-US"/>
        </w:rPr>
        <w:lastRenderedPageBreak/>
        <w:t>Clawhammer</w:t>
      </w:r>
    </w:p>
    <w:p w:rsidR="0007047C" w:rsidRPr="00E656E9" w:rsidRDefault="0007047C" w:rsidP="005A6529">
      <w:pPr>
        <w:rPr>
          <w:rFonts w:ascii="Times New Roman" w:hAnsi="Times New Roman" w:cs="Times New Roman"/>
          <w:sz w:val="28"/>
          <w:szCs w:val="28"/>
          <w:lang w:val="en-US"/>
        </w:rPr>
      </w:pPr>
      <w:r w:rsidRPr="00E656E9">
        <w:rPr>
          <w:rFonts w:ascii="Times New Roman" w:hAnsi="Times New Roman" w:cs="Times New Roman"/>
          <w:sz w:val="28"/>
          <w:szCs w:val="28"/>
          <w:lang w:val="en-US"/>
        </w:rPr>
        <w:t>In this type of hammer of end is flat, the other bent and there is a claw in the end. It is used to remove nails and hammering the nails.</w:t>
      </w:r>
    </w:p>
    <w:p w:rsidR="0007047C" w:rsidRPr="009852CB" w:rsidRDefault="009852CB" w:rsidP="005A6529">
      <w:pPr>
        <w:rPr>
          <w:rFonts w:ascii="Times New Roman" w:hAnsi="Times New Roman" w:cs="Times New Roman"/>
          <w:b/>
          <w:sz w:val="28"/>
          <w:szCs w:val="28"/>
          <w:lang w:val="en-US"/>
        </w:rPr>
      </w:pPr>
      <w:r w:rsidRPr="009852CB">
        <w:rPr>
          <w:rFonts w:ascii="Times New Roman" w:hAnsi="Times New Roman" w:cs="Times New Roman"/>
          <w:b/>
          <w:sz w:val="28"/>
          <w:szCs w:val="28"/>
          <w:lang w:val="en-US"/>
        </w:rPr>
        <w:t>Mallet</w:t>
      </w:r>
    </w:p>
    <w:p w:rsidR="0007047C" w:rsidRPr="00E656E9" w:rsidRDefault="0007047C" w:rsidP="005A6529">
      <w:pPr>
        <w:rPr>
          <w:rFonts w:ascii="Times New Roman" w:hAnsi="Times New Roman" w:cs="Times New Roman"/>
          <w:sz w:val="28"/>
          <w:szCs w:val="28"/>
          <w:lang w:val="en-US"/>
        </w:rPr>
      </w:pPr>
      <w:r w:rsidRPr="00E656E9">
        <w:rPr>
          <w:rFonts w:ascii="Times New Roman" w:hAnsi="Times New Roman" w:cs="Times New Roman"/>
          <w:sz w:val="28"/>
          <w:szCs w:val="28"/>
          <w:lang w:val="en-US"/>
        </w:rPr>
        <w:t>It is fully made up of wood. It is mostly used for woodet works.</w:t>
      </w:r>
    </w:p>
    <w:p w:rsidR="000C3AF3" w:rsidRPr="009852CB" w:rsidRDefault="009852CB" w:rsidP="005A6529">
      <w:pPr>
        <w:rPr>
          <w:rFonts w:ascii="Times New Roman" w:hAnsi="Times New Roman" w:cs="Times New Roman"/>
          <w:b/>
          <w:sz w:val="28"/>
          <w:szCs w:val="28"/>
          <w:lang w:val="en-US"/>
        </w:rPr>
      </w:pPr>
      <w:r w:rsidRPr="009852CB">
        <w:rPr>
          <w:rFonts w:ascii="Times New Roman" w:hAnsi="Times New Roman" w:cs="Times New Roman"/>
          <w:b/>
          <w:sz w:val="28"/>
          <w:szCs w:val="28"/>
          <w:lang w:val="en-US"/>
        </w:rPr>
        <w:t>Hand drilling machine</w:t>
      </w:r>
    </w:p>
    <w:p w:rsidR="000C3AF3" w:rsidRPr="00E656E9" w:rsidRDefault="000C3AF3" w:rsidP="005A6529">
      <w:pPr>
        <w:rPr>
          <w:rFonts w:ascii="Times New Roman" w:hAnsi="Times New Roman" w:cs="Times New Roman"/>
          <w:sz w:val="28"/>
          <w:szCs w:val="28"/>
          <w:lang w:val="en-US"/>
        </w:rPr>
      </w:pPr>
      <w:r w:rsidRPr="00E656E9">
        <w:rPr>
          <w:rFonts w:ascii="Times New Roman" w:hAnsi="Times New Roman" w:cs="Times New Roman"/>
          <w:sz w:val="28"/>
          <w:szCs w:val="28"/>
          <w:lang w:val="en-US"/>
        </w:rPr>
        <w:t>It is used to make holes in wooden materials. In one end of this machine a chuck is available to fix required drilling bit. Fixing it i wood by keeping the handle tightly, holes are made by rotating the cli</w:t>
      </w:r>
    </w:p>
    <w:p w:rsidR="000C3AF3" w:rsidRPr="009852CB" w:rsidRDefault="009852CB" w:rsidP="005A6529">
      <w:pPr>
        <w:rPr>
          <w:rFonts w:ascii="Times New Roman" w:hAnsi="Times New Roman" w:cs="Times New Roman"/>
          <w:b/>
          <w:sz w:val="28"/>
          <w:szCs w:val="28"/>
          <w:lang w:val="en-US"/>
        </w:rPr>
      </w:pPr>
      <w:r w:rsidRPr="009852CB">
        <w:rPr>
          <w:rFonts w:ascii="Times New Roman" w:hAnsi="Times New Roman" w:cs="Times New Roman"/>
          <w:b/>
          <w:sz w:val="28"/>
          <w:szCs w:val="28"/>
          <w:lang w:val="en-US"/>
        </w:rPr>
        <w:t xml:space="preserve">Files  </w:t>
      </w:r>
    </w:p>
    <w:p w:rsidR="000C3AF3" w:rsidRPr="00E656E9" w:rsidRDefault="000C3AF3" w:rsidP="005A6529">
      <w:pPr>
        <w:rPr>
          <w:rFonts w:ascii="Times New Roman" w:hAnsi="Times New Roman" w:cs="Times New Roman"/>
          <w:sz w:val="28"/>
          <w:szCs w:val="28"/>
          <w:lang w:val="en-US"/>
        </w:rPr>
      </w:pPr>
      <w:r w:rsidRPr="00E656E9">
        <w:rPr>
          <w:rFonts w:ascii="Times New Roman" w:hAnsi="Times New Roman" w:cs="Times New Roman"/>
          <w:sz w:val="28"/>
          <w:szCs w:val="28"/>
          <w:lang w:val="en-US"/>
        </w:rPr>
        <w:t>It is used to correct the size and smooth the upper part c metals. It is named according to the size and the rough surface fo smoothing other surface.</w:t>
      </w:r>
    </w:p>
    <w:p w:rsidR="009852CB" w:rsidRPr="009852CB" w:rsidRDefault="000C3AF3" w:rsidP="005A6529">
      <w:pPr>
        <w:rPr>
          <w:rFonts w:ascii="Times New Roman" w:hAnsi="Times New Roman" w:cs="Times New Roman"/>
          <w:b/>
          <w:sz w:val="28"/>
          <w:szCs w:val="28"/>
          <w:lang w:val="en-US"/>
        </w:rPr>
      </w:pPr>
      <w:r w:rsidRPr="009852CB">
        <w:rPr>
          <w:rFonts w:ascii="Times New Roman" w:hAnsi="Times New Roman" w:cs="Times New Roman"/>
          <w:b/>
          <w:sz w:val="28"/>
          <w:szCs w:val="28"/>
          <w:lang w:val="en-US"/>
        </w:rPr>
        <w:t>T</w:t>
      </w:r>
      <w:r w:rsidR="009852CB" w:rsidRPr="009852CB">
        <w:rPr>
          <w:rFonts w:ascii="Times New Roman" w:hAnsi="Times New Roman" w:cs="Times New Roman"/>
          <w:b/>
          <w:sz w:val="28"/>
          <w:szCs w:val="28"/>
          <w:lang w:val="en-US"/>
        </w:rPr>
        <w:t>rysquare</w:t>
      </w:r>
    </w:p>
    <w:p w:rsidR="000C3AF3" w:rsidRPr="00E656E9" w:rsidRDefault="000C3AF3" w:rsidP="005A6529">
      <w:pPr>
        <w:rPr>
          <w:rFonts w:ascii="Times New Roman" w:hAnsi="Times New Roman" w:cs="Times New Roman"/>
          <w:sz w:val="28"/>
          <w:szCs w:val="28"/>
          <w:lang w:val="en-US"/>
        </w:rPr>
      </w:pPr>
      <w:r w:rsidRPr="00E656E9">
        <w:rPr>
          <w:rFonts w:ascii="Times New Roman" w:hAnsi="Times New Roman" w:cs="Times New Roman"/>
          <w:sz w:val="28"/>
          <w:szCs w:val="28"/>
          <w:lang w:val="en-US"/>
        </w:rPr>
        <w:t>It is used for measuring angles of 90: (Right angle) Measure-ments in mile metre are marked in its scale. It is used to measure 90 right angle accurately.</w:t>
      </w:r>
    </w:p>
    <w:p w:rsidR="0035036A" w:rsidRPr="00F45C09" w:rsidRDefault="0035036A" w:rsidP="0035036A">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Recommendations on the preparation of students for classes</w:t>
      </w:r>
    </w:p>
    <w:p w:rsidR="0035036A" w:rsidRPr="000E5D1F" w:rsidRDefault="0035036A" w:rsidP="0035036A">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Students should understand technical texts of varying difficulty.</w:t>
      </w:r>
    </w:p>
    <w:p w:rsidR="0035036A" w:rsidRPr="000E5D1F" w:rsidRDefault="0035036A" w:rsidP="0035036A">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to search for more information contained in the text.</w:t>
      </w:r>
    </w:p>
    <w:p w:rsidR="0035036A" w:rsidRPr="00F45C09" w:rsidRDefault="0035036A" w:rsidP="0035036A">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to generalize (synthesize) the received information from several texts;</w:t>
      </w:r>
    </w:p>
    <w:p w:rsidR="0035036A" w:rsidRPr="000E5D1F" w:rsidRDefault="0035036A" w:rsidP="0035036A">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-to find sentences, paragraphs, which can be used to argue their point of view during the discussion, the conversation;</w:t>
      </w:r>
    </w:p>
    <w:p w:rsidR="0035036A" w:rsidRPr="000E5D1F" w:rsidRDefault="0035036A" w:rsidP="0035036A">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comments contained in the text of the facts and events;</w:t>
      </w:r>
    </w:p>
    <w:p w:rsidR="0035036A" w:rsidRPr="000E5D1F" w:rsidRDefault="0035036A" w:rsidP="0035036A">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-to select information to report .</w:t>
      </w:r>
    </w:p>
    <w:p w:rsidR="0035036A" w:rsidRDefault="0035036A" w:rsidP="0035036A">
      <w:pPr>
        <w:spacing w:after="0" w:line="240" w:lineRule="auto"/>
        <w:rPr>
          <w:rFonts w:ascii="Times New Roman" w:hAnsi="Times New Roman" w:cs="Times New Roman"/>
          <w:b/>
          <w:sz w:val="28"/>
          <w:szCs w:val="28"/>
          <w:lang w:val="en-US"/>
        </w:rPr>
      </w:pPr>
      <w:r w:rsidRPr="006F52E0">
        <w:rPr>
          <w:rFonts w:ascii="Times New Roman" w:hAnsi="Times New Roman" w:cs="Times New Roman"/>
          <w:b/>
          <w:sz w:val="28"/>
          <w:szCs w:val="28"/>
          <w:lang w:val="en-US"/>
        </w:rPr>
        <w:t>Tasks and order of work in the classroom:</w:t>
      </w:r>
    </w:p>
    <w:p w:rsidR="0035036A" w:rsidRPr="00F45C09" w:rsidRDefault="0035036A" w:rsidP="0035036A">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to read texts with the extraction of complete and accurate information:</w:t>
      </w:r>
    </w:p>
    <w:p w:rsidR="0035036A" w:rsidRPr="00F45C09" w:rsidRDefault="0035036A" w:rsidP="0035036A">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to search for the information you need, annotate and abstracted texts:</w:t>
      </w:r>
    </w:p>
    <w:p w:rsidR="0035036A" w:rsidRPr="000E5D1F" w:rsidRDefault="0035036A" w:rsidP="0035036A">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to keep the conversation in English language within the studied theme:</w:t>
      </w:r>
    </w:p>
    <w:p w:rsidR="0035036A" w:rsidRPr="000E5D1F" w:rsidRDefault="0035036A" w:rsidP="0035036A">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to do exercises</w:t>
      </w:r>
    </w:p>
    <w:p w:rsidR="0035036A" w:rsidRPr="00F45C09" w:rsidRDefault="0035036A" w:rsidP="0035036A">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Technical aids and tools:</w:t>
      </w:r>
      <w:r w:rsidRPr="00F45C09">
        <w:rPr>
          <w:rFonts w:ascii="Times New Roman" w:hAnsi="Times New Roman" w:cs="Times New Roman"/>
          <w:sz w:val="28"/>
          <w:szCs w:val="28"/>
          <w:lang w:val="en-US"/>
        </w:rPr>
        <w:t xml:space="preserve"> tape-recorder, Course book and audio CDs (2) Cambridge University Press</w:t>
      </w:r>
    </w:p>
    <w:p w:rsidR="0035036A" w:rsidRDefault="0035036A" w:rsidP="0035036A">
      <w:pPr>
        <w:shd w:val="clear" w:color="auto" w:fill="FFFFFF"/>
        <w:spacing w:after="0" w:line="240" w:lineRule="exact"/>
        <w:jc w:val="both"/>
        <w:rPr>
          <w:b/>
          <w:sz w:val="24"/>
          <w:szCs w:val="24"/>
          <w:lang w:val="en-US"/>
        </w:rPr>
      </w:pPr>
      <w:r w:rsidRPr="006F52E0">
        <w:rPr>
          <w:rFonts w:ascii="Times New Roman" w:hAnsi="Times New Roman" w:cs="Times New Roman"/>
          <w:b/>
          <w:sz w:val="28"/>
          <w:szCs w:val="28"/>
          <w:lang w:val="en-US"/>
        </w:rPr>
        <w:t>List and types of homework:</w:t>
      </w:r>
      <w:r w:rsidRPr="00196950">
        <w:rPr>
          <w:b/>
          <w:sz w:val="24"/>
          <w:szCs w:val="24"/>
          <w:lang w:val="en-US"/>
        </w:rPr>
        <w:t xml:space="preserve"> </w:t>
      </w:r>
    </w:p>
    <w:p w:rsidR="0035036A" w:rsidRPr="009852CB" w:rsidRDefault="0035036A" w:rsidP="009852CB">
      <w:pPr>
        <w:rPr>
          <w:rFonts w:ascii="Times New Roman" w:hAnsi="Times New Roman" w:cs="Times New Roman"/>
          <w:b/>
          <w:sz w:val="28"/>
          <w:szCs w:val="28"/>
          <w:lang w:val="en-US"/>
        </w:rPr>
      </w:pPr>
      <w:r w:rsidRPr="00F45C09">
        <w:rPr>
          <w:rFonts w:ascii="Times New Roman" w:eastAsia="Times New Roman" w:hAnsi="Times New Roman" w:cs="Times New Roman"/>
          <w:sz w:val="28"/>
          <w:szCs w:val="28"/>
          <w:lang w:val="en-US"/>
        </w:rPr>
        <w:t>Prepare the report on the theme: “</w:t>
      </w:r>
      <w:r w:rsidR="009852CB" w:rsidRPr="009852CB">
        <w:rPr>
          <w:rFonts w:ascii="Times New Roman" w:hAnsi="Times New Roman" w:cs="Times New Roman"/>
          <w:sz w:val="28"/>
          <w:szCs w:val="28"/>
          <w:lang w:val="en-US"/>
        </w:rPr>
        <w:t>Materials used for electrical works</w:t>
      </w:r>
      <w:r w:rsidRPr="00F45C09">
        <w:rPr>
          <w:rFonts w:ascii="Times New Roman" w:eastAsia="Times New Roman" w:hAnsi="Times New Roman" w:cs="Times New Roman"/>
          <w:sz w:val="28"/>
          <w:szCs w:val="28"/>
          <w:lang w:val="en-US"/>
        </w:rPr>
        <w:t>”</w:t>
      </w:r>
    </w:p>
    <w:p w:rsidR="0035036A" w:rsidRPr="00F45C09" w:rsidRDefault="0035036A" w:rsidP="0035036A">
      <w:pPr>
        <w:pStyle w:val="ad"/>
        <w:rPr>
          <w:rFonts w:ascii="Times New Roman" w:hAnsi="Times New Roman" w:cs="Times New Roman"/>
          <w:sz w:val="28"/>
          <w:szCs w:val="28"/>
          <w:lang w:val="en-US"/>
        </w:rPr>
      </w:pPr>
      <w:r w:rsidRPr="000E5D1F">
        <w:rPr>
          <w:rFonts w:ascii="Times New Roman" w:eastAsia="Times New Roman" w:hAnsi="Times New Roman" w:cs="Times New Roman"/>
          <w:sz w:val="28"/>
          <w:szCs w:val="28"/>
          <w:lang w:val="en-US"/>
        </w:rPr>
        <w:t>Make up the situation</w:t>
      </w:r>
    </w:p>
    <w:p w:rsidR="0035036A" w:rsidRPr="00F45C09" w:rsidRDefault="0035036A" w:rsidP="0035036A">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Control questions</w:t>
      </w:r>
    </w:p>
    <w:p w:rsidR="0035036A" w:rsidRPr="00F45C09" w:rsidRDefault="00133F0F" w:rsidP="0035036A">
      <w:pPr>
        <w:pStyle w:val="ad"/>
        <w:rPr>
          <w:rFonts w:ascii="Times New Roman" w:hAnsi="Times New Roman" w:cs="Times New Roman"/>
          <w:sz w:val="28"/>
          <w:szCs w:val="28"/>
          <w:lang w:val="en-US"/>
        </w:rPr>
      </w:pPr>
      <w:r w:rsidRPr="00E656E9">
        <w:rPr>
          <w:rFonts w:ascii="Times New Roman" w:hAnsi="Times New Roman" w:cs="Times New Roman"/>
          <w:sz w:val="28"/>
          <w:szCs w:val="28"/>
          <w:lang w:val="en-US"/>
        </w:rPr>
        <w:t xml:space="preserve">What is called conductor? </w:t>
      </w:r>
    </w:p>
    <w:p w:rsidR="0035036A" w:rsidRPr="000E5D1F" w:rsidRDefault="00133F0F" w:rsidP="0035036A">
      <w:pPr>
        <w:pStyle w:val="ad"/>
        <w:rPr>
          <w:rFonts w:ascii="Times New Roman" w:hAnsi="Times New Roman" w:cs="Times New Roman"/>
          <w:sz w:val="28"/>
          <w:szCs w:val="28"/>
          <w:lang w:val="en-US"/>
        </w:rPr>
      </w:pPr>
      <w:r>
        <w:rPr>
          <w:rFonts w:ascii="Times New Roman" w:hAnsi="Times New Roman" w:cs="Times New Roman"/>
          <w:sz w:val="28"/>
          <w:szCs w:val="28"/>
          <w:lang w:val="en-US"/>
        </w:rPr>
        <w:t xml:space="preserve">What properties of conductor </w:t>
      </w:r>
      <w:r w:rsidR="0035036A" w:rsidRPr="000E5D1F">
        <w:rPr>
          <w:rFonts w:ascii="Times New Roman" w:hAnsi="Times New Roman" w:cs="Times New Roman"/>
          <w:sz w:val="28"/>
          <w:szCs w:val="28"/>
          <w:lang w:val="en-US"/>
        </w:rPr>
        <w:t>do you know?</w:t>
      </w:r>
    </w:p>
    <w:p w:rsidR="00133F0F" w:rsidRPr="00133F0F" w:rsidRDefault="00133F0F" w:rsidP="00133F0F">
      <w:pPr>
        <w:tabs>
          <w:tab w:val="left" w:pos="4170"/>
        </w:tabs>
        <w:rPr>
          <w:rFonts w:ascii="Times New Roman" w:hAnsi="Times New Roman" w:cs="Times New Roman"/>
          <w:sz w:val="28"/>
          <w:szCs w:val="28"/>
          <w:lang w:val="en-US"/>
        </w:rPr>
      </w:pPr>
      <w:r w:rsidRPr="00133F0F">
        <w:rPr>
          <w:rFonts w:ascii="Times New Roman" w:hAnsi="Times New Roman" w:cs="Times New Roman"/>
          <w:sz w:val="28"/>
          <w:szCs w:val="28"/>
          <w:lang w:val="en-US"/>
        </w:rPr>
        <w:lastRenderedPageBreak/>
        <w:t>Name these tools and their uses</w:t>
      </w:r>
      <w:r w:rsidRPr="00133F0F">
        <w:rPr>
          <w:rFonts w:ascii="Times New Roman" w:hAnsi="Times New Roman" w:cs="Times New Roman"/>
          <w:sz w:val="28"/>
          <w:szCs w:val="28"/>
          <w:lang w:val="en-US"/>
        </w:rPr>
        <w:tab/>
      </w:r>
    </w:p>
    <w:p w:rsidR="002E6B5F" w:rsidRPr="000E5D1F" w:rsidRDefault="002E6B5F" w:rsidP="0035036A">
      <w:pPr>
        <w:pStyle w:val="ad"/>
        <w:rPr>
          <w:rFonts w:ascii="Times New Roman" w:hAnsi="Times New Roman" w:cs="Times New Roman"/>
          <w:sz w:val="28"/>
          <w:szCs w:val="28"/>
          <w:lang w:val="en-US"/>
        </w:rPr>
      </w:pPr>
      <w:r>
        <w:rPr>
          <w:rFonts w:ascii="Times New Roman" w:hAnsi="Times New Roman" w:cs="Times New Roman"/>
          <w:noProof/>
          <w:sz w:val="28"/>
          <w:szCs w:val="28"/>
        </w:rPr>
        <w:drawing>
          <wp:inline distT="0" distB="0" distL="0" distR="0">
            <wp:extent cx="1990725" cy="1990725"/>
            <wp:effectExtent l="19050" t="0" r="9525" b="0"/>
            <wp:docPr id="2297" name="Рисунок 2297" descr="C:\Users\АЗИЗА\Desktop\Imageresiz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7" descr="C:\Users\АЗИЗА\Desktop\Imageresizer.jpg"/>
                    <pic:cNvPicPr>
                      <a:picLocks noChangeAspect="1" noChangeArrowheads="1"/>
                    </pic:cNvPicPr>
                  </pic:nvPicPr>
                  <pic:blipFill>
                    <a:blip r:embed="rId23" cstate="print"/>
                    <a:srcRect/>
                    <a:stretch>
                      <a:fillRect/>
                    </a:stretch>
                  </pic:blipFill>
                  <pic:spPr bwMode="auto">
                    <a:xfrm>
                      <a:off x="0" y="0"/>
                      <a:ext cx="1992091" cy="1992091"/>
                    </a:xfrm>
                    <a:prstGeom prst="rect">
                      <a:avLst/>
                    </a:prstGeom>
                    <a:noFill/>
                    <a:ln w="9525">
                      <a:noFill/>
                      <a:miter lim="800000"/>
                      <a:headEnd/>
                      <a:tailEnd/>
                    </a:ln>
                  </pic:spPr>
                </pic:pic>
              </a:graphicData>
            </a:graphic>
          </wp:inline>
        </w:drawing>
      </w:r>
      <w:r w:rsidRPr="00F379D8">
        <w:rPr>
          <w:rFonts w:ascii="Times New Roman" w:eastAsia="Times New Roman" w:hAnsi="Times New Roman" w:cs="Times New Roman"/>
          <w:snapToGrid w:val="0"/>
          <w:color w:val="000000"/>
          <w:w w:val="0"/>
          <w:sz w:val="0"/>
          <w:szCs w:val="0"/>
          <w:u w:color="000000"/>
          <w:bdr w:val="none" w:sz="0" w:space="0" w:color="000000"/>
          <w:shd w:val="clear" w:color="000000" w:fill="000000"/>
          <w:lang w:val="en-US"/>
        </w:rPr>
        <w:t xml:space="preserve"> </w:t>
      </w:r>
      <w:r>
        <w:rPr>
          <w:rFonts w:ascii="Times New Roman" w:hAnsi="Times New Roman" w:cs="Times New Roman"/>
          <w:noProof/>
          <w:sz w:val="28"/>
          <w:szCs w:val="28"/>
        </w:rPr>
        <w:drawing>
          <wp:inline distT="0" distB="0" distL="0" distR="0">
            <wp:extent cx="1533525" cy="1990725"/>
            <wp:effectExtent l="19050" t="0" r="9525" b="0"/>
            <wp:docPr id="2298" name="Рисунок 2298" descr="C:\Users\АЗИЗА\Desktop\1Pc-60mm-Quick-Release-Magnetic-Screwdriver-Bit-Holder-2Pcs-80mm-120mm-Socket-Extension-Bar-Connecting-Ro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8" descr="C:\Users\АЗИЗА\Desktop\1Pc-60mm-Quick-Release-Magnetic-Screwdriver-Bit-Holder-2Pcs-80mm-120mm-Socket-Extension-Bar-Connecting-Rod.jpg"/>
                    <pic:cNvPicPr>
                      <a:picLocks noChangeAspect="1" noChangeArrowheads="1"/>
                    </pic:cNvPicPr>
                  </pic:nvPicPr>
                  <pic:blipFill>
                    <a:blip r:embed="rId24" cstate="print"/>
                    <a:srcRect/>
                    <a:stretch>
                      <a:fillRect/>
                    </a:stretch>
                  </pic:blipFill>
                  <pic:spPr bwMode="auto">
                    <a:xfrm>
                      <a:off x="0" y="0"/>
                      <a:ext cx="1533525" cy="1990725"/>
                    </a:xfrm>
                    <a:prstGeom prst="rect">
                      <a:avLst/>
                    </a:prstGeom>
                    <a:noFill/>
                    <a:ln w="9525">
                      <a:noFill/>
                      <a:miter lim="800000"/>
                      <a:headEnd/>
                      <a:tailEnd/>
                    </a:ln>
                  </pic:spPr>
                </pic:pic>
              </a:graphicData>
            </a:graphic>
          </wp:inline>
        </w:drawing>
      </w:r>
      <w:r w:rsidRPr="00F379D8">
        <w:rPr>
          <w:rFonts w:ascii="Times New Roman" w:eastAsia="Times New Roman" w:hAnsi="Times New Roman" w:cs="Times New Roman"/>
          <w:snapToGrid w:val="0"/>
          <w:color w:val="000000"/>
          <w:w w:val="0"/>
          <w:sz w:val="0"/>
          <w:szCs w:val="0"/>
          <w:u w:color="000000"/>
          <w:bdr w:val="none" w:sz="0" w:space="0" w:color="000000"/>
          <w:shd w:val="clear" w:color="000000" w:fill="000000"/>
          <w:lang w:val="en-US"/>
        </w:rPr>
        <w:t xml:space="preserve"> </w:t>
      </w:r>
      <w:r>
        <w:rPr>
          <w:rFonts w:ascii="Times New Roman" w:eastAsia="Times New Roman" w:hAnsi="Times New Roman" w:cs="Times New Roman"/>
          <w:noProof/>
          <w:color w:val="000000"/>
          <w:w w:val="0"/>
          <w:sz w:val="0"/>
          <w:szCs w:val="0"/>
          <w:u w:color="000000"/>
          <w:bdr w:val="none" w:sz="0" w:space="0" w:color="000000"/>
          <w:shd w:val="clear" w:color="000000" w:fill="000000"/>
        </w:rPr>
        <w:drawing>
          <wp:inline distT="0" distB="0" distL="0" distR="0">
            <wp:extent cx="1895475" cy="1933575"/>
            <wp:effectExtent l="19050" t="0" r="9525" b="0"/>
            <wp:docPr id="2299" name="Рисунок 2299" descr="C:\Users\АЗИЗА\Desktop\Double-color-dipped-handle-long-nose-plier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9" descr="C:\Users\АЗИЗА\Desktop\Double-color-dipped-handle-long-nose-pliers.jpg"/>
                    <pic:cNvPicPr>
                      <a:picLocks noChangeAspect="1" noChangeArrowheads="1"/>
                    </pic:cNvPicPr>
                  </pic:nvPicPr>
                  <pic:blipFill>
                    <a:blip r:embed="rId25"/>
                    <a:srcRect/>
                    <a:stretch>
                      <a:fillRect/>
                    </a:stretch>
                  </pic:blipFill>
                  <pic:spPr bwMode="auto">
                    <a:xfrm>
                      <a:off x="0" y="0"/>
                      <a:ext cx="1906087" cy="1944400"/>
                    </a:xfrm>
                    <a:prstGeom prst="rect">
                      <a:avLst/>
                    </a:prstGeom>
                    <a:noFill/>
                    <a:ln w="9525">
                      <a:noFill/>
                      <a:miter lim="800000"/>
                      <a:headEnd/>
                      <a:tailEnd/>
                    </a:ln>
                  </pic:spPr>
                </pic:pic>
              </a:graphicData>
            </a:graphic>
          </wp:inline>
        </w:drawing>
      </w:r>
      <w:r w:rsidR="00133F0F" w:rsidRPr="00F379D8">
        <w:rPr>
          <w:rFonts w:ascii="Times New Roman" w:eastAsia="Times New Roman" w:hAnsi="Times New Roman" w:cs="Times New Roman"/>
          <w:snapToGrid w:val="0"/>
          <w:color w:val="000000"/>
          <w:w w:val="0"/>
          <w:sz w:val="0"/>
          <w:szCs w:val="0"/>
          <w:u w:color="000000"/>
          <w:bdr w:val="none" w:sz="0" w:space="0" w:color="000000"/>
          <w:shd w:val="clear" w:color="000000" w:fill="000000"/>
          <w:lang w:val="en-US"/>
        </w:rPr>
        <w:t xml:space="preserve"> </w:t>
      </w:r>
      <w:r w:rsidR="00133F0F">
        <w:rPr>
          <w:rFonts w:ascii="Times New Roman" w:eastAsia="Times New Roman" w:hAnsi="Times New Roman" w:cs="Times New Roman"/>
          <w:noProof/>
          <w:color w:val="000000"/>
          <w:w w:val="0"/>
          <w:sz w:val="0"/>
          <w:szCs w:val="0"/>
          <w:u w:color="000000"/>
          <w:bdr w:val="none" w:sz="0" w:space="0" w:color="000000"/>
          <w:shd w:val="clear" w:color="000000" w:fill="000000"/>
        </w:rPr>
        <w:drawing>
          <wp:inline distT="0" distB="0" distL="0" distR="0">
            <wp:extent cx="1676400" cy="1676400"/>
            <wp:effectExtent l="19050" t="0" r="0" b="0"/>
            <wp:docPr id="2300" name="Рисунок 2300" descr="C:\Users\АЗИЗА\Desktop\Без названия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0" descr="C:\Users\АЗИЗА\Desktop\Без названия (1).jpg"/>
                    <pic:cNvPicPr>
                      <a:picLocks noChangeAspect="1" noChangeArrowheads="1"/>
                    </pic:cNvPicPr>
                  </pic:nvPicPr>
                  <pic:blipFill>
                    <a:blip r:embed="rId26"/>
                    <a:srcRect/>
                    <a:stretch>
                      <a:fillRect/>
                    </a:stretch>
                  </pic:blipFill>
                  <pic:spPr bwMode="auto">
                    <a:xfrm>
                      <a:off x="0" y="0"/>
                      <a:ext cx="1676400" cy="1676400"/>
                    </a:xfrm>
                    <a:prstGeom prst="rect">
                      <a:avLst/>
                    </a:prstGeom>
                    <a:noFill/>
                    <a:ln w="9525">
                      <a:noFill/>
                      <a:miter lim="800000"/>
                      <a:headEnd/>
                      <a:tailEnd/>
                    </a:ln>
                  </pic:spPr>
                </pic:pic>
              </a:graphicData>
            </a:graphic>
          </wp:inline>
        </w:drawing>
      </w:r>
      <w:r w:rsidR="00133F0F" w:rsidRPr="00F379D8">
        <w:rPr>
          <w:rFonts w:ascii="Times New Roman" w:eastAsia="Times New Roman" w:hAnsi="Times New Roman" w:cs="Times New Roman"/>
          <w:snapToGrid w:val="0"/>
          <w:color w:val="000000"/>
          <w:w w:val="0"/>
          <w:sz w:val="0"/>
          <w:szCs w:val="0"/>
          <w:u w:color="000000"/>
          <w:bdr w:val="none" w:sz="0" w:space="0" w:color="000000"/>
          <w:shd w:val="clear" w:color="000000" w:fill="000000"/>
          <w:lang w:val="en-US"/>
        </w:rPr>
        <w:t xml:space="preserve"> </w:t>
      </w:r>
      <w:r w:rsidR="00133F0F">
        <w:rPr>
          <w:rFonts w:ascii="Times New Roman" w:eastAsia="Times New Roman" w:hAnsi="Times New Roman" w:cs="Times New Roman"/>
          <w:noProof/>
          <w:color w:val="000000"/>
          <w:w w:val="0"/>
          <w:sz w:val="0"/>
          <w:szCs w:val="0"/>
          <w:u w:color="000000"/>
          <w:bdr w:val="none" w:sz="0" w:space="0" w:color="000000"/>
          <w:shd w:val="clear" w:color="000000" w:fill="000000"/>
        </w:rPr>
        <w:drawing>
          <wp:inline distT="0" distB="0" distL="0" distR="0">
            <wp:extent cx="2085975" cy="1676400"/>
            <wp:effectExtent l="19050" t="0" r="9525" b="0"/>
            <wp:docPr id="2301" name="Рисунок 2301" descr="C:\Users\АЗИЗА\Desktop\Без назван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1" descr="C:\Users\АЗИЗА\Desktop\Без названия.jpg"/>
                    <pic:cNvPicPr>
                      <a:picLocks noChangeAspect="1" noChangeArrowheads="1"/>
                    </pic:cNvPicPr>
                  </pic:nvPicPr>
                  <pic:blipFill>
                    <a:blip r:embed="rId27"/>
                    <a:srcRect/>
                    <a:stretch>
                      <a:fillRect/>
                    </a:stretch>
                  </pic:blipFill>
                  <pic:spPr bwMode="auto">
                    <a:xfrm>
                      <a:off x="0" y="0"/>
                      <a:ext cx="2085975" cy="1676400"/>
                    </a:xfrm>
                    <a:prstGeom prst="rect">
                      <a:avLst/>
                    </a:prstGeom>
                    <a:noFill/>
                    <a:ln w="9525">
                      <a:noFill/>
                      <a:miter lim="800000"/>
                      <a:headEnd/>
                      <a:tailEnd/>
                    </a:ln>
                  </pic:spPr>
                </pic:pic>
              </a:graphicData>
            </a:graphic>
          </wp:inline>
        </w:drawing>
      </w:r>
      <w:r w:rsidR="00133F0F" w:rsidRPr="00F379D8">
        <w:rPr>
          <w:rFonts w:ascii="Times New Roman" w:eastAsia="Times New Roman" w:hAnsi="Times New Roman" w:cs="Times New Roman"/>
          <w:snapToGrid w:val="0"/>
          <w:color w:val="000000"/>
          <w:w w:val="0"/>
          <w:sz w:val="0"/>
          <w:szCs w:val="0"/>
          <w:u w:color="000000"/>
          <w:bdr w:val="none" w:sz="0" w:space="0" w:color="000000"/>
          <w:shd w:val="clear" w:color="000000" w:fill="000000"/>
          <w:lang w:val="en-US"/>
        </w:rPr>
        <w:t xml:space="preserve"> </w:t>
      </w:r>
      <w:r w:rsidR="00133F0F">
        <w:rPr>
          <w:rFonts w:ascii="Times New Roman" w:eastAsia="Times New Roman" w:hAnsi="Times New Roman" w:cs="Times New Roman"/>
          <w:noProof/>
          <w:color w:val="000000"/>
          <w:w w:val="0"/>
          <w:sz w:val="0"/>
          <w:szCs w:val="0"/>
          <w:u w:color="000000"/>
          <w:bdr w:val="none" w:sz="0" w:space="0" w:color="000000"/>
          <w:shd w:val="clear" w:color="000000" w:fill="000000"/>
        </w:rPr>
        <w:drawing>
          <wp:inline distT="0" distB="0" distL="0" distR="0">
            <wp:extent cx="2400300" cy="1675716"/>
            <wp:effectExtent l="19050" t="0" r="0" b="0"/>
            <wp:docPr id="2302" name="Рисунок 2302" descr="C:\Users\АЗИЗА\Desktop\Без названия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2" descr="C:\Users\АЗИЗА\Desktop\Без названия (2).jpg"/>
                    <pic:cNvPicPr>
                      <a:picLocks noChangeAspect="1" noChangeArrowheads="1"/>
                    </pic:cNvPicPr>
                  </pic:nvPicPr>
                  <pic:blipFill>
                    <a:blip r:embed="rId28"/>
                    <a:srcRect/>
                    <a:stretch>
                      <a:fillRect/>
                    </a:stretch>
                  </pic:blipFill>
                  <pic:spPr bwMode="auto">
                    <a:xfrm>
                      <a:off x="0" y="0"/>
                      <a:ext cx="2401814" cy="1676773"/>
                    </a:xfrm>
                    <a:prstGeom prst="rect">
                      <a:avLst/>
                    </a:prstGeom>
                    <a:noFill/>
                    <a:ln w="9525">
                      <a:noFill/>
                      <a:miter lim="800000"/>
                      <a:headEnd/>
                      <a:tailEnd/>
                    </a:ln>
                  </pic:spPr>
                </pic:pic>
              </a:graphicData>
            </a:graphic>
          </wp:inline>
        </w:drawing>
      </w:r>
    </w:p>
    <w:p w:rsidR="0035036A" w:rsidRPr="00F45C09" w:rsidRDefault="0035036A" w:rsidP="0035036A">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Taks for SIW</w:t>
      </w:r>
    </w:p>
    <w:p w:rsidR="0035036A" w:rsidRPr="000E5D1F" w:rsidRDefault="0035036A" w:rsidP="0035036A">
      <w:pPr>
        <w:pStyle w:val="ad"/>
        <w:rPr>
          <w:rFonts w:ascii="Times New Roman" w:eastAsia="Times New Roman" w:hAnsi="Times New Roman" w:cs="Times New Roman"/>
          <w:sz w:val="28"/>
          <w:szCs w:val="28"/>
          <w:lang w:val="en-US"/>
        </w:rPr>
      </w:pPr>
      <w:r w:rsidRPr="000E5D1F">
        <w:rPr>
          <w:rFonts w:ascii="Times New Roman" w:eastAsia="Times New Roman" w:hAnsi="Times New Roman" w:cs="Times New Roman"/>
          <w:sz w:val="28"/>
          <w:szCs w:val="28"/>
          <w:lang w:val="en-US"/>
        </w:rPr>
        <w:t>1. Give the main idea of the text.</w:t>
      </w:r>
    </w:p>
    <w:p w:rsidR="0035036A" w:rsidRPr="000E5D1F" w:rsidRDefault="0035036A" w:rsidP="0035036A">
      <w:pPr>
        <w:pStyle w:val="ad"/>
        <w:rPr>
          <w:rFonts w:ascii="Times New Roman" w:eastAsia="Times New Roman" w:hAnsi="Times New Roman" w:cs="Times New Roman"/>
          <w:sz w:val="28"/>
          <w:szCs w:val="28"/>
          <w:lang w:val="en-US"/>
        </w:rPr>
      </w:pPr>
      <w:r w:rsidRPr="000E5D1F">
        <w:rPr>
          <w:rFonts w:ascii="Times New Roman" w:eastAsia="Times New Roman" w:hAnsi="Times New Roman" w:cs="Times New Roman"/>
          <w:sz w:val="28"/>
          <w:szCs w:val="28"/>
          <w:lang w:val="en-US"/>
        </w:rPr>
        <w:t>2. Find the information describing this text.</w:t>
      </w:r>
    </w:p>
    <w:p w:rsidR="00133F0F" w:rsidRDefault="0035036A" w:rsidP="0035036A">
      <w:pPr>
        <w:pStyle w:val="ad"/>
        <w:rPr>
          <w:rFonts w:ascii="Times New Roman" w:eastAsia="Times New Roman" w:hAnsi="Times New Roman" w:cs="Times New Roman"/>
          <w:sz w:val="28"/>
          <w:szCs w:val="28"/>
          <w:lang w:val="en-US"/>
        </w:rPr>
      </w:pPr>
      <w:r w:rsidRPr="00F45C09">
        <w:rPr>
          <w:rFonts w:ascii="Times New Roman" w:eastAsia="Times New Roman" w:hAnsi="Times New Roman" w:cs="Times New Roman"/>
          <w:sz w:val="28"/>
          <w:szCs w:val="28"/>
          <w:lang w:val="en-US"/>
        </w:rPr>
        <w:t>3. Read</w:t>
      </w:r>
      <w:r w:rsidR="00133F0F">
        <w:rPr>
          <w:rFonts w:ascii="Times New Roman" w:eastAsia="Times New Roman" w:hAnsi="Times New Roman" w:cs="Times New Roman"/>
          <w:sz w:val="28"/>
          <w:szCs w:val="28"/>
          <w:lang w:val="en-US"/>
        </w:rPr>
        <w:t xml:space="preserve"> </w:t>
      </w:r>
      <w:r w:rsidRPr="00F45C09">
        <w:rPr>
          <w:rFonts w:ascii="Times New Roman" w:eastAsia="Times New Roman" w:hAnsi="Times New Roman" w:cs="Times New Roman"/>
          <w:sz w:val="28"/>
          <w:szCs w:val="28"/>
          <w:lang w:val="en-US"/>
        </w:rPr>
        <w:t xml:space="preserve">the text and </w:t>
      </w:r>
      <w:r w:rsidR="00133F0F">
        <w:rPr>
          <w:rFonts w:ascii="Times New Roman" w:eastAsia="Times New Roman" w:hAnsi="Times New Roman" w:cs="Times New Roman"/>
          <w:sz w:val="28"/>
          <w:szCs w:val="28"/>
          <w:lang w:val="en-US"/>
        </w:rPr>
        <w:t>translate</w:t>
      </w:r>
    </w:p>
    <w:p w:rsidR="0035036A" w:rsidRPr="00F45C09" w:rsidRDefault="0035036A" w:rsidP="0035036A">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Recommended literature</w:t>
      </w:r>
    </w:p>
    <w:p w:rsidR="0035036A" w:rsidRPr="00F45C09" w:rsidRDefault="0035036A" w:rsidP="0035036A">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Main literature</w:t>
      </w:r>
      <w:r w:rsidRPr="00F45C09">
        <w:rPr>
          <w:rFonts w:ascii="Times New Roman" w:hAnsi="Times New Roman" w:cs="Times New Roman"/>
          <w:b/>
          <w:sz w:val="28"/>
          <w:szCs w:val="28"/>
          <w:lang w:val="kk-KZ"/>
        </w:rPr>
        <w:t>:</w:t>
      </w:r>
    </w:p>
    <w:p w:rsidR="0035036A" w:rsidRDefault="0035036A" w:rsidP="0035036A">
      <w:pPr>
        <w:pStyle w:val="ad"/>
        <w:rPr>
          <w:rFonts w:ascii="Times New Roman" w:hAnsi="Times New Roman"/>
          <w:sz w:val="28"/>
          <w:szCs w:val="28"/>
          <w:lang w:val="kk-KZ"/>
        </w:rPr>
      </w:pPr>
      <w:r w:rsidRPr="000E5D1F">
        <w:rPr>
          <w:rFonts w:ascii="Times New Roman" w:hAnsi="Times New Roman"/>
          <w:sz w:val="28"/>
          <w:szCs w:val="28"/>
          <w:lang w:val="en-US"/>
        </w:rPr>
        <w:t>1</w:t>
      </w:r>
      <w:r w:rsidRPr="000E5D1F">
        <w:rPr>
          <w:rFonts w:ascii="Times New Roman" w:hAnsi="Times New Roman"/>
          <w:b/>
          <w:sz w:val="28"/>
          <w:szCs w:val="28"/>
          <w:lang w:val="en-US"/>
        </w:rPr>
        <w:t xml:space="preserve">. </w:t>
      </w:r>
      <w:r w:rsidRPr="00886423">
        <w:rPr>
          <w:rFonts w:ascii="Times New Roman" w:hAnsi="Times New Roman"/>
          <w:sz w:val="28"/>
          <w:szCs w:val="28"/>
        </w:rPr>
        <w:t>Английский</w:t>
      </w:r>
      <w:r w:rsidRPr="000E5D1F">
        <w:rPr>
          <w:rFonts w:ascii="Times New Roman" w:hAnsi="Times New Roman"/>
          <w:sz w:val="28"/>
          <w:szCs w:val="28"/>
          <w:lang w:val="en-US"/>
        </w:rPr>
        <w:t xml:space="preserve"> </w:t>
      </w:r>
      <w:r w:rsidRPr="00886423">
        <w:rPr>
          <w:rFonts w:ascii="Times New Roman" w:hAnsi="Times New Roman"/>
          <w:sz w:val="28"/>
          <w:szCs w:val="28"/>
        </w:rPr>
        <w:t>язык</w:t>
      </w:r>
      <w:r w:rsidRPr="000E5D1F">
        <w:rPr>
          <w:rFonts w:ascii="Times New Roman" w:hAnsi="Times New Roman"/>
          <w:sz w:val="28"/>
          <w:szCs w:val="28"/>
          <w:lang w:val="en-US"/>
        </w:rPr>
        <w:t xml:space="preserve"> </w:t>
      </w:r>
      <w:r w:rsidRPr="00886423">
        <w:rPr>
          <w:rFonts w:ascii="Times New Roman" w:hAnsi="Times New Roman"/>
          <w:sz w:val="28"/>
          <w:szCs w:val="28"/>
        </w:rPr>
        <w:t>для</w:t>
      </w:r>
      <w:r w:rsidRPr="000E5D1F">
        <w:rPr>
          <w:rFonts w:ascii="Times New Roman" w:hAnsi="Times New Roman"/>
          <w:sz w:val="28"/>
          <w:szCs w:val="28"/>
          <w:lang w:val="en-US"/>
        </w:rPr>
        <w:t xml:space="preserve"> </w:t>
      </w:r>
      <w:r w:rsidRPr="00886423">
        <w:rPr>
          <w:rFonts w:ascii="Times New Roman" w:hAnsi="Times New Roman"/>
          <w:sz w:val="28"/>
          <w:szCs w:val="28"/>
        </w:rPr>
        <w:t>инженеров</w:t>
      </w:r>
      <w:r w:rsidRPr="000E5D1F">
        <w:rPr>
          <w:rFonts w:ascii="Times New Roman" w:hAnsi="Times New Roman"/>
          <w:b/>
          <w:sz w:val="28"/>
          <w:szCs w:val="28"/>
          <w:lang w:val="en-US"/>
        </w:rPr>
        <w:t xml:space="preserve">: </w:t>
      </w:r>
      <w:r w:rsidRPr="00886423">
        <w:rPr>
          <w:rFonts w:ascii="Times New Roman" w:hAnsi="Times New Roman"/>
          <w:sz w:val="28"/>
          <w:szCs w:val="28"/>
        </w:rPr>
        <w:t>Учеб</w:t>
      </w:r>
      <w:r w:rsidRPr="000E5D1F">
        <w:rPr>
          <w:rFonts w:ascii="Times New Roman" w:hAnsi="Times New Roman"/>
          <w:sz w:val="28"/>
          <w:szCs w:val="28"/>
          <w:lang w:val="en-US"/>
        </w:rPr>
        <w:t xml:space="preserve">./ </w:t>
      </w:r>
      <w:r w:rsidRPr="00886423">
        <w:rPr>
          <w:rFonts w:ascii="Times New Roman" w:hAnsi="Times New Roman"/>
          <w:sz w:val="28"/>
          <w:szCs w:val="28"/>
        </w:rPr>
        <w:t>Т</w:t>
      </w:r>
      <w:r w:rsidRPr="000E5D1F">
        <w:rPr>
          <w:rFonts w:ascii="Times New Roman" w:hAnsi="Times New Roman"/>
          <w:sz w:val="28"/>
          <w:szCs w:val="28"/>
          <w:lang w:val="en-US"/>
        </w:rPr>
        <w:t>.</w:t>
      </w:r>
      <w:r w:rsidRPr="00886423">
        <w:rPr>
          <w:rFonts w:ascii="Times New Roman" w:hAnsi="Times New Roman"/>
          <w:sz w:val="28"/>
          <w:szCs w:val="28"/>
        </w:rPr>
        <w:t>Ю</w:t>
      </w:r>
      <w:r w:rsidRPr="000E5D1F">
        <w:rPr>
          <w:rFonts w:ascii="Times New Roman" w:hAnsi="Times New Roman"/>
          <w:sz w:val="28"/>
          <w:szCs w:val="28"/>
          <w:lang w:val="en-US"/>
        </w:rPr>
        <w:t xml:space="preserve">. </w:t>
      </w:r>
      <w:r w:rsidRPr="00886423">
        <w:rPr>
          <w:rFonts w:ascii="Times New Roman" w:hAnsi="Times New Roman"/>
          <w:sz w:val="28"/>
          <w:szCs w:val="28"/>
        </w:rPr>
        <w:t>Полякова</w:t>
      </w:r>
      <w:r w:rsidRPr="000E5D1F">
        <w:rPr>
          <w:rFonts w:ascii="Times New Roman" w:hAnsi="Times New Roman"/>
          <w:sz w:val="28"/>
          <w:szCs w:val="28"/>
          <w:lang w:val="en-US"/>
        </w:rPr>
        <w:t xml:space="preserve">, </w:t>
      </w:r>
      <w:r w:rsidRPr="00886423">
        <w:rPr>
          <w:rFonts w:ascii="Times New Roman" w:hAnsi="Times New Roman"/>
          <w:sz w:val="28"/>
          <w:szCs w:val="28"/>
        </w:rPr>
        <w:t>Е</w:t>
      </w:r>
      <w:r w:rsidRPr="000E5D1F">
        <w:rPr>
          <w:rFonts w:ascii="Times New Roman" w:hAnsi="Times New Roman"/>
          <w:sz w:val="28"/>
          <w:szCs w:val="28"/>
          <w:lang w:val="en-US"/>
        </w:rPr>
        <w:t>.</w:t>
      </w:r>
      <w:r w:rsidRPr="00886423">
        <w:rPr>
          <w:rFonts w:ascii="Times New Roman" w:hAnsi="Times New Roman"/>
          <w:sz w:val="28"/>
          <w:szCs w:val="28"/>
        </w:rPr>
        <w:t>В</w:t>
      </w:r>
      <w:r w:rsidRPr="000E5D1F">
        <w:rPr>
          <w:rFonts w:ascii="Times New Roman" w:hAnsi="Times New Roman"/>
          <w:sz w:val="28"/>
          <w:szCs w:val="28"/>
          <w:lang w:val="en-US"/>
        </w:rPr>
        <w:t>.</w:t>
      </w:r>
      <w:r w:rsidRPr="00886423">
        <w:rPr>
          <w:rFonts w:ascii="Times New Roman" w:hAnsi="Times New Roman"/>
          <w:sz w:val="28"/>
          <w:szCs w:val="28"/>
        </w:rPr>
        <w:t>Синявская</w:t>
      </w:r>
      <w:r w:rsidRPr="000E5D1F">
        <w:rPr>
          <w:rFonts w:ascii="Times New Roman" w:hAnsi="Times New Roman"/>
          <w:sz w:val="28"/>
          <w:szCs w:val="28"/>
          <w:lang w:val="en-US"/>
        </w:rPr>
        <w:t xml:space="preserve">, </w:t>
      </w:r>
      <w:r w:rsidRPr="00886423">
        <w:rPr>
          <w:rFonts w:ascii="Times New Roman" w:hAnsi="Times New Roman"/>
          <w:sz w:val="28"/>
          <w:szCs w:val="28"/>
        </w:rPr>
        <w:t>О</w:t>
      </w:r>
      <w:r w:rsidRPr="000E5D1F">
        <w:rPr>
          <w:rFonts w:ascii="Times New Roman" w:hAnsi="Times New Roman"/>
          <w:sz w:val="28"/>
          <w:szCs w:val="28"/>
          <w:lang w:val="en-US"/>
        </w:rPr>
        <w:t>.</w:t>
      </w:r>
      <w:r w:rsidRPr="00886423">
        <w:rPr>
          <w:rFonts w:ascii="Times New Roman" w:hAnsi="Times New Roman"/>
          <w:sz w:val="28"/>
          <w:szCs w:val="28"/>
        </w:rPr>
        <w:t>И</w:t>
      </w:r>
      <w:r w:rsidRPr="000E5D1F">
        <w:rPr>
          <w:rFonts w:ascii="Times New Roman" w:hAnsi="Times New Roman"/>
          <w:sz w:val="28"/>
          <w:szCs w:val="28"/>
          <w:lang w:val="en-US"/>
        </w:rPr>
        <w:t xml:space="preserve">. </w:t>
      </w:r>
      <w:r w:rsidRPr="00886423">
        <w:rPr>
          <w:rFonts w:ascii="Times New Roman" w:hAnsi="Times New Roman"/>
          <w:sz w:val="28"/>
          <w:szCs w:val="28"/>
        </w:rPr>
        <w:t>Тынкова</w:t>
      </w:r>
      <w:r w:rsidRPr="000E5D1F">
        <w:rPr>
          <w:rFonts w:ascii="Times New Roman" w:hAnsi="Times New Roman"/>
          <w:sz w:val="28"/>
          <w:szCs w:val="28"/>
          <w:lang w:val="en-US"/>
        </w:rPr>
        <w:t xml:space="preserve">, </w:t>
      </w:r>
      <w:r w:rsidRPr="00886423">
        <w:rPr>
          <w:rFonts w:ascii="Times New Roman" w:hAnsi="Times New Roman"/>
          <w:sz w:val="28"/>
          <w:szCs w:val="28"/>
        </w:rPr>
        <w:t>Э</w:t>
      </w:r>
      <w:r w:rsidRPr="000E5D1F">
        <w:rPr>
          <w:rFonts w:ascii="Times New Roman" w:hAnsi="Times New Roman"/>
          <w:sz w:val="28"/>
          <w:szCs w:val="28"/>
          <w:lang w:val="en-US"/>
        </w:rPr>
        <w:t>.</w:t>
      </w:r>
      <w:r w:rsidRPr="00886423">
        <w:rPr>
          <w:rFonts w:ascii="Times New Roman" w:hAnsi="Times New Roman"/>
          <w:sz w:val="28"/>
          <w:szCs w:val="28"/>
        </w:rPr>
        <w:t>С</w:t>
      </w:r>
      <w:r w:rsidRPr="000E5D1F">
        <w:rPr>
          <w:rFonts w:ascii="Times New Roman" w:hAnsi="Times New Roman"/>
          <w:sz w:val="28"/>
          <w:szCs w:val="28"/>
          <w:lang w:val="en-US"/>
        </w:rPr>
        <w:t>.</w:t>
      </w:r>
      <w:r w:rsidRPr="00886423">
        <w:rPr>
          <w:rFonts w:ascii="Times New Roman" w:hAnsi="Times New Roman"/>
          <w:sz w:val="28"/>
          <w:szCs w:val="28"/>
        </w:rPr>
        <w:t>Улановская</w:t>
      </w:r>
      <w:r w:rsidRPr="000E5D1F">
        <w:rPr>
          <w:rFonts w:ascii="Times New Roman" w:hAnsi="Times New Roman"/>
          <w:sz w:val="28"/>
          <w:szCs w:val="28"/>
          <w:lang w:val="en-US"/>
        </w:rPr>
        <w:t xml:space="preserve">. - 6- </w:t>
      </w:r>
      <w:r w:rsidRPr="00886423">
        <w:rPr>
          <w:rFonts w:ascii="Times New Roman" w:hAnsi="Times New Roman"/>
          <w:sz w:val="28"/>
          <w:szCs w:val="28"/>
        </w:rPr>
        <w:t>е</w:t>
      </w:r>
      <w:r w:rsidRPr="000E5D1F">
        <w:rPr>
          <w:rFonts w:ascii="Times New Roman" w:hAnsi="Times New Roman"/>
          <w:sz w:val="28"/>
          <w:szCs w:val="28"/>
          <w:lang w:val="en-US"/>
        </w:rPr>
        <w:t xml:space="preserve"> </w:t>
      </w:r>
      <w:r w:rsidRPr="00886423">
        <w:rPr>
          <w:rFonts w:ascii="Times New Roman" w:hAnsi="Times New Roman"/>
          <w:sz w:val="28"/>
          <w:szCs w:val="28"/>
        </w:rPr>
        <w:t>изд</w:t>
      </w:r>
      <w:r w:rsidRPr="000E5D1F">
        <w:rPr>
          <w:rFonts w:ascii="Times New Roman" w:hAnsi="Times New Roman"/>
          <w:sz w:val="28"/>
          <w:szCs w:val="28"/>
          <w:lang w:val="en-US"/>
        </w:rPr>
        <w:t xml:space="preserve">., </w:t>
      </w:r>
      <w:r>
        <w:rPr>
          <w:rFonts w:ascii="Times New Roman" w:hAnsi="Times New Roman"/>
          <w:sz w:val="28"/>
          <w:szCs w:val="28"/>
        </w:rPr>
        <w:t>испр</w:t>
      </w:r>
      <w:r w:rsidRPr="000E5D1F">
        <w:rPr>
          <w:rFonts w:ascii="Times New Roman" w:hAnsi="Times New Roman"/>
          <w:sz w:val="28"/>
          <w:szCs w:val="28"/>
          <w:lang w:val="en-US"/>
        </w:rPr>
        <w:t xml:space="preserve">.- </w:t>
      </w:r>
      <w:r>
        <w:rPr>
          <w:rFonts w:ascii="Times New Roman" w:hAnsi="Times New Roman"/>
          <w:sz w:val="28"/>
          <w:szCs w:val="28"/>
        </w:rPr>
        <w:t>М</w:t>
      </w:r>
      <w:r w:rsidRPr="000E5D1F">
        <w:rPr>
          <w:rFonts w:ascii="Times New Roman" w:hAnsi="Times New Roman"/>
          <w:sz w:val="28"/>
          <w:szCs w:val="28"/>
          <w:lang w:val="en-US"/>
        </w:rPr>
        <w:t xml:space="preserve">.: </w:t>
      </w:r>
      <w:r>
        <w:rPr>
          <w:rFonts w:ascii="Times New Roman" w:hAnsi="Times New Roman"/>
          <w:sz w:val="28"/>
          <w:szCs w:val="28"/>
        </w:rPr>
        <w:t>Высшая</w:t>
      </w:r>
      <w:r w:rsidRPr="000E5D1F">
        <w:rPr>
          <w:rFonts w:ascii="Times New Roman" w:hAnsi="Times New Roman"/>
          <w:sz w:val="28"/>
          <w:szCs w:val="28"/>
          <w:lang w:val="en-US"/>
        </w:rPr>
        <w:t xml:space="preserve"> </w:t>
      </w:r>
      <w:r>
        <w:rPr>
          <w:rFonts w:ascii="Times New Roman" w:hAnsi="Times New Roman"/>
          <w:sz w:val="28"/>
          <w:szCs w:val="28"/>
        </w:rPr>
        <w:t>школа</w:t>
      </w:r>
      <w:r w:rsidRPr="000E5D1F">
        <w:rPr>
          <w:rFonts w:ascii="Times New Roman" w:hAnsi="Times New Roman"/>
          <w:sz w:val="28"/>
          <w:szCs w:val="28"/>
          <w:lang w:val="en-US"/>
        </w:rPr>
        <w:t>, 2009.-</w:t>
      </w:r>
    </w:p>
    <w:p w:rsidR="0035036A" w:rsidRPr="00886423" w:rsidRDefault="0035036A" w:rsidP="0035036A">
      <w:pPr>
        <w:pStyle w:val="ad"/>
        <w:rPr>
          <w:rFonts w:ascii="Times New Roman" w:hAnsi="Times New Roman"/>
          <w:sz w:val="28"/>
          <w:szCs w:val="28"/>
        </w:rPr>
      </w:pPr>
      <w:r w:rsidRPr="007154A5">
        <w:rPr>
          <w:rFonts w:ascii="Times New Roman" w:hAnsi="Times New Roman"/>
          <w:sz w:val="28"/>
          <w:szCs w:val="28"/>
          <w:lang w:val="kk-KZ"/>
        </w:rPr>
        <w:t>2. To score high level in reading Учебное пособие</w:t>
      </w:r>
      <w:r w:rsidRPr="007154A5">
        <w:rPr>
          <w:rFonts w:ascii="Times New Roman" w:hAnsi="Times New Roman"/>
          <w:i/>
          <w:sz w:val="28"/>
          <w:szCs w:val="28"/>
          <w:lang w:val="kk-KZ"/>
        </w:rPr>
        <w:t xml:space="preserve"> /</w:t>
      </w:r>
      <w:r w:rsidRPr="007154A5">
        <w:rPr>
          <w:rFonts w:ascii="Times New Roman" w:hAnsi="Times New Roman"/>
          <w:sz w:val="28"/>
          <w:szCs w:val="28"/>
          <w:lang w:val="kk-KZ"/>
        </w:rPr>
        <w:t xml:space="preserve">Иванова М.А., Кузнецова Е.В., Лебедева И.С., Михеев А.И.. </w:t>
      </w:r>
      <w:r w:rsidRPr="00886423">
        <w:rPr>
          <w:rFonts w:ascii="Times New Roman" w:hAnsi="Times New Roman"/>
          <w:sz w:val="28"/>
          <w:szCs w:val="28"/>
        </w:rPr>
        <w:t>СПб изд. “Инфо-да”, 2009.</w:t>
      </w:r>
    </w:p>
    <w:p w:rsidR="0035036A" w:rsidRPr="00C830DE" w:rsidRDefault="0035036A" w:rsidP="0035036A">
      <w:pPr>
        <w:pStyle w:val="ad"/>
        <w:rPr>
          <w:rFonts w:ascii="Times New Roman" w:hAnsi="Times New Roman"/>
          <w:sz w:val="28"/>
          <w:szCs w:val="28"/>
          <w:lang w:val="kk-KZ"/>
        </w:rPr>
      </w:pPr>
      <w:r w:rsidRPr="00C54679">
        <w:rPr>
          <w:rFonts w:ascii="Times New Roman" w:hAnsi="Times New Roman"/>
          <w:sz w:val="28"/>
          <w:szCs w:val="28"/>
        </w:rPr>
        <w:t>3</w:t>
      </w:r>
      <w:r w:rsidRPr="00886423">
        <w:rPr>
          <w:rFonts w:ascii="Times New Roman" w:hAnsi="Times New Roman"/>
          <w:sz w:val="28"/>
          <w:szCs w:val="28"/>
        </w:rPr>
        <w:t>. Английский для инженеров / И.П. Агабекян, П. И. Коваленко. – изд.4-е. – Ростов н/Д: Феникс, 200</w:t>
      </w:r>
      <w:r>
        <w:rPr>
          <w:rFonts w:ascii="Times New Roman" w:hAnsi="Times New Roman"/>
          <w:sz w:val="28"/>
          <w:szCs w:val="28"/>
        </w:rPr>
        <w:t>6. – 319.</w:t>
      </w:r>
    </w:p>
    <w:p w:rsidR="0035036A" w:rsidRPr="00C830DE" w:rsidRDefault="0035036A" w:rsidP="0035036A">
      <w:pPr>
        <w:pStyle w:val="ad"/>
        <w:rPr>
          <w:rFonts w:ascii="Times New Roman" w:hAnsi="Times New Roman"/>
          <w:sz w:val="28"/>
          <w:szCs w:val="28"/>
          <w:lang w:val="kk-KZ"/>
        </w:rPr>
      </w:pPr>
      <w:r>
        <w:rPr>
          <w:rFonts w:ascii="Times New Roman" w:hAnsi="Times New Roman"/>
          <w:sz w:val="28"/>
          <w:szCs w:val="28"/>
          <w:lang w:val="en-US"/>
        </w:rPr>
        <w:t>4</w:t>
      </w:r>
      <w:r w:rsidRPr="00886423">
        <w:rPr>
          <w:rFonts w:ascii="Times New Roman" w:hAnsi="Times New Roman"/>
          <w:sz w:val="28"/>
          <w:szCs w:val="28"/>
          <w:lang w:val="en-US"/>
        </w:rPr>
        <w:t>. Cambridge English for Scientists / Tamzen Armer, Bathany Cagnol. Cambridge</w:t>
      </w:r>
      <w:r w:rsidRPr="000E5D1F">
        <w:rPr>
          <w:rFonts w:ascii="Times New Roman" w:hAnsi="Times New Roman"/>
          <w:sz w:val="28"/>
          <w:szCs w:val="28"/>
          <w:lang w:val="en-US"/>
        </w:rPr>
        <w:t xml:space="preserve"> </w:t>
      </w:r>
      <w:r w:rsidRPr="00886423">
        <w:rPr>
          <w:rFonts w:ascii="Times New Roman" w:hAnsi="Times New Roman"/>
          <w:sz w:val="28"/>
          <w:szCs w:val="28"/>
          <w:lang w:val="en-US"/>
        </w:rPr>
        <w:t>University</w:t>
      </w:r>
      <w:r w:rsidRPr="000E5D1F">
        <w:rPr>
          <w:rFonts w:ascii="Times New Roman" w:hAnsi="Times New Roman"/>
          <w:sz w:val="28"/>
          <w:szCs w:val="28"/>
          <w:lang w:val="en-US"/>
        </w:rPr>
        <w:t xml:space="preserve"> </w:t>
      </w:r>
      <w:r w:rsidRPr="00886423">
        <w:rPr>
          <w:rFonts w:ascii="Times New Roman" w:hAnsi="Times New Roman"/>
          <w:sz w:val="28"/>
          <w:szCs w:val="28"/>
          <w:lang w:val="en-US"/>
        </w:rPr>
        <w:t>Press</w:t>
      </w:r>
      <w:r w:rsidRPr="000E5D1F">
        <w:rPr>
          <w:rFonts w:ascii="Times New Roman" w:hAnsi="Times New Roman"/>
          <w:sz w:val="28"/>
          <w:szCs w:val="28"/>
          <w:lang w:val="en-US"/>
        </w:rPr>
        <w:t xml:space="preserve"> – 2011.</w:t>
      </w:r>
    </w:p>
    <w:p w:rsidR="0035036A" w:rsidRPr="00886423" w:rsidRDefault="0035036A" w:rsidP="0035036A">
      <w:pPr>
        <w:pStyle w:val="ad"/>
        <w:rPr>
          <w:rFonts w:ascii="Times New Roman" w:hAnsi="Times New Roman"/>
          <w:b/>
          <w:sz w:val="28"/>
          <w:szCs w:val="28"/>
          <w:lang w:val="kk-KZ"/>
        </w:rPr>
      </w:pPr>
    </w:p>
    <w:p w:rsidR="0035036A" w:rsidRPr="00F45C09" w:rsidRDefault="0035036A" w:rsidP="0035036A">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Additional literature</w:t>
      </w:r>
    </w:p>
    <w:p w:rsidR="0035036A" w:rsidRPr="00F45C09" w:rsidRDefault="0035036A" w:rsidP="0035036A">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1. R.Murphy “English Grammar in Use” a self-study reference and practice book for elementary students of English, and audio CDs (2)  third edition; Oxford University Press. 2011</w:t>
      </w:r>
    </w:p>
    <w:p w:rsidR="0035036A" w:rsidRPr="00FC5987" w:rsidRDefault="0035036A" w:rsidP="0035036A">
      <w:pPr>
        <w:pStyle w:val="ad"/>
        <w:rPr>
          <w:rFonts w:ascii="Times New Roman" w:hAnsi="Times New Roman"/>
          <w:sz w:val="28"/>
          <w:szCs w:val="28"/>
        </w:rPr>
      </w:pPr>
      <w:r>
        <w:rPr>
          <w:rFonts w:ascii="Times New Roman" w:hAnsi="Times New Roman"/>
          <w:sz w:val="28"/>
          <w:szCs w:val="28"/>
          <w:lang w:val="en-US"/>
        </w:rPr>
        <w:t>2.</w:t>
      </w:r>
      <w:r w:rsidRPr="00886423">
        <w:rPr>
          <w:rFonts w:ascii="Times New Roman" w:hAnsi="Times New Roman"/>
          <w:sz w:val="28"/>
          <w:szCs w:val="28"/>
          <w:lang w:val="en-US"/>
        </w:rPr>
        <w:t xml:space="preserve"> R. Murphy “English Grammar in Use” a self-study reference and practice book for intermediate students of English, and audio CDs (2) third edition); Oxford University Press. </w:t>
      </w:r>
      <w:r w:rsidRPr="00FC5987">
        <w:rPr>
          <w:rFonts w:ascii="Times New Roman" w:hAnsi="Times New Roman"/>
          <w:sz w:val="28"/>
          <w:szCs w:val="28"/>
        </w:rPr>
        <w:t>2011</w:t>
      </w:r>
    </w:p>
    <w:p w:rsidR="0035036A" w:rsidRPr="00886423" w:rsidRDefault="0035036A" w:rsidP="0035036A">
      <w:pPr>
        <w:pStyle w:val="ad"/>
        <w:rPr>
          <w:rFonts w:ascii="Times New Roman" w:hAnsi="Times New Roman"/>
          <w:sz w:val="28"/>
          <w:szCs w:val="28"/>
        </w:rPr>
      </w:pPr>
      <w:r w:rsidRPr="00C54679">
        <w:rPr>
          <w:rFonts w:ascii="Times New Roman" w:hAnsi="Times New Roman"/>
          <w:sz w:val="28"/>
          <w:szCs w:val="28"/>
        </w:rPr>
        <w:t>3</w:t>
      </w:r>
      <w:r w:rsidRPr="00C830DE">
        <w:rPr>
          <w:rFonts w:ascii="Times New Roman" w:hAnsi="Times New Roman"/>
          <w:sz w:val="28"/>
          <w:szCs w:val="28"/>
        </w:rPr>
        <w:t>.</w:t>
      </w:r>
      <w:r w:rsidRPr="00886423">
        <w:rPr>
          <w:rFonts w:ascii="Times New Roman" w:hAnsi="Times New Roman"/>
          <w:sz w:val="28"/>
          <w:szCs w:val="28"/>
        </w:rPr>
        <w:t>Орловская И.В.,Самсонова Л.С.,Скубриева А.И.Учебник английского языка для студентов технических университетов и вузов Москва 2006.</w:t>
      </w:r>
    </w:p>
    <w:p w:rsidR="0035036A" w:rsidRPr="00886423" w:rsidRDefault="0035036A" w:rsidP="0035036A">
      <w:pPr>
        <w:pStyle w:val="ad"/>
        <w:rPr>
          <w:rFonts w:ascii="Times New Roman" w:hAnsi="Times New Roman"/>
          <w:sz w:val="28"/>
          <w:szCs w:val="28"/>
          <w:lang w:val="en-US"/>
        </w:rPr>
      </w:pPr>
      <w:r>
        <w:rPr>
          <w:rFonts w:ascii="Times New Roman" w:hAnsi="Times New Roman"/>
          <w:sz w:val="28"/>
          <w:szCs w:val="28"/>
          <w:lang w:val="en-US"/>
        </w:rPr>
        <w:lastRenderedPageBreak/>
        <w:t>4.</w:t>
      </w:r>
      <w:r w:rsidRPr="00886423">
        <w:rPr>
          <w:rFonts w:ascii="Times New Roman" w:hAnsi="Times New Roman"/>
          <w:sz w:val="28"/>
          <w:szCs w:val="28"/>
          <w:lang w:val="en-US"/>
        </w:rPr>
        <w:t xml:space="preserve"> Kate Pickering&amp; Jackie McAvoy Global English, Pre-Intermediate coursebook Macmillan 2010</w:t>
      </w:r>
    </w:p>
    <w:p w:rsidR="0035036A" w:rsidRPr="00886423" w:rsidRDefault="0035036A" w:rsidP="0035036A">
      <w:pPr>
        <w:pStyle w:val="ad"/>
        <w:rPr>
          <w:rFonts w:ascii="Times New Roman" w:hAnsi="Times New Roman"/>
          <w:sz w:val="28"/>
          <w:szCs w:val="28"/>
          <w:lang w:val="en-US"/>
        </w:rPr>
      </w:pPr>
      <w:r>
        <w:rPr>
          <w:rFonts w:ascii="Times New Roman" w:hAnsi="Times New Roman"/>
          <w:sz w:val="28"/>
          <w:szCs w:val="28"/>
          <w:lang w:val="en-US"/>
        </w:rPr>
        <w:t>5.</w:t>
      </w:r>
      <w:r w:rsidRPr="00886423">
        <w:rPr>
          <w:rFonts w:ascii="Times New Roman" w:hAnsi="Times New Roman"/>
          <w:sz w:val="28"/>
          <w:szCs w:val="28"/>
          <w:lang w:val="en-US"/>
        </w:rPr>
        <w:t xml:space="preserve"> Richard Acklam &amp; AramintaCrace Total English, Pre-Intermediate Longman 2007</w:t>
      </w:r>
    </w:p>
    <w:p w:rsidR="0035036A" w:rsidRPr="00886423" w:rsidRDefault="0035036A" w:rsidP="0035036A">
      <w:pPr>
        <w:pStyle w:val="ad"/>
        <w:rPr>
          <w:rFonts w:ascii="Times New Roman" w:hAnsi="Times New Roman"/>
          <w:sz w:val="28"/>
          <w:szCs w:val="28"/>
          <w:lang w:val="en-US"/>
        </w:rPr>
      </w:pPr>
      <w:r>
        <w:rPr>
          <w:rFonts w:ascii="Times New Roman" w:hAnsi="Times New Roman"/>
          <w:sz w:val="28"/>
          <w:szCs w:val="28"/>
          <w:lang w:val="en-US"/>
        </w:rPr>
        <w:t>6.</w:t>
      </w:r>
      <w:r w:rsidRPr="00886423">
        <w:rPr>
          <w:rFonts w:ascii="Times New Roman" w:hAnsi="Times New Roman"/>
          <w:sz w:val="28"/>
          <w:szCs w:val="28"/>
          <w:lang w:val="en-US"/>
        </w:rPr>
        <w:t xml:space="preserve"> Sue Kay &amp; Vaughan Jones. Inside Out, Pre-Intermediate Macmillan 2007</w:t>
      </w:r>
    </w:p>
    <w:p w:rsidR="0035036A" w:rsidRPr="00886423" w:rsidRDefault="0035036A" w:rsidP="0035036A">
      <w:pPr>
        <w:pStyle w:val="ad"/>
        <w:rPr>
          <w:rFonts w:ascii="Times New Roman" w:hAnsi="Times New Roman"/>
          <w:sz w:val="28"/>
          <w:szCs w:val="28"/>
          <w:lang w:val="en-US"/>
        </w:rPr>
      </w:pPr>
      <w:r w:rsidRPr="00886423">
        <w:rPr>
          <w:rFonts w:ascii="Times New Roman" w:hAnsi="Times New Roman"/>
          <w:sz w:val="28"/>
          <w:szCs w:val="28"/>
          <w:lang w:val="en-US"/>
        </w:rPr>
        <w:t>English for Electrical Engineering Course book and audio CDs (2) Cambridge University Press 2011</w:t>
      </w:r>
    </w:p>
    <w:p w:rsidR="0035036A" w:rsidRPr="00886423" w:rsidRDefault="0035036A" w:rsidP="0035036A">
      <w:pPr>
        <w:pStyle w:val="ad"/>
        <w:rPr>
          <w:rFonts w:ascii="Times New Roman" w:hAnsi="Times New Roman"/>
          <w:sz w:val="28"/>
          <w:szCs w:val="28"/>
          <w:lang w:val="en-US"/>
        </w:rPr>
      </w:pPr>
      <w:r>
        <w:rPr>
          <w:rFonts w:ascii="Times New Roman" w:hAnsi="Times New Roman"/>
          <w:sz w:val="28"/>
          <w:szCs w:val="28"/>
          <w:lang w:val="en-US"/>
        </w:rPr>
        <w:t>7.</w:t>
      </w:r>
      <w:r w:rsidRPr="00886423">
        <w:rPr>
          <w:rFonts w:ascii="Times New Roman" w:hAnsi="Times New Roman"/>
          <w:sz w:val="28"/>
          <w:szCs w:val="28"/>
          <w:lang w:val="en-US"/>
        </w:rPr>
        <w:t xml:space="preserve"> English for ICT Studies Course book and audio CDs (2) Cambridge University Press 2011</w:t>
      </w:r>
    </w:p>
    <w:p w:rsidR="0035036A" w:rsidRPr="000E5D1F" w:rsidRDefault="0035036A" w:rsidP="0035036A">
      <w:pPr>
        <w:pStyle w:val="ad"/>
        <w:rPr>
          <w:rFonts w:ascii="Times New Roman" w:hAnsi="Times New Roman"/>
          <w:sz w:val="28"/>
          <w:szCs w:val="28"/>
          <w:lang w:val="en-US"/>
        </w:rPr>
      </w:pPr>
      <w:r>
        <w:rPr>
          <w:rFonts w:ascii="Times New Roman" w:hAnsi="Times New Roman"/>
          <w:sz w:val="28"/>
          <w:szCs w:val="28"/>
          <w:lang w:val="en-US"/>
        </w:rPr>
        <w:t>8.</w:t>
      </w:r>
      <w:r w:rsidRPr="00886423">
        <w:rPr>
          <w:rFonts w:ascii="Times New Roman" w:hAnsi="Times New Roman"/>
          <w:sz w:val="28"/>
          <w:szCs w:val="28"/>
          <w:lang w:val="en-US"/>
        </w:rPr>
        <w:t xml:space="preserve"> A Guide to the Exams.Cambridge Preliminary English Test (Pet), Cambridge First Certificate in English (FCE), Cambridge certificate in advanced English (CAE), Cambridge Certificate in Proficiency in English (CPE). Cambridge</w:t>
      </w:r>
      <w:r w:rsidRPr="000E5D1F">
        <w:rPr>
          <w:rFonts w:ascii="Times New Roman" w:hAnsi="Times New Roman"/>
          <w:sz w:val="28"/>
          <w:szCs w:val="28"/>
          <w:lang w:val="en-US"/>
        </w:rPr>
        <w:t xml:space="preserve"> </w:t>
      </w:r>
      <w:r w:rsidRPr="00886423">
        <w:rPr>
          <w:rFonts w:ascii="Times New Roman" w:hAnsi="Times New Roman"/>
          <w:sz w:val="28"/>
          <w:szCs w:val="28"/>
          <w:lang w:val="en-US"/>
        </w:rPr>
        <w:t>University</w:t>
      </w:r>
      <w:r w:rsidRPr="000E5D1F">
        <w:rPr>
          <w:rFonts w:ascii="Times New Roman" w:hAnsi="Times New Roman"/>
          <w:sz w:val="28"/>
          <w:szCs w:val="28"/>
          <w:lang w:val="en-US"/>
        </w:rPr>
        <w:t xml:space="preserve"> </w:t>
      </w:r>
      <w:r w:rsidRPr="00886423">
        <w:rPr>
          <w:rFonts w:ascii="Times New Roman" w:hAnsi="Times New Roman"/>
          <w:sz w:val="28"/>
          <w:szCs w:val="28"/>
          <w:lang w:val="en-US"/>
        </w:rPr>
        <w:t>Press</w:t>
      </w:r>
      <w:r w:rsidRPr="000E5D1F">
        <w:rPr>
          <w:rFonts w:ascii="Times New Roman" w:hAnsi="Times New Roman"/>
          <w:sz w:val="28"/>
          <w:szCs w:val="28"/>
          <w:lang w:val="en-US"/>
        </w:rPr>
        <w:t xml:space="preserve"> 2001.</w:t>
      </w:r>
    </w:p>
    <w:p w:rsidR="0035036A" w:rsidRPr="000E5D1F" w:rsidRDefault="0035036A" w:rsidP="0035036A">
      <w:pPr>
        <w:pStyle w:val="ad"/>
        <w:rPr>
          <w:rFonts w:ascii="Times New Roman" w:hAnsi="Times New Roman"/>
          <w:sz w:val="28"/>
          <w:szCs w:val="28"/>
          <w:lang w:val="en-US"/>
        </w:rPr>
      </w:pPr>
    </w:p>
    <w:p w:rsidR="005A6529" w:rsidRPr="000E5D1F" w:rsidRDefault="005A6529" w:rsidP="005A6529">
      <w:pPr>
        <w:rPr>
          <w:rFonts w:ascii="Times New Roman" w:hAnsi="Times New Roman" w:cs="Times New Roman"/>
          <w:b/>
          <w:sz w:val="28"/>
          <w:szCs w:val="28"/>
          <w:lang w:val="en-US"/>
        </w:rPr>
      </w:pPr>
      <w:r>
        <w:rPr>
          <w:rFonts w:ascii="Times New Roman" w:hAnsi="Times New Roman" w:cs="Times New Roman"/>
          <w:b/>
          <w:sz w:val="28"/>
          <w:szCs w:val="28"/>
          <w:lang w:val="en-US"/>
        </w:rPr>
        <w:t>Practical lesson 6</w:t>
      </w:r>
    </w:p>
    <w:p w:rsidR="00133F0F" w:rsidRPr="00E656E9" w:rsidRDefault="005A6529" w:rsidP="00133F0F">
      <w:pPr>
        <w:rPr>
          <w:rFonts w:ascii="Times New Roman" w:hAnsi="Times New Roman" w:cs="Times New Roman"/>
          <w:b/>
          <w:sz w:val="28"/>
          <w:szCs w:val="28"/>
          <w:lang w:val="en-US"/>
        </w:rPr>
      </w:pPr>
      <w:r w:rsidRPr="00115AFA">
        <w:rPr>
          <w:rFonts w:ascii="Times New Roman" w:hAnsi="Times New Roman" w:cs="Times New Roman"/>
          <w:b/>
          <w:sz w:val="28"/>
          <w:szCs w:val="28"/>
          <w:lang w:val="en-US"/>
        </w:rPr>
        <w:t>The</w:t>
      </w:r>
      <w:r>
        <w:rPr>
          <w:rFonts w:ascii="Times New Roman" w:hAnsi="Times New Roman" w:cs="Times New Roman"/>
          <w:b/>
          <w:sz w:val="28"/>
          <w:szCs w:val="28"/>
          <w:lang w:val="en-US"/>
        </w:rPr>
        <w:t xml:space="preserve"> theme of the lesson: </w:t>
      </w:r>
      <w:r w:rsidR="00133F0F">
        <w:rPr>
          <w:rFonts w:ascii="Times New Roman" w:hAnsi="Times New Roman" w:cs="Times New Roman"/>
          <w:b/>
          <w:sz w:val="28"/>
          <w:szCs w:val="28"/>
          <w:lang w:val="en-US"/>
        </w:rPr>
        <w:t>Fuse unit</w:t>
      </w:r>
    </w:p>
    <w:p w:rsidR="005A6529" w:rsidRPr="000E5D1F" w:rsidRDefault="005A6529" w:rsidP="005A6529">
      <w:pPr>
        <w:rPr>
          <w:rFonts w:ascii="Times New Roman" w:hAnsi="Times New Roman" w:cs="Times New Roman"/>
          <w:sz w:val="28"/>
          <w:szCs w:val="28"/>
          <w:lang w:val="en-US"/>
        </w:rPr>
      </w:pPr>
      <w:r w:rsidRPr="006F52E0">
        <w:rPr>
          <w:rFonts w:ascii="Times New Roman" w:hAnsi="Times New Roman" w:cs="Times New Roman"/>
          <w:b/>
          <w:sz w:val="28"/>
          <w:szCs w:val="28"/>
          <w:lang w:val="en-US"/>
        </w:rPr>
        <w:t>Lesson plan:</w:t>
      </w:r>
      <w:r w:rsidRPr="00C77160">
        <w:rPr>
          <w:lang w:val="en-US"/>
        </w:rPr>
        <w:t xml:space="preserve"> </w:t>
      </w:r>
      <w:r w:rsidRPr="000E5D1F">
        <w:rPr>
          <w:rFonts w:ascii="Times New Roman" w:hAnsi="Times New Roman" w:cs="Times New Roman"/>
          <w:sz w:val="28"/>
          <w:szCs w:val="28"/>
          <w:lang w:val="en-US"/>
        </w:rPr>
        <w:t>to e</w:t>
      </w:r>
      <w:r w:rsidRPr="00DD182A">
        <w:rPr>
          <w:rFonts w:ascii="Times New Roman" w:hAnsi="Times New Roman" w:cs="Times New Roman"/>
          <w:sz w:val="28"/>
          <w:szCs w:val="28"/>
          <w:lang w:val="en-US"/>
        </w:rPr>
        <w:t>xtend voc</w:t>
      </w:r>
      <w:r w:rsidRPr="000E5D1F">
        <w:rPr>
          <w:rFonts w:ascii="Times New Roman" w:hAnsi="Times New Roman" w:cs="Times New Roman"/>
          <w:sz w:val="28"/>
          <w:szCs w:val="28"/>
          <w:lang w:val="en-US"/>
        </w:rPr>
        <w:t xml:space="preserve">abulary from the </w:t>
      </w:r>
      <w:r w:rsidRPr="00DD182A">
        <w:rPr>
          <w:rFonts w:ascii="Times New Roman" w:hAnsi="Times New Roman" w:cs="Times New Roman"/>
          <w:sz w:val="28"/>
          <w:szCs w:val="28"/>
          <w:lang w:val="en-US"/>
        </w:rPr>
        <w:t xml:space="preserve">fields of </w:t>
      </w:r>
      <w:r w:rsidRPr="000E5D1F">
        <w:rPr>
          <w:rFonts w:ascii="Times New Roman" w:hAnsi="Times New Roman" w:cs="Times New Roman"/>
          <w:sz w:val="28"/>
          <w:szCs w:val="28"/>
          <w:lang w:val="en-US"/>
        </w:rPr>
        <w:t>engineering and general technical vocabulary; to improve</w:t>
      </w:r>
      <w:r w:rsidRPr="00DD182A">
        <w:rPr>
          <w:rFonts w:ascii="Times New Roman" w:hAnsi="Times New Roman" w:cs="Times New Roman"/>
          <w:sz w:val="28"/>
          <w:szCs w:val="28"/>
          <w:lang w:val="en-US"/>
        </w:rPr>
        <w:t xml:space="preserve"> the skills </w:t>
      </w:r>
      <w:r w:rsidRPr="000E5D1F">
        <w:rPr>
          <w:rFonts w:ascii="Times New Roman" w:hAnsi="Times New Roman" w:cs="Times New Roman"/>
          <w:sz w:val="28"/>
          <w:szCs w:val="28"/>
          <w:lang w:val="en-US"/>
        </w:rPr>
        <w:t>evaluation, viewing and reading of professional character</w:t>
      </w:r>
      <w:r w:rsidRPr="00DD182A">
        <w:rPr>
          <w:rFonts w:ascii="Times New Roman" w:hAnsi="Times New Roman" w:cs="Times New Roman"/>
          <w:sz w:val="28"/>
          <w:szCs w:val="28"/>
          <w:lang w:val="en-US"/>
        </w:rPr>
        <w:t xml:space="preserve"> of the texts;</w:t>
      </w:r>
    </w:p>
    <w:p w:rsidR="005A6529" w:rsidRPr="00DD182A" w:rsidRDefault="005A6529" w:rsidP="005A6529">
      <w:pPr>
        <w:spacing w:after="0" w:line="240" w:lineRule="auto"/>
        <w:rPr>
          <w:rFonts w:ascii="Times New Roman" w:hAnsi="Times New Roman"/>
          <w:sz w:val="28"/>
          <w:szCs w:val="28"/>
          <w:lang w:val="en-US"/>
        </w:rPr>
      </w:pPr>
      <w:r w:rsidRPr="006F52E0">
        <w:rPr>
          <w:rFonts w:ascii="Times New Roman" w:hAnsi="Times New Roman" w:cs="Times New Roman"/>
          <w:b/>
          <w:sz w:val="28"/>
          <w:szCs w:val="28"/>
          <w:lang w:val="en-US"/>
        </w:rPr>
        <w:t>The purp</w:t>
      </w:r>
      <w:r>
        <w:rPr>
          <w:rFonts w:ascii="Times New Roman" w:hAnsi="Times New Roman" w:cs="Times New Roman"/>
          <w:b/>
          <w:sz w:val="28"/>
          <w:szCs w:val="28"/>
          <w:lang w:val="en-US"/>
        </w:rPr>
        <w:t>ose and objectives of the lesson</w:t>
      </w:r>
      <w:r w:rsidRPr="006F52E0">
        <w:rPr>
          <w:rFonts w:ascii="Times New Roman" w:hAnsi="Times New Roman" w:cs="Times New Roman"/>
          <w:b/>
          <w:sz w:val="28"/>
          <w:szCs w:val="28"/>
          <w:lang w:val="en-US"/>
        </w:rPr>
        <w:t>, skills and competences:</w:t>
      </w:r>
      <w:r w:rsidRPr="00196950">
        <w:rPr>
          <w:sz w:val="28"/>
          <w:szCs w:val="28"/>
          <w:lang w:val="en-US"/>
        </w:rPr>
        <w:t xml:space="preserve"> </w:t>
      </w:r>
      <w:r w:rsidRPr="00DD182A">
        <w:rPr>
          <w:rFonts w:ascii="Times New Roman" w:hAnsi="Times New Roman"/>
          <w:sz w:val="28"/>
          <w:szCs w:val="28"/>
          <w:lang w:val="en-US"/>
        </w:rPr>
        <w:t>to apply English in professional sphere of the specialist, using skills of four kinds of communications: auditions, readings, letters, and communication in a foreign language</w:t>
      </w:r>
      <w:r>
        <w:rPr>
          <w:rFonts w:ascii="Times New Roman" w:hAnsi="Times New Roman"/>
          <w:sz w:val="28"/>
          <w:szCs w:val="28"/>
          <w:lang w:val="en-US"/>
        </w:rPr>
        <w:t xml:space="preserve">; </w:t>
      </w:r>
      <w:r w:rsidRPr="00DD182A">
        <w:rPr>
          <w:rFonts w:ascii="Times New Roman" w:hAnsi="Times New Roman"/>
          <w:sz w:val="28"/>
          <w:szCs w:val="28"/>
          <w:lang w:val="en-US"/>
        </w:rPr>
        <w:t>to use logical and critical thinking for problems</w:t>
      </w:r>
    </w:p>
    <w:p w:rsidR="000C3AF3" w:rsidRPr="00133F0F" w:rsidRDefault="005A6529" w:rsidP="00133F0F">
      <w:pPr>
        <w:rPr>
          <w:rFonts w:ascii="Times New Roman" w:hAnsi="Times New Roman" w:cs="Times New Roman"/>
          <w:b/>
          <w:sz w:val="28"/>
          <w:szCs w:val="28"/>
          <w:lang w:val="en-US"/>
        </w:rPr>
      </w:pPr>
      <w:r w:rsidRPr="00332B6A">
        <w:rPr>
          <w:rFonts w:ascii="Times New Roman" w:hAnsi="Times New Roman" w:cs="Times New Roman"/>
          <w:b/>
          <w:sz w:val="28"/>
          <w:szCs w:val="28"/>
          <w:lang w:val="en-US"/>
        </w:rPr>
        <w:t>Brief theoretical information</w:t>
      </w:r>
    </w:p>
    <w:p w:rsidR="000C3AF3" w:rsidRPr="00E656E9" w:rsidRDefault="00133F0F" w:rsidP="005D5ABA">
      <w:pPr>
        <w:rPr>
          <w:rFonts w:ascii="Times New Roman" w:hAnsi="Times New Roman" w:cs="Times New Roman"/>
          <w:b/>
          <w:sz w:val="28"/>
          <w:szCs w:val="28"/>
          <w:lang w:val="en-US"/>
        </w:rPr>
      </w:pPr>
      <w:r>
        <w:rPr>
          <w:rFonts w:ascii="Times New Roman" w:hAnsi="Times New Roman" w:cs="Times New Roman"/>
          <w:b/>
          <w:sz w:val="28"/>
          <w:szCs w:val="28"/>
          <w:lang w:val="en-US"/>
        </w:rPr>
        <w:t>Fuse unit</w:t>
      </w:r>
    </w:p>
    <w:p w:rsidR="000C3AF3" w:rsidRPr="00E656E9" w:rsidRDefault="000C3AF3" w:rsidP="005D5ABA">
      <w:pPr>
        <w:rPr>
          <w:rFonts w:ascii="Times New Roman" w:hAnsi="Times New Roman" w:cs="Times New Roman"/>
          <w:sz w:val="28"/>
          <w:szCs w:val="28"/>
          <w:lang w:val="en-US"/>
        </w:rPr>
      </w:pPr>
      <w:r w:rsidRPr="00E656E9">
        <w:rPr>
          <w:rFonts w:ascii="Times New Roman" w:hAnsi="Times New Roman" w:cs="Times New Roman"/>
          <w:sz w:val="28"/>
          <w:szCs w:val="28"/>
          <w:lang w:val="en-US"/>
        </w:rPr>
        <w:t>Function: Afuse in meant for protecting the circuit from damage if a short circuit developes some were in the wiring (or) in the connected appliances. Like a switch it instantly breaks the circuit and the flow of current in the circuit is interrupted at once. It does so automatically by melting off it self. A fuse in made of a metallic wire (tin, lead and Zinc alloy) having a low melting point and so life at any instant any excessive current passed through the circuit, its heat melts of the fuse. When the fuse blows it is a clear indication that something has gone wrong some were in the system. Every electrical circuit must there</w:t>
      </w:r>
      <w:r w:rsidRPr="00E656E9">
        <w:rPr>
          <w:rFonts w:ascii="Times New Roman" w:hAnsi="Times New Roman" w:cs="Times New Roman"/>
          <w:sz w:val="28"/>
          <w:szCs w:val="28"/>
          <w:lang w:val="en-US"/>
        </w:rPr>
        <w:softHyphen/>
        <w:t>fore have a fuse of the correct rating as a protective device. Fuses are usally rated for 5 Amps, 10 Amps and 15 Amps</w:t>
      </w:r>
    </w:p>
    <w:p w:rsidR="000C3AF3" w:rsidRPr="00133F0F" w:rsidRDefault="000C3AF3" w:rsidP="005D5ABA">
      <w:pPr>
        <w:rPr>
          <w:rFonts w:ascii="Times New Roman" w:hAnsi="Times New Roman" w:cs="Times New Roman"/>
          <w:b/>
          <w:sz w:val="28"/>
          <w:szCs w:val="28"/>
          <w:lang w:val="en-US"/>
        </w:rPr>
      </w:pPr>
      <w:r w:rsidRPr="00133F0F">
        <w:rPr>
          <w:rFonts w:ascii="Times New Roman" w:hAnsi="Times New Roman" w:cs="Times New Roman"/>
          <w:b/>
          <w:sz w:val="28"/>
          <w:szCs w:val="28"/>
          <w:lang w:val="en-US"/>
        </w:rPr>
        <w:t>Types of fuses: Kitkate porceilin fuse unit, HRC fuse, Cartridge fuse.</w:t>
      </w:r>
    </w:p>
    <w:p w:rsidR="000C3AF3" w:rsidRPr="00E656E9" w:rsidRDefault="000C3AF3" w:rsidP="005D5ABA">
      <w:pPr>
        <w:rPr>
          <w:rFonts w:ascii="Times New Roman" w:hAnsi="Times New Roman" w:cs="Times New Roman"/>
          <w:sz w:val="28"/>
          <w:szCs w:val="28"/>
          <w:lang w:val="en-US"/>
        </w:rPr>
      </w:pPr>
      <w:r w:rsidRPr="005D5ABA">
        <w:rPr>
          <w:rFonts w:ascii="Times New Roman" w:hAnsi="Times New Roman" w:cs="Times New Roman"/>
          <w:sz w:val="28"/>
          <w:szCs w:val="28"/>
          <w:lang w:val="en-US"/>
        </w:rPr>
        <w:t xml:space="preserve"> Cartridge fuse: This type of fuse in mostly used in T.V, Radio, Record plier, Voltage stabiliser, etc. </w:t>
      </w:r>
      <w:r w:rsidRPr="00E656E9">
        <w:rPr>
          <w:rFonts w:ascii="Times New Roman" w:hAnsi="Times New Roman" w:cs="Times New Roman"/>
          <w:sz w:val="28"/>
          <w:szCs w:val="28"/>
          <w:lang w:val="en-US"/>
        </w:rPr>
        <w:t>They are in the shape of a capsule in which the fuse wire is stretched in a gas tube with metalic caps at each end. The blown of fuse wire can be seen stright away. This type of fuse is easy to replace by simply pressing it into its seat.</w:t>
      </w:r>
    </w:p>
    <w:p w:rsidR="000C3AF3" w:rsidRPr="00E656E9" w:rsidRDefault="000C3AF3" w:rsidP="005D5ABA">
      <w:pPr>
        <w:rPr>
          <w:rFonts w:ascii="Times New Roman" w:hAnsi="Times New Roman" w:cs="Times New Roman"/>
          <w:sz w:val="28"/>
          <w:szCs w:val="28"/>
          <w:lang w:val="en-US"/>
        </w:rPr>
      </w:pPr>
      <w:r w:rsidRPr="00E656E9">
        <w:rPr>
          <w:rFonts w:ascii="Times New Roman" w:hAnsi="Times New Roman" w:cs="Times New Roman"/>
          <w:sz w:val="28"/>
          <w:szCs w:val="28"/>
          <w:lang w:val="en-US"/>
        </w:rPr>
        <w:lastRenderedPageBreak/>
        <w:t>Kit Kat type fuse: These are the ones mostly used in domestic installations. This fuse consists of a proclaim base having two fixed contacts, for connecting the incoming and outgoing cables. The bottom part of the fuse is called the base and the top is called the fuse carrier. The line and a load wires are connected in the base terminals and the carrier is provided with a fuse. The base fixed but the carrier is removable.</w:t>
      </w:r>
    </w:p>
    <w:p w:rsidR="000C3AF3" w:rsidRPr="00E656E9" w:rsidRDefault="000C3AF3" w:rsidP="005D5ABA">
      <w:pPr>
        <w:rPr>
          <w:rFonts w:ascii="Times New Roman" w:hAnsi="Times New Roman" w:cs="Times New Roman"/>
          <w:sz w:val="28"/>
          <w:szCs w:val="28"/>
          <w:lang w:val="en-US"/>
        </w:rPr>
      </w:pPr>
      <w:r w:rsidRPr="00E656E9">
        <w:rPr>
          <w:rFonts w:ascii="Times New Roman" w:hAnsi="Times New Roman" w:cs="Times New Roman"/>
          <w:sz w:val="28"/>
          <w:szCs w:val="28"/>
          <w:lang w:val="en-US"/>
        </w:rPr>
        <w:t>Wall socket: It has ready to give supply to the soldering iron, Table Fan, Radio, T.V and other electrical appliances. It has two pin, 3 pin and 5 pin socket for connecting plus, it is usually rated for 5 Amps and 15 Amps.</w:t>
      </w:r>
    </w:p>
    <w:p w:rsidR="000C3AF3" w:rsidRPr="00E656E9" w:rsidRDefault="000C3AF3" w:rsidP="005D5ABA">
      <w:pPr>
        <w:rPr>
          <w:rFonts w:ascii="Times New Roman" w:hAnsi="Times New Roman" w:cs="Times New Roman"/>
          <w:sz w:val="28"/>
          <w:szCs w:val="28"/>
          <w:lang w:val="en-US"/>
        </w:rPr>
      </w:pPr>
      <w:r w:rsidRPr="00E656E9">
        <w:rPr>
          <w:rFonts w:ascii="Times New Roman" w:hAnsi="Times New Roman" w:cs="Times New Roman"/>
          <w:sz w:val="28"/>
          <w:szCs w:val="28"/>
          <w:lang w:val="en-US"/>
        </w:rPr>
        <w:t>Ceiling rose: Ceiling fan (or) Tube lamps are get supply from this ceiling rose. It has two or Three brozz plates with connecting terminal screws.</w:t>
      </w:r>
    </w:p>
    <w:p w:rsidR="000C3AF3" w:rsidRPr="00E656E9" w:rsidRDefault="000C3AF3" w:rsidP="005D5ABA">
      <w:pPr>
        <w:rPr>
          <w:rFonts w:ascii="Times New Roman" w:hAnsi="Times New Roman" w:cs="Times New Roman"/>
          <w:sz w:val="28"/>
          <w:szCs w:val="28"/>
          <w:lang w:val="en-US"/>
        </w:rPr>
      </w:pPr>
      <w:r w:rsidRPr="00E656E9">
        <w:rPr>
          <w:rFonts w:ascii="Times New Roman" w:hAnsi="Times New Roman" w:cs="Times New Roman"/>
          <w:sz w:val="28"/>
          <w:szCs w:val="28"/>
          <w:lang w:val="en-US"/>
        </w:rPr>
        <w:t>Types of Ceiling rose: Two plate ceiling rose, Three plate ceiling rose.</w:t>
      </w:r>
    </w:p>
    <w:p w:rsidR="00133F0F" w:rsidRPr="00F45C09" w:rsidRDefault="00133F0F" w:rsidP="00133F0F">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Recommendations on the preparation of students for classes</w:t>
      </w:r>
    </w:p>
    <w:p w:rsidR="00133F0F" w:rsidRPr="000E5D1F" w:rsidRDefault="00133F0F" w:rsidP="00133F0F">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Students should understand technical texts of varying difficulty.</w:t>
      </w:r>
    </w:p>
    <w:p w:rsidR="00133F0F" w:rsidRPr="000E5D1F" w:rsidRDefault="00133F0F" w:rsidP="00133F0F">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to search for more information contained in the text.</w:t>
      </w:r>
    </w:p>
    <w:p w:rsidR="00133F0F" w:rsidRPr="00F45C09" w:rsidRDefault="00133F0F" w:rsidP="00133F0F">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to generalize (synthesize) the received information from several texts;</w:t>
      </w:r>
    </w:p>
    <w:p w:rsidR="00133F0F" w:rsidRPr="000E5D1F" w:rsidRDefault="00133F0F" w:rsidP="00133F0F">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-to find sentences, paragraphs, which can be used to argue their point of view during the discussion, the conversation;</w:t>
      </w:r>
    </w:p>
    <w:p w:rsidR="00133F0F" w:rsidRPr="000E5D1F" w:rsidRDefault="00133F0F" w:rsidP="00133F0F">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comments contained in the text of the facts and events;</w:t>
      </w:r>
    </w:p>
    <w:p w:rsidR="00133F0F" w:rsidRPr="000E5D1F" w:rsidRDefault="00133F0F" w:rsidP="00133F0F">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-to select information to report .</w:t>
      </w:r>
    </w:p>
    <w:p w:rsidR="00133F0F" w:rsidRDefault="00133F0F" w:rsidP="00133F0F">
      <w:pPr>
        <w:spacing w:after="0" w:line="240" w:lineRule="auto"/>
        <w:rPr>
          <w:rFonts w:ascii="Times New Roman" w:hAnsi="Times New Roman" w:cs="Times New Roman"/>
          <w:b/>
          <w:sz w:val="28"/>
          <w:szCs w:val="28"/>
          <w:lang w:val="en-US"/>
        </w:rPr>
      </w:pPr>
      <w:r w:rsidRPr="006F52E0">
        <w:rPr>
          <w:rFonts w:ascii="Times New Roman" w:hAnsi="Times New Roman" w:cs="Times New Roman"/>
          <w:b/>
          <w:sz w:val="28"/>
          <w:szCs w:val="28"/>
          <w:lang w:val="en-US"/>
        </w:rPr>
        <w:t>Tasks and order of work in the classroom:</w:t>
      </w:r>
    </w:p>
    <w:p w:rsidR="00133F0F" w:rsidRPr="00F45C09" w:rsidRDefault="00133F0F" w:rsidP="00133F0F">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to read texts with the extraction of complete and accurate information:</w:t>
      </w:r>
    </w:p>
    <w:p w:rsidR="00133F0F" w:rsidRPr="00F45C09" w:rsidRDefault="00133F0F" w:rsidP="00133F0F">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to search for the information you need, annotate and abstracted texts:</w:t>
      </w:r>
    </w:p>
    <w:p w:rsidR="00133F0F" w:rsidRPr="000E5D1F" w:rsidRDefault="00133F0F" w:rsidP="00133F0F">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to keep the conversation in English language within the studied theme:</w:t>
      </w:r>
    </w:p>
    <w:p w:rsidR="00133F0F" w:rsidRPr="000E5D1F" w:rsidRDefault="00133F0F" w:rsidP="00133F0F">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to do exercises</w:t>
      </w:r>
    </w:p>
    <w:p w:rsidR="00133F0F" w:rsidRPr="00F45C09" w:rsidRDefault="00133F0F" w:rsidP="00133F0F">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Technical aids and tools:</w:t>
      </w:r>
      <w:r w:rsidRPr="00F45C09">
        <w:rPr>
          <w:rFonts w:ascii="Times New Roman" w:hAnsi="Times New Roman" w:cs="Times New Roman"/>
          <w:sz w:val="28"/>
          <w:szCs w:val="28"/>
          <w:lang w:val="en-US"/>
        </w:rPr>
        <w:t xml:space="preserve"> tape-recorder, Course book and audio CDs (2) Cambridge University Press</w:t>
      </w:r>
    </w:p>
    <w:p w:rsidR="00133F0F" w:rsidRDefault="00133F0F" w:rsidP="00133F0F">
      <w:pPr>
        <w:shd w:val="clear" w:color="auto" w:fill="FFFFFF"/>
        <w:spacing w:after="0" w:line="240" w:lineRule="exact"/>
        <w:jc w:val="both"/>
        <w:rPr>
          <w:b/>
          <w:sz w:val="24"/>
          <w:szCs w:val="24"/>
          <w:lang w:val="en-US"/>
        </w:rPr>
      </w:pPr>
      <w:r w:rsidRPr="006F52E0">
        <w:rPr>
          <w:rFonts w:ascii="Times New Roman" w:hAnsi="Times New Roman" w:cs="Times New Roman"/>
          <w:b/>
          <w:sz w:val="28"/>
          <w:szCs w:val="28"/>
          <w:lang w:val="en-US"/>
        </w:rPr>
        <w:t>List and types of homework:</w:t>
      </w:r>
      <w:r w:rsidRPr="00196950">
        <w:rPr>
          <w:b/>
          <w:sz w:val="24"/>
          <w:szCs w:val="24"/>
          <w:lang w:val="en-US"/>
        </w:rPr>
        <w:t xml:space="preserve"> </w:t>
      </w:r>
    </w:p>
    <w:p w:rsidR="00133F0F" w:rsidRPr="00133F0F" w:rsidRDefault="00133F0F" w:rsidP="00133F0F">
      <w:pPr>
        <w:pStyle w:val="ad"/>
        <w:rPr>
          <w:rFonts w:ascii="Times New Roman" w:eastAsia="Times New Roman" w:hAnsi="Times New Roman" w:cs="Times New Roman"/>
          <w:sz w:val="28"/>
          <w:szCs w:val="28"/>
          <w:lang w:val="en-US"/>
        </w:rPr>
      </w:pPr>
      <w:r w:rsidRPr="00133F0F">
        <w:rPr>
          <w:rFonts w:ascii="Times New Roman" w:eastAsia="Times New Roman" w:hAnsi="Times New Roman" w:cs="Times New Roman"/>
          <w:sz w:val="28"/>
          <w:szCs w:val="28"/>
          <w:lang w:val="en-US"/>
        </w:rPr>
        <w:t>Prepare the report on the theme: “</w:t>
      </w:r>
      <w:r w:rsidRPr="00133F0F">
        <w:rPr>
          <w:rFonts w:ascii="Times New Roman" w:hAnsi="Times New Roman" w:cs="Times New Roman"/>
          <w:sz w:val="28"/>
          <w:szCs w:val="28"/>
          <w:lang w:val="en-US"/>
        </w:rPr>
        <w:t>Fuse unit</w:t>
      </w:r>
      <w:r w:rsidRPr="00133F0F">
        <w:rPr>
          <w:rFonts w:ascii="Times New Roman" w:eastAsia="Times New Roman" w:hAnsi="Times New Roman" w:cs="Times New Roman"/>
          <w:sz w:val="28"/>
          <w:szCs w:val="28"/>
          <w:lang w:val="en-US"/>
        </w:rPr>
        <w:t>”</w:t>
      </w:r>
    </w:p>
    <w:p w:rsidR="00133F0F" w:rsidRPr="00133F0F" w:rsidRDefault="00133F0F" w:rsidP="00133F0F">
      <w:pPr>
        <w:pStyle w:val="ad"/>
        <w:rPr>
          <w:rFonts w:ascii="Times New Roman" w:hAnsi="Times New Roman" w:cs="Times New Roman"/>
          <w:b/>
          <w:sz w:val="28"/>
          <w:szCs w:val="28"/>
          <w:lang w:val="en-US"/>
        </w:rPr>
      </w:pPr>
      <w:r w:rsidRPr="00133F0F">
        <w:rPr>
          <w:rFonts w:ascii="Times New Roman" w:eastAsia="Times New Roman" w:hAnsi="Times New Roman" w:cs="Times New Roman"/>
          <w:sz w:val="28"/>
          <w:szCs w:val="28"/>
          <w:lang w:val="en-US"/>
        </w:rPr>
        <w:t>Make up the situation</w:t>
      </w:r>
    </w:p>
    <w:p w:rsidR="00133F0F" w:rsidRPr="00F45C09" w:rsidRDefault="00133F0F" w:rsidP="00133F0F">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Control questions</w:t>
      </w:r>
    </w:p>
    <w:p w:rsidR="00133F0F" w:rsidRPr="00133F0F" w:rsidRDefault="00133F0F" w:rsidP="00133F0F">
      <w:pPr>
        <w:pStyle w:val="ad"/>
        <w:rPr>
          <w:rFonts w:ascii="Times New Roman" w:hAnsi="Times New Roman" w:cs="Times New Roman"/>
          <w:sz w:val="28"/>
          <w:szCs w:val="28"/>
          <w:lang w:val="en-US"/>
        </w:rPr>
      </w:pPr>
      <w:r>
        <w:rPr>
          <w:rFonts w:ascii="Times New Roman" w:hAnsi="Times New Roman" w:cs="Times New Roman"/>
          <w:sz w:val="28"/>
          <w:szCs w:val="28"/>
          <w:lang w:val="en-US"/>
        </w:rPr>
        <w:t>What are the functions</w:t>
      </w:r>
      <w:r w:rsidRPr="00133F0F">
        <w:rPr>
          <w:rFonts w:ascii="Times New Roman" w:hAnsi="Times New Roman" w:cs="Times New Roman"/>
          <w:sz w:val="28"/>
          <w:szCs w:val="28"/>
          <w:lang w:val="en-US"/>
        </w:rPr>
        <w:t xml:space="preserve"> of fuses</w:t>
      </w:r>
      <w:r>
        <w:rPr>
          <w:rFonts w:ascii="Times New Roman" w:hAnsi="Times New Roman" w:cs="Times New Roman"/>
          <w:sz w:val="28"/>
          <w:szCs w:val="28"/>
          <w:lang w:val="en-US"/>
        </w:rPr>
        <w:t>?</w:t>
      </w:r>
      <w:r w:rsidRPr="00133F0F">
        <w:rPr>
          <w:rFonts w:ascii="Times New Roman" w:hAnsi="Times New Roman" w:cs="Times New Roman"/>
          <w:sz w:val="28"/>
          <w:szCs w:val="28"/>
          <w:lang w:val="en-US"/>
        </w:rPr>
        <w:t xml:space="preserve"> </w:t>
      </w:r>
    </w:p>
    <w:p w:rsidR="00133F0F" w:rsidRPr="00133F0F" w:rsidRDefault="00133F0F" w:rsidP="00133F0F">
      <w:pPr>
        <w:pStyle w:val="ad"/>
        <w:rPr>
          <w:rFonts w:ascii="Times New Roman" w:hAnsi="Times New Roman" w:cs="Times New Roman"/>
          <w:sz w:val="28"/>
          <w:szCs w:val="28"/>
          <w:lang w:val="en-US"/>
        </w:rPr>
      </w:pPr>
      <w:r w:rsidRPr="00E656E9">
        <w:rPr>
          <w:rFonts w:ascii="Times New Roman" w:hAnsi="Times New Roman" w:cs="Times New Roman"/>
          <w:sz w:val="28"/>
          <w:szCs w:val="28"/>
          <w:lang w:val="en-US"/>
        </w:rPr>
        <w:t xml:space="preserve">Explain the </w:t>
      </w:r>
      <w:r>
        <w:rPr>
          <w:rFonts w:ascii="Times New Roman" w:hAnsi="Times New Roman" w:cs="Times New Roman"/>
          <w:sz w:val="28"/>
          <w:szCs w:val="28"/>
          <w:lang w:val="en-US"/>
        </w:rPr>
        <w:t>t</w:t>
      </w:r>
      <w:r w:rsidRPr="00133F0F">
        <w:rPr>
          <w:rFonts w:ascii="Times New Roman" w:hAnsi="Times New Roman" w:cs="Times New Roman"/>
          <w:sz w:val="28"/>
          <w:szCs w:val="28"/>
          <w:lang w:val="en-US"/>
        </w:rPr>
        <w:t>ypes of fuses</w:t>
      </w:r>
      <w:r>
        <w:rPr>
          <w:rFonts w:ascii="Times New Roman" w:hAnsi="Times New Roman" w:cs="Times New Roman"/>
          <w:sz w:val="28"/>
          <w:szCs w:val="28"/>
          <w:lang w:val="en-US"/>
        </w:rPr>
        <w:t>?</w:t>
      </w:r>
      <w:r w:rsidRPr="00133F0F">
        <w:rPr>
          <w:rFonts w:ascii="Times New Roman" w:hAnsi="Times New Roman" w:cs="Times New Roman"/>
          <w:sz w:val="28"/>
          <w:szCs w:val="28"/>
          <w:lang w:val="en-US"/>
        </w:rPr>
        <w:t xml:space="preserve"> </w:t>
      </w:r>
    </w:p>
    <w:p w:rsidR="00133F0F" w:rsidRPr="00DE0216" w:rsidRDefault="00133F0F" w:rsidP="00133F0F">
      <w:pPr>
        <w:pStyle w:val="ad"/>
        <w:rPr>
          <w:rFonts w:ascii="Times New Roman" w:hAnsi="Times New Roman" w:cs="Times New Roman"/>
          <w:b/>
          <w:sz w:val="28"/>
          <w:szCs w:val="28"/>
          <w:lang w:val="en-US"/>
        </w:rPr>
      </w:pPr>
      <w:r w:rsidRPr="00DE0216">
        <w:rPr>
          <w:rFonts w:ascii="Times New Roman" w:hAnsi="Times New Roman" w:cs="Times New Roman"/>
          <w:b/>
          <w:sz w:val="28"/>
          <w:szCs w:val="28"/>
          <w:lang w:val="en-US"/>
        </w:rPr>
        <w:t>Taks for SIW</w:t>
      </w:r>
    </w:p>
    <w:p w:rsidR="00133F0F" w:rsidRPr="00DE0216" w:rsidRDefault="00133F0F" w:rsidP="00133F0F">
      <w:pPr>
        <w:pStyle w:val="ad"/>
        <w:rPr>
          <w:rFonts w:ascii="Times New Roman" w:eastAsia="Times New Roman" w:hAnsi="Times New Roman" w:cs="Times New Roman"/>
          <w:sz w:val="28"/>
          <w:szCs w:val="28"/>
          <w:lang w:val="en-US"/>
        </w:rPr>
      </w:pPr>
      <w:r w:rsidRPr="00DE0216">
        <w:rPr>
          <w:rFonts w:ascii="Times New Roman" w:eastAsia="Times New Roman" w:hAnsi="Times New Roman" w:cs="Times New Roman"/>
          <w:sz w:val="28"/>
          <w:szCs w:val="28"/>
          <w:lang w:val="en-US"/>
        </w:rPr>
        <w:t>1. Give the main idea of the text.</w:t>
      </w:r>
    </w:p>
    <w:p w:rsidR="00133F0F" w:rsidRPr="00DE0216" w:rsidRDefault="00133F0F" w:rsidP="00133F0F">
      <w:pPr>
        <w:pStyle w:val="ad"/>
        <w:rPr>
          <w:rFonts w:ascii="Times New Roman" w:eastAsia="Times New Roman" w:hAnsi="Times New Roman" w:cs="Times New Roman"/>
          <w:sz w:val="28"/>
          <w:szCs w:val="28"/>
          <w:lang w:val="en-US"/>
        </w:rPr>
      </w:pPr>
      <w:r w:rsidRPr="00DE0216">
        <w:rPr>
          <w:rFonts w:ascii="Times New Roman" w:eastAsia="Times New Roman" w:hAnsi="Times New Roman" w:cs="Times New Roman"/>
          <w:sz w:val="28"/>
          <w:szCs w:val="28"/>
          <w:lang w:val="en-US"/>
        </w:rPr>
        <w:t>2. Find the information describing this text.</w:t>
      </w:r>
    </w:p>
    <w:p w:rsidR="00133F0F" w:rsidRPr="00F45C09" w:rsidRDefault="00133F0F" w:rsidP="00133F0F">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Recommended literature</w:t>
      </w:r>
    </w:p>
    <w:p w:rsidR="00133F0F" w:rsidRPr="00F45C09" w:rsidRDefault="00133F0F" w:rsidP="00133F0F">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Main literature</w:t>
      </w:r>
      <w:r w:rsidRPr="00F45C09">
        <w:rPr>
          <w:rFonts w:ascii="Times New Roman" w:hAnsi="Times New Roman" w:cs="Times New Roman"/>
          <w:b/>
          <w:sz w:val="28"/>
          <w:szCs w:val="28"/>
          <w:lang w:val="kk-KZ"/>
        </w:rPr>
        <w:t>:</w:t>
      </w:r>
    </w:p>
    <w:p w:rsidR="00133F0F" w:rsidRDefault="00133F0F" w:rsidP="00133F0F">
      <w:pPr>
        <w:pStyle w:val="ad"/>
        <w:rPr>
          <w:rFonts w:ascii="Times New Roman" w:hAnsi="Times New Roman"/>
          <w:sz w:val="28"/>
          <w:szCs w:val="28"/>
          <w:lang w:val="kk-KZ"/>
        </w:rPr>
      </w:pPr>
      <w:r w:rsidRPr="000E5D1F">
        <w:rPr>
          <w:rFonts w:ascii="Times New Roman" w:hAnsi="Times New Roman"/>
          <w:sz w:val="28"/>
          <w:szCs w:val="28"/>
          <w:lang w:val="en-US"/>
        </w:rPr>
        <w:t>1</w:t>
      </w:r>
      <w:r w:rsidRPr="000E5D1F">
        <w:rPr>
          <w:rFonts w:ascii="Times New Roman" w:hAnsi="Times New Roman"/>
          <w:b/>
          <w:sz w:val="28"/>
          <w:szCs w:val="28"/>
          <w:lang w:val="en-US"/>
        </w:rPr>
        <w:t xml:space="preserve">. </w:t>
      </w:r>
      <w:r w:rsidRPr="00886423">
        <w:rPr>
          <w:rFonts w:ascii="Times New Roman" w:hAnsi="Times New Roman"/>
          <w:sz w:val="28"/>
          <w:szCs w:val="28"/>
        </w:rPr>
        <w:t>Английский</w:t>
      </w:r>
      <w:r w:rsidRPr="000E5D1F">
        <w:rPr>
          <w:rFonts w:ascii="Times New Roman" w:hAnsi="Times New Roman"/>
          <w:sz w:val="28"/>
          <w:szCs w:val="28"/>
          <w:lang w:val="en-US"/>
        </w:rPr>
        <w:t xml:space="preserve"> </w:t>
      </w:r>
      <w:r w:rsidRPr="00886423">
        <w:rPr>
          <w:rFonts w:ascii="Times New Roman" w:hAnsi="Times New Roman"/>
          <w:sz w:val="28"/>
          <w:szCs w:val="28"/>
        </w:rPr>
        <w:t>язык</w:t>
      </w:r>
      <w:r w:rsidRPr="000E5D1F">
        <w:rPr>
          <w:rFonts w:ascii="Times New Roman" w:hAnsi="Times New Roman"/>
          <w:sz w:val="28"/>
          <w:szCs w:val="28"/>
          <w:lang w:val="en-US"/>
        </w:rPr>
        <w:t xml:space="preserve"> </w:t>
      </w:r>
      <w:r w:rsidRPr="00886423">
        <w:rPr>
          <w:rFonts w:ascii="Times New Roman" w:hAnsi="Times New Roman"/>
          <w:sz w:val="28"/>
          <w:szCs w:val="28"/>
        </w:rPr>
        <w:t>для</w:t>
      </w:r>
      <w:r w:rsidRPr="000E5D1F">
        <w:rPr>
          <w:rFonts w:ascii="Times New Roman" w:hAnsi="Times New Roman"/>
          <w:sz w:val="28"/>
          <w:szCs w:val="28"/>
          <w:lang w:val="en-US"/>
        </w:rPr>
        <w:t xml:space="preserve"> </w:t>
      </w:r>
      <w:r w:rsidRPr="00886423">
        <w:rPr>
          <w:rFonts w:ascii="Times New Roman" w:hAnsi="Times New Roman"/>
          <w:sz w:val="28"/>
          <w:szCs w:val="28"/>
        </w:rPr>
        <w:t>инженеров</w:t>
      </w:r>
      <w:r w:rsidRPr="000E5D1F">
        <w:rPr>
          <w:rFonts w:ascii="Times New Roman" w:hAnsi="Times New Roman"/>
          <w:b/>
          <w:sz w:val="28"/>
          <w:szCs w:val="28"/>
          <w:lang w:val="en-US"/>
        </w:rPr>
        <w:t xml:space="preserve">: </w:t>
      </w:r>
      <w:r w:rsidRPr="00886423">
        <w:rPr>
          <w:rFonts w:ascii="Times New Roman" w:hAnsi="Times New Roman"/>
          <w:sz w:val="28"/>
          <w:szCs w:val="28"/>
        </w:rPr>
        <w:t>Учеб</w:t>
      </w:r>
      <w:r w:rsidRPr="000E5D1F">
        <w:rPr>
          <w:rFonts w:ascii="Times New Roman" w:hAnsi="Times New Roman"/>
          <w:sz w:val="28"/>
          <w:szCs w:val="28"/>
          <w:lang w:val="en-US"/>
        </w:rPr>
        <w:t xml:space="preserve">./ </w:t>
      </w:r>
      <w:r w:rsidRPr="00886423">
        <w:rPr>
          <w:rFonts w:ascii="Times New Roman" w:hAnsi="Times New Roman"/>
          <w:sz w:val="28"/>
          <w:szCs w:val="28"/>
        </w:rPr>
        <w:t>Т</w:t>
      </w:r>
      <w:r w:rsidRPr="000E5D1F">
        <w:rPr>
          <w:rFonts w:ascii="Times New Roman" w:hAnsi="Times New Roman"/>
          <w:sz w:val="28"/>
          <w:szCs w:val="28"/>
          <w:lang w:val="en-US"/>
        </w:rPr>
        <w:t>.</w:t>
      </w:r>
      <w:r w:rsidRPr="00886423">
        <w:rPr>
          <w:rFonts w:ascii="Times New Roman" w:hAnsi="Times New Roman"/>
          <w:sz w:val="28"/>
          <w:szCs w:val="28"/>
        </w:rPr>
        <w:t>Ю</w:t>
      </w:r>
      <w:r w:rsidRPr="000E5D1F">
        <w:rPr>
          <w:rFonts w:ascii="Times New Roman" w:hAnsi="Times New Roman"/>
          <w:sz w:val="28"/>
          <w:szCs w:val="28"/>
          <w:lang w:val="en-US"/>
        </w:rPr>
        <w:t xml:space="preserve">. </w:t>
      </w:r>
      <w:r w:rsidRPr="00886423">
        <w:rPr>
          <w:rFonts w:ascii="Times New Roman" w:hAnsi="Times New Roman"/>
          <w:sz w:val="28"/>
          <w:szCs w:val="28"/>
        </w:rPr>
        <w:t>Полякова</w:t>
      </w:r>
      <w:r w:rsidRPr="000E5D1F">
        <w:rPr>
          <w:rFonts w:ascii="Times New Roman" w:hAnsi="Times New Roman"/>
          <w:sz w:val="28"/>
          <w:szCs w:val="28"/>
          <w:lang w:val="en-US"/>
        </w:rPr>
        <w:t xml:space="preserve">, </w:t>
      </w:r>
      <w:r w:rsidRPr="00886423">
        <w:rPr>
          <w:rFonts w:ascii="Times New Roman" w:hAnsi="Times New Roman"/>
          <w:sz w:val="28"/>
          <w:szCs w:val="28"/>
        </w:rPr>
        <w:t>Е</w:t>
      </w:r>
      <w:r w:rsidRPr="000E5D1F">
        <w:rPr>
          <w:rFonts w:ascii="Times New Roman" w:hAnsi="Times New Roman"/>
          <w:sz w:val="28"/>
          <w:szCs w:val="28"/>
          <w:lang w:val="en-US"/>
        </w:rPr>
        <w:t>.</w:t>
      </w:r>
      <w:r w:rsidRPr="00886423">
        <w:rPr>
          <w:rFonts w:ascii="Times New Roman" w:hAnsi="Times New Roman"/>
          <w:sz w:val="28"/>
          <w:szCs w:val="28"/>
        </w:rPr>
        <w:t>В</w:t>
      </w:r>
      <w:r w:rsidRPr="000E5D1F">
        <w:rPr>
          <w:rFonts w:ascii="Times New Roman" w:hAnsi="Times New Roman"/>
          <w:sz w:val="28"/>
          <w:szCs w:val="28"/>
          <w:lang w:val="en-US"/>
        </w:rPr>
        <w:t>.</w:t>
      </w:r>
      <w:r w:rsidRPr="00886423">
        <w:rPr>
          <w:rFonts w:ascii="Times New Roman" w:hAnsi="Times New Roman"/>
          <w:sz w:val="28"/>
          <w:szCs w:val="28"/>
        </w:rPr>
        <w:t>Синявская</w:t>
      </w:r>
      <w:r w:rsidRPr="000E5D1F">
        <w:rPr>
          <w:rFonts w:ascii="Times New Roman" w:hAnsi="Times New Roman"/>
          <w:sz w:val="28"/>
          <w:szCs w:val="28"/>
          <w:lang w:val="en-US"/>
        </w:rPr>
        <w:t xml:space="preserve">, </w:t>
      </w:r>
      <w:r w:rsidRPr="00886423">
        <w:rPr>
          <w:rFonts w:ascii="Times New Roman" w:hAnsi="Times New Roman"/>
          <w:sz w:val="28"/>
          <w:szCs w:val="28"/>
        </w:rPr>
        <w:t>О</w:t>
      </w:r>
      <w:r w:rsidRPr="000E5D1F">
        <w:rPr>
          <w:rFonts w:ascii="Times New Roman" w:hAnsi="Times New Roman"/>
          <w:sz w:val="28"/>
          <w:szCs w:val="28"/>
          <w:lang w:val="en-US"/>
        </w:rPr>
        <w:t>.</w:t>
      </w:r>
      <w:r w:rsidRPr="00886423">
        <w:rPr>
          <w:rFonts w:ascii="Times New Roman" w:hAnsi="Times New Roman"/>
          <w:sz w:val="28"/>
          <w:szCs w:val="28"/>
        </w:rPr>
        <w:t>И</w:t>
      </w:r>
      <w:r w:rsidRPr="000E5D1F">
        <w:rPr>
          <w:rFonts w:ascii="Times New Roman" w:hAnsi="Times New Roman"/>
          <w:sz w:val="28"/>
          <w:szCs w:val="28"/>
          <w:lang w:val="en-US"/>
        </w:rPr>
        <w:t xml:space="preserve">. </w:t>
      </w:r>
      <w:r w:rsidRPr="00886423">
        <w:rPr>
          <w:rFonts w:ascii="Times New Roman" w:hAnsi="Times New Roman"/>
          <w:sz w:val="28"/>
          <w:szCs w:val="28"/>
        </w:rPr>
        <w:t>Тынкова</w:t>
      </w:r>
      <w:r w:rsidRPr="000E5D1F">
        <w:rPr>
          <w:rFonts w:ascii="Times New Roman" w:hAnsi="Times New Roman"/>
          <w:sz w:val="28"/>
          <w:szCs w:val="28"/>
          <w:lang w:val="en-US"/>
        </w:rPr>
        <w:t xml:space="preserve">, </w:t>
      </w:r>
      <w:r w:rsidRPr="00886423">
        <w:rPr>
          <w:rFonts w:ascii="Times New Roman" w:hAnsi="Times New Roman"/>
          <w:sz w:val="28"/>
          <w:szCs w:val="28"/>
        </w:rPr>
        <w:t>Э</w:t>
      </w:r>
      <w:r w:rsidRPr="000E5D1F">
        <w:rPr>
          <w:rFonts w:ascii="Times New Roman" w:hAnsi="Times New Roman"/>
          <w:sz w:val="28"/>
          <w:szCs w:val="28"/>
          <w:lang w:val="en-US"/>
        </w:rPr>
        <w:t>.</w:t>
      </w:r>
      <w:r w:rsidRPr="00886423">
        <w:rPr>
          <w:rFonts w:ascii="Times New Roman" w:hAnsi="Times New Roman"/>
          <w:sz w:val="28"/>
          <w:szCs w:val="28"/>
        </w:rPr>
        <w:t>С</w:t>
      </w:r>
      <w:r w:rsidRPr="000E5D1F">
        <w:rPr>
          <w:rFonts w:ascii="Times New Roman" w:hAnsi="Times New Roman"/>
          <w:sz w:val="28"/>
          <w:szCs w:val="28"/>
          <w:lang w:val="en-US"/>
        </w:rPr>
        <w:t>.</w:t>
      </w:r>
      <w:r w:rsidRPr="00886423">
        <w:rPr>
          <w:rFonts w:ascii="Times New Roman" w:hAnsi="Times New Roman"/>
          <w:sz w:val="28"/>
          <w:szCs w:val="28"/>
        </w:rPr>
        <w:t>Улановская</w:t>
      </w:r>
      <w:r w:rsidRPr="000E5D1F">
        <w:rPr>
          <w:rFonts w:ascii="Times New Roman" w:hAnsi="Times New Roman"/>
          <w:sz w:val="28"/>
          <w:szCs w:val="28"/>
          <w:lang w:val="en-US"/>
        </w:rPr>
        <w:t xml:space="preserve">. - 6- </w:t>
      </w:r>
      <w:r w:rsidRPr="00886423">
        <w:rPr>
          <w:rFonts w:ascii="Times New Roman" w:hAnsi="Times New Roman"/>
          <w:sz w:val="28"/>
          <w:szCs w:val="28"/>
        </w:rPr>
        <w:t>е</w:t>
      </w:r>
      <w:r w:rsidRPr="000E5D1F">
        <w:rPr>
          <w:rFonts w:ascii="Times New Roman" w:hAnsi="Times New Roman"/>
          <w:sz w:val="28"/>
          <w:szCs w:val="28"/>
          <w:lang w:val="en-US"/>
        </w:rPr>
        <w:t xml:space="preserve"> </w:t>
      </w:r>
      <w:r w:rsidRPr="00886423">
        <w:rPr>
          <w:rFonts w:ascii="Times New Roman" w:hAnsi="Times New Roman"/>
          <w:sz w:val="28"/>
          <w:szCs w:val="28"/>
        </w:rPr>
        <w:t>изд</w:t>
      </w:r>
      <w:r w:rsidRPr="000E5D1F">
        <w:rPr>
          <w:rFonts w:ascii="Times New Roman" w:hAnsi="Times New Roman"/>
          <w:sz w:val="28"/>
          <w:szCs w:val="28"/>
          <w:lang w:val="en-US"/>
        </w:rPr>
        <w:t xml:space="preserve">., </w:t>
      </w:r>
      <w:r>
        <w:rPr>
          <w:rFonts w:ascii="Times New Roman" w:hAnsi="Times New Roman"/>
          <w:sz w:val="28"/>
          <w:szCs w:val="28"/>
        </w:rPr>
        <w:t>испр</w:t>
      </w:r>
      <w:r w:rsidRPr="000E5D1F">
        <w:rPr>
          <w:rFonts w:ascii="Times New Roman" w:hAnsi="Times New Roman"/>
          <w:sz w:val="28"/>
          <w:szCs w:val="28"/>
          <w:lang w:val="en-US"/>
        </w:rPr>
        <w:t xml:space="preserve">.- </w:t>
      </w:r>
      <w:r>
        <w:rPr>
          <w:rFonts w:ascii="Times New Roman" w:hAnsi="Times New Roman"/>
          <w:sz w:val="28"/>
          <w:szCs w:val="28"/>
        </w:rPr>
        <w:t>М</w:t>
      </w:r>
      <w:r w:rsidRPr="000E5D1F">
        <w:rPr>
          <w:rFonts w:ascii="Times New Roman" w:hAnsi="Times New Roman"/>
          <w:sz w:val="28"/>
          <w:szCs w:val="28"/>
          <w:lang w:val="en-US"/>
        </w:rPr>
        <w:t xml:space="preserve">.: </w:t>
      </w:r>
      <w:r>
        <w:rPr>
          <w:rFonts w:ascii="Times New Roman" w:hAnsi="Times New Roman"/>
          <w:sz w:val="28"/>
          <w:szCs w:val="28"/>
        </w:rPr>
        <w:t>Высшая</w:t>
      </w:r>
      <w:r w:rsidRPr="000E5D1F">
        <w:rPr>
          <w:rFonts w:ascii="Times New Roman" w:hAnsi="Times New Roman"/>
          <w:sz w:val="28"/>
          <w:szCs w:val="28"/>
          <w:lang w:val="en-US"/>
        </w:rPr>
        <w:t xml:space="preserve"> </w:t>
      </w:r>
      <w:r>
        <w:rPr>
          <w:rFonts w:ascii="Times New Roman" w:hAnsi="Times New Roman"/>
          <w:sz w:val="28"/>
          <w:szCs w:val="28"/>
        </w:rPr>
        <w:t>школа</w:t>
      </w:r>
      <w:r w:rsidRPr="000E5D1F">
        <w:rPr>
          <w:rFonts w:ascii="Times New Roman" w:hAnsi="Times New Roman"/>
          <w:sz w:val="28"/>
          <w:szCs w:val="28"/>
          <w:lang w:val="en-US"/>
        </w:rPr>
        <w:t>, 2009.-</w:t>
      </w:r>
    </w:p>
    <w:p w:rsidR="00133F0F" w:rsidRPr="00886423" w:rsidRDefault="00133F0F" w:rsidP="00133F0F">
      <w:pPr>
        <w:pStyle w:val="ad"/>
        <w:rPr>
          <w:rFonts w:ascii="Times New Roman" w:hAnsi="Times New Roman"/>
          <w:sz w:val="28"/>
          <w:szCs w:val="28"/>
        </w:rPr>
      </w:pPr>
      <w:r w:rsidRPr="007154A5">
        <w:rPr>
          <w:rFonts w:ascii="Times New Roman" w:hAnsi="Times New Roman"/>
          <w:sz w:val="28"/>
          <w:szCs w:val="28"/>
          <w:lang w:val="kk-KZ"/>
        </w:rPr>
        <w:t>2. To score high level in reading Учебное пособие</w:t>
      </w:r>
      <w:r w:rsidRPr="007154A5">
        <w:rPr>
          <w:rFonts w:ascii="Times New Roman" w:hAnsi="Times New Roman"/>
          <w:i/>
          <w:sz w:val="28"/>
          <w:szCs w:val="28"/>
          <w:lang w:val="kk-KZ"/>
        </w:rPr>
        <w:t xml:space="preserve"> /</w:t>
      </w:r>
      <w:r w:rsidRPr="007154A5">
        <w:rPr>
          <w:rFonts w:ascii="Times New Roman" w:hAnsi="Times New Roman"/>
          <w:sz w:val="28"/>
          <w:szCs w:val="28"/>
          <w:lang w:val="kk-KZ"/>
        </w:rPr>
        <w:t xml:space="preserve">Иванова М.А., Кузнецова Е.В., Лебедева И.С., Михеев А.И.. </w:t>
      </w:r>
      <w:r w:rsidRPr="00886423">
        <w:rPr>
          <w:rFonts w:ascii="Times New Roman" w:hAnsi="Times New Roman"/>
          <w:sz w:val="28"/>
          <w:szCs w:val="28"/>
        </w:rPr>
        <w:t>СПб изд. “Инфо-да”, 2009.</w:t>
      </w:r>
    </w:p>
    <w:p w:rsidR="00133F0F" w:rsidRPr="00C830DE" w:rsidRDefault="00133F0F" w:rsidP="00133F0F">
      <w:pPr>
        <w:pStyle w:val="ad"/>
        <w:rPr>
          <w:rFonts w:ascii="Times New Roman" w:hAnsi="Times New Roman"/>
          <w:sz w:val="28"/>
          <w:szCs w:val="28"/>
          <w:lang w:val="kk-KZ"/>
        </w:rPr>
      </w:pPr>
      <w:r w:rsidRPr="00C54679">
        <w:rPr>
          <w:rFonts w:ascii="Times New Roman" w:hAnsi="Times New Roman"/>
          <w:sz w:val="28"/>
          <w:szCs w:val="28"/>
        </w:rPr>
        <w:lastRenderedPageBreak/>
        <w:t>3</w:t>
      </w:r>
      <w:r w:rsidRPr="00886423">
        <w:rPr>
          <w:rFonts w:ascii="Times New Roman" w:hAnsi="Times New Roman"/>
          <w:sz w:val="28"/>
          <w:szCs w:val="28"/>
        </w:rPr>
        <w:t>. Английский для инженеров / И.П. Агабекян, П. И. Коваленко. – изд.4-е. – Ростов н/Д: Феникс, 200</w:t>
      </w:r>
      <w:r>
        <w:rPr>
          <w:rFonts w:ascii="Times New Roman" w:hAnsi="Times New Roman"/>
          <w:sz w:val="28"/>
          <w:szCs w:val="28"/>
        </w:rPr>
        <w:t>6. – 319.</w:t>
      </w:r>
    </w:p>
    <w:p w:rsidR="00133F0F" w:rsidRPr="00C830DE" w:rsidRDefault="00133F0F" w:rsidP="00133F0F">
      <w:pPr>
        <w:pStyle w:val="ad"/>
        <w:rPr>
          <w:rFonts w:ascii="Times New Roman" w:hAnsi="Times New Roman"/>
          <w:sz w:val="28"/>
          <w:szCs w:val="28"/>
          <w:lang w:val="kk-KZ"/>
        </w:rPr>
      </w:pPr>
      <w:r>
        <w:rPr>
          <w:rFonts w:ascii="Times New Roman" w:hAnsi="Times New Roman"/>
          <w:sz w:val="28"/>
          <w:szCs w:val="28"/>
          <w:lang w:val="en-US"/>
        </w:rPr>
        <w:t>4</w:t>
      </w:r>
      <w:r w:rsidRPr="00886423">
        <w:rPr>
          <w:rFonts w:ascii="Times New Roman" w:hAnsi="Times New Roman"/>
          <w:sz w:val="28"/>
          <w:szCs w:val="28"/>
          <w:lang w:val="en-US"/>
        </w:rPr>
        <w:t>. Cambridge English for Scientists / Tamzen Armer, Bathany Cagnol. Cambridge</w:t>
      </w:r>
      <w:r w:rsidRPr="000E5D1F">
        <w:rPr>
          <w:rFonts w:ascii="Times New Roman" w:hAnsi="Times New Roman"/>
          <w:sz w:val="28"/>
          <w:szCs w:val="28"/>
          <w:lang w:val="en-US"/>
        </w:rPr>
        <w:t xml:space="preserve"> </w:t>
      </w:r>
      <w:r w:rsidRPr="00886423">
        <w:rPr>
          <w:rFonts w:ascii="Times New Roman" w:hAnsi="Times New Roman"/>
          <w:sz w:val="28"/>
          <w:szCs w:val="28"/>
          <w:lang w:val="en-US"/>
        </w:rPr>
        <w:t>University</w:t>
      </w:r>
      <w:r w:rsidRPr="000E5D1F">
        <w:rPr>
          <w:rFonts w:ascii="Times New Roman" w:hAnsi="Times New Roman"/>
          <w:sz w:val="28"/>
          <w:szCs w:val="28"/>
          <w:lang w:val="en-US"/>
        </w:rPr>
        <w:t xml:space="preserve"> </w:t>
      </w:r>
      <w:r w:rsidRPr="00886423">
        <w:rPr>
          <w:rFonts w:ascii="Times New Roman" w:hAnsi="Times New Roman"/>
          <w:sz w:val="28"/>
          <w:szCs w:val="28"/>
          <w:lang w:val="en-US"/>
        </w:rPr>
        <w:t>Press</w:t>
      </w:r>
      <w:r w:rsidRPr="000E5D1F">
        <w:rPr>
          <w:rFonts w:ascii="Times New Roman" w:hAnsi="Times New Roman"/>
          <w:sz w:val="28"/>
          <w:szCs w:val="28"/>
          <w:lang w:val="en-US"/>
        </w:rPr>
        <w:t xml:space="preserve"> – 2011.</w:t>
      </w:r>
    </w:p>
    <w:p w:rsidR="00133F0F" w:rsidRPr="00886423" w:rsidRDefault="00133F0F" w:rsidP="00133F0F">
      <w:pPr>
        <w:pStyle w:val="ad"/>
        <w:rPr>
          <w:rFonts w:ascii="Times New Roman" w:hAnsi="Times New Roman"/>
          <w:b/>
          <w:sz w:val="28"/>
          <w:szCs w:val="28"/>
          <w:lang w:val="kk-KZ"/>
        </w:rPr>
      </w:pPr>
    </w:p>
    <w:p w:rsidR="00133F0F" w:rsidRPr="00F45C09" w:rsidRDefault="00133F0F" w:rsidP="00133F0F">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Additional literature</w:t>
      </w:r>
    </w:p>
    <w:p w:rsidR="00133F0F" w:rsidRPr="00F45C09" w:rsidRDefault="00133F0F" w:rsidP="00133F0F">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1. R.Murphy “English Grammar in Use” a self-study reference and practice book for elementary students of English, and audio CDs (2)  third edition; Oxford University Press. 2011</w:t>
      </w:r>
    </w:p>
    <w:p w:rsidR="00133F0F" w:rsidRPr="00FC5987" w:rsidRDefault="00133F0F" w:rsidP="00133F0F">
      <w:pPr>
        <w:pStyle w:val="ad"/>
        <w:rPr>
          <w:rFonts w:ascii="Times New Roman" w:hAnsi="Times New Roman"/>
          <w:sz w:val="28"/>
          <w:szCs w:val="28"/>
        </w:rPr>
      </w:pPr>
      <w:r>
        <w:rPr>
          <w:rFonts w:ascii="Times New Roman" w:hAnsi="Times New Roman"/>
          <w:sz w:val="28"/>
          <w:szCs w:val="28"/>
          <w:lang w:val="en-US"/>
        </w:rPr>
        <w:t>2.</w:t>
      </w:r>
      <w:r w:rsidRPr="00886423">
        <w:rPr>
          <w:rFonts w:ascii="Times New Roman" w:hAnsi="Times New Roman"/>
          <w:sz w:val="28"/>
          <w:szCs w:val="28"/>
          <w:lang w:val="en-US"/>
        </w:rPr>
        <w:t xml:space="preserve"> R. Murphy “English Grammar in Use” a self-study reference and practice book for intermediate students of English, and audio CDs (2) third edition); Oxford University Press. </w:t>
      </w:r>
      <w:r w:rsidRPr="00FC5987">
        <w:rPr>
          <w:rFonts w:ascii="Times New Roman" w:hAnsi="Times New Roman"/>
          <w:sz w:val="28"/>
          <w:szCs w:val="28"/>
        </w:rPr>
        <w:t>2011</w:t>
      </w:r>
    </w:p>
    <w:p w:rsidR="00133F0F" w:rsidRPr="00886423" w:rsidRDefault="00133F0F" w:rsidP="00133F0F">
      <w:pPr>
        <w:pStyle w:val="ad"/>
        <w:rPr>
          <w:rFonts w:ascii="Times New Roman" w:hAnsi="Times New Roman"/>
          <w:sz w:val="28"/>
          <w:szCs w:val="28"/>
        </w:rPr>
      </w:pPr>
      <w:r w:rsidRPr="00C54679">
        <w:rPr>
          <w:rFonts w:ascii="Times New Roman" w:hAnsi="Times New Roman"/>
          <w:sz w:val="28"/>
          <w:szCs w:val="28"/>
        </w:rPr>
        <w:t>3</w:t>
      </w:r>
      <w:r w:rsidRPr="00C830DE">
        <w:rPr>
          <w:rFonts w:ascii="Times New Roman" w:hAnsi="Times New Roman"/>
          <w:sz w:val="28"/>
          <w:szCs w:val="28"/>
        </w:rPr>
        <w:t>.</w:t>
      </w:r>
      <w:r w:rsidRPr="00886423">
        <w:rPr>
          <w:rFonts w:ascii="Times New Roman" w:hAnsi="Times New Roman"/>
          <w:sz w:val="28"/>
          <w:szCs w:val="28"/>
        </w:rPr>
        <w:t>Орловская И.В.,Самсонова Л.С.,Скубриева А.И.Учебник английского языка для студентов технических университетов и вузов Москва 2006.</w:t>
      </w:r>
    </w:p>
    <w:p w:rsidR="00133F0F" w:rsidRPr="00886423" w:rsidRDefault="00133F0F" w:rsidP="00133F0F">
      <w:pPr>
        <w:pStyle w:val="ad"/>
        <w:rPr>
          <w:rFonts w:ascii="Times New Roman" w:hAnsi="Times New Roman"/>
          <w:sz w:val="28"/>
          <w:szCs w:val="28"/>
          <w:lang w:val="en-US"/>
        </w:rPr>
      </w:pPr>
      <w:r>
        <w:rPr>
          <w:rFonts w:ascii="Times New Roman" w:hAnsi="Times New Roman"/>
          <w:sz w:val="28"/>
          <w:szCs w:val="28"/>
          <w:lang w:val="en-US"/>
        </w:rPr>
        <w:t>4.</w:t>
      </w:r>
      <w:r w:rsidRPr="00886423">
        <w:rPr>
          <w:rFonts w:ascii="Times New Roman" w:hAnsi="Times New Roman"/>
          <w:sz w:val="28"/>
          <w:szCs w:val="28"/>
          <w:lang w:val="en-US"/>
        </w:rPr>
        <w:t xml:space="preserve"> Kate Pickering&amp; Jackie McAvoy Global English, Pre-Intermediate coursebook Macmillan 2010</w:t>
      </w:r>
    </w:p>
    <w:p w:rsidR="00133F0F" w:rsidRPr="00886423" w:rsidRDefault="00133F0F" w:rsidP="00133F0F">
      <w:pPr>
        <w:pStyle w:val="ad"/>
        <w:rPr>
          <w:rFonts w:ascii="Times New Roman" w:hAnsi="Times New Roman"/>
          <w:sz w:val="28"/>
          <w:szCs w:val="28"/>
          <w:lang w:val="en-US"/>
        </w:rPr>
      </w:pPr>
      <w:r>
        <w:rPr>
          <w:rFonts w:ascii="Times New Roman" w:hAnsi="Times New Roman"/>
          <w:sz w:val="28"/>
          <w:szCs w:val="28"/>
          <w:lang w:val="en-US"/>
        </w:rPr>
        <w:t>5.</w:t>
      </w:r>
      <w:r w:rsidRPr="00886423">
        <w:rPr>
          <w:rFonts w:ascii="Times New Roman" w:hAnsi="Times New Roman"/>
          <w:sz w:val="28"/>
          <w:szCs w:val="28"/>
          <w:lang w:val="en-US"/>
        </w:rPr>
        <w:t xml:space="preserve"> Richard Acklam &amp; AramintaCrace Total English, Pre-Intermediate Longman 2007</w:t>
      </w:r>
    </w:p>
    <w:p w:rsidR="00133F0F" w:rsidRPr="00886423" w:rsidRDefault="00133F0F" w:rsidP="00133F0F">
      <w:pPr>
        <w:pStyle w:val="ad"/>
        <w:rPr>
          <w:rFonts w:ascii="Times New Roman" w:hAnsi="Times New Roman"/>
          <w:sz w:val="28"/>
          <w:szCs w:val="28"/>
          <w:lang w:val="en-US"/>
        </w:rPr>
      </w:pPr>
      <w:r>
        <w:rPr>
          <w:rFonts w:ascii="Times New Roman" w:hAnsi="Times New Roman"/>
          <w:sz w:val="28"/>
          <w:szCs w:val="28"/>
          <w:lang w:val="en-US"/>
        </w:rPr>
        <w:t>6.</w:t>
      </w:r>
      <w:r w:rsidRPr="00886423">
        <w:rPr>
          <w:rFonts w:ascii="Times New Roman" w:hAnsi="Times New Roman"/>
          <w:sz w:val="28"/>
          <w:szCs w:val="28"/>
          <w:lang w:val="en-US"/>
        </w:rPr>
        <w:t xml:space="preserve"> Sue Kay &amp; Vaughan Jones. Inside Out, Pre-Intermediate Macmillan 2007</w:t>
      </w:r>
    </w:p>
    <w:p w:rsidR="00133F0F" w:rsidRPr="00886423" w:rsidRDefault="00133F0F" w:rsidP="00133F0F">
      <w:pPr>
        <w:pStyle w:val="ad"/>
        <w:rPr>
          <w:rFonts w:ascii="Times New Roman" w:hAnsi="Times New Roman"/>
          <w:sz w:val="28"/>
          <w:szCs w:val="28"/>
          <w:lang w:val="en-US"/>
        </w:rPr>
      </w:pPr>
      <w:r w:rsidRPr="00886423">
        <w:rPr>
          <w:rFonts w:ascii="Times New Roman" w:hAnsi="Times New Roman"/>
          <w:sz w:val="28"/>
          <w:szCs w:val="28"/>
          <w:lang w:val="en-US"/>
        </w:rPr>
        <w:t>English for Electrical Engineering Course book and audio CDs (2) Cambridge University Press 2011</w:t>
      </w:r>
    </w:p>
    <w:p w:rsidR="00133F0F" w:rsidRPr="00886423" w:rsidRDefault="00133F0F" w:rsidP="00133F0F">
      <w:pPr>
        <w:pStyle w:val="ad"/>
        <w:rPr>
          <w:rFonts w:ascii="Times New Roman" w:hAnsi="Times New Roman"/>
          <w:sz w:val="28"/>
          <w:szCs w:val="28"/>
          <w:lang w:val="en-US"/>
        </w:rPr>
      </w:pPr>
      <w:r>
        <w:rPr>
          <w:rFonts w:ascii="Times New Roman" w:hAnsi="Times New Roman"/>
          <w:sz w:val="28"/>
          <w:szCs w:val="28"/>
          <w:lang w:val="en-US"/>
        </w:rPr>
        <w:t>7.</w:t>
      </w:r>
      <w:r w:rsidRPr="00886423">
        <w:rPr>
          <w:rFonts w:ascii="Times New Roman" w:hAnsi="Times New Roman"/>
          <w:sz w:val="28"/>
          <w:szCs w:val="28"/>
          <w:lang w:val="en-US"/>
        </w:rPr>
        <w:t xml:space="preserve"> English for ICT Studies Course book and audio CDs (2) Cambridge University Press 2011</w:t>
      </w:r>
    </w:p>
    <w:p w:rsidR="00133F0F" w:rsidRPr="000E5D1F" w:rsidRDefault="00133F0F" w:rsidP="00133F0F">
      <w:pPr>
        <w:pStyle w:val="ad"/>
        <w:rPr>
          <w:rFonts w:ascii="Times New Roman" w:hAnsi="Times New Roman"/>
          <w:sz w:val="28"/>
          <w:szCs w:val="28"/>
          <w:lang w:val="en-US"/>
        </w:rPr>
      </w:pPr>
      <w:r>
        <w:rPr>
          <w:rFonts w:ascii="Times New Roman" w:hAnsi="Times New Roman"/>
          <w:sz w:val="28"/>
          <w:szCs w:val="28"/>
          <w:lang w:val="en-US"/>
        </w:rPr>
        <w:t>8.</w:t>
      </w:r>
      <w:r w:rsidRPr="00886423">
        <w:rPr>
          <w:rFonts w:ascii="Times New Roman" w:hAnsi="Times New Roman"/>
          <w:sz w:val="28"/>
          <w:szCs w:val="28"/>
          <w:lang w:val="en-US"/>
        </w:rPr>
        <w:t xml:space="preserve"> A Guide to the Exams.Cambridge Preliminary English Test (Pet), Cambridge First Certificate in English (FCE), Cambridge certificate in advanced English (CAE), Cambridge Certificate in Proficiency in English (CPE). Cambridge</w:t>
      </w:r>
      <w:r w:rsidRPr="000E5D1F">
        <w:rPr>
          <w:rFonts w:ascii="Times New Roman" w:hAnsi="Times New Roman"/>
          <w:sz w:val="28"/>
          <w:szCs w:val="28"/>
          <w:lang w:val="en-US"/>
        </w:rPr>
        <w:t xml:space="preserve"> </w:t>
      </w:r>
      <w:r w:rsidRPr="00886423">
        <w:rPr>
          <w:rFonts w:ascii="Times New Roman" w:hAnsi="Times New Roman"/>
          <w:sz w:val="28"/>
          <w:szCs w:val="28"/>
          <w:lang w:val="en-US"/>
        </w:rPr>
        <w:t>University</w:t>
      </w:r>
      <w:r w:rsidRPr="000E5D1F">
        <w:rPr>
          <w:rFonts w:ascii="Times New Roman" w:hAnsi="Times New Roman"/>
          <w:sz w:val="28"/>
          <w:szCs w:val="28"/>
          <w:lang w:val="en-US"/>
        </w:rPr>
        <w:t xml:space="preserve"> </w:t>
      </w:r>
      <w:r w:rsidRPr="00886423">
        <w:rPr>
          <w:rFonts w:ascii="Times New Roman" w:hAnsi="Times New Roman"/>
          <w:sz w:val="28"/>
          <w:szCs w:val="28"/>
          <w:lang w:val="en-US"/>
        </w:rPr>
        <w:t>Press</w:t>
      </w:r>
      <w:r w:rsidRPr="000E5D1F">
        <w:rPr>
          <w:rFonts w:ascii="Times New Roman" w:hAnsi="Times New Roman"/>
          <w:sz w:val="28"/>
          <w:szCs w:val="28"/>
          <w:lang w:val="en-US"/>
        </w:rPr>
        <w:t xml:space="preserve"> 2001.</w:t>
      </w:r>
    </w:p>
    <w:p w:rsidR="00133F0F" w:rsidRPr="000E5D1F" w:rsidRDefault="00133F0F" w:rsidP="00133F0F">
      <w:pPr>
        <w:pStyle w:val="ad"/>
        <w:rPr>
          <w:rFonts w:ascii="Times New Roman" w:hAnsi="Times New Roman"/>
          <w:sz w:val="28"/>
          <w:szCs w:val="28"/>
          <w:lang w:val="en-US"/>
        </w:rPr>
      </w:pPr>
    </w:p>
    <w:p w:rsidR="00133F0F" w:rsidRPr="00133F0F" w:rsidRDefault="00133F0F" w:rsidP="005D5ABA">
      <w:pPr>
        <w:rPr>
          <w:rFonts w:ascii="Times New Roman" w:hAnsi="Times New Roman" w:cs="Times New Roman"/>
          <w:b/>
          <w:sz w:val="28"/>
          <w:szCs w:val="28"/>
          <w:lang w:val="en-US"/>
        </w:rPr>
      </w:pPr>
      <w:r w:rsidRPr="00133F0F">
        <w:rPr>
          <w:rFonts w:ascii="Times New Roman" w:hAnsi="Times New Roman" w:cs="Times New Roman"/>
          <w:b/>
          <w:sz w:val="28"/>
          <w:szCs w:val="28"/>
          <w:lang w:val="en-US"/>
        </w:rPr>
        <w:t>Review</w:t>
      </w:r>
    </w:p>
    <w:p w:rsidR="00710B0A" w:rsidRDefault="000C3AF3" w:rsidP="005D5ABA">
      <w:pPr>
        <w:rPr>
          <w:rFonts w:ascii="Times New Roman" w:hAnsi="Times New Roman" w:cs="Times New Roman"/>
          <w:b/>
          <w:sz w:val="28"/>
          <w:szCs w:val="28"/>
          <w:lang w:val="en-US"/>
        </w:rPr>
      </w:pPr>
      <w:r w:rsidRPr="00133F0F">
        <w:rPr>
          <w:rFonts w:ascii="Times New Roman" w:hAnsi="Times New Roman" w:cs="Times New Roman"/>
          <w:b/>
          <w:sz w:val="28"/>
          <w:szCs w:val="28"/>
        </w:rPr>
        <w:t xml:space="preserve">Questions </w:t>
      </w:r>
    </w:p>
    <w:p w:rsidR="000C3AF3" w:rsidRPr="00133F0F" w:rsidRDefault="000C3AF3" w:rsidP="005D5ABA">
      <w:pPr>
        <w:rPr>
          <w:rFonts w:ascii="Times New Roman" w:hAnsi="Times New Roman" w:cs="Times New Roman"/>
          <w:b/>
          <w:sz w:val="28"/>
          <w:szCs w:val="28"/>
        </w:rPr>
      </w:pPr>
      <w:r w:rsidRPr="00133F0F">
        <w:rPr>
          <w:rFonts w:ascii="Times New Roman" w:hAnsi="Times New Roman" w:cs="Times New Roman"/>
          <w:b/>
          <w:sz w:val="28"/>
          <w:szCs w:val="28"/>
        </w:rPr>
        <w:t>Part-A</w:t>
      </w:r>
    </w:p>
    <w:tbl>
      <w:tblPr>
        <w:tblW w:w="0" w:type="auto"/>
        <w:tblLayout w:type="fixed"/>
        <w:tblCellMar>
          <w:left w:w="0" w:type="dxa"/>
          <w:right w:w="0" w:type="dxa"/>
        </w:tblCellMar>
        <w:tblLook w:val="0000" w:firstRow="0" w:lastRow="0" w:firstColumn="0" w:lastColumn="0" w:noHBand="0" w:noVBand="0"/>
      </w:tblPr>
      <w:tblGrid>
        <w:gridCol w:w="315"/>
        <w:gridCol w:w="3009"/>
        <w:gridCol w:w="3611"/>
        <w:gridCol w:w="1863"/>
      </w:tblGrid>
      <w:tr w:rsidR="000C3AF3" w:rsidRPr="005D5ABA">
        <w:trPr>
          <w:trHeight w:val="344"/>
        </w:trPr>
        <w:tc>
          <w:tcPr>
            <w:tcW w:w="315" w:type="dxa"/>
            <w:tcBorders>
              <w:top w:val="nil"/>
              <w:left w:val="nil"/>
              <w:bottom w:val="nil"/>
              <w:right w:val="nil"/>
            </w:tcBorders>
            <w:shd w:val="clear" w:color="auto" w:fill="FFFFFF"/>
          </w:tcPr>
          <w:p w:rsidR="000C3AF3" w:rsidRPr="005D5ABA" w:rsidRDefault="000C3AF3" w:rsidP="005D5ABA">
            <w:pPr>
              <w:rPr>
                <w:rFonts w:ascii="Times New Roman" w:hAnsi="Times New Roman" w:cs="Times New Roman"/>
                <w:sz w:val="28"/>
                <w:szCs w:val="28"/>
              </w:rPr>
            </w:pPr>
            <w:r w:rsidRPr="005D5ABA">
              <w:rPr>
                <w:rFonts w:ascii="Times New Roman" w:hAnsi="Times New Roman" w:cs="Times New Roman"/>
                <w:sz w:val="28"/>
                <w:szCs w:val="28"/>
              </w:rPr>
              <w:t>I.</w:t>
            </w:r>
          </w:p>
        </w:tc>
        <w:tc>
          <w:tcPr>
            <w:tcW w:w="3009" w:type="dxa"/>
            <w:tcBorders>
              <w:top w:val="nil"/>
              <w:left w:val="nil"/>
              <w:bottom w:val="nil"/>
              <w:right w:val="nil"/>
            </w:tcBorders>
            <w:shd w:val="clear" w:color="auto" w:fill="FFFFFF"/>
          </w:tcPr>
          <w:p w:rsidR="000C3AF3" w:rsidRPr="005D5ABA" w:rsidRDefault="005D5ABA" w:rsidP="005D5ABA">
            <w:pPr>
              <w:rPr>
                <w:rFonts w:ascii="Times New Roman" w:hAnsi="Times New Roman" w:cs="Times New Roman"/>
                <w:sz w:val="28"/>
                <w:szCs w:val="28"/>
                <w:lang w:val="en-US"/>
              </w:rPr>
            </w:pPr>
            <w:r>
              <w:rPr>
                <w:rFonts w:ascii="Times New Roman" w:hAnsi="Times New Roman" w:cs="Times New Roman"/>
                <w:sz w:val="28"/>
                <w:szCs w:val="28"/>
              </w:rPr>
              <w:t xml:space="preserve">Choose the </w:t>
            </w:r>
            <w:r>
              <w:rPr>
                <w:rFonts w:ascii="Times New Roman" w:hAnsi="Times New Roman" w:cs="Times New Roman"/>
                <w:sz w:val="28"/>
                <w:szCs w:val="28"/>
                <w:lang w:val="en-US"/>
              </w:rPr>
              <w:t>c</w:t>
            </w:r>
            <w:r>
              <w:rPr>
                <w:rFonts w:ascii="Times New Roman" w:hAnsi="Times New Roman" w:cs="Times New Roman"/>
                <w:sz w:val="28"/>
                <w:szCs w:val="28"/>
              </w:rPr>
              <w:t>orrect</w:t>
            </w:r>
            <w:r>
              <w:rPr>
                <w:rFonts w:ascii="Times New Roman" w:hAnsi="Times New Roman" w:cs="Times New Roman"/>
                <w:sz w:val="28"/>
                <w:szCs w:val="28"/>
                <w:lang w:val="en-US"/>
              </w:rPr>
              <w:t xml:space="preserve"> a</w:t>
            </w:r>
            <w:r w:rsidR="000C3AF3" w:rsidRPr="005D5ABA">
              <w:rPr>
                <w:rFonts w:ascii="Times New Roman" w:hAnsi="Times New Roman" w:cs="Times New Roman"/>
                <w:sz w:val="28"/>
                <w:szCs w:val="28"/>
              </w:rPr>
              <w:t>ns</w:t>
            </w:r>
            <w:r>
              <w:rPr>
                <w:rFonts w:ascii="Times New Roman" w:hAnsi="Times New Roman" w:cs="Times New Roman"/>
                <w:sz w:val="28"/>
                <w:szCs w:val="28"/>
                <w:lang w:val="en-US"/>
              </w:rPr>
              <w:t>wer</w:t>
            </w:r>
          </w:p>
        </w:tc>
        <w:tc>
          <w:tcPr>
            <w:tcW w:w="3611" w:type="dxa"/>
            <w:tcBorders>
              <w:top w:val="nil"/>
              <w:left w:val="nil"/>
              <w:bottom w:val="nil"/>
              <w:right w:val="nil"/>
            </w:tcBorders>
            <w:shd w:val="clear" w:color="auto" w:fill="FFFFFF"/>
          </w:tcPr>
          <w:p w:rsidR="000C3AF3" w:rsidRPr="005D5ABA" w:rsidRDefault="000C3AF3" w:rsidP="005D5ABA">
            <w:pPr>
              <w:rPr>
                <w:rFonts w:ascii="Times New Roman" w:hAnsi="Times New Roman" w:cs="Times New Roman"/>
                <w:sz w:val="28"/>
                <w:szCs w:val="28"/>
              </w:rPr>
            </w:pPr>
          </w:p>
        </w:tc>
        <w:tc>
          <w:tcPr>
            <w:tcW w:w="1863" w:type="dxa"/>
            <w:tcBorders>
              <w:top w:val="nil"/>
              <w:left w:val="nil"/>
              <w:bottom w:val="nil"/>
              <w:right w:val="nil"/>
            </w:tcBorders>
            <w:shd w:val="clear" w:color="auto" w:fill="FFFFFF"/>
          </w:tcPr>
          <w:p w:rsidR="000C3AF3" w:rsidRPr="005D5ABA" w:rsidRDefault="000C3AF3" w:rsidP="005D5ABA">
            <w:pPr>
              <w:rPr>
                <w:rFonts w:ascii="Times New Roman" w:hAnsi="Times New Roman" w:cs="Times New Roman"/>
                <w:sz w:val="28"/>
                <w:szCs w:val="28"/>
              </w:rPr>
            </w:pPr>
          </w:p>
        </w:tc>
      </w:tr>
      <w:tr w:rsidR="000C3AF3" w:rsidRPr="005D5ABA">
        <w:trPr>
          <w:trHeight w:val="473"/>
        </w:trPr>
        <w:tc>
          <w:tcPr>
            <w:tcW w:w="315" w:type="dxa"/>
            <w:tcBorders>
              <w:top w:val="nil"/>
              <w:left w:val="nil"/>
              <w:bottom w:val="nil"/>
              <w:right w:val="nil"/>
            </w:tcBorders>
            <w:shd w:val="clear" w:color="auto" w:fill="FFFFFF"/>
            <w:vAlign w:val="center"/>
          </w:tcPr>
          <w:p w:rsidR="000C3AF3" w:rsidRPr="005D5ABA" w:rsidRDefault="000C3AF3" w:rsidP="005D5ABA">
            <w:pPr>
              <w:rPr>
                <w:rFonts w:ascii="Times New Roman" w:hAnsi="Times New Roman" w:cs="Times New Roman"/>
                <w:sz w:val="28"/>
                <w:szCs w:val="28"/>
              </w:rPr>
            </w:pPr>
            <w:r w:rsidRPr="005D5ABA">
              <w:rPr>
                <w:rFonts w:ascii="Times New Roman" w:hAnsi="Times New Roman" w:cs="Times New Roman"/>
                <w:sz w:val="28"/>
                <w:szCs w:val="28"/>
              </w:rPr>
              <w:t>1.</w:t>
            </w:r>
          </w:p>
        </w:tc>
        <w:tc>
          <w:tcPr>
            <w:tcW w:w="3009" w:type="dxa"/>
            <w:tcBorders>
              <w:top w:val="nil"/>
              <w:left w:val="nil"/>
              <w:bottom w:val="nil"/>
              <w:right w:val="nil"/>
            </w:tcBorders>
            <w:shd w:val="clear" w:color="auto" w:fill="FFFFFF"/>
            <w:vAlign w:val="center"/>
          </w:tcPr>
          <w:p w:rsidR="000C3AF3" w:rsidRPr="005D5ABA" w:rsidRDefault="005D5ABA" w:rsidP="005D5ABA">
            <w:pPr>
              <w:rPr>
                <w:rFonts w:ascii="Times New Roman" w:hAnsi="Times New Roman" w:cs="Times New Roman"/>
                <w:sz w:val="28"/>
                <w:szCs w:val="28"/>
              </w:rPr>
            </w:pPr>
            <w:r>
              <w:rPr>
                <w:rFonts w:ascii="Times New Roman" w:hAnsi="Times New Roman" w:cs="Times New Roman"/>
                <w:sz w:val="28"/>
                <w:szCs w:val="28"/>
                <w:lang w:val="en-US"/>
              </w:rPr>
              <w:t xml:space="preserve">       </w:t>
            </w:r>
            <w:r w:rsidR="00710B0A">
              <w:rPr>
                <w:rFonts w:ascii="Times New Roman" w:hAnsi="Times New Roman" w:cs="Times New Roman"/>
                <w:sz w:val="28"/>
                <w:szCs w:val="28"/>
                <w:lang w:val="en-US"/>
              </w:rPr>
              <w:t xml:space="preserve"> </w:t>
            </w:r>
            <w:r w:rsidR="000C3AF3" w:rsidRPr="005D5ABA">
              <w:rPr>
                <w:rFonts w:ascii="Times New Roman" w:hAnsi="Times New Roman" w:cs="Times New Roman"/>
                <w:sz w:val="28"/>
                <w:szCs w:val="28"/>
              </w:rPr>
              <w:t>is the best conductor.</w:t>
            </w:r>
          </w:p>
        </w:tc>
        <w:tc>
          <w:tcPr>
            <w:tcW w:w="3611" w:type="dxa"/>
            <w:tcBorders>
              <w:top w:val="nil"/>
              <w:left w:val="nil"/>
              <w:bottom w:val="nil"/>
              <w:right w:val="nil"/>
            </w:tcBorders>
            <w:shd w:val="clear" w:color="auto" w:fill="FFFFFF"/>
          </w:tcPr>
          <w:p w:rsidR="000C3AF3" w:rsidRPr="005D5ABA" w:rsidRDefault="000C3AF3" w:rsidP="005D5ABA">
            <w:pPr>
              <w:rPr>
                <w:rFonts w:ascii="Times New Roman" w:hAnsi="Times New Roman" w:cs="Times New Roman"/>
                <w:sz w:val="28"/>
                <w:szCs w:val="28"/>
              </w:rPr>
            </w:pPr>
          </w:p>
        </w:tc>
        <w:tc>
          <w:tcPr>
            <w:tcW w:w="1863" w:type="dxa"/>
            <w:tcBorders>
              <w:top w:val="nil"/>
              <w:left w:val="nil"/>
              <w:bottom w:val="nil"/>
              <w:right w:val="nil"/>
            </w:tcBorders>
            <w:shd w:val="clear" w:color="auto" w:fill="FFFFFF"/>
          </w:tcPr>
          <w:p w:rsidR="000C3AF3" w:rsidRPr="005D5ABA" w:rsidRDefault="000C3AF3" w:rsidP="005D5ABA">
            <w:pPr>
              <w:rPr>
                <w:rFonts w:ascii="Times New Roman" w:hAnsi="Times New Roman" w:cs="Times New Roman"/>
                <w:sz w:val="28"/>
                <w:szCs w:val="28"/>
              </w:rPr>
            </w:pPr>
          </w:p>
        </w:tc>
      </w:tr>
      <w:tr w:rsidR="000C3AF3" w:rsidRPr="005D5ABA">
        <w:trPr>
          <w:trHeight w:val="487"/>
        </w:trPr>
        <w:tc>
          <w:tcPr>
            <w:tcW w:w="315" w:type="dxa"/>
            <w:tcBorders>
              <w:top w:val="nil"/>
              <w:left w:val="nil"/>
              <w:bottom w:val="nil"/>
              <w:right w:val="nil"/>
            </w:tcBorders>
            <w:shd w:val="clear" w:color="auto" w:fill="FFFFFF"/>
          </w:tcPr>
          <w:p w:rsidR="000C3AF3" w:rsidRPr="005D5ABA" w:rsidRDefault="000C3AF3" w:rsidP="005D5ABA">
            <w:pPr>
              <w:rPr>
                <w:rFonts w:ascii="Times New Roman" w:hAnsi="Times New Roman" w:cs="Times New Roman"/>
                <w:sz w:val="28"/>
                <w:szCs w:val="28"/>
              </w:rPr>
            </w:pPr>
          </w:p>
        </w:tc>
        <w:tc>
          <w:tcPr>
            <w:tcW w:w="3009" w:type="dxa"/>
            <w:tcBorders>
              <w:top w:val="nil"/>
              <w:left w:val="nil"/>
              <w:bottom w:val="nil"/>
              <w:right w:val="nil"/>
            </w:tcBorders>
            <w:shd w:val="clear" w:color="auto" w:fill="FFFFFF"/>
            <w:vAlign w:val="center"/>
          </w:tcPr>
          <w:p w:rsidR="000C3AF3" w:rsidRPr="005D5ABA" w:rsidRDefault="000C3AF3" w:rsidP="005D5ABA">
            <w:pPr>
              <w:rPr>
                <w:rFonts w:ascii="Times New Roman" w:hAnsi="Times New Roman" w:cs="Times New Roman"/>
                <w:sz w:val="28"/>
                <w:szCs w:val="28"/>
              </w:rPr>
            </w:pPr>
            <w:r w:rsidRPr="005D5ABA">
              <w:rPr>
                <w:rFonts w:ascii="Times New Roman" w:hAnsi="Times New Roman" w:cs="Times New Roman"/>
                <w:sz w:val="28"/>
                <w:szCs w:val="28"/>
              </w:rPr>
              <w:t>a) gold</w:t>
            </w:r>
          </w:p>
        </w:tc>
        <w:tc>
          <w:tcPr>
            <w:tcW w:w="3611" w:type="dxa"/>
            <w:tcBorders>
              <w:top w:val="nil"/>
              <w:left w:val="nil"/>
              <w:bottom w:val="nil"/>
              <w:right w:val="nil"/>
            </w:tcBorders>
            <w:shd w:val="clear" w:color="auto" w:fill="FFFFFF"/>
            <w:vAlign w:val="center"/>
          </w:tcPr>
          <w:p w:rsidR="000C3AF3" w:rsidRPr="005D5ABA" w:rsidRDefault="000C3AF3" w:rsidP="005D5ABA">
            <w:pPr>
              <w:rPr>
                <w:rFonts w:ascii="Times New Roman" w:hAnsi="Times New Roman" w:cs="Times New Roman"/>
                <w:sz w:val="28"/>
                <w:szCs w:val="28"/>
              </w:rPr>
            </w:pPr>
            <w:r w:rsidRPr="005D5ABA">
              <w:rPr>
                <w:rFonts w:ascii="Times New Roman" w:hAnsi="Times New Roman" w:cs="Times New Roman"/>
                <w:sz w:val="28"/>
                <w:szCs w:val="28"/>
              </w:rPr>
              <w:t>b) Silver c) Copper</w:t>
            </w:r>
          </w:p>
        </w:tc>
        <w:tc>
          <w:tcPr>
            <w:tcW w:w="1863" w:type="dxa"/>
            <w:tcBorders>
              <w:top w:val="nil"/>
              <w:left w:val="nil"/>
              <w:bottom w:val="nil"/>
              <w:right w:val="nil"/>
            </w:tcBorders>
            <w:shd w:val="clear" w:color="auto" w:fill="FFFFFF"/>
            <w:vAlign w:val="center"/>
          </w:tcPr>
          <w:p w:rsidR="000C3AF3" w:rsidRPr="005D5ABA" w:rsidRDefault="000C3AF3" w:rsidP="005D5ABA">
            <w:pPr>
              <w:rPr>
                <w:rFonts w:ascii="Times New Roman" w:hAnsi="Times New Roman" w:cs="Times New Roman"/>
                <w:sz w:val="28"/>
                <w:szCs w:val="28"/>
              </w:rPr>
            </w:pPr>
            <w:r w:rsidRPr="005D5ABA">
              <w:rPr>
                <w:rFonts w:ascii="Times New Roman" w:hAnsi="Times New Roman" w:cs="Times New Roman"/>
                <w:sz w:val="28"/>
                <w:szCs w:val="28"/>
              </w:rPr>
              <w:t>d) Aluminium</w:t>
            </w:r>
          </w:p>
        </w:tc>
      </w:tr>
      <w:tr w:rsidR="000C3AF3" w:rsidRPr="005D5ABA">
        <w:trPr>
          <w:trHeight w:val="444"/>
        </w:trPr>
        <w:tc>
          <w:tcPr>
            <w:tcW w:w="315" w:type="dxa"/>
            <w:tcBorders>
              <w:top w:val="nil"/>
              <w:left w:val="nil"/>
              <w:bottom w:val="nil"/>
              <w:right w:val="nil"/>
            </w:tcBorders>
            <w:shd w:val="clear" w:color="auto" w:fill="FFFFFF"/>
            <w:vAlign w:val="center"/>
          </w:tcPr>
          <w:p w:rsidR="000C3AF3" w:rsidRPr="005D5ABA" w:rsidRDefault="000C3AF3" w:rsidP="005D5ABA">
            <w:pPr>
              <w:rPr>
                <w:rFonts w:ascii="Times New Roman" w:hAnsi="Times New Roman" w:cs="Times New Roman"/>
                <w:sz w:val="28"/>
                <w:szCs w:val="28"/>
              </w:rPr>
            </w:pPr>
            <w:r w:rsidRPr="005D5ABA">
              <w:rPr>
                <w:rFonts w:ascii="Times New Roman" w:hAnsi="Times New Roman" w:cs="Times New Roman"/>
                <w:sz w:val="28"/>
                <w:szCs w:val="28"/>
              </w:rPr>
              <w:t>2.</w:t>
            </w:r>
          </w:p>
        </w:tc>
        <w:tc>
          <w:tcPr>
            <w:tcW w:w="3009" w:type="dxa"/>
            <w:tcBorders>
              <w:top w:val="nil"/>
              <w:left w:val="nil"/>
              <w:bottom w:val="nil"/>
              <w:right w:val="nil"/>
            </w:tcBorders>
            <w:shd w:val="clear" w:color="auto" w:fill="FFFFFF"/>
            <w:vAlign w:val="center"/>
          </w:tcPr>
          <w:p w:rsidR="000C3AF3" w:rsidRPr="00710B0A" w:rsidRDefault="00710B0A" w:rsidP="005D5ABA">
            <w:pPr>
              <w:rPr>
                <w:rFonts w:ascii="Times New Roman" w:hAnsi="Times New Roman" w:cs="Times New Roman"/>
                <w:sz w:val="28"/>
                <w:szCs w:val="28"/>
                <w:lang w:val="en-US"/>
              </w:rPr>
            </w:pPr>
            <w:r>
              <w:rPr>
                <w:rFonts w:ascii="Times New Roman" w:hAnsi="Times New Roman" w:cs="Times New Roman"/>
                <w:sz w:val="28"/>
                <w:szCs w:val="28"/>
              </w:rPr>
              <w:t>MICA is better</w:t>
            </w:r>
            <w:r>
              <w:rPr>
                <w:rFonts w:ascii="Times New Roman" w:hAnsi="Times New Roman" w:cs="Times New Roman"/>
                <w:sz w:val="28"/>
                <w:szCs w:val="28"/>
                <w:lang w:val="en-US"/>
              </w:rPr>
              <w:t>….</w:t>
            </w:r>
          </w:p>
        </w:tc>
        <w:tc>
          <w:tcPr>
            <w:tcW w:w="3611" w:type="dxa"/>
            <w:tcBorders>
              <w:top w:val="nil"/>
              <w:left w:val="nil"/>
              <w:bottom w:val="nil"/>
              <w:right w:val="nil"/>
            </w:tcBorders>
            <w:shd w:val="clear" w:color="auto" w:fill="FFFFFF"/>
          </w:tcPr>
          <w:p w:rsidR="000C3AF3" w:rsidRPr="005D5ABA" w:rsidRDefault="000C3AF3" w:rsidP="005D5ABA">
            <w:pPr>
              <w:rPr>
                <w:rFonts w:ascii="Times New Roman" w:hAnsi="Times New Roman" w:cs="Times New Roman"/>
                <w:sz w:val="28"/>
                <w:szCs w:val="28"/>
              </w:rPr>
            </w:pPr>
          </w:p>
        </w:tc>
        <w:tc>
          <w:tcPr>
            <w:tcW w:w="1863" w:type="dxa"/>
            <w:tcBorders>
              <w:top w:val="nil"/>
              <w:left w:val="nil"/>
              <w:bottom w:val="nil"/>
              <w:right w:val="nil"/>
            </w:tcBorders>
            <w:shd w:val="clear" w:color="auto" w:fill="FFFFFF"/>
          </w:tcPr>
          <w:p w:rsidR="000C3AF3" w:rsidRPr="005D5ABA" w:rsidRDefault="000C3AF3" w:rsidP="005D5ABA">
            <w:pPr>
              <w:rPr>
                <w:rFonts w:ascii="Times New Roman" w:hAnsi="Times New Roman" w:cs="Times New Roman"/>
                <w:sz w:val="28"/>
                <w:szCs w:val="28"/>
              </w:rPr>
            </w:pPr>
          </w:p>
        </w:tc>
      </w:tr>
      <w:tr w:rsidR="000C3AF3" w:rsidRPr="005D5ABA">
        <w:trPr>
          <w:trHeight w:val="487"/>
        </w:trPr>
        <w:tc>
          <w:tcPr>
            <w:tcW w:w="315" w:type="dxa"/>
            <w:tcBorders>
              <w:top w:val="nil"/>
              <w:left w:val="nil"/>
              <w:bottom w:val="nil"/>
              <w:right w:val="nil"/>
            </w:tcBorders>
            <w:shd w:val="clear" w:color="auto" w:fill="FFFFFF"/>
          </w:tcPr>
          <w:p w:rsidR="000C3AF3" w:rsidRPr="005D5ABA" w:rsidRDefault="000C3AF3" w:rsidP="005D5ABA">
            <w:pPr>
              <w:rPr>
                <w:rFonts w:ascii="Times New Roman" w:hAnsi="Times New Roman" w:cs="Times New Roman"/>
                <w:sz w:val="28"/>
                <w:szCs w:val="28"/>
              </w:rPr>
            </w:pPr>
          </w:p>
        </w:tc>
        <w:tc>
          <w:tcPr>
            <w:tcW w:w="3009" w:type="dxa"/>
            <w:tcBorders>
              <w:top w:val="nil"/>
              <w:left w:val="nil"/>
              <w:bottom w:val="nil"/>
              <w:right w:val="nil"/>
            </w:tcBorders>
            <w:shd w:val="clear" w:color="auto" w:fill="FFFFFF"/>
            <w:vAlign w:val="center"/>
          </w:tcPr>
          <w:p w:rsidR="000C3AF3" w:rsidRPr="005D5ABA" w:rsidRDefault="000C3AF3" w:rsidP="005D5ABA">
            <w:pPr>
              <w:rPr>
                <w:rFonts w:ascii="Times New Roman" w:hAnsi="Times New Roman" w:cs="Times New Roman"/>
                <w:sz w:val="28"/>
                <w:szCs w:val="28"/>
              </w:rPr>
            </w:pPr>
            <w:r w:rsidRPr="005D5ABA">
              <w:rPr>
                <w:rFonts w:ascii="Times New Roman" w:hAnsi="Times New Roman" w:cs="Times New Roman"/>
                <w:sz w:val="28"/>
                <w:szCs w:val="28"/>
              </w:rPr>
              <w:t>a) Conductor</w:t>
            </w:r>
          </w:p>
        </w:tc>
        <w:tc>
          <w:tcPr>
            <w:tcW w:w="3611" w:type="dxa"/>
            <w:tcBorders>
              <w:top w:val="nil"/>
              <w:left w:val="nil"/>
              <w:bottom w:val="nil"/>
              <w:right w:val="nil"/>
            </w:tcBorders>
            <w:shd w:val="clear" w:color="auto" w:fill="FFFFFF"/>
            <w:vAlign w:val="center"/>
          </w:tcPr>
          <w:p w:rsidR="000C3AF3" w:rsidRPr="005D5ABA" w:rsidRDefault="000C3AF3" w:rsidP="005D5ABA">
            <w:pPr>
              <w:rPr>
                <w:rFonts w:ascii="Times New Roman" w:hAnsi="Times New Roman" w:cs="Times New Roman"/>
                <w:sz w:val="28"/>
                <w:szCs w:val="28"/>
              </w:rPr>
            </w:pPr>
            <w:r w:rsidRPr="005D5ABA">
              <w:rPr>
                <w:rFonts w:ascii="Times New Roman" w:hAnsi="Times New Roman" w:cs="Times New Roman"/>
                <w:sz w:val="28"/>
                <w:szCs w:val="28"/>
              </w:rPr>
              <w:t>b) Insulator c) Semiconductor</w:t>
            </w:r>
          </w:p>
        </w:tc>
        <w:tc>
          <w:tcPr>
            <w:tcW w:w="1863" w:type="dxa"/>
            <w:tcBorders>
              <w:top w:val="nil"/>
              <w:left w:val="nil"/>
              <w:bottom w:val="nil"/>
              <w:right w:val="nil"/>
            </w:tcBorders>
            <w:shd w:val="clear" w:color="auto" w:fill="FFFFFF"/>
            <w:vAlign w:val="center"/>
          </w:tcPr>
          <w:p w:rsidR="000C3AF3" w:rsidRPr="005D5ABA" w:rsidRDefault="000C3AF3" w:rsidP="005D5ABA">
            <w:pPr>
              <w:rPr>
                <w:rFonts w:ascii="Times New Roman" w:hAnsi="Times New Roman" w:cs="Times New Roman"/>
                <w:sz w:val="28"/>
                <w:szCs w:val="28"/>
              </w:rPr>
            </w:pPr>
            <w:r w:rsidRPr="005D5ABA">
              <w:rPr>
                <w:rFonts w:ascii="Times New Roman" w:hAnsi="Times New Roman" w:cs="Times New Roman"/>
                <w:sz w:val="28"/>
                <w:szCs w:val="28"/>
              </w:rPr>
              <w:t>d) None of these.</w:t>
            </w:r>
          </w:p>
        </w:tc>
      </w:tr>
      <w:tr w:rsidR="000C3AF3" w:rsidRPr="00F379D8">
        <w:trPr>
          <w:trHeight w:val="473"/>
        </w:trPr>
        <w:tc>
          <w:tcPr>
            <w:tcW w:w="315" w:type="dxa"/>
            <w:tcBorders>
              <w:top w:val="nil"/>
              <w:left w:val="nil"/>
              <w:bottom w:val="nil"/>
              <w:right w:val="nil"/>
            </w:tcBorders>
            <w:shd w:val="clear" w:color="auto" w:fill="FFFFFF"/>
            <w:vAlign w:val="center"/>
          </w:tcPr>
          <w:p w:rsidR="000C3AF3" w:rsidRPr="005D5ABA" w:rsidRDefault="005D5ABA" w:rsidP="005D5ABA">
            <w:pPr>
              <w:rPr>
                <w:rFonts w:ascii="Times New Roman" w:hAnsi="Times New Roman" w:cs="Times New Roman"/>
                <w:sz w:val="28"/>
                <w:szCs w:val="28"/>
              </w:rPr>
            </w:pPr>
            <w:r>
              <w:rPr>
                <w:rFonts w:ascii="Times New Roman" w:hAnsi="Times New Roman" w:cs="Times New Roman"/>
                <w:sz w:val="28"/>
                <w:szCs w:val="28"/>
                <w:lang w:val="en-US"/>
              </w:rPr>
              <w:t>3</w:t>
            </w:r>
            <w:r w:rsidR="000C3AF3" w:rsidRPr="005D5ABA">
              <w:rPr>
                <w:rFonts w:ascii="Times New Roman" w:hAnsi="Times New Roman" w:cs="Times New Roman"/>
                <w:sz w:val="28"/>
                <w:szCs w:val="28"/>
              </w:rPr>
              <w:t>.</w:t>
            </w:r>
          </w:p>
        </w:tc>
        <w:tc>
          <w:tcPr>
            <w:tcW w:w="6620" w:type="dxa"/>
            <w:gridSpan w:val="2"/>
            <w:tcBorders>
              <w:top w:val="nil"/>
              <w:left w:val="nil"/>
              <w:bottom w:val="nil"/>
              <w:right w:val="nil"/>
            </w:tcBorders>
            <w:shd w:val="clear" w:color="auto" w:fill="FFFFFF"/>
            <w:vAlign w:val="center"/>
          </w:tcPr>
          <w:p w:rsidR="000C3AF3" w:rsidRPr="00E656E9" w:rsidRDefault="000C3AF3" w:rsidP="005D5ABA">
            <w:pPr>
              <w:rPr>
                <w:rFonts w:ascii="Times New Roman" w:hAnsi="Times New Roman" w:cs="Times New Roman"/>
                <w:sz w:val="28"/>
                <w:szCs w:val="28"/>
                <w:lang w:val="en-US"/>
              </w:rPr>
            </w:pPr>
            <w:r w:rsidRPr="00E656E9">
              <w:rPr>
                <w:rFonts w:ascii="Times New Roman" w:hAnsi="Times New Roman" w:cs="Times New Roman"/>
                <w:sz w:val="28"/>
                <w:szCs w:val="28"/>
                <w:lang w:val="en-US"/>
              </w:rPr>
              <w:t>Intermediate switch is used to control a lamp from</w:t>
            </w:r>
          </w:p>
        </w:tc>
        <w:tc>
          <w:tcPr>
            <w:tcW w:w="1863" w:type="dxa"/>
            <w:tcBorders>
              <w:top w:val="nil"/>
              <w:left w:val="nil"/>
              <w:bottom w:val="nil"/>
              <w:right w:val="nil"/>
            </w:tcBorders>
            <w:shd w:val="clear" w:color="auto" w:fill="FFFFFF"/>
          </w:tcPr>
          <w:p w:rsidR="000C3AF3" w:rsidRPr="00E656E9" w:rsidRDefault="000C3AF3" w:rsidP="005D5ABA">
            <w:pPr>
              <w:rPr>
                <w:rFonts w:ascii="Times New Roman" w:hAnsi="Times New Roman" w:cs="Times New Roman"/>
                <w:sz w:val="28"/>
                <w:szCs w:val="28"/>
                <w:lang w:val="en-US"/>
              </w:rPr>
            </w:pPr>
          </w:p>
        </w:tc>
      </w:tr>
      <w:tr w:rsidR="000C3AF3" w:rsidRPr="00F379D8">
        <w:trPr>
          <w:trHeight w:val="380"/>
        </w:trPr>
        <w:tc>
          <w:tcPr>
            <w:tcW w:w="315" w:type="dxa"/>
            <w:tcBorders>
              <w:top w:val="nil"/>
              <w:left w:val="nil"/>
              <w:bottom w:val="nil"/>
              <w:right w:val="nil"/>
            </w:tcBorders>
            <w:shd w:val="clear" w:color="auto" w:fill="FFFFFF"/>
          </w:tcPr>
          <w:p w:rsidR="000C3AF3" w:rsidRPr="00E656E9" w:rsidRDefault="000C3AF3" w:rsidP="005D5ABA">
            <w:pPr>
              <w:rPr>
                <w:rFonts w:ascii="Times New Roman" w:hAnsi="Times New Roman" w:cs="Times New Roman"/>
                <w:sz w:val="28"/>
                <w:szCs w:val="28"/>
                <w:lang w:val="en-US"/>
              </w:rPr>
            </w:pPr>
          </w:p>
        </w:tc>
        <w:tc>
          <w:tcPr>
            <w:tcW w:w="3009" w:type="dxa"/>
            <w:tcBorders>
              <w:top w:val="nil"/>
              <w:left w:val="nil"/>
              <w:bottom w:val="nil"/>
              <w:right w:val="nil"/>
            </w:tcBorders>
            <w:shd w:val="clear" w:color="auto" w:fill="FFFFFF"/>
            <w:vAlign w:val="bottom"/>
          </w:tcPr>
          <w:p w:rsidR="000C3AF3" w:rsidRPr="005D5ABA" w:rsidRDefault="000C3AF3" w:rsidP="005D5ABA">
            <w:pPr>
              <w:rPr>
                <w:rFonts w:ascii="Times New Roman" w:hAnsi="Times New Roman" w:cs="Times New Roman"/>
                <w:sz w:val="28"/>
                <w:szCs w:val="28"/>
              </w:rPr>
            </w:pPr>
            <w:r w:rsidRPr="005D5ABA">
              <w:rPr>
                <w:rFonts w:ascii="Times New Roman" w:hAnsi="Times New Roman" w:cs="Times New Roman"/>
                <w:sz w:val="28"/>
                <w:szCs w:val="28"/>
              </w:rPr>
              <w:t>a) One place</w:t>
            </w:r>
          </w:p>
        </w:tc>
        <w:tc>
          <w:tcPr>
            <w:tcW w:w="3611" w:type="dxa"/>
            <w:tcBorders>
              <w:top w:val="nil"/>
              <w:left w:val="nil"/>
              <w:bottom w:val="nil"/>
              <w:right w:val="nil"/>
            </w:tcBorders>
            <w:shd w:val="clear" w:color="auto" w:fill="FFFFFF"/>
            <w:vAlign w:val="bottom"/>
          </w:tcPr>
          <w:p w:rsidR="000C3AF3" w:rsidRPr="00E656E9" w:rsidRDefault="000C3AF3" w:rsidP="005D5ABA">
            <w:pPr>
              <w:rPr>
                <w:rFonts w:ascii="Times New Roman" w:hAnsi="Times New Roman" w:cs="Times New Roman"/>
                <w:sz w:val="28"/>
                <w:szCs w:val="28"/>
                <w:lang w:val="en-US"/>
              </w:rPr>
            </w:pPr>
            <w:r w:rsidRPr="00E656E9">
              <w:rPr>
                <w:rFonts w:ascii="Times New Roman" w:hAnsi="Times New Roman" w:cs="Times New Roman"/>
                <w:sz w:val="28"/>
                <w:szCs w:val="28"/>
                <w:lang w:val="en-US"/>
              </w:rPr>
              <w:t>b) more than two places</w:t>
            </w:r>
          </w:p>
        </w:tc>
        <w:tc>
          <w:tcPr>
            <w:tcW w:w="1863" w:type="dxa"/>
            <w:tcBorders>
              <w:top w:val="nil"/>
              <w:left w:val="nil"/>
              <w:bottom w:val="nil"/>
              <w:right w:val="nil"/>
            </w:tcBorders>
            <w:shd w:val="clear" w:color="auto" w:fill="FFFFFF"/>
          </w:tcPr>
          <w:p w:rsidR="000C3AF3" w:rsidRPr="00E656E9" w:rsidRDefault="000C3AF3" w:rsidP="005D5ABA">
            <w:pPr>
              <w:rPr>
                <w:rFonts w:ascii="Times New Roman" w:hAnsi="Times New Roman" w:cs="Times New Roman"/>
                <w:sz w:val="28"/>
                <w:szCs w:val="28"/>
                <w:lang w:val="en-US"/>
              </w:rPr>
            </w:pPr>
          </w:p>
        </w:tc>
      </w:tr>
      <w:tr w:rsidR="000C3AF3" w:rsidRPr="005D5ABA">
        <w:trPr>
          <w:trHeight w:val="287"/>
        </w:trPr>
        <w:tc>
          <w:tcPr>
            <w:tcW w:w="315" w:type="dxa"/>
            <w:tcBorders>
              <w:top w:val="nil"/>
              <w:left w:val="nil"/>
              <w:bottom w:val="nil"/>
              <w:right w:val="nil"/>
            </w:tcBorders>
            <w:shd w:val="clear" w:color="auto" w:fill="FFFFFF"/>
          </w:tcPr>
          <w:p w:rsidR="000C3AF3" w:rsidRPr="00E656E9" w:rsidRDefault="000C3AF3" w:rsidP="005D5ABA">
            <w:pPr>
              <w:rPr>
                <w:rFonts w:ascii="Times New Roman" w:hAnsi="Times New Roman" w:cs="Times New Roman"/>
                <w:sz w:val="28"/>
                <w:szCs w:val="28"/>
                <w:lang w:val="en-US"/>
              </w:rPr>
            </w:pPr>
          </w:p>
        </w:tc>
        <w:tc>
          <w:tcPr>
            <w:tcW w:w="3009" w:type="dxa"/>
            <w:tcBorders>
              <w:top w:val="nil"/>
              <w:left w:val="nil"/>
              <w:bottom w:val="nil"/>
              <w:right w:val="nil"/>
            </w:tcBorders>
            <w:shd w:val="clear" w:color="auto" w:fill="FFFFFF"/>
            <w:vAlign w:val="bottom"/>
          </w:tcPr>
          <w:p w:rsidR="000C3AF3" w:rsidRPr="005D5ABA" w:rsidRDefault="000C3AF3" w:rsidP="005D5ABA">
            <w:pPr>
              <w:rPr>
                <w:rFonts w:ascii="Times New Roman" w:hAnsi="Times New Roman" w:cs="Times New Roman"/>
                <w:sz w:val="28"/>
                <w:szCs w:val="28"/>
              </w:rPr>
            </w:pPr>
            <w:r w:rsidRPr="005D5ABA">
              <w:rPr>
                <w:rFonts w:ascii="Times New Roman" w:hAnsi="Times New Roman" w:cs="Times New Roman"/>
                <w:sz w:val="28"/>
                <w:szCs w:val="28"/>
              </w:rPr>
              <w:t>c)individual controlling</w:t>
            </w:r>
          </w:p>
        </w:tc>
        <w:tc>
          <w:tcPr>
            <w:tcW w:w="3611" w:type="dxa"/>
            <w:tcBorders>
              <w:top w:val="nil"/>
              <w:left w:val="nil"/>
              <w:bottom w:val="nil"/>
              <w:right w:val="nil"/>
            </w:tcBorders>
            <w:shd w:val="clear" w:color="auto" w:fill="FFFFFF"/>
            <w:vAlign w:val="bottom"/>
          </w:tcPr>
          <w:p w:rsidR="000C3AF3" w:rsidRPr="005D5ABA" w:rsidRDefault="000C3AF3" w:rsidP="005D5ABA">
            <w:pPr>
              <w:rPr>
                <w:rFonts w:ascii="Times New Roman" w:hAnsi="Times New Roman" w:cs="Times New Roman"/>
                <w:sz w:val="28"/>
                <w:szCs w:val="28"/>
              </w:rPr>
            </w:pPr>
            <w:r w:rsidRPr="005D5ABA">
              <w:rPr>
                <w:rFonts w:ascii="Times New Roman" w:hAnsi="Times New Roman" w:cs="Times New Roman"/>
                <w:sz w:val="28"/>
                <w:szCs w:val="28"/>
              </w:rPr>
              <w:t>d) None of these.</w:t>
            </w:r>
          </w:p>
        </w:tc>
        <w:tc>
          <w:tcPr>
            <w:tcW w:w="1863" w:type="dxa"/>
            <w:tcBorders>
              <w:top w:val="nil"/>
              <w:left w:val="nil"/>
              <w:bottom w:val="nil"/>
              <w:right w:val="nil"/>
            </w:tcBorders>
            <w:shd w:val="clear" w:color="auto" w:fill="FFFFFF"/>
          </w:tcPr>
          <w:p w:rsidR="000C3AF3" w:rsidRPr="005D5ABA" w:rsidRDefault="000C3AF3" w:rsidP="005D5ABA">
            <w:pPr>
              <w:rPr>
                <w:rFonts w:ascii="Times New Roman" w:hAnsi="Times New Roman" w:cs="Times New Roman"/>
                <w:sz w:val="28"/>
                <w:szCs w:val="28"/>
              </w:rPr>
            </w:pPr>
          </w:p>
        </w:tc>
      </w:tr>
    </w:tbl>
    <w:p w:rsidR="000C3AF3" w:rsidRPr="005D5ABA" w:rsidRDefault="005D5ABA" w:rsidP="005D5ABA">
      <w:pPr>
        <w:rPr>
          <w:rFonts w:ascii="Times New Roman" w:hAnsi="Times New Roman" w:cs="Times New Roman"/>
          <w:sz w:val="28"/>
          <w:szCs w:val="28"/>
          <w:lang w:val="en-US"/>
        </w:rPr>
      </w:pPr>
      <w:r>
        <w:rPr>
          <w:rFonts w:ascii="Times New Roman" w:hAnsi="Times New Roman" w:cs="Times New Roman"/>
          <w:sz w:val="28"/>
          <w:szCs w:val="28"/>
          <w:lang w:val="en-US"/>
        </w:rPr>
        <w:t>4.</w:t>
      </w:r>
      <w:r w:rsidRPr="005D5ABA">
        <w:rPr>
          <w:rFonts w:ascii="Times New Roman" w:hAnsi="Times New Roman" w:cs="Times New Roman"/>
          <w:sz w:val="28"/>
          <w:szCs w:val="28"/>
          <w:lang w:val="en-US"/>
        </w:rPr>
        <w:t xml:space="preserve"> Ceiling</w:t>
      </w:r>
      <w:r w:rsidR="000C3AF3" w:rsidRPr="005D5ABA">
        <w:rPr>
          <w:rFonts w:ascii="Times New Roman" w:hAnsi="Times New Roman" w:cs="Times New Roman"/>
          <w:sz w:val="28"/>
          <w:szCs w:val="28"/>
          <w:lang w:val="en-US"/>
        </w:rPr>
        <w:t xml:space="preserve"> rose is used to take supply for</w:t>
      </w:r>
      <w:r w:rsidR="00710B0A">
        <w:rPr>
          <w:rFonts w:ascii="Times New Roman" w:hAnsi="Times New Roman" w:cs="Times New Roman"/>
          <w:sz w:val="28"/>
          <w:szCs w:val="28"/>
          <w:lang w:val="en-US"/>
        </w:rPr>
        <w:t>….</w:t>
      </w:r>
    </w:p>
    <w:p w:rsidR="000C3AF3" w:rsidRPr="00E656E9" w:rsidRDefault="000C3AF3" w:rsidP="005D5ABA">
      <w:pPr>
        <w:rPr>
          <w:rFonts w:ascii="Times New Roman" w:hAnsi="Times New Roman" w:cs="Times New Roman"/>
          <w:sz w:val="28"/>
          <w:szCs w:val="28"/>
          <w:lang w:val="en-US"/>
        </w:rPr>
      </w:pPr>
      <w:r w:rsidRPr="00E656E9">
        <w:rPr>
          <w:rFonts w:ascii="Times New Roman" w:hAnsi="Times New Roman" w:cs="Times New Roman"/>
          <w:sz w:val="28"/>
          <w:szCs w:val="28"/>
          <w:lang w:val="en-US"/>
        </w:rPr>
        <w:t>a) Portable equipment</w:t>
      </w:r>
      <w:r w:rsidRPr="00E656E9">
        <w:rPr>
          <w:rFonts w:ascii="Times New Roman" w:hAnsi="Times New Roman" w:cs="Times New Roman"/>
          <w:sz w:val="28"/>
          <w:szCs w:val="28"/>
          <w:lang w:val="en-US"/>
        </w:rPr>
        <w:tab/>
        <w:t>b) florocent tube</w:t>
      </w:r>
    </w:p>
    <w:p w:rsidR="000C3AF3" w:rsidRPr="00E656E9" w:rsidRDefault="000C3AF3" w:rsidP="005D5ABA">
      <w:pPr>
        <w:rPr>
          <w:rFonts w:ascii="Times New Roman" w:hAnsi="Times New Roman" w:cs="Times New Roman"/>
          <w:sz w:val="28"/>
          <w:szCs w:val="28"/>
          <w:lang w:val="en-US"/>
        </w:rPr>
      </w:pPr>
      <w:r w:rsidRPr="00E656E9">
        <w:rPr>
          <w:rFonts w:ascii="Times New Roman" w:hAnsi="Times New Roman" w:cs="Times New Roman"/>
          <w:sz w:val="28"/>
          <w:szCs w:val="28"/>
          <w:lang w:val="en-US"/>
        </w:rPr>
        <w:t>c) heater of2000 watts</w:t>
      </w:r>
      <w:r w:rsidRPr="00E656E9">
        <w:rPr>
          <w:rFonts w:ascii="Times New Roman" w:hAnsi="Times New Roman" w:cs="Times New Roman"/>
          <w:sz w:val="28"/>
          <w:szCs w:val="28"/>
          <w:lang w:val="en-US"/>
        </w:rPr>
        <w:tab/>
        <w:t>d) an electric iron.</w:t>
      </w:r>
    </w:p>
    <w:p w:rsidR="000C3AF3" w:rsidRPr="005D5ABA" w:rsidRDefault="005D5ABA" w:rsidP="005D5ABA">
      <w:pPr>
        <w:rPr>
          <w:rFonts w:ascii="Times New Roman" w:hAnsi="Times New Roman" w:cs="Times New Roman"/>
          <w:sz w:val="28"/>
          <w:szCs w:val="28"/>
          <w:lang w:val="en-US"/>
        </w:rPr>
      </w:pPr>
      <w:r>
        <w:rPr>
          <w:rFonts w:ascii="Times New Roman" w:hAnsi="Times New Roman" w:cs="Times New Roman"/>
          <w:sz w:val="28"/>
          <w:szCs w:val="28"/>
          <w:lang w:val="en-US"/>
        </w:rPr>
        <w:t>5.</w:t>
      </w:r>
      <w:r w:rsidRPr="005D5ABA">
        <w:rPr>
          <w:rFonts w:ascii="Times New Roman" w:hAnsi="Times New Roman" w:cs="Times New Roman"/>
          <w:sz w:val="28"/>
          <w:szCs w:val="28"/>
          <w:lang w:val="en-US"/>
        </w:rPr>
        <w:t xml:space="preserve"> Which</w:t>
      </w:r>
      <w:r w:rsidR="000C3AF3" w:rsidRPr="005D5ABA">
        <w:rPr>
          <w:rFonts w:ascii="Times New Roman" w:hAnsi="Times New Roman" w:cs="Times New Roman"/>
          <w:sz w:val="28"/>
          <w:szCs w:val="28"/>
          <w:lang w:val="en-US"/>
        </w:rPr>
        <w:t xml:space="preserve"> tool is used for pulling, twisting, cutting and wrapping purpose?</w:t>
      </w:r>
    </w:p>
    <w:p w:rsidR="000C3AF3" w:rsidRPr="00E656E9" w:rsidRDefault="000C3AF3" w:rsidP="005D5ABA">
      <w:pPr>
        <w:rPr>
          <w:rFonts w:ascii="Times New Roman" w:hAnsi="Times New Roman" w:cs="Times New Roman"/>
          <w:sz w:val="28"/>
          <w:szCs w:val="28"/>
          <w:lang w:val="en-US"/>
        </w:rPr>
      </w:pPr>
      <w:r w:rsidRPr="00E656E9">
        <w:rPr>
          <w:rFonts w:ascii="Times New Roman" w:hAnsi="Times New Roman" w:cs="Times New Roman"/>
          <w:sz w:val="28"/>
          <w:szCs w:val="28"/>
          <w:lang w:val="en-US"/>
        </w:rPr>
        <w:t>a) screw driver</w:t>
      </w:r>
      <w:r w:rsidRPr="00E656E9">
        <w:rPr>
          <w:rFonts w:ascii="Times New Roman" w:hAnsi="Times New Roman" w:cs="Times New Roman"/>
          <w:sz w:val="28"/>
          <w:szCs w:val="28"/>
          <w:lang w:val="en-US"/>
        </w:rPr>
        <w:tab/>
        <w:t>b) Insulated combination plier c) side cutter d) gas plier</w:t>
      </w:r>
    </w:p>
    <w:p w:rsidR="000C3AF3" w:rsidRPr="005D5ABA" w:rsidRDefault="00710B0A" w:rsidP="005D5ABA">
      <w:pPr>
        <w:rPr>
          <w:rFonts w:ascii="Times New Roman" w:hAnsi="Times New Roman" w:cs="Times New Roman"/>
          <w:sz w:val="28"/>
          <w:szCs w:val="28"/>
          <w:lang w:val="en-US"/>
        </w:rPr>
      </w:pPr>
      <w:r>
        <w:rPr>
          <w:rFonts w:ascii="Times New Roman" w:hAnsi="Times New Roman" w:cs="Times New Roman"/>
          <w:sz w:val="28"/>
          <w:szCs w:val="28"/>
          <w:lang w:val="en-US"/>
        </w:rPr>
        <w:t>6.</w:t>
      </w:r>
      <w:r w:rsidRPr="005D5ABA">
        <w:rPr>
          <w:rFonts w:ascii="Times New Roman" w:hAnsi="Times New Roman" w:cs="Times New Roman"/>
          <w:sz w:val="28"/>
          <w:szCs w:val="28"/>
          <w:lang w:val="en-US"/>
        </w:rPr>
        <w:t xml:space="preserve"> Which</w:t>
      </w:r>
      <w:r w:rsidR="000C3AF3" w:rsidRPr="005D5ABA">
        <w:rPr>
          <w:rFonts w:ascii="Times New Roman" w:hAnsi="Times New Roman" w:cs="Times New Roman"/>
          <w:sz w:val="28"/>
          <w:szCs w:val="28"/>
          <w:lang w:val="en-US"/>
        </w:rPr>
        <w:t xml:space="preserve"> tool is used for hammering the nail?</w:t>
      </w:r>
    </w:p>
    <w:p w:rsidR="000C3AF3" w:rsidRPr="00E656E9" w:rsidRDefault="000C3AF3" w:rsidP="005D5ABA">
      <w:pPr>
        <w:rPr>
          <w:rFonts w:ascii="Times New Roman" w:hAnsi="Times New Roman" w:cs="Times New Roman"/>
          <w:sz w:val="28"/>
          <w:szCs w:val="28"/>
          <w:lang w:val="en-US"/>
        </w:rPr>
      </w:pPr>
      <w:r w:rsidRPr="00E656E9">
        <w:rPr>
          <w:rFonts w:ascii="Times New Roman" w:hAnsi="Times New Roman" w:cs="Times New Roman"/>
          <w:sz w:val="28"/>
          <w:szCs w:val="28"/>
          <w:lang w:val="en-US"/>
        </w:rPr>
        <w:t>a) Plier</w:t>
      </w:r>
      <w:r w:rsidRPr="00E656E9">
        <w:rPr>
          <w:rFonts w:ascii="Times New Roman" w:hAnsi="Times New Roman" w:cs="Times New Roman"/>
          <w:sz w:val="28"/>
          <w:szCs w:val="28"/>
          <w:lang w:val="en-US"/>
        </w:rPr>
        <w:tab/>
        <w:t>b)</w:t>
      </w:r>
      <w:r w:rsidRPr="00E656E9">
        <w:rPr>
          <w:rFonts w:ascii="Times New Roman" w:hAnsi="Times New Roman" w:cs="Times New Roman"/>
          <w:sz w:val="28"/>
          <w:szCs w:val="28"/>
          <w:lang w:val="en-US"/>
        </w:rPr>
        <w:tab/>
        <w:t>Screw driver c) mallet</w:t>
      </w:r>
      <w:r w:rsidRPr="00E656E9">
        <w:rPr>
          <w:rFonts w:ascii="Times New Roman" w:hAnsi="Times New Roman" w:cs="Times New Roman"/>
          <w:sz w:val="28"/>
          <w:szCs w:val="28"/>
          <w:lang w:val="en-US"/>
        </w:rPr>
        <w:tab/>
        <w:t>d) Hammer.</w:t>
      </w:r>
    </w:p>
    <w:p w:rsidR="000C3AF3" w:rsidRPr="00A26098" w:rsidRDefault="00710B0A" w:rsidP="005D5ABA">
      <w:pPr>
        <w:rPr>
          <w:rFonts w:ascii="Times New Roman" w:hAnsi="Times New Roman" w:cs="Times New Roman"/>
          <w:sz w:val="28"/>
          <w:szCs w:val="28"/>
          <w:lang w:val="en-US"/>
        </w:rPr>
      </w:pPr>
      <w:r>
        <w:rPr>
          <w:rFonts w:ascii="Times New Roman" w:hAnsi="Times New Roman" w:cs="Times New Roman"/>
          <w:sz w:val="28"/>
          <w:szCs w:val="28"/>
          <w:lang w:val="en-US"/>
        </w:rPr>
        <w:t>7.</w:t>
      </w:r>
      <w:r w:rsidRPr="00A26098">
        <w:rPr>
          <w:rFonts w:ascii="Times New Roman" w:hAnsi="Times New Roman" w:cs="Times New Roman"/>
          <w:sz w:val="28"/>
          <w:szCs w:val="28"/>
          <w:lang w:val="en-US"/>
        </w:rPr>
        <w:t xml:space="preserve"> The</w:t>
      </w:r>
      <w:r w:rsidR="000C3AF3" w:rsidRPr="00A26098">
        <w:rPr>
          <w:rFonts w:ascii="Times New Roman" w:hAnsi="Times New Roman" w:cs="Times New Roman"/>
          <w:sz w:val="28"/>
          <w:szCs w:val="28"/>
          <w:lang w:val="en-US"/>
        </w:rPr>
        <w:t xml:space="preserve"> tool used for measuring the size of the conductor wire is</w:t>
      </w:r>
    </w:p>
    <w:p w:rsidR="000C3AF3" w:rsidRPr="00E656E9" w:rsidRDefault="000C3AF3" w:rsidP="005D5ABA">
      <w:pPr>
        <w:rPr>
          <w:rFonts w:ascii="Times New Roman" w:hAnsi="Times New Roman" w:cs="Times New Roman"/>
          <w:sz w:val="28"/>
          <w:szCs w:val="28"/>
          <w:lang w:val="en-US"/>
        </w:rPr>
      </w:pPr>
      <w:r w:rsidRPr="005D5ABA">
        <w:rPr>
          <w:rFonts w:ascii="Times New Roman" w:hAnsi="Times New Roman" w:cs="Times New Roman"/>
          <w:sz w:val="28"/>
          <w:szCs w:val="28"/>
        </w:rPr>
        <w:t>а</w:t>
      </w:r>
      <w:r w:rsidRPr="00E656E9">
        <w:rPr>
          <w:rFonts w:ascii="Times New Roman" w:hAnsi="Times New Roman" w:cs="Times New Roman"/>
          <w:sz w:val="28"/>
          <w:szCs w:val="28"/>
          <w:lang w:val="en-US"/>
        </w:rPr>
        <w:t>)</w:t>
      </w:r>
      <w:r w:rsidRPr="00E656E9">
        <w:rPr>
          <w:rFonts w:ascii="Times New Roman" w:hAnsi="Times New Roman" w:cs="Times New Roman"/>
          <w:sz w:val="28"/>
          <w:szCs w:val="28"/>
          <w:lang w:val="en-US"/>
        </w:rPr>
        <w:tab/>
        <w:t>Try square</w:t>
      </w:r>
      <w:r w:rsidRPr="00E656E9">
        <w:rPr>
          <w:rFonts w:ascii="Times New Roman" w:hAnsi="Times New Roman" w:cs="Times New Roman"/>
          <w:sz w:val="28"/>
          <w:szCs w:val="28"/>
          <w:lang w:val="en-US"/>
        </w:rPr>
        <w:tab/>
        <w:t>b)</w:t>
      </w:r>
      <w:r w:rsidRPr="00E656E9">
        <w:rPr>
          <w:rFonts w:ascii="Times New Roman" w:hAnsi="Times New Roman" w:cs="Times New Roman"/>
          <w:sz w:val="28"/>
          <w:szCs w:val="28"/>
          <w:lang w:val="en-US"/>
        </w:rPr>
        <w:tab/>
        <w:t>SWG</w:t>
      </w:r>
      <w:r w:rsidRPr="00E656E9">
        <w:rPr>
          <w:rFonts w:ascii="Times New Roman" w:hAnsi="Times New Roman" w:cs="Times New Roman"/>
          <w:sz w:val="28"/>
          <w:szCs w:val="28"/>
          <w:lang w:val="en-US"/>
        </w:rPr>
        <w:tab/>
        <w:t>c)</w:t>
      </w:r>
      <w:r w:rsidRPr="00E656E9">
        <w:rPr>
          <w:rFonts w:ascii="Times New Roman" w:hAnsi="Times New Roman" w:cs="Times New Roman"/>
          <w:sz w:val="28"/>
          <w:szCs w:val="28"/>
          <w:lang w:val="en-US"/>
        </w:rPr>
        <w:tab/>
        <w:t>Wooden scale</w:t>
      </w:r>
      <w:r w:rsidRPr="00E656E9">
        <w:rPr>
          <w:rFonts w:ascii="Times New Roman" w:hAnsi="Times New Roman" w:cs="Times New Roman"/>
          <w:sz w:val="28"/>
          <w:szCs w:val="28"/>
          <w:lang w:val="en-US"/>
        </w:rPr>
        <w:tab/>
        <w:t>d) None of these.</w:t>
      </w:r>
    </w:p>
    <w:p w:rsidR="000C3AF3" w:rsidRPr="00710B0A" w:rsidRDefault="000C3AF3" w:rsidP="005D5ABA">
      <w:pPr>
        <w:rPr>
          <w:rFonts w:ascii="Times New Roman" w:hAnsi="Times New Roman" w:cs="Times New Roman"/>
          <w:b/>
          <w:sz w:val="28"/>
          <w:szCs w:val="28"/>
          <w:lang w:val="en-US"/>
        </w:rPr>
      </w:pPr>
      <w:r w:rsidRPr="00710B0A">
        <w:rPr>
          <w:rFonts w:ascii="Times New Roman" w:hAnsi="Times New Roman" w:cs="Times New Roman"/>
          <w:b/>
          <w:sz w:val="28"/>
          <w:szCs w:val="28"/>
          <w:lang w:val="en-US"/>
        </w:rPr>
        <w:t>Part - B</w:t>
      </w:r>
    </w:p>
    <w:p w:rsidR="000C3AF3" w:rsidRPr="00710B0A" w:rsidRDefault="000C3AF3" w:rsidP="005D5ABA">
      <w:pPr>
        <w:rPr>
          <w:rFonts w:ascii="Times New Roman" w:hAnsi="Times New Roman" w:cs="Times New Roman"/>
          <w:b/>
          <w:sz w:val="28"/>
          <w:szCs w:val="28"/>
          <w:lang w:val="en-US"/>
        </w:rPr>
      </w:pPr>
      <w:r w:rsidRPr="00710B0A">
        <w:rPr>
          <w:rFonts w:ascii="Times New Roman" w:hAnsi="Times New Roman" w:cs="Times New Roman"/>
          <w:b/>
          <w:sz w:val="28"/>
          <w:szCs w:val="28"/>
          <w:lang w:val="en-US"/>
        </w:rPr>
        <w:t>Answer the following questions in one word</w:t>
      </w:r>
    </w:p>
    <w:p w:rsidR="000C3AF3" w:rsidRPr="00A26098" w:rsidRDefault="000C3AF3" w:rsidP="00A26098">
      <w:pPr>
        <w:pStyle w:val="ac"/>
        <w:numPr>
          <w:ilvl w:val="0"/>
          <w:numId w:val="30"/>
        </w:numPr>
        <w:rPr>
          <w:rFonts w:ascii="Times New Roman" w:hAnsi="Times New Roman" w:cs="Times New Roman"/>
          <w:sz w:val="28"/>
          <w:szCs w:val="28"/>
          <w:lang w:val="en-US"/>
        </w:rPr>
      </w:pPr>
      <w:r w:rsidRPr="00A26098">
        <w:rPr>
          <w:rFonts w:ascii="Times New Roman" w:hAnsi="Times New Roman" w:cs="Times New Roman"/>
          <w:sz w:val="28"/>
          <w:szCs w:val="28"/>
          <w:lang w:val="en-US"/>
        </w:rPr>
        <w:t>Which Switch is used to control a bell point?</w:t>
      </w:r>
    </w:p>
    <w:p w:rsidR="000C3AF3" w:rsidRPr="00E656E9" w:rsidRDefault="000C3AF3" w:rsidP="00A26098">
      <w:pPr>
        <w:pStyle w:val="ac"/>
        <w:numPr>
          <w:ilvl w:val="0"/>
          <w:numId w:val="30"/>
        </w:numPr>
        <w:rPr>
          <w:rFonts w:ascii="Times New Roman" w:hAnsi="Times New Roman" w:cs="Times New Roman"/>
          <w:sz w:val="28"/>
          <w:szCs w:val="28"/>
          <w:lang w:val="en-US"/>
        </w:rPr>
      </w:pPr>
      <w:r w:rsidRPr="00E656E9">
        <w:rPr>
          <w:rFonts w:ascii="Times New Roman" w:hAnsi="Times New Roman" w:cs="Times New Roman"/>
          <w:sz w:val="28"/>
          <w:szCs w:val="28"/>
          <w:lang w:val="en-US"/>
        </w:rPr>
        <w:t>Of which meterial these ceiling rose are made?</w:t>
      </w:r>
    </w:p>
    <w:p w:rsidR="000C3AF3" w:rsidRPr="00A26098" w:rsidRDefault="000C3AF3" w:rsidP="00A26098">
      <w:pPr>
        <w:pStyle w:val="ac"/>
        <w:numPr>
          <w:ilvl w:val="0"/>
          <w:numId w:val="30"/>
        </w:numPr>
        <w:rPr>
          <w:rFonts w:ascii="Times New Roman" w:hAnsi="Times New Roman" w:cs="Times New Roman"/>
          <w:sz w:val="28"/>
          <w:szCs w:val="28"/>
          <w:lang w:val="en-US"/>
        </w:rPr>
      </w:pPr>
      <w:r w:rsidRPr="00A26098">
        <w:rPr>
          <w:rFonts w:ascii="Times New Roman" w:hAnsi="Times New Roman" w:cs="Times New Roman"/>
          <w:sz w:val="28"/>
          <w:szCs w:val="28"/>
          <w:lang w:val="en-US"/>
        </w:rPr>
        <w:t xml:space="preserve">What </w:t>
      </w:r>
      <w:r w:rsidR="00A26098" w:rsidRPr="00A26098">
        <w:rPr>
          <w:rFonts w:ascii="Times New Roman" w:hAnsi="Times New Roman" w:cs="Times New Roman"/>
          <w:sz w:val="28"/>
          <w:szCs w:val="28"/>
          <w:lang w:val="en-US"/>
        </w:rPr>
        <w:t>is the rating</w:t>
      </w:r>
      <w:r w:rsidRPr="00A26098">
        <w:rPr>
          <w:rFonts w:ascii="Times New Roman" w:hAnsi="Times New Roman" w:cs="Times New Roman"/>
          <w:sz w:val="28"/>
          <w:szCs w:val="28"/>
          <w:lang w:val="en-US"/>
        </w:rPr>
        <w:t xml:space="preserve"> of single way switch?</w:t>
      </w:r>
    </w:p>
    <w:p w:rsidR="000C3AF3" w:rsidRPr="00E656E9" w:rsidRDefault="000C3AF3" w:rsidP="00A26098">
      <w:pPr>
        <w:pStyle w:val="ac"/>
        <w:numPr>
          <w:ilvl w:val="0"/>
          <w:numId w:val="30"/>
        </w:numPr>
        <w:rPr>
          <w:rFonts w:ascii="Times New Roman" w:hAnsi="Times New Roman" w:cs="Times New Roman"/>
          <w:sz w:val="28"/>
          <w:szCs w:val="28"/>
          <w:lang w:val="en-US"/>
        </w:rPr>
      </w:pPr>
      <w:r w:rsidRPr="00E656E9">
        <w:rPr>
          <w:rFonts w:ascii="Times New Roman" w:hAnsi="Times New Roman" w:cs="Times New Roman"/>
          <w:sz w:val="28"/>
          <w:szCs w:val="28"/>
          <w:lang w:val="en-US"/>
        </w:rPr>
        <w:t>How the switches are connected with load?</w:t>
      </w:r>
    </w:p>
    <w:p w:rsidR="000C3AF3" w:rsidRPr="00E656E9" w:rsidRDefault="000C3AF3" w:rsidP="00A26098">
      <w:pPr>
        <w:pStyle w:val="ac"/>
        <w:numPr>
          <w:ilvl w:val="0"/>
          <w:numId w:val="30"/>
        </w:numPr>
        <w:rPr>
          <w:rFonts w:ascii="Times New Roman" w:hAnsi="Times New Roman" w:cs="Times New Roman"/>
          <w:sz w:val="28"/>
          <w:szCs w:val="28"/>
          <w:lang w:val="en-US"/>
        </w:rPr>
      </w:pPr>
      <w:r w:rsidRPr="00E656E9">
        <w:rPr>
          <w:rFonts w:ascii="Times New Roman" w:hAnsi="Times New Roman" w:cs="Times New Roman"/>
          <w:sz w:val="28"/>
          <w:szCs w:val="28"/>
          <w:lang w:val="en-US"/>
        </w:rPr>
        <w:t>What is P.V.C. stands for?</w:t>
      </w:r>
    </w:p>
    <w:p w:rsidR="000C3AF3" w:rsidRPr="00A26098" w:rsidRDefault="00A26098" w:rsidP="005D5ABA">
      <w:pPr>
        <w:rPr>
          <w:rFonts w:ascii="Times New Roman" w:hAnsi="Times New Roman" w:cs="Times New Roman"/>
          <w:sz w:val="28"/>
          <w:szCs w:val="28"/>
          <w:lang w:val="en-US"/>
        </w:rPr>
      </w:pPr>
      <w:r>
        <w:rPr>
          <w:rFonts w:ascii="Times New Roman" w:hAnsi="Times New Roman" w:cs="Times New Roman"/>
          <w:sz w:val="28"/>
          <w:szCs w:val="28"/>
          <w:lang w:val="en-US"/>
        </w:rPr>
        <w:t>b</w:t>
      </w:r>
      <w:r w:rsidR="000C3AF3" w:rsidRPr="00A26098">
        <w:rPr>
          <w:rFonts w:ascii="Times New Roman" w:hAnsi="Times New Roman" w:cs="Times New Roman"/>
          <w:sz w:val="28"/>
          <w:szCs w:val="28"/>
          <w:lang w:val="en-US"/>
        </w:rPr>
        <w:t>)</w:t>
      </w:r>
      <w:r w:rsidR="000C3AF3" w:rsidRPr="00A26098">
        <w:rPr>
          <w:rFonts w:ascii="Times New Roman" w:hAnsi="Times New Roman" w:cs="Times New Roman"/>
          <w:sz w:val="28"/>
          <w:szCs w:val="28"/>
          <w:lang w:val="en-US"/>
        </w:rPr>
        <w:tab/>
        <w:t>Give example of safety accessories?</w:t>
      </w:r>
    </w:p>
    <w:p w:rsidR="000C3AF3" w:rsidRPr="00E656E9" w:rsidRDefault="000C3AF3" w:rsidP="005D5ABA">
      <w:pPr>
        <w:rPr>
          <w:rFonts w:ascii="Times New Roman" w:hAnsi="Times New Roman" w:cs="Times New Roman"/>
          <w:sz w:val="28"/>
          <w:szCs w:val="28"/>
          <w:lang w:val="en-US"/>
        </w:rPr>
      </w:pPr>
      <w:r w:rsidRPr="00E656E9">
        <w:rPr>
          <w:rFonts w:ascii="Times New Roman" w:hAnsi="Times New Roman" w:cs="Times New Roman"/>
          <w:sz w:val="28"/>
          <w:szCs w:val="28"/>
          <w:lang w:val="en-US"/>
        </w:rPr>
        <w:t>Where the two way switches are used generally?</w:t>
      </w:r>
    </w:p>
    <w:p w:rsidR="000C3AF3" w:rsidRPr="00710B0A" w:rsidRDefault="000C3AF3" w:rsidP="005D5ABA">
      <w:pPr>
        <w:rPr>
          <w:rFonts w:ascii="Times New Roman" w:hAnsi="Times New Roman" w:cs="Times New Roman"/>
          <w:b/>
          <w:sz w:val="28"/>
          <w:szCs w:val="28"/>
          <w:lang w:val="en-US"/>
        </w:rPr>
      </w:pPr>
      <w:r w:rsidRPr="00710B0A">
        <w:rPr>
          <w:rFonts w:ascii="Times New Roman" w:hAnsi="Times New Roman" w:cs="Times New Roman"/>
          <w:b/>
          <w:sz w:val="28"/>
          <w:szCs w:val="28"/>
          <w:lang w:val="en-US"/>
        </w:rPr>
        <w:t>Part-C</w:t>
      </w:r>
    </w:p>
    <w:p w:rsidR="000C3AF3" w:rsidRPr="00710B0A" w:rsidRDefault="000C3AF3" w:rsidP="005D5ABA">
      <w:pPr>
        <w:rPr>
          <w:rFonts w:ascii="Times New Roman" w:hAnsi="Times New Roman" w:cs="Times New Roman"/>
          <w:b/>
          <w:sz w:val="28"/>
          <w:szCs w:val="28"/>
          <w:lang w:val="en-US"/>
        </w:rPr>
      </w:pPr>
      <w:r w:rsidRPr="00710B0A">
        <w:rPr>
          <w:rFonts w:ascii="Times New Roman" w:hAnsi="Times New Roman" w:cs="Times New Roman"/>
          <w:b/>
          <w:sz w:val="28"/>
          <w:szCs w:val="28"/>
          <w:lang w:val="en-US"/>
        </w:rPr>
        <w:t>Answer the following questions in briefly</w:t>
      </w:r>
    </w:p>
    <w:p w:rsidR="000C3AF3" w:rsidRPr="00A26098" w:rsidRDefault="000C3AF3" w:rsidP="00A26098">
      <w:pPr>
        <w:pStyle w:val="ac"/>
        <w:numPr>
          <w:ilvl w:val="0"/>
          <w:numId w:val="31"/>
        </w:numPr>
        <w:rPr>
          <w:rFonts w:ascii="Times New Roman" w:hAnsi="Times New Roman" w:cs="Times New Roman"/>
          <w:sz w:val="28"/>
          <w:szCs w:val="28"/>
        </w:rPr>
      </w:pPr>
      <w:r w:rsidRPr="00A26098">
        <w:rPr>
          <w:rFonts w:ascii="Times New Roman" w:hAnsi="Times New Roman" w:cs="Times New Roman"/>
          <w:sz w:val="28"/>
          <w:szCs w:val="28"/>
        </w:rPr>
        <w:t>What is conductor?</w:t>
      </w:r>
    </w:p>
    <w:p w:rsidR="000C3AF3" w:rsidRPr="00A26098" w:rsidRDefault="000C3AF3" w:rsidP="00A26098">
      <w:pPr>
        <w:pStyle w:val="ac"/>
        <w:numPr>
          <w:ilvl w:val="0"/>
          <w:numId w:val="31"/>
        </w:numPr>
        <w:rPr>
          <w:rFonts w:ascii="Times New Roman" w:hAnsi="Times New Roman" w:cs="Times New Roman"/>
          <w:sz w:val="28"/>
          <w:szCs w:val="28"/>
        </w:rPr>
      </w:pPr>
      <w:r w:rsidRPr="00A26098">
        <w:rPr>
          <w:rFonts w:ascii="Times New Roman" w:hAnsi="Times New Roman" w:cs="Times New Roman"/>
          <w:sz w:val="28"/>
          <w:szCs w:val="28"/>
        </w:rPr>
        <w:t>What is insulator?</w:t>
      </w:r>
    </w:p>
    <w:p w:rsidR="000C3AF3" w:rsidRPr="00A26098" w:rsidRDefault="000C3AF3" w:rsidP="00A26098">
      <w:pPr>
        <w:pStyle w:val="ac"/>
        <w:numPr>
          <w:ilvl w:val="0"/>
          <w:numId w:val="31"/>
        </w:numPr>
        <w:rPr>
          <w:rFonts w:ascii="Times New Roman" w:hAnsi="Times New Roman" w:cs="Times New Roman"/>
          <w:sz w:val="28"/>
          <w:szCs w:val="28"/>
        </w:rPr>
      </w:pPr>
      <w:r w:rsidRPr="00A26098">
        <w:rPr>
          <w:rFonts w:ascii="Times New Roman" w:hAnsi="Times New Roman" w:cs="Times New Roman"/>
          <w:sz w:val="28"/>
          <w:szCs w:val="28"/>
        </w:rPr>
        <w:t>What are semi conductors?</w:t>
      </w:r>
    </w:p>
    <w:p w:rsidR="000C3AF3" w:rsidRPr="00A26098" w:rsidRDefault="000C3AF3" w:rsidP="00A26098">
      <w:pPr>
        <w:pStyle w:val="ac"/>
        <w:numPr>
          <w:ilvl w:val="0"/>
          <w:numId w:val="31"/>
        </w:numPr>
        <w:rPr>
          <w:rFonts w:ascii="Times New Roman" w:hAnsi="Times New Roman" w:cs="Times New Roman"/>
          <w:sz w:val="28"/>
          <w:szCs w:val="28"/>
        </w:rPr>
      </w:pPr>
      <w:r w:rsidRPr="00A26098">
        <w:rPr>
          <w:rFonts w:ascii="Times New Roman" w:hAnsi="Times New Roman" w:cs="Times New Roman"/>
          <w:sz w:val="28"/>
          <w:szCs w:val="28"/>
        </w:rPr>
        <w:t>Give examples for conductors?</w:t>
      </w:r>
    </w:p>
    <w:p w:rsidR="000C3AF3" w:rsidRPr="00A26098" w:rsidRDefault="000C3AF3" w:rsidP="00A26098">
      <w:pPr>
        <w:pStyle w:val="ac"/>
        <w:numPr>
          <w:ilvl w:val="0"/>
          <w:numId w:val="31"/>
        </w:numPr>
        <w:rPr>
          <w:rFonts w:ascii="Times New Roman" w:hAnsi="Times New Roman" w:cs="Times New Roman"/>
          <w:sz w:val="28"/>
          <w:szCs w:val="28"/>
        </w:rPr>
      </w:pPr>
      <w:r w:rsidRPr="00A26098">
        <w:rPr>
          <w:rFonts w:ascii="Times New Roman" w:hAnsi="Times New Roman" w:cs="Times New Roman"/>
          <w:sz w:val="28"/>
          <w:szCs w:val="28"/>
        </w:rPr>
        <w:t>Give examples for Insulators?</w:t>
      </w:r>
    </w:p>
    <w:p w:rsidR="000C3AF3" w:rsidRPr="00E656E9" w:rsidRDefault="000C3AF3" w:rsidP="00A26098">
      <w:pPr>
        <w:pStyle w:val="ac"/>
        <w:numPr>
          <w:ilvl w:val="0"/>
          <w:numId w:val="31"/>
        </w:numPr>
        <w:rPr>
          <w:rFonts w:ascii="Times New Roman" w:hAnsi="Times New Roman" w:cs="Times New Roman"/>
          <w:sz w:val="28"/>
          <w:szCs w:val="28"/>
          <w:lang w:val="en-US"/>
        </w:rPr>
      </w:pPr>
      <w:r w:rsidRPr="00E656E9">
        <w:rPr>
          <w:rFonts w:ascii="Times New Roman" w:hAnsi="Times New Roman" w:cs="Times New Roman"/>
          <w:sz w:val="28"/>
          <w:szCs w:val="28"/>
          <w:lang w:val="en-US"/>
        </w:rPr>
        <w:t>Give examples for Hand tools?</w:t>
      </w:r>
    </w:p>
    <w:p w:rsidR="000C3AF3" w:rsidRPr="00710B0A" w:rsidRDefault="000C3AF3" w:rsidP="005D5ABA">
      <w:pPr>
        <w:rPr>
          <w:rFonts w:ascii="Times New Roman" w:hAnsi="Times New Roman" w:cs="Times New Roman"/>
          <w:b/>
          <w:sz w:val="28"/>
          <w:szCs w:val="28"/>
        </w:rPr>
      </w:pPr>
      <w:r w:rsidRPr="00710B0A">
        <w:rPr>
          <w:rFonts w:ascii="Times New Roman" w:hAnsi="Times New Roman" w:cs="Times New Roman"/>
          <w:b/>
          <w:sz w:val="28"/>
          <w:szCs w:val="28"/>
        </w:rPr>
        <w:t>Part - D</w:t>
      </w:r>
    </w:p>
    <w:p w:rsidR="000C3AF3" w:rsidRPr="00E656E9" w:rsidRDefault="000C3AF3" w:rsidP="00A26098">
      <w:pPr>
        <w:pStyle w:val="ac"/>
        <w:numPr>
          <w:ilvl w:val="0"/>
          <w:numId w:val="32"/>
        </w:numPr>
        <w:rPr>
          <w:rFonts w:ascii="Times New Roman" w:hAnsi="Times New Roman" w:cs="Times New Roman"/>
          <w:sz w:val="28"/>
          <w:szCs w:val="28"/>
          <w:lang w:val="en-US"/>
        </w:rPr>
      </w:pPr>
      <w:r w:rsidRPr="00E656E9">
        <w:rPr>
          <w:rFonts w:ascii="Times New Roman" w:hAnsi="Times New Roman" w:cs="Times New Roman"/>
          <w:sz w:val="28"/>
          <w:szCs w:val="28"/>
          <w:lang w:val="en-US"/>
        </w:rPr>
        <w:t>Answer the following questions in one page level</w:t>
      </w:r>
    </w:p>
    <w:p w:rsidR="000C3AF3" w:rsidRPr="00E656E9" w:rsidRDefault="000C3AF3" w:rsidP="00A26098">
      <w:pPr>
        <w:pStyle w:val="ac"/>
        <w:numPr>
          <w:ilvl w:val="0"/>
          <w:numId w:val="32"/>
        </w:numPr>
        <w:rPr>
          <w:rFonts w:ascii="Times New Roman" w:hAnsi="Times New Roman" w:cs="Times New Roman"/>
          <w:sz w:val="28"/>
          <w:szCs w:val="28"/>
          <w:lang w:val="en-US"/>
        </w:rPr>
      </w:pPr>
      <w:r w:rsidRPr="00E656E9">
        <w:rPr>
          <w:rFonts w:ascii="Times New Roman" w:hAnsi="Times New Roman" w:cs="Times New Roman"/>
          <w:sz w:val="28"/>
          <w:szCs w:val="28"/>
          <w:lang w:val="en-US"/>
        </w:rPr>
        <w:lastRenderedPageBreak/>
        <w:t>Explain the classification of conductors?</w:t>
      </w:r>
    </w:p>
    <w:p w:rsidR="000C3AF3" w:rsidRPr="00E656E9" w:rsidRDefault="000C3AF3" w:rsidP="00A26098">
      <w:pPr>
        <w:pStyle w:val="ac"/>
        <w:numPr>
          <w:ilvl w:val="0"/>
          <w:numId w:val="32"/>
        </w:numPr>
        <w:rPr>
          <w:rFonts w:ascii="Times New Roman" w:hAnsi="Times New Roman" w:cs="Times New Roman"/>
          <w:sz w:val="28"/>
          <w:szCs w:val="28"/>
          <w:lang w:val="en-US"/>
        </w:rPr>
      </w:pPr>
      <w:r w:rsidRPr="00E656E9">
        <w:rPr>
          <w:rFonts w:ascii="Times New Roman" w:hAnsi="Times New Roman" w:cs="Times New Roman"/>
          <w:sz w:val="28"/>
          <w:szCs w:val="28"/>
          <w:lang w:val="en-US"/>
        </w:rPr>
        <w:t>Explain the properties of Insulators?</w:t>
      </w:r>
    </w:p>
    <w:p w:rsidR="000C3AF3" w:rsidRPr="00E656E9" w:rsidRDefault="000C3AF3" w:rsidP="00A26098">
      <w:pPr>
        <w:pStyle w:val="ac"/>
        <w:numPr>
          <w:ilvl w:val="0"/>
          <w:numId w:val="32"/>
        </w:numPr>
        <w:rPr>
          <w:rFonts w:ascii="Times New Roman" w:hAnsi="Times New Roman" w:cs="Times New Roman"/>
          <w:sz w:val="28"/>
          <w:szCs w:val="28"/>
          <w:lang w:val="en-US"/>
        </w:rPr>
      </w:pPr>
      <w:r w:rsidRPr="00E656E9">
        <w:rPr>
          <w:rFonts w:ascii="Times New Roman" w:hAnsi="Times New Roman" w:cs="Times New Roman"/>
          <w:sz w:val="28"/>
          <w:szCs w:val="28"/>
          <w:lang w:val="en-US"/>
        </w:rPr>
        <w:t>Write short notes on Tester, cutting plier?</w:t>
      </w:r>
    </w:p>
    <w:p w:rsidR="000C3AF3" w:rsidRPr="00710B0A" w:rsidRDefault="000C3AF3" w:rsidP="005D5ABA">
      <w:pPr>
        <w:rPr>
          <w:rFonts w:ascii="Times New Roman" w:hAnsi="Times New Roman" w:cs="Times New Roman"/>
          <w:b/>
          <w:sz w:val="28"/>
          <w:szCs w:val="28"/>
          <w:lang w:val="en-US"/>
        </w:rPr>
      </w:pPr>
      <w:r w:rsidRPr="00710B0A">
        <w:rPr>
          <w:rFonts w:ascii="Times New Roman" w:hAnsi="Times New Roman" w:cs="Times New Roman"/>
          <w:b/>
          <w:sz w:val="28"/>
          <w:szCs w:val="28"/>
          <w:lang w:val="en-US"/>
        </w:rPr>
        <w:t>Part - E</w:t>
      </w:r>
    </w:p>
    <w:p w:rsidR="000C3AF3" w:rsidRPr="00710B0A" w:rsidRDefault="000C3AF3" w:rsidP="005D5ABA">
      <w:pPr>
        <w:rPr>
          <w:rFonts w:ascii="Times New Roman" w:hAnsi="Times New Roman" w:cs="Times New Roman"/>
          <w:b/>
          <w:sz w:val="28"/>
          <w:szCs w:val="28"/>
          <w:lang w:val="en-US"/>
        </w:rPr>
      </w:pPr>
      <w:r w:rsidRPr="00710B0A">
        <w:rPr>
          <w:rFonts w:ascii="Times New Roman" w:hAnsi="Times New Roman" w:cs="Times New Roman"/>
          <w:b/>
          <w:sz w:val="28"/>
          <w:szCs w:val="28"/>
          <w:lang w:val="en-US"/>
        </w:rPr>
        <w:t>Answer the following questions in two page level</w:t>
      </w:r>
    </w:p>
    <w:p w:rsidR="000C3AF3" w:rsidRPr="00E656E9" w:rsidRDefault="000C3AF3" w:rsidP="005D5ABA">
      <w:pPr>
        <w:rPr>
          <w:rFonts w:ascii="Times New Roman" w:hAnsi="Times New Roman" w:cs="Times New Roman"/>
          <w:sz w:val="28"/>
          <w:szCs w:val="28"/>
          <w:lang w:val="en-US"/>
        </w:rPr>
      </w:pPr>
      <w:r w:rsidRPr="00E656E9">
        <w:rPr>
          <w:rFonts w:ascii="Times New Roman" w:hAnsi="Times New Roman" w:cs="Times New Roman"/>
          <w:sz w:val="28"/>
          <w:szCs w:val="28"/>
          <w:lang w:val="en-US"/>
        </w:rPr>
        <w:t>Explain the properties of conductors and Insulators?</w:t>
      </w:r>
    </w:p>
    <w:p w:rsidR="000C3AF3" w:rsidRPr="00A26098" w:rsidRDefault="000C3AF3" w:rsidP="005D5ABA">
      <w:pPr>
        <w:rPr>
          <w:rFonts w:ascii="Times New Roman" w:hAnsi="Times New Roman" w:cs="Times New Roman"/>
          <w:sz w:val="28"/>
          <w:szCs w:val="28"/>
          <w:lang w:val="en-US"/>
        </w:rPr>
      </w:pPr>
      <w:r w:rsidRPr="00E656E9">
        <w:rPr>
          <w:rFonts w:ascii="Times New Roman" w:hAnsi="Times New Roman" w:cs="Times New Roman"/>
          <w:sz w:val="28"/>
          <w:szCs w:val="28"/>
          <w:lang w:val="en-US"/>
        </w:rPr>
        <w:t>Explain the types of Hand tool?</w:t>
      </w:r>
    </w:p>
    <w:p w:rsidR="005A6529" w:rsidRPr="000E5D1F" w:rsidRDefault="005A6529" w:rsidP="005A6529">
      <w:pPr>
        <w:rPr>
          <w:rFonts w:ascii="Times New Roman" w:hAnsi="Times New Roman" w:cs="Times New Roman"/>
          <w:b/>
          <w:sz w:val="28"/>
          <w:szCs w:val="28"/>
          <w:lang w:val="en-US"/>
        </w:rPr>
      </w:pPr>
      <w:r>
        <w:rPr>
          <w:rFonts w:ascii="Times New Roman" w:hAnsi="Times New Roman" w:cs="Times New Roman"/>
          <w:b/>
          <w:sz w:val="28"/>
          <w:szCs w:val="28"/>
          <w:lang w:val="en-US"/>
        </w:rPr>
        <w:t>Practical lesson 7</w:t>
      </w:r>
    </w:p>
    <w:p w:rsidR="00A26098" w:rsidRPr="00DA03CD" w:rsidRDefault="005A6529" w:rsidP="00A26098">
      <w:pPr>
        <w:rPr>
          <w:rFonts w:ascii="Times New Roman" w:eastAsia="Bookman Old Style" w:hAnsi="Times New Roman" w:cs="Times New Roman"/>
          <w:b/>
          <w:sz w:val="28"/>
          <w:szCs w:val="28"/>
          <w:lang w:val="en-US"/>
        </w:rPr>
      </w:pPr>
      <w:r w:rsidRPr="00115AFA">
        <w:rPr>
          <w:rFonts w:ascii="Times New Roman" w:hAnsi="Times New Roman" w:cs="Times New Roman"/>
          <w:b/>
          <w:sz w:val="28"/>
          <w:szCs w:val="28"/>
          <w:lang w:val="en-US"/>
        </w:rPr>
        <w:t>The</w:t>
      </w:r>
      <w:r>
        <w:rPr>
          <w:rFonts w:ascii="Times New Roman" w:hAnsi="Times New Roman" w:cs="Times New Roman"/>
          <w:b/>
          <w:sz w:val="28"/>
          <w:szCs w:val="28"/>
          <w:lang w:val="en-US"/>
        </w:rPr>
        <w:t xml:space="preserve"> theme of the lesson: </w:t>
      </w:r>
      <w:r w:rsidR="00710B0A" w:rsidRPr="00710B0A">
        <w:rPr>
          <w:rFonts w:ascii="Times New Roman" w:hAnsi="Times New Roman" w:cs="Times New Roman"/>
          <w:b/>
          <w:sz w:val="28"/>
          <w:szCs w:val="28"/>
          <w:lang w:val="en-US"/>
        </w:rPr>
        <w:t>An electrical engineer</w:t>
      </w:r>
      <w:r w:rsidR="00710B0A" w:rsidRPr="00E656E9">
        <w:rPr>
          <w:rFonts w:ascii="Times New Roman" w:hAnsi="Times New Roman" w:cs="Times New Roman"/>
          <w:sz w:val="28"/>
          <w:szCs w:val="28"/>
          <w:lang w:val="en-US"/>
        </w:rPr>
        <w:t xml:space="preserve"> </w:t>
      </w:r>
    </w:p>
    <w:p w:rsidR="005A6529" w:rsidRPr="000E5D1F" w:rsidRDefault="005A6529" w:rsidP="005A6529">
      <w:pPr>
        <w:rPr>
          <w:rFonts w:ascii="Times New Roman" w:hAnsi="Times New Roman" w:cs="Times New Roman"/>
          <w:sz w:val="28"/>
          <w:szCs w:val="28"/>
          <w:lang w:val="en-US"/>
        </w:rPr>
      </w:pPr>
      <w:r w:rsidRPr="006F52E0">
        <w:rPr>
          <w:rFonts w:ascii="Times New Roman" w:hAnsi="Times New Roman" w:cs="Times New Roman"/>
          <w:b/>
          <w:sz w:val="28"/>
          <w:szCs w:val="28"/>
          <w:lang w:val="en-US"/>
        </w:rPr>
        <w:t>Lesson plan:</w:t>
      </w:r>
      <w:r w:rsidRPr="00C77160">
        <w:rPr>
          <w:lang w:val="en-US"/>
        </w:rPr>
        <w:t xml:space="preserve"> </w:t>
      </w:r>
      <w:r w:rsidRPr="000E5D1F">
        <w:rPr>
          <w:rFonts w:ascii="Times New Roman" w:hAnsi="Times New Roman" w:cs="Times New Roman"/>
          <w:sz w:val="28"/>
          <w:szCs w:val="28"/>
          <w:lang w:val="en-US"/>
        </w:rPr>
        <w:t>to e</w:t>
      </w:r>
      <w:r w:rsidRPr="00DD182A">
        <w:rPr>
          <w:rFonts w:ascii="Times New Roman" w:hAnsi="Times New Roman" w:cs="Times New Roman"/>
          <w:sz w:val="28"/>
          <w:szCs w:val="28"/>
          <w:lang w:val="en-US"/>
        </w:rPr>
        <w:t>xtend voc</w:t>
      </w:r>
      <w:r w:rsidRPr="000E5D1F">
        <w:rPr>
          <w:rFonts w:ascii="Times New Roman" w:hAnsi="Times New Roman" w:cs="Times New Roman"/>
          <w:sz w:val="28"/>
          <w:szCs w:val="28"/>
          <w:lang w:val="en-US"/>
        </w:rPr>
        <w:t xml:space="preserve">abulary from the </w:t>
      </w:r>
      <w:r w:rsidRPr="00DD182A">
        <w:rPr>
          <w:rFonts w:ascii="Times New Roman" w:hAnsi="Times New Roman" w:cs="Times New Roman"/>
          <w:sz w:val="28"/>
          <w:szCs w:val="28"/>
          <w:lang w:val="en-US"/>
        </w:rPr>
        <w:t xml:space="preserve">fields of </w:t>
      </w:r>
      <w:r w:rsidRPr="000E5D1F">
        <w:rPr>
          <w:rFonts w:ascii="Times New Roman" w:hAnsi="Times New Roman" w:cs="Times New Roman"/>
          <w:sz w:val="28"/>
          <w:szCs w:val="28"/>
          <w:lang w:val="en-US"/>
        </w:rPr>
        <w:t>engineering and general technical vocabulary; to improve</w:t>
      </w:r>
      <w:r w:rsidRPr="00DD182A">
        <w:rPr>
          <w:rFonts w:ascii="Times New Roman" w:hAnsi="Times New Roman" w:cs="Times New Roman"/>
          <w:sz w:val="28"/>
          <w:szCs w:val="28"/>
          <w:lang w:val="en-US"/>
        </w:rPr>
        <w:t xml:space="preserve"> the skills </w:t>
      </w:r>
      <w:r w:rsidRPr="000E5D1F">
        <w:rPr>
          <w:rFonts w:ascii="Times New Roman" w:hAnsi="Times New Roman" w:cs="Times New Roman"/>
          <w:sz w:val="28"/>
          <w:szCs w:val="28"/>
          <w:lang w:val="en-US"/>
        </w:rPr>
        <w:t>evaluation, viewing and reading of professional character</w:t>
      </w:r>
      <w:r w:rsidRPr="00DD182A">
        <w:rPr>
          <w:rFonts w:ascii="Times New Roman" w:hAnsi="Times New Roman" w:cs="Times New Roman"/>
          <w:sz w:val="28"/>
          <w:szCs w:val="28"/>
          <w:lang w:val="en-US"/>
        </w:rPr>
        <w:t xml:space="preserve"> of the texts;</w:t>
      </w:r>
    </w:p>
    <w:p w:rsidR="005A6529" w:rsidRPr="00DD182A" w:rsidRDefault="005A6529" w:rsidP="005A6529">
      <w:pPr>
        <w:spacing w:after="0" w:line="240" w:lineRule="auto"/>
        <w:rPr>
          <w:rFonts w:ascii="Times New Roman" w:hAnsi="Times New Roman"/>
          <w:sz w:val="28"/>
          <w:szCs w:val="28"/>
          <w:lang w:val="en-US"/>
        </w:rPr>
      </w:pPr>
      <w:r w:rsidRPr="006F52E0">
        <w:rPr>
          <w:rFonts w:ascii="Times New Roman" w:hAnsi="Times New Roman" w:cs="Times New Roman"/>
          <w:b/>
          <w:sz w:val="28"/>
          <w:szCs w:val="28"/>
          <w:lang w:val="en-US"/>
        </w:rPr>
        <w:t>The purp</w:t>
      </w:r>
      <w:r>
        <w:rPr>
          <w:rFonts w:ascii="Times New Roman" w:hAnsi="Times New Roman" w:cs="Times New Roman"/>
          <w:b/>
          <w:sz w:val="28"/>
          <w:szCs w:val="28"/>
          <w:lang w:val="en-US"/>
        </w:rPr>
        <w:t>ose and objectives of the lesson</w:t>
      </w:r>
      <w:r w:rsidRPr="006F52E0">
        <w:rPr>
          <w:rFonts w:ascii="Times New Roman" w:hAnsi="Times New Roman" w:cs="Times New Roman"/>
          <w:b/>
          <w:sz w:val="28"/>
          <w:szCs w:val="28"/>
          <w:lang w:val="en-US"/>
        </w:rPr>
        <w:t>, skills and competences:</w:t>
      </w:r>
      <w:r w:rsidRPr="00196950">
        <w:rPr>
          <w:sz w:val="28"/>
          <w:szCs w:val="28"/>
          <w:lang w:val="en-US"/>
        </w:rPr>
        <w:t xml:space="preserve"> </w:t>
      </w:r>
      <w:r w:rsidRPr="00DD182A">
        <w:rPr>
          <w:rFonts w:ascii="Times New Roman" w:hAnsi="Times New Roman"/>
          <w:sz w:val="28"/>
          <w:szCs w:val="28"/>
          <w:lang w:val="en-US"/>
        </w:rPr>
        <w:t>to apply English in professional sphere of the specialist, using skills of four kinds of communications: auditions, readings, letters, and communication in a foreign language</w:t>
      </w:r>
      <w:r>
        <w:rPr>
          <w:rFonts w:ascii="Times New Roman" w:hAnsi="Times New Roman"/>
          <w:sz w:val="28"/>
          <w:szCs w:val="28"/>
          <w:lang w:val="en-US"/>
        </w:rPr>
        <w:t xml:space="preserve">; </w:t>
      </w:r>
      <w:r w:rsidRPr="00DD182A">
        <w:rPr>
          <w:rFonts w:ascii="Times New Roman" w:hAnsi="Times New Roman"/>
          <w:sz w:val="28"/>
          <w:szCs w:val="28"/>
          <w:lang w:val="en-US"/>
        </w:rPr>
        <w:t>to use logical and critical thinking for problems</w:t>
      </w:r>
    </w:p>
    <w:p w:rsidR="005A6529" w:rsidRPr="00D30129" w:rsidRDefault="005A6529" w:rsidP="005A6529">
      <w:pPr>
        <w:rPr>
          <w:rFonts w:ascii="Times New Roman" w:hAnsi="Times New Roman" w:cs="Times New Roman"/>
          <w:b/>
          <w:sz w:val="28"/>
          <w:szCs w:val="28"/>
          <w:lang w:val="en-US"/>
        </w:rPr>
      </w:pPr>
      <w:r w:rsidRPr="00332B6A">
        <w:rPr>
          <w:rFonts w:ascii="Times New Roman" w:hAnsi="Times New Roman" w:cs="Times New Roman"/>
          <w:b/>
          <w:sz w:val="28"/>
          <w:szCs w:val="28"/>
          <w:lang w:val="en-US"/>
        </w:rPr>
        <w:t>Brief theoretical information</w:t>
      </w:r>
    </w:p>
    <w:p w:rsidR="000349CE" w:rsidRPr="005E34E2" w:rsidRDefault="000349CE" w:rsidP="00A26098">
      <w:pPr>
        <w:rPr>
          <w:rFonts w:ascii="Times New Roman" w:hAnsi="Times New Roman" w:cs="Times New Roman"/>
          <w:b/>
          <w:sz w:val="28"/>
          <w:szCs w:val="28"/>
          <w:lang w:val="en-US"/>
        </w:rPr>
      </w:pPr>
      <w:r w:rsidRPr="005E34E2">
        <w:rPr>
          <w:rFonts w:ascii="Times New Roman" w:hAnsi="Times New Roman" w:cs="Times New Roman"/>
          <w:b/>
          <w:sz w:val="28"/>
          <w:szCs w:val="28"/>
          <w:lang w:val="en-US"/>
        </w:rPr>
        <w:t>Reading</w:t>
      </w:r>
    </w:p>
    <w:p w:rsidR="000349CE" w:rsidRDefault="000349CE" w:rsidP="0088303D">
      <w:pPr>
        <w:rPr>
          <w:lang w:val="en-US"/>
        </w:rPr>
      </w:pPr>
      <w:r>
        <w:rPr>
          <w:noProof/>
        </w:rPr>
        <w:drawing>
          <wp:inline distT="0" distB="0" distL="0" distR="0">
            <wp:extent cx="6324600" cy="3048000"/>
            <wp:effectExtent l="19050" t="0" r="0" b="0"/>
            <wp:docPr id="20" name="Рисунок 2" descr="C:\Users\АЗИЗА\Desktop\electrical-engineering-im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АЗИЗА\Desktop\electrical-engineering-image.jpg"/>
                    <pic:cNvPicPr>
                      <a:picLocks noChangeAspect="1" noChangeArrowheads="1"/>
                    </pic:cNvPicPr>
                  </pic:nvPicPr>
                  <pic:blipFill>
                    <a:blip r:embed="rId29"/>
                    <a:srcRect/>
                    <a:stretch>
                      <a:fillRect/>
                    </a:stretch>
                  </pic:blipFill>
                  <pic:spPr bwMode="auto">
                    <a:xfrm>
                      <a:off x="0" y="0"/>
                      <a:ext cx="6324600" cy="3048000"/>
                    </a:xfrm>
                    <a:prstGeom prst="rect">
                      <a:avLst/>
                    </a:prstGeom>
                    <a:noFill/>
                    <a:ln w="9525">
                      <a:noFill/>
                      <a:miter lim="800000"/>
                      <a:headEnd/>
                      <a:tailEnd/>
                    </a:ln>
                  </pic:spPr>
                </pic:pic>
              </a:graphicData>
            </a:graphic>
          </wp:inline>
        </w:drawing>
      </w:r>
      <w:r w:rsidRPr="000349CE">
        <w:rPr>
          <w:lang w:val="en-US"/>
        </w:rPr>
        <w:t xml:space="preserve"> </w:t>
      </w:r>
    </w:p>
    <w:p w:rsidR="000C3AF3" w:rsidRPr="00E656E9" w:rsidRDefault="005E34E2" w:rsidP="00A26098">
      <w:pPr>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6144CE" w:rsidRPr="005E34E2">
        <w:rPr>
          <w:rFonts w:ascii="Times New Roman" w:hAnsi="Times New Roman" w:cs="Times New Roman"/>
          <w:sz w:val="28"/>
          <w:szCs w:val="28"/>
          <w:lang w:val="en-US"/>
        </w:rPr>
        <w:t xml:space="preserve">Electrical engineering is broad and hard to define. </w:t>
      </w:r>
      <w:r w:rsidR="006144CE" w:rsidRPr="00E656E9">
        <w:rPr>
          <w:rFonts w:ascii="Times New Roman" w:hAnsi="Times New Roman" w:cs="Times New Roman"/>
          <w:sz w:val="28"/>
          <w:szCs w:val="28"/>
          <w:lang w:val="en-US"/>
        </w:rPr>
        <w:t xml:space="preserve">It covers a multitude of areas that include computers, power systems, electronics, electromagnetics, communication, control </w:t>
      </w:r>
      <w:r w:rsidR="006144CE" w:rsidRPr="00E656E9">
        <w:rPr>
          <w:rFonts w:ascii="Times New Roman" w:hAnsi="Times New Roman" w:cs="Times New Roman"/>
          <w:sz w:val="28"/>
          <w:szCs w:val="28"/>
          <w:lang w:val="en-US"/>
        </w:rPr>
        <w:lastRenderedPageBreak/>
        <w:t xml:space="preserve">systems, electro-optics, and device fabrication. These areas are so different that an electrical engineer in one area may have trouble reading the technical literature in another. This diversity is compounded by a further specialization within each category depending on the job function. Some electrical engineers find themselves in the design process, while others are in production and manufacturing. Still others do field work, and many write software. Some electrical engineers with advanced degrees move into research, and others, like </w:t>
      </w:r>
      <w:r w:rsidR="00710B0A" w:rsidRPr="00E656E9">
        <w:rPr>
          <w:rFonts w:ascii="Times New Roman" w:hAnsi="Times New Roman" w:cs="Times New Roman"/>
          <w:sz w:val="28"/>
          <w:szCs w:val="28"/>
          <w:lang w:val="en-US"/>
        </w:rPr>
        <w:t>me</w:t>
      </w:r>
      <w:r w:rsidR="006144CE" w:rsidRPr="00E656E9">
        <w:rPr>
          <w:rFonts w:ascii="Times New Roman" w:hAnsi="Times New Roman" w:cs="Times New Roman"/>
          <w:sz w:val="28"/>
          <w:szCs w:val="28"/>
          <w:lang w:val="en-US"/>
        </w:rPr>
        <w:t>, are primarily teachers of electrical engineering. I remember myself in high school trying to decide on a career. Like most high schools, mine held a career day for the students in which people practicing a variety of professions would talk to a group of students about what they did. None of it was memorable or helpful. My high school counselor was likewise unable to tell any of us in any kind of definitive way what electrical engineers really did. In the end, I and many of my colleagues were advised to try engineering since we seemed to have some aptitude for math and science, and best of all, there were jobs in engineering and starting salaries were very good. Electricity was a mystery to me then, and I entered college with a real curiosity to understand it. Television and radio were magic as far as I was concerned. The engineering curriculum was rigorous and demanding. There were two years of mathematics and science followed by more applied mathematics disguised as electrical engineering courses. No one ever explained why we needed all of this mathematics and science other than to say that it was a prerequisite for the next course. Electricity’s mystery began to clear when I was a senior in college. Mathematics became an important tool, but like a fractal where every detail revealed shows yet more detail, electrical engineering mysteries continued. When I graduated with a BSEE degree, I thought I finally understood what television and radio were all about, but I moved on to the magic of computers and integrated circuits. I had a co-op job with a local company when I was in college, and that experience combined with the perspective from graduate school helped to clear up what electrical engineering was all about. I had come to view electrical engineers as inventors – people who came up with the new electrical gadgets that have come to pervade everything we do. But electrical engineers are more than that. The one thing that all electrical engineers do is solve electrical problems. The solution often makes use of mathe-</w:t>
      </w:r>
      <w:r w:rsidR="00D02904" w:rsidRPr="00E656E9">
        <w:rPr>
          <w:rFonts w:ascii="Times New Roman" w:hAnsi="Times New Roman" w:cs="Times New Roman"/>
          <w:sz w:val="28"/>
          <w:szCs w:val="28"/>
          <w:lang w:val="en-US"/>
        </w:rPr>
        <w:t>matics and science, but more often than not, it requires common sense and some good intuition about how things really work. The good electrical engineers that I know are not satisfied with the mathematics (the theoretician); nor do they find much satisfaction in just making the gadgetry work (the technician). Electrical engineers want to understand how the mathematics, the science, and the real world are related so they can make it better. So, to answer the question more directly: an electrical engineer is a person who understands electrical phenomena and uses that understanding to solve problems. The electrical engineer is an inventor, a designer, an analyst, and sometimes a businessman. But most of all an electrical engineer is someone who understands the magic.</w:t>
      </w:r>
    </w:p>
    <w:p w:rsidR="00D02904" w:rsidRDefault="00E00B1A" w:rsidP="00D02904">
      <w:pPr>
        <w:pStyle w:val="1"/>
        <w:spacing w:before="0" w:line="264" w:lineRule="atLeast"/>
        <w:ind w:right="150"/>
        <w:rPr>
          <w:rFonts w:ascii="Helvetica" w:hAnsi="Helvetica" w:cs="Helvetica"/>
          <w:b w:val="0"/>
          <w:bCs w:val="0"/>
          <w:color w:val="000000"/>
          <w:spacing w:val="-5"/>
          <w:lang w:val="en-US"/>
        </w:rPr>
      </w:pPr>
      <w:r>
        <w:rPr>
          <w:rFonts w:ascii="Helvetica" w:hAnsi="Helvetica" w:cs="Helvetica"/>
          <w:b w:val="0"/>
          <w:bCs w:val="0"/>
          <w:noProof/>
          <w:color w:val="000000"/>
          <w:spacing w:val="-5"/>
        </w:rPr>
        <w:lastRenderedPageBreak/>
        <w:drawing>
          <wp:inline distT="0" distB="0" distL="0" distR="0">
            <wp:extent cx="3200400" cy="2900175"/>
            <wp:effectExtent l="19050" t="0" r="0" b="0"/>
            <wp:docPr id="46" name="Рисунок 11" descr="C:\Users\АЗИЗА\Desktop\education-teaching-college-major-majoring-electrical_engineers-english-rman15239_lo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АЗИЗА\Desktop\education-teaching-college-major-majoring-electrical_engineers-english-rman15239_low.jpg"/>
                    <pic:cNvPicPr>
                      <a:picLocks noChangeAspect="1" noChangeArrowheads="1"/>
                    </pic:cNvPicPr>
                  </pic:nvPicPr>
                  <pic:blipFill>
                    <a:blip r:embed="rId30"/>
                    <a:srcRect/>
                    <a:stretch>
                      <a:fillRect/>
                    </a:stretch>
                  </pic:blipFill>
                  <pic:spPr bwMode="auto">
                    <a:xfrm>
                      <a:off x="0" y="0"/>
                      <a:ext cx="3200400" cy="2900175"/>
                    </a:xfrm>
                    <a:prstGeom prst="rect">
                      <a:avLst/>
                    </a:prstGeom>
                    <a:noFill/>
                    <a:ln w="9525">
                      <a:noFill/>
                      <a:miter lim="800000"/>
                      <a:headEnd/>
                      <a:tailEnd/>
                    </a:ln>
                  </pic:spPr>
                </pic:pic>
              </a:graphicData>
            </a:graphic>
          </wp:inline>
        </w:drawing>
      </w:r>
    </w:p>
    <w:p w:rsidR="0035036A" w:rsidRPr="00F45C09" w:rsidRDefault="0035036A" w:rsidP="0035036A">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Recommendations on the preparation of students for classes</w:t>
      </w:r>
    </w:p>
    <w:p w:rsidR="0035036A" w:rsidRPr="000E5D1F" w:rsidRDefault="0035036A" w:rsidP="0035036A">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Students should understand technical texts of varying difficulty.</w:t>
      </w:r>
    </w:p>
    <w:p w:rsidR="0035036A" w:rsidRPr="000E5D1F" w:rsidRDefault="0035036A" w:rsidP="0035036A">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to search for more information contained in the text.</w:t>
      </w:r>
    </w:p>
    <w:p w:rsidR="0035036A" w:rsidRPr="00F45C09" w:rsidRDefault="0035036A" w:rsidP="0035036A">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to generalize (synthesize) the received information from several texts;</w:t>
      </w:r>
    </w:p>
    <w:p w:rsidR="0035036A" w:rsidRPr="000E5D1F" w:rsidRDefault="0035036A" w:rsidP="0035036A">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-to find sentences, paragraphs, which can be used to argue their point of view during the discussion, the conversation;</w:t>
      </w:r>
    </w:p>
    <w:p w:rsidR="0035036A" w:rsidRPr="000E5D1F" w:rsidRDefault="0035036A" w:rsidP="0035036A">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comments contained in the text of the facts and events;</w:t>
      </w:r>
    </w:p>
    <w:p w:rsidR="0035036A" w:rsidRPr="000E5D1F" w:rsidRDefault="0035036A" w:rsidP="0035036A">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-to select information to report .</w:t>
      </w:r>
    </w:p>
    <w:p w:rsidR="0035036A" w:rsidRDefault="0035036A" w:rsidP="0035036A">
      <w:pPr>
        <w:spacing w:after="0" w:line="240" w:lineRule="auto"/>
        <w:rPr>
          <w:rFonts w:ascii="Times New Roman" w:hAnsi="Times New Roman" w:cs="Times New Roman"/>
          <w:b/>
          <w:sz w:val="28"/>
          <w:szCs w:val="28"/>
          <w:lang w:val="en-US"/>
        </w:rPr>
      </w:pPr>
      <w:r w:rsidRPr="006F52E0">
        <w:rPr>
          <w:rFonts w:ascii="Times New Roman" w:hAnsi="Times New Roman" w:cs="Times New Roman"/>
          <w:b/>
          <w:sz w:val="28"/>
          <w:szCs w:val="28"/>
          <w:lang w:val="en-US"/>
        </w:rPr>
        <w:t>Tasks and order of work in the classroom:</w:t>
      </w:r>
    </w:p>
    <w:p w:rsidR="0035036A" w:rsidRPr="00F45C09" w:rsidRDefault="0035036A" w:rsidP="0035036A">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to read texts with the extraction of complete and accurate information:</w:t>
      </w:r>
    </w:p>
    <w:p w:rsidR="0035036A" w:rsidRPr="00F45C09" w:rsidRDefault="0035036A" w:rsidP="0035036A">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to search for the information you need, annotate and abstracted texts:</w:t>
      </w:r>
    </w:p>
    <w:p w:rsidR="0035036A" w:rsidRPr="000E5D1F" w:rsidRDefault="0035036A" w:rsidP="0035036A">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to keep the conversation in English language within the studied theme:</w:t>
      </w:r>
    </w:p>
    <w:p w:rsidR="0035036A" w:rsidRPr="000E5D1F" w:rsidRDefault="0035036A" w:rsidP="0035036A">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to do exercises</w:t>
      </w:r>
    </w:p>
    <w:p w:rsidR="0035036A" w:rsidRPr="00F45C09" w:rsidRDefault="0035036A" w:rsidP="0035036A">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Technical aids and tools:</w:t>
      </w:r>
      <w:r w:rsidRPr="00F45C09">
        <w:rPr>
          <w:rFonts w:ascii="Times New Roman" w:hAnsi="Times New Roman" w:cs="Times New Roman"/>
          <w:sz w:val="28"/>
          <w:szCs w:val="28"/>
          <w:lang w:val="en-US"/>
        </w:rPr>
        <w:t xml:space="preserve"> tape-recorder, Course book and audio CDs (2) Cambridge University Press</w:t>
      </w:r>
    </w:p>
    <w:p w:rsidR="0035036A" w:rsidRDefault="0035036A" w:rsidP="0035036A">
      <w:pPr>
        <w:shd w:val="clear" w:color="auto" w:fill="FFFFFF"/>
        <w:spacing w:after="0" w:line="240" w:lineRule="exact"/>
        <w:jc w:val="both"/>
        <w:rPr>
          <w:b/>
          <w:sz w:val="24"/>
          <w:szCs w:val="24"/>
          <w:lang w:val="en-US"/>
        </w:rPr>
      </w:pPr>
      <w:r w:rsidRPr="006F52E0">
        <w:rPr>
          <w:rFonts w:ascii="Times New Roman" w:hAnsi="Times New Roman" w:cs="Times New Roman"/>
          <w:b/>
          <w:sz w:val="28"/>
          <w:szCs w:val="28"/>
          <w:lang w:val="en-US"/>
        </w:rPr>
        <w:t>List and types of homework:</w:t>
      </w:r>
      <w:r w:rsidRPr="00196950">
        <w:rPr>
          <w:b/>
          <w:sz w:val="24"/>
          <w:szCs w:val="24"/>
          <w:lang w:val="en-US"/>
        </w:rPr>
        <w:t xml:space="preserve"> </w:t>
      </w:r>
    </w:p>
    <w:p w:rsidR="0035036A" w:rsidRPr="00F45C09" w:rsidRDefault="0035036A" w:rsidP="0035036A">
      <w:pPr>
        <w:pStyle w:val="ad"/>
        <w:rPr>
          <w:rFonts w:ascii="Times New Roman" w:hAnsi="Times New Roman" w:cs="Times New Roman"/>
          <w:sz w:val="28"/>
          <w:szCs w:val="28"/>
          <w:lang w:val="en-US"/>
        </w:rPr>
      </w:pPr>
      <w:r w:rsidRPr="00F45C09">
        <w:rPr>
          <w:rFonts w:ascii="Times New Roman" w:eastAsia="Times New Roman" w:hAnsi="Times New Roman" w:cs="Times New Roman"/>
          <w:sz w:val="28"/>
          <w:szCs w:val="28"/>
          <w:lang w:val="en-US"/>
        </w:rPr>
        <w:t>Prepare the report on the theme: “</w:t>
      </w:r>
      <w:r w:rsidR="00710B0A">
        <w:rPr>
          <w:rFonts w:ascii="Times New Roman" w:hAnsi="Times New Roman" w:cs="Times New Roman"/>
          <w:sz w:val="28"/>
          <w:szCs w:val="28"/>
          <w:lang w:val="en-US"/>
        </w:rPr>
        <w:t>A</w:t>
      </w:r>
      <w:r w:rsidR="00710B0A" w:rsidRPr="00E656E9">
        <w:rPr>
          <w:rFonts w:ascii="Times New Roman" w:hAnsi="Times New Roman" w:cs="Times New Roman"/>
          <w:sz w:val="28"/>
          <w:szCs w:val="28"/>
          <w:lang w:val="en-US"/>
        </w:rPr>
        <w:t>n electrical engineer”</w:t>
      </w:r>
    </w:p>
    <w:p w:rsidR="0035036A" w:rsidRPr="00F45C09" w:rsidRDefault="0035036A" w:rsidP="0035036A">
      <w:pPr>
        <w:pStyle w:val="ad"/>
        <w:rPr>
          <w:rFonts w:ascii="Times New Roman" w:hAnsi="Times New Roman" w:cs="Times New Roman"/>
          <w:sz w:val="28"/>
          <w:szCs w:val="28"/>
          <w:lang w:val="en-US"/>
        </w:rPr>
      </w:pPr>
      <w:r w:rsidRPr="000E5D1F">
        <w:rPr>
          <w:rFonts w:ascii="Times New Roman" w:eastAsia="Times New Roman" w:hAnsi="Times New Roman" w:cs="Times New Roman"/>
          <w:sz w:val="28"/>
          <w:szCs w:val="28"/>
          <w:lang w:val="en-US"/>
        </w:rPr>
        <w:t>Make up the situation</w:t>
      </w:r>
    </w:p>
    <w:p w:rsidR="0035036A" w:rsidRPr="00F45C09" w:rsidRDefault="0035036A" w:rsidP="0035036A">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Control questions</w:t>
      </w:r>
    </w:p>
    <w:p w:rsidR="0035036A" w:rsidRPr="000E5D1F" w:rsidRDefault="0035036A" w:rsidP="0035036A">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Is the engineer profession actual today?</w:t>
      </w:r>
    </w:p>
    <w:p w:rsidR="0035036A" w:rsidRPr="00F45C09" w:rsidRDefault="0035036A" w:rsidP="0035036A">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Taks for SIW</w:t>
      </w:r>
    </w:p>
    <w:p w:rsidR="0035036A" w:rsidRPr="000E5D1F" w:rsidRDefault="0035036A" w:rsidP="0035036A">
      <w:pPr>
        <w:pStyle w:val="ad"/>
        <w:rPr>
          <w:rFonts w:ascii="Times New Roman" w:eastAsia="Times New Roman" w:hAnsi="Times New Roman" w:cs="Times New Roman"/>
          <w:sz w:val="28"/>
          <w:szCs w:val="28"/>
          <w:lang w:val="en-US"/>
        </w:rPr>
      </w:pPr>
      <w:r w:rsidRPr="000E5D1F">
        <w:rPr>
          <w:rFonts w:ascii="Times New Roman" w:eastAsia="Times New Roman" w:hAnsi="Times New Roman" w:cs="Times New Roman"/>
          <w:sz w:val="28"/>
          <w:szCs w:val="28"/>
          <w:lang w:val="en-US"/>
        </w:rPr>
        <w:t>1. Give the main idea of the text.</w:t>
      </w:r>
    </w:p>
    <w:p w:rsidR="0035036A" w:rsidRPr="000E5D1F" w:rsidRDefault="0035036A" w:rsidP="0035036A">
      <w:pPr>
        <w:pStyle w:val="ad"/>
        <w:rPr>
          <w:rFonts w:ascii="Times New Roman" w:eastAsia="Times New Roman" w:hAnsi="Times New Roman" w:cs="Times New Roman"/>
          <w:sz w:val="28"/>
          <w:szCs w:val="28"/>
          <w:lang w:val="en-US"/>
        </w:rPr>
      </w:pPr>
      <w:r w:rsidRPr="000E5D1F">
        <w:rPr>
          <w:rFonts w:ascii="Times New Roman" w:eastAsia="Times New Roman" w:hAnsi="Times New Roman" w:cs="Times New Roman"/>
          <w:sz w:val="28"/>
          <w:szCs w:val="28"/>
          <w:lang w:val="en-US"/>
        </w:rPr>
        <w:t>2. Find the information describing this text.</w:t>
      </w:r>
    </w:p>
    <w:p w:rsidR="0035036A" w:rsidRPr="00F45C09" w:rsidRDefault="0035036A" w:rsidP="0035036A">
      <w:pPr>
        <w:pStyle w:val="ad"/>
        <w:rPr>
          <w:rFonts w:ascii="Times New Roman" w:hAnsi="Times New Roman" w:cs="Times New Roman"/>
          <w:sz w:val="28"/>
          <w:szCs w:val="28"/>
          <w:lang w:val="en-US"/>
        </w:rPr>
      </w:pPr>
      <w:r w:rsidRPr="00F45C09">
        <w:rPr>
          <w:rFonts w:ascii="Times New Roman" w:eastAsia="Times New Roman" w:hAnsi="Times New Roman" w:cs="Times New Roman"/>
          <w:sz w:val="28"/>
          <w:szCs w:val="28"/>
          <w:lang w:val="en-US"/>
        </w:rPr>
        <w:t>3. Rea</w:t>
      </w:r>
      <w:r w:rsidR="00710B0A">
        <w:rPr>
          <w:rFonts w:ascii="Times New Roman" w:eastAsia="Times New Roman" w:hAnsi="Times New Roman" w:cs="Times New Roman"/>
          <w:sz w:val="28"/>
          <w:szCs w:val="28"/>
          <w:lang w:val="en-US"/>
        </w:rPr>
        <w:t xml:space="preserve">d </w:t>
      </w:r>
      <w:r w:rsidRPr="00F45C09">
        <w:rPr>
          <w:rFonts w:ascii="Times New Roman" w:eastAsia="Times New Roman" w:hAnsi="Times New Roman" w:cs="Times New Roman"/>
          <w:sz w:val="28"/>
          <w:szCs w:val="28"/>
          <w:lang w:val="en-US"/>
        </w:rPr>
        <w:t>the text and find characteri</w:t>
      </w:r>
      <w:r w:rsidRPr="00F45C09">
        <w:rPr>
          <w:rFonts w:ascii="Times New Roman" w:hAnsi="Times New Roman" w:cs="Times New Roman"/>
          <w:sz w:val="28"/>
          <w:szCs w:val="28"/>
          <w:lang w:val="en-US"/>
        </w:rPr>
        <w:t xml:space="preserve">stics of </w:t>
      </w:r>
      <w:r w:rsidR="00710B0A">
        <w:rPr>
          <w:rFonts w:ascii="Times New Roman" w:hAnsi="Times New Roman" w:cs="Times New Roman"/>
          <w:sz w:val="28"/>
          <w:szCs w:val="28"/>
          <w:lang w:val="en-US"/>
        </w:rPr>
        <w:t>an engineer</w:t>
      </w:r>
      <w:r w:rsidRPr="00F45C09">
        <w:rPr>
          <w:rFonts w:ascii="Times New Roman" w:hAnsi="Times New Roman" w:cs="Times New Roman"/>
          <w:sz w:val="28"/>
          <w:szCs w:val="28"/>
          <w:lang w:val="en-US"/>
        </w:rPr>
        <w:t xml:space="preserve"> </w:t>
      </w:r>
    </w:p>
    <w:p w:rsidR="0035036A" w:rsidRPr="00F45C09" w:rsidRDefault="0035036A" w:rsidP="0035036A">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Recommended literature</w:t>
      </w:r>
    </w:p>
    <w:p w:rsidR="0035036A" w:rsidRPr="00F45C09" w:rsidRDefault="0035036A" w:rsidP="0035036A">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Main literature</w:t>
      </w:r>
      <w:r w:rsidRPr="00F45C09">
        <w:rPr>
          <w:rFonts w:ascii="Times New Roman" w:hAnsi="Times New Roman" w:cs="Times New Roman"/>
          <w:b/>
          <w:sz w:val="28"/>
          <w:szCs w:val="28"/>
          <w:lang w:val="kk-KZ"/>
        </w:rPr>
        <w:t>:</w:t>
      </w:r>
    </w:p>
    <w:p w:rsidR="0035036A" w:rsidRDefault="0035036A" w:rsidP="0035036A">
      <w:pPr>
        <w:pStyle w:val="ad"/>
        <w:rPr>
          <w:rFonts w:ascii="Times New Roman" w:hAnsi="Times New Roman"/>
          <w:sz w:val="28"/>
          <w:szCs w:val="28"/>
          <w:lang w:val="kk-KZ"/>
        </w:rPr>
      </w:pPr>
      <w:r w:rsidRPr="000E5D1F">
        <w:rPr>
          <w:rFonts w:ascii="Times New Roman" w:hAnsi="Times New Roman"/>
          <w:sz w:val="28"/>
          <w:szCs w:val="28"/>
          <w:lang w:val="en-US"/>
        </w:rPr>
        <w:t>1</w:t>
      </w:r>
      <w:r w:rsidRPr="000E5D1F">
        <w:rPr>
          <w:rFonts w:ascii="Times New Roman" w:hAnsi="Times New Roman"/>
          <w:b/>
          <w:sz w:val="28"/>
          <w:szCs w:val="28"/>
          <w:lang w:val="en-US"/>
        </w:rPr>
        <w:t xml:space="preserve">. </w:t>
      </w:r>
      <w:r w:rsidRPr="00886423">
        <w:rPr>
          <w:rFonts w:ascii="Times New Roman" w:hAnsi="Times New Roman"/>
          <w:sz w:val="28"/>
          <w:szCs w:val="28"/>
        </w:rPr>
        <w:t>Английский</w:t>
      </w:r>
      <w:r w:rsidRPr="000E5D1F">
        <w:rPr>
          <w:rFonts w:ascii="Times New Roman" w:hAnsi="Times New Roman"/>
          <w:sz w:val="28"/>
          <w:szCs w:val="28"/>
          <w:lang w:val="en-US"/>
        </w:rPr>
        <w:t xml:space="preserve"> </w:t>
      </w:r>
      <w:r w:rsidRPr="00886423">
        <w:rPr>
          <w:rFonts w:ascii="Times New Roman" w:hAnsi="Times New Roman"/>
          <w:sz w:val="28"/>
          <w:szCs w:val="28"/>
        </w:rPr>
        <w:t>язык</w:t>
      </w:r>
      <w:r w:rsidRPr="000E5D1F">
        <w:rPr>
          <w:rFonts w:ascii="Times New Roman" w:hAnsi="Times New Roman"/>
          <w:sz w:val="28"/>
          <w:szCs w:val="28"/>
          <w:lang w:val="en-US"/>
        </w:rPr>
        <w:t xml:space="preserve"> </w:t>
      </w:r>
      <w:r w:rsidRPr="00886423">
        <w:rPr>
          <w:rFonts w:ascii="Times New Roman" w:hAnsi="Times New Roman"/>
          <w:sz w:val="28"/>
          <w:szCs w:val="28"/>
        </w:rPr>
        <w:t>для</w:t>
      </w:r>
      <w:r w:rsidRPr="000E5D1F">
        <w:rPr>
          <w:rFonts w:ascii="Times New Roman" w:hAnsi="Times New Roman"/>
          <w:sz w:val="28"/>
          <w:szCs w:val="28"/>
          <w:lang w:val="en-US"/>
        </w:rPr>
        <w:t xml:space="preserve"> </w:t>
      </w:r>
      <w:r w:rsidRPr="00886423">
        <w:rPr>
          <w:rFonts w:ascii="Times New Roman" w:hAnsi="Times New Roman"/>
          <w:sz w:val="28"/>
          <w:szCs w:val="28"/>
        </w:rPr>
        <w:t>инженеров</w:t>
      </w:r>
      <w:r w:rsidRPr="000E5D1F">
        <w:rPr>
          <w:rFonts w:ascii="Times New Roman" w:hAnsi="Times New Roman"/>
          <w:b/>
          <w:sz w:val="28"/>
          <w:szCs w:val="28"/>
          <w:lang w:val="en-US"/>
        </w:rPr>
        <w:t xml:space="preserve">: </w:t>
      </w:r>
      <w:r w:rsidRPr="00886423">
        <w:rPr>
          <w:rFonts w:ascii="Times New Roman" w:hAnsi="Times New Roman"/>
          <w:sz w:val="28"/>
          <w:szCs w:val="28"/>
        </w:rPr>
        <w:t>Учеб</w:t>
      </w:r>
      <w:r w:rsidRPr="000E5D1F">
        <w:rPr>
          <w:rFonts w:ascii="Times New Roman" w:hAnsi="Times New Roman"/>
          <w:sz w:val="28"/>
          <w:szCs w:val="28"/>
          <w:lang w:val="en-US"/>
        </w:rPr>
        <w:t xml:space="preserve">./ </w:t>
      </w:r>
      <w:r w:rsidRPr="00886423">
        <w:rPr>
          <w:rFonts w:ascii="Times New Roman" w:hAnsi="Times New Roman"/>
          <w:sz w:val="28"/>
          <w:szCs w:val="28"/>
        </w:rPr>
        <w:t>Т</w:t>
      </w:r>
      <w:r w:rsidRPr="000E5D1F">
        <w:rPr>
          <w:rFonts w:ascii="Times New Roman" w:hAnsi="Times New Roman"/>
          <w:sz w:val="28"/>
          <w:szCs w:val="28"/>
          <w:lang w:val="en-US"/>
        </w:rPr>
        <w:t>.</w:t>
      </w:r>
      <w:r w:rsidRPr="00886423">
        <w:rPr>
          <w:rFonts w:ascii="Times New Roman" w:hAnsi="Times New Roman"/>
          <w:sz w:val="28"/>
          <w:szCs w:val="28"/>
        </w:rPr>
        <w:t>Ю</w:t>
      </w:r>
      <w:r w:rsidRPr="000E5D1F">
        <w:rPr>
          <w:rFonts w:ascii="Times New Roman" w:hAnsi="Times New Roman"/>
          <w:sz w:val="28"/>
          <w:szCs w:val="28"/>
          <w:lang w:val="en-US"/>
        </w:rPr>
        <w:t xml:space="preserve">. </w:t>
      </w:r>
      <w:r w:rsidRPr="00886423">
        <w:rPr>
          <w:rFonts w:ascii="Times New Roman" w:hAnsi="Times New Roman"/>
          <w:sz w:val="28"/>
          <w:szCs w:val="28"/>
        </w:rPr>
        <w:t>Полякова</w:t>
      </w:r>
      <w:r w:rsidRPr="000E5D1F">
        <w:rPr>
          <w:rFonts w:ascii="Times New Roman" w:hAnsi="Times New Roman"/>
          <w:sz w:val="28"/>
          <w:szCs w:val="28"/>
          <w:lang w:val="en-US"/>
        </w:rPr>
        <w:t xml:space="preserve">, </w:t>
      </w:r>
      <w:r w:rsidRPr="00886423">
        <w:rPr>
          <w:rFonts w:ascii="Times New Roman" w:hAnsi="Times New Roman"/>
          <w:sz w:val="28"/>
          <w:szCs w:val="28"/>
        </w:rPr>
        <w:t>Е</w:t>
      </w:r>
      <w:r w:rsidRPr="000E5D1F">
        <w:rPr>
          <w:rFonts w:ascii="Times New Roman" w:hAnsi="Times New Roman"/>
          <w:sz w:val="28"/>
          <w:szCs w:val="28"/>
          <w:lang w:val="en-US"/>
        </w:rPr>
        <w:t>.</w:t>
      </w:r>
      <w:r w:rsidRPr="00886423">
        <w:rPr>
          <w:rFonts w:ascii="Times New Roman" w:hAnsi="Times New Roman"/>
          <w:sz w:val="28"/>
          <w:szCs w:val="28"/>
        </w:rPr>
        <w:t>В</w:t>
      </w:r>
      <w:r w:rsidRPr="000E5D1F">
        <w:rPr>
          <w:rFonts w:ascii="Times New Roman" w:hAnsi="Times New Roman"/>
          <w:sz w:val="28"/>
          <w:szCs w:val="28"/>
          <w:lang w:val="en-US"/>
        </w:rPr>
        <w:t>.</w:t>
      </w:r>
      <w:r w:rsidRPr="00886423">
        <w:rPr>
          <w:rFonts w:ascii="Times New Roman" w:hAnsi="Times New Roman"/>
          <w:sz w:val="28"/>
          <w:szCs w:val="28"/>
        </w:rPr>
        <w:t>Синявская</w:t>
      </w:r>
      <w:r w:rsidRPr="000E5D1F">
        <w:rPr>
          <w:rFonts w:ascii="Times New Roman" w:hAnsi="Times New Roman"/>
          <w:sz w:val="28"/>
          <w:szCs w:val="28"/>
          <w:lang w:val="en-US"/>
        </w:rPr>
        <w:t xml:space="preserve">, </w:t>
      </w:r>
      <w:r w:rsidRPr="00886423">
        <w:rPr>
          <w:rFonts w:ascii="Times New Roman" w:hAnsi="Times New Roman"/>
          <w:sz w:val="28"/>
          <w:szCs w:val="28"/>
        </w:rPr>
        <w:t>О</w:t>
      </w:r>
      <w:r w:rsidRPr="000E5D1F">
        <w:rPr>
          <w:rFonts w:ascii="Times New Roman" w:hAnsi="Times New Roman"/>
          <w:sz w:val="28"/>
          <w:szCs w:val="28"/>
          <w:lang w:val="en-US"/>
        </w:rPr>
        <w:t>.</w:t>
      </w:r>
      <w:r w:rsidRPr="00886423">
        <w:rPr>
          <w:rFonts w:ascii="Times New Roman" w:hAnsi="Times New Roman"/>
          <w:sz w:val="28"/>
          <w:szCs w:val="28"/>
        </w:rPr>
        <w:t>И</w:t>
      </w:r>
      <w:r w:rsidRPr="000E5D1F">
        <w:rPr>
          <w:rFonts w:ascii="Times New Roman" w:hAnsi="Times New Roman"/>
          <w:sz w:val="28"/>
          <w:szCs w:val="28"/>
          <w:lang w:val="en-US"/>
        </w:rPr>
        <w:t xml:space="preserve">. </w:t>
      </w:r>
      <w:r w:rsidRPr="00886423">
        <w:rPr>
          <w:rFonts w:ascii="Times New Roman" w:hAnsi="Times New Roman"/>
          <w:sz w:val="28"/>
          <w:szCs w:val="28"/>
        </w:rPr>
        <w:t>Тынкова</w:t>
      </w:r>
      <w:r w:rsidRPr="000E5D1F">
        <w:rPr>
          <w:rFonts w:ascii="Times New Roman" w:hAnsi="Times New Roman"/>
          <w:sz w:val="28"/>
          <w:szCs w:val="28"/>
          <w:lang w:val="en-US"/>
        </w:rPr>
        <w:t xml:space="preserve">, </w:t>
      </w:r>
      <w:r w:rsidRPr="00886423">
        <w:rPr>
          <w:rFonts w:ascii="Times New Roman" w:hAnsi="Times New Roman"/>
          <w:sz w:val="28"/>
          <w:szCs w:val="28"/>
        </w:rPr>
        <w:t>Э</w:t>
      </w:r>
      <w:r w:rsidRPr="000E5D1F">
        <w:rPr>
          <w:rFonts w:ascii="Times New Roman" w:hAnsi="Times New Roman"/>
          <w:sz w:val="28"/>
          <w:szCs w:val="28"/>
          <w:lang w:val="en-US"/>
        </w:rPr>
        <w:t>.</w:t>
      </w:r>
      <w:r w:rsidRPr="00886423">
        <w:rPr>
          <w:rFonts w:ascii="Times New Roman" w:hAnsi="Times New Roman"/>
          <w:sz w:val="28"/>
          <w:szCs w:val="28"/>
        </w:rPr>
        <w:t>С</w:t>
      </w:r>
      <w:r w:rsidRPr="000E5D1F">
        <w:rPr>
          <w:rFonts w:ascii="Times New Roman" w:hAnsi="Times New Roman"/>
          <w:sz w:val="28"/>
          <w:szCs w:val="28"/>
          <w:lang w:val="en-US"/>
        </w:rPr>
        <w:t>.</w:t>
      </w:r>
      <w:r w:rsidRPr="00886423">
        <w:rPr>
          <w:rFonts w:ascii="Times New Roman" w:hAnsi="Times New Roman"/>
          <w:sz w:val="28"/>
          <w:szCs w:val="28"/>
        </w:rPr>
        <w:t>Улановская</w:t>
      </w:r>
      <w:r w:rsidRPr="000E5D1F">
        <w:rPr>
          <w:rFonts w:ascii="Times New Roman" w:hAnsi="Times New Roman"/>
          <w:sz w:val="28"/>
          <w:szCs w:val="28"/>
          <w:lang w:val="en-US"/>
        </w:rPr>
        <w:t xml:space="preserve">. - 6- </w:t>
      </w:r>
      <w:r w:rsidRPr="00886423">
        <w:rPr>
          <w:rFonts w:ascii="Times New Roman" w:hAnsi="Times New Roman"/>
          <w:sz w:val="28"/>
          <w:szCs w:val="28"/>
        </w:rPr>
        <w:t>е</w:t>
      </w:r>
      <w:r w:rsidRPr="000E5D1F">
        <w:rPr>
          <w:rFonts w:ascii="Times New Roman" w:hAnsi="Times New Roman"/>
          <w:sz w:val="28"/>
          <w:szCs w:val="28"/>
          <w:lang w:val="en-US"/>
        </w:rPr>
        <w:t xml:space="preserve"> </w:t>
      </w:r>
      <w:r w:rsidRPr="00886423">
        <w:rPr>
          <w:rFonts w:ascii="Times New Roman" w:hAnsi="Times New Roman"/>
          <w:sz w:val="28"/>
          <w:szCs w:val="28"/>
        </w:rPr>
        <w:t>изд</w:t>
      </w:r>
      <w:r w:rsidRPr="000E5D1F">
        <w:rPr>
          <w:rFonts w:ascii="Times New Roman" w:hAnsi="Times New Roman"/>
          <w:sz w:val="28"/>
          <w:szCs w:val="28"/>
          <w:lang w:val="en-US"/>
        </w:rPr>
        <w:t xml:space="preserve">., </w:t>
      </w:r>
      <w:r>
        <w:rPr>
          <w:rFonts w:ascii="Times New Roman" w:hAnsi="Times New Roman"/>
          <w:sz w:val="28"/>
          <w:szCs w:val="28"/>
        </w:rPr>
        <w:t>испр</w:t>
      </w:r>
      <w:r w:rsidRPr="000E5D1F">
        <w:rPr>
          <w:rFonts w:ascii="Times New Roman" w:hAnsi="Times New Roman"/>
          <w:sz w:val="28"/>
          <w:szCs w:val="28"/>
          <w:lang w:val="en-US"/>
        </w:rPr>
        <w:t xml:space="preserve">.- </w:t>
      </w:r>
      <w:r>
        <w:rPr>
          <w:rFonts w:ascii="Times New Roman" w:hAnsi="Times New Roman"/>
          <w:sz w:val="28"/>
          <w:szCs w:val="28"/>
        </w:rPr>
        <w:t>М</w:t>
      </w:r>
      <w:r w:rsidRPr="000E5D1F">
        <w:rPr>
          <w:rFonts w:ascii="Times New Roman" w:hAnsi="Times New Roman"/>
          <w:sz w:val="28"/>
          <w:szCs w:val="28"/>
          <w:lang w:val="en-US"/>
        </w:rPr>
        <w:t xml:space="preserve">.: </w:t>
      </w:r>
      <w:r>
        <w:rPr>
          <w:rFonts w:ascii="Times New Roman" w:hAnsi="Times New Roman"/>
          <w:sz w:val="28"/>
          <w:szCs w:val="28"/>
        </w:rPr>
        <w:t>Высшая</w:t>
      </w:r>
      <w:r w:rsidRPr="000E5D1F">
        <w:rPr>
          <w:rFonts w:ascii="Times New Roman" w:hAnsi="Times New Roman"/>
          <w:sz w:val="28"/>
          <w:szCs w:val="28"/>
          <w:lang w:val="en-US"/>
        </w:rPr>
        <w:t xml:space="preserve"> </w:t>
      </w:r>
      <w:r>
        <w:rPr>
          <w:rFonts w:ascii="Times New Roman" w:hAnsi="Times New Roman"/>
          <w:sz w:val="28"/>
          <w:szCs w:val="28"/>
        </w:rPr>
        <w:t>школа</w:t>
      </w:r>
      <w:r w:rsidRPr="000E5D1F">
        <w:rPr>
          <w:rFonts w:ascii="Times New Roman" w:hAnsi="Times New Roman"/>
          <w:sz w:val="28"/>
          <w:szCs w:val="28"/>
          <w:lang w:val="en-US"/>
        </w:rPr>
        <w:t>, 2009.-</w:t>
      </w:r>
    </w:p>
    <w:p w:rsidR="0035036A" w:rsidRPr="00886423" w:rsidRDefault="0035036A" w:rsidP="0035036A">
      <w:pPr>
        <w:pStyle w:val="ad"/>
        <w:rPr>
          <w:rFonts w:ascii="Times New Roman" w:hAnsi="Times New Roman"/>
          <w:sz w:val="28"/>
          <w:szCs w:val="28"/>
        </w:rPr>
      </w:pPr>
      <w:r w:rsidRPr="007154A5">
        <w:rPr>
          <w:rFonts w:ascii="Times New Roman" w:hAnsi="Times New Roman"/>
          <w:sz w:val="28"/>
          <w:szCs w:val="28"/>
          <w:lang w:val="kk-KZ"/>
        </w:rPr>
        <w:t>2. To score high level in reading Учебное пособие</w:t>
      </w:r>
      <w:r w:rsidRPr="007154A5">
        <w:rPr>
          <w:rFonts w:ascii="Times New Roman" w:hAnsi="Times New Roman"/>
          <w:i/>
          <w:sz w:val="28"/>
          <w:szCs w:val="28"/>
          <w:lang w:val="kk-KZ"/>
        </w:rPr>
        <w:t xml:space="preserve"> /</w:t>
      </w:r>
      <w:r w:rsidRPr="007154A5">
        <w:rPr>
          <w:rFonts w:ascii="Times New Roman" w:hAnsi="Times New Roman"/>
          <w:sz w:val="28"/>
          <w:szCs w:val="28"/>
          <w:lang w:val="kk-KZ"/>
        </w:rPr>
        <w:t xml:space="preserve">Иванова М.А., Кузнецова Е.В., Лебедева И.С., Михеев А.И.. </w:t>
      </w:r>
      <w:r w:rsidRPr="00886423">
        <w:rPr>
          <w:rFonts w:ascii="Times New Roman" w:hAnsi="Times New Roman"/>
          <w:sz w:val="28"/>
          <w:szCs w:val="28"/>
        </w:rPr>
        <w:t>СПб изд. “Инфо-да”, 2009.</w:t>
      </w:r>
    </w:p>
    <w:p w:rsidR="0035036A" w:rsidRPr="00C830DE" w:rsidRDefault="0035036A" w:rsidP="0035036A">
      <w:pPr>
        <w:pStyle w:val="ad"/>
        <w:rPr>
          <w:rFonts w:ascii="Times New Roman" w:hAnsi="Times New Roman"/>
          <w:sz w:val="28"/>
          <w:szCs w:val="28"/>
          <w:lang w:val="kk-KZ"/>
        </w:rPr>
      </w:pPr>
      <w:r w:rsidRPr="00C54679">
        <w:rPr>
          <w:rFonts w:ascii="Times New Roman" w:hAnsi="Times New Roman"/>
          <w:sz w:val="28"/>
          <w:szCs w:val="28"/>
        </w:rPr>
        <w:lastRenderedPageBreak/>
        <w:t>3</w:t>
      </w:r>
      <w:r w:rsidRPr="00886423">
        <w:rPr>
          <w:rFonts w:ascii="Times New Roman" w:hAnsi="Times New Roman"/>
          <w:sz w:val="28"/>
          <w:szCs w:val="28"/>
        </w:rPr>
        <w:t>. Английский для инженеров / И.П. Агабекян, П. И. Коваленко. – изд.4-е. – Ростов н/Д: Феникс, 200</w:t>
      </w:r>
      <w:r>
        <w:rPr>
          <w:rFonts w:ascii="Times New Roman" w:hAnsi="Times New Roman"/>
          <w:sz w:val="28"/>
          <w:szCs w:val="28"/>
        </w:rPr>
        <w:t>6. – 319.</w:t>
      </w:r>
    </w:p>
    <w:p w:rsidR="0035036A" w:rsidRPr="00C830DE" w:rsidRDefault="0035036A" w:rsidP="0035036A">
      <w:pPr>
        <w:pStyle w:val="ad"/>
        <w:rPr>
          <w:rFonts w:ascii="Times New Roman" w:hAnsi="Times New Roman"/>
          <w:sz w:val="28"/>
          <w:szCs w:val="28"/>
          <w:lang w:val="kk-KZ"/>
        </w:rPr>
      </w:pPr>
      <w:r>
        <w:rPr>
          <w:rFonts w:ascii="Times New Roman" w:hAnsi="Times New Roman"/>
          <w:sz w:val="28"/>
          <w:szCs w:val="28"/>
          <w:lang w:val="en-US"/>
        </w:rPr>
        <w:t>4</w:t>
      </w:r>
      <w:r w:rsidRPr="00886423">
        <w:rPr>
          <w:rFonts w:ascii="Times New Roman" w:hAnsi="Times New Roman"/>
          <w:sz w:val="28"/>
          <w:szCs w:val="28"/>
          <w:lang w:val="en-US"/>
        </w:rPr>
        <w:t>. Cambridge English for Scientists / Tamzen Armer, Bathany Cagnol. Cambridge</w:t>
      </w:r>
      <w:r w:rsidRPr="000E5D1F">
        <w:rPr>
          <w:rFonts w:ascii="Times New Roman" w:hAnsi="Times New Roman"/>
          <w:sz w:val="28"/>
          <w:szCs w:val="28"/>
          <w:lang w:val="en-US"/>
        </w:rPr>
        <w:t xml:space="preserve"> </w:t>
      </w:r>
      <w:r w:rsidRPr="00886423">
        <w:rPr>
          <w:rFonts w:ascii="Times New Roman" w:hAnsi="Times New Roman"/>
          <w:sz w:val="28"/>
          <w:szCs w:val="28"/>
          <w:lang w:val="en-US"/>
        </w:rPr>
        <w:t>University</w:t>
      </w:r>
      <w:r w:rsidRPr="000E5D1F">
        <w:rPr>
          <w:rFonts w:ascii="Times New Roman" w:hAnsi="Times New Roman"/>
          <w:sz w:val="28"/>
          <w:szCs w:val="28"/>
          <w:lang w:val="en-US"/>
        </w:rPr>
        <w:t xml:space="preserve"> </w:t>
      </w:r>
      <w:r w:rsidRPr="00886423">
        <w:rPr>
          <w:rFonts w:ascii="Times New Roman" w:hAnsi="Times New Roman"/>
          <w:sz w:val="28"/>
          <w:szCs w:val="28"/>
          <w:lang w:val="en-US"/>
        </w:rPr>
        <w:t>Press</w:t>
      </w:r>
      <w:r w:rsidRPr="000E5D1F">
        <w:rPr>
          <w:rFonts w:ascii="Times New Roman" w:hAnsi="Times New Roman"/>
          <w:sz w:val="28"/>
          <w:szCs w:val="28"/>
          <w:lang w:val="en-US"/>
        </w:rPr>
        <w:t xml:space="preserve"> – 2011.</w:t>
      </w:r>
    </w:p>
    <w:p w:rsidR="0035036A" w:rsidRPr="00886423" w:rsidRDefault="0035036A" w:rsidP="0035036A">
      <w:pPr>
        <w:pStyle w:val="ad"/>
        <w:rPr>
          <w:rFonts w:ascii="Times New Roman" w:hAnsi="Times New Roman"/>
          <w:b/>
          <w:sz w:val="28"/>
          <w:szCs w:val="28"/>
          <w:lang w:val="kk-KZ"/>
        </w:rPr>
      </w:pPr>
    </w:p>
    <w:p w:rsidR="0035036A" w:rsidRPr="00F45C09" w:rsidRDefault="0035036A" w:rsidP="0035036A">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Additional literature</w:t>
      </w:r>
    </w:p>
    <w:p w:rsidR="0035036A" w:rsidRPr="00F45C09" w:rsidRDefault="0035036A" w:rsidP="0035036A">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1. R.Murphy “English Grammar in Use” a self-study reference and practice book for elementary students of English, and audio CDs (2)  third edition; Oxford University Press. 2011</w:t>
      </w:r>
    </w:p>
    <w:p w:rsidR="0035036A" w:rsidRPr="00FC5987" w:rsidRDefault="0035036A" w:rsidP="0035036A">
      <w:pPr>
        <w:pStyle w:val="ad"/>
        <w:rPr>
          <w:rFonts w:ascii="Times New Roman" w:hAnsi="Times New Roman"/>
          <w:sz w:val="28"/>
          <w:szCs w:val="28"/>
        </w:rPr>
      </w:pPr>
      <w:r>
        <w:rPr>
          <w:rFonts w:ascii="Times New Roman" w:hAnsi="Times New Roman"/>
          <w:sz w:val="28"/>
          <w:szCs w:val="28"/>
          <w:lang w:val="en-US"/>
        </w:rPr>
        <w:t>2.</w:t>
      </w:r>
      <w:r w:rsidRPr="00886423">
        <w:rPr>
          <w:rFonts w:ascii="Times New Roman" w:hAnsi="Times New Roman"/>
          <w:sz w:val="28"/>
          <w:szCs w:val="28"/>
          <w:lang w:val="en-US"/>
        </w:rPr>
        <w:t xml:space="preserve"> R. Murphy “English Grammar in Use” a self-study reference and practice book for intermediate students of English, and audio CDs (2) third edition); Oxford University Press. </w:t>
      </w:r>
      <w:r w:rsidRPr="00FC5987">
        <w:rPr>
          <w:rFonts w:ascii="Times New Roman" w:hAnsi="Times New Roman"/>
          <w:sz w:val="28"/>
          <w:szCs w:val="28"/>
        </w:rPr>
        <w:t>2011</w:t>
      </w:r>
    </w:p>
    <w:p w:rsidR="0035036A" w:rsidRPr="00886423" w:rsidRDefault="0035036A" w:rsidP="0035036A">
      <w:pPr>
        <w:pStyle w:val="ad"/>
        <w:rPr>
          <w:rFonts w:ascii="Times New Roman" w:hAnsi="Times New Roman"/>
          <w:sz w:val="28"/>
          <w:szCs w:val="28"/>
        </w:rPr>
      </w:pPr>
      <w:r w:rsidRPr="00C54679">
        <w:rPr>
          <w:rFonts w:ascii="Times New Roman" w:hAnsi="Times New Roman"/>
          <w:sz w:val="28"/>
          <w:szCs w:val="28"/>
        </w:rPr>
        <w:t>3</w:t>
      </w:r>
      <w:r w:rsidRPr="00C830DE">
        <w:rPr>
          <w:rFonts w:ascii="Times New Roman" w:hAnsi="Times New Roman"/>
          <w:sz w:val="28"/>
          <w:szCs w:val="28"/>
        </w:rPr>
        <w:t>.</w:t>
      </w:r>
      <w:r w:rsidRPr="00886423">
        <w:rPr>
          <w:rFonts w:ascii="Times New Roman" w:hAnsi="Times New Roman"/>
          <w:sz w:val="28"/>
          <w:szCs w:val="28"/>
        </w:rPr>
        <w:t>Орловская И.В.,Самсонова Л.С.,Скубриева А.И.Учебник английского языка для студентов технических университетов и вузов Москва 2006.</w:t>
      </w:r>
    </w:p>
    <w:p w:rsidR="0035036A" w:rsidRPr="00886423" w:rsidRDefault="0035036A" w:rsidP="0035036A">
      <w:pPr>
        <w:pStyle w:val="ad"/>
        <w:rPr>
          <w:rFonts w:ascii="Times New Roman" w:hAnsi="Times New Roman"/>
          <w:sz w:val="28"/>
          <w:szCs w:val="28"/>
          <w:lang w:val="en-US"/>
        </w:rPr>
      </w:pPr>
      <w:r>
        <w:rPr>
          <w:rFonts w:ascii="Times New Roman" w:hAnsi="Times New Roman"/>
          <w:sz w:val="28"/>
          <w:szCs w:val="28"/>
          <w:lang w:val="en-US"/>
        </w:rPr>
        <w:t>4.</w:t>
      </w:r>
      <w:r w:rsidRPr="00886423">
        <w:rPr>
          <w:rFonts w:ascii="Times New Roman" w:hAnsi="Times New Roman"/>
          <w:sz w:val="28"/>
          <w:szCs w:val="28"/>
          <w:lang w:val="en-US"/>
        </w:rPr>
        <w:t xml:space="preserve"> Kate Pickering&amp; Jackie McAvoy Global English, Pre-Intermediate coursebook Macmillan 2010</w:t>
      </w:r>
    </w:p>
    <w:p w:rsidR="0035036A" w:rsidRPr="00886423" w:rsidRDefault="0035036A" w:rsidP="0035036A">
      <w:pPr>
        <w:pStyle w:val="ad"/>
        <w:rPr>
          <w:rFonts w:ascii="Times New Roman" w:hAnsi="Times New Roman"/>
          <w:sz w:val="28"/>
          <w:szCs w:val="28"/>
          <w:lang w:val="en-US"/>
        </w:rPr>
      </w:pPr>
      <w:r>
        <w:rPr>
          <w:rFonts w:ascii="Times New Roman" w:hAnsi="Times New Roman"/>
          <w:sz w:val="28"/>
          <w:szCs w:val="28"/>
          <w:lang w:val="en-US"/>
        </w:rPr>
        <w:t>5.</w:t>
      </w:r>
      <w:r w:rsidRPr="00886423">
        <w:rPr>
          <w:rFonts w:ascii="Times New Roman" w:hAnsi="Times New Roman"/>
          <w:sz w:val="28"/>
          <w:szCs w:val="28"/>
          <w:lang w:val="en-US"/>
        </w:rPr>
        <w:t xml:space="preserve"> Richard Acklam &amp; AramintaCrace Total English, Pre-Intermediate Longman 2007</w:t>
      </w:r>
    </w:p>
    <w:p w:rsidR="0035036A" w:rsidRPr="00886423" w:rsidRDefault="0035036A" w:rsidP="0035036A">
      <w:pPr>
        <w:pStyle w:val="ad"/>
        <w:rPr>
          <w:rFonts w:ascii="Times New Roman" w:hAnsi="Times New Roman"/>
          <w:sz w:val="28"/>
          <w:szCs w:val="28"/>
          <w:lang w:val="en-US"/>
        </w:rPr>
      </w:pPr>
      <w:r>
        <w:rPr>
          <w:rFonts w:ascii="Times New Roman" w:hAnsi="Times New Roman"/>
          <w:sz w:val="28"/>
          <w:szCs w:val="28"/>
          <w:lang w:val="en-US"/>
        </w:rPr>
        <w:t>6.</w:t>
      </w:r>
      <w:r w:rsidRPr="00886423">
        <w:rPr>
          <w:rFonts w:ascii="Times New Roman" w:hAnsi="Times New Roman"/>
          <w:sz w:val="28"/>
          <w:szCs w:val="28"/>
          <w:lang w:val="en-US"/>
        </w:rPr>
        <w:t xml:space="preserve"> Sue Kay &amp; Vaughan Jones. Inside Out, Pre-Intermediate Macmillan 2007</w:t>
      </w:r>
    </w:p>
    <w:p w:rsidR="0035036A" w:rsidRPr="00886423" w:rsidRDefault="0035036A" w:rsidP="0035036A">
      <w:pPr>
        <w:pStyle w:val="ad"/>
        <w:rPr>
          <w:rFonts w:ascii="Times New Roman" w:hAnsi="Times New Roman"/>
          <w:sz w:val="28"/>
          <w:szCs w:val="28"/>
          <w:lang w:val="en-US"/>
        </w:rPr>
      </w:pPr>
      <w:r w:rsidRPr="00886423">
        <w:rPr>
          <w:rFonts w:ascii="Times New Roman" w:hAnsi="Times New Roman"/>
          <w:sz w:val="28"/>
          <w:szCs w:val="28"/>
          <w:lang w:val="en-US"/>
        </w:rPr>
        <w:t>English for Electrical Engineering Course book and audio CDs (2) Cambridge University Press 2011</w:t>
      </w:r>
    </w:p>
    <w:p w:rsidR="0035036A" w:rsidRPr="00886423" w:rsidRDefault="0035036A" w:rsidP="0035036A">
      <w:pPr>
        <w:pStyle w:val="ad"/>
        <w:rPr>
          <w:rFonts w:ascii="Times New Roman" w:hAnsi="Times New Roman"/>
          <w:sz w:val="28"/>
          <w:szCs w:val="28"/>
          <w:lang w:val="en-US"/>
        </w:rPr>
      </w:pPr>
      <w:r>
        <w:rPr>
          <w:rFonts w:ascii="Times New Roman" w:hAnsi="Times New Roman"/>
          <w:sz w:val="28"/>
          <w:szCs w:val="28"/>
          <w:lang w:val="en-US"/>
        </w:rPr>
        <w:t>7.</w:t>
      </w:r>
      <w:r w:rsidRPr="00886423">
        <w:rPr>
          <w:rFonts w:ascii="Times New Roman" w:hAnsi="Times New Roman"/>
          <w:sz w:val="28"/>
          <w:szCs w:val="28"/>
          <w:lang w:val="en-US"/>
        </w:rPr>
        <w:t xml:space="preserve"> English for ICT Studies Course book and audio CDs (2) Cambridge University Press 2011</w:t>
      </w:r>
    </w:p>
    <w:p w:rsidR="0035036A" w:rsidRPr="00710B0A" w:rsidRDefault="0035036A" w:rsidP="00710B0A">
      <w:pPr>
        <w:pStyle w:val="ad"/>
        <w:rPr>
          <w:rFonts w:ascii="Times New Roman" w:hAnsi="Times New Roman"/>
          <w:sz w:val="28"/>
          <w:szCs w:val="28"/>
          <w:lang w:val="en-US"/>
        </w:rPr>
      </w:pPr>
      <w:r>
        <w:rPr>
          <w:rFonts w:ascii="Times New Roman" w:hAnsi="Times New Roman"/>
          <w:sz w:val="28"/>
          <w:szCs w:val="28"/>
          <w:lang w:val="en-US"/>
        </w:rPr>
        <w:t>8.</w:t>
      </w:r>
      <w:r w:rsidRPr="00886423">
        <w:rPr>
          <w:rFonts w:ascii="Times New Roman" w:hAnsi="Times New Roman"/>
          <w:sz w:val="28"/>
          <w:szCs w:val="28"/>
          <w:lang w:val="en-US"/>
        </w:rPr>
        <w:t xml:space="preserve"> A Guide to the Exams.Cambridge Preliminary English Test (Pet), Cambridge First Certificate in English (FCE), Cambridge certificate in advanced English (CAE), Cambridge Certificate in Proficiency in English (CPE). Cambridge</w:t>
      </w:r>
      <w:r w:rsidRPr="000E5D1F">
        <w:rPr>
          <w:rFonts w:ascii="Times New Roman" w:hAnsi="Times New Roman"/>
          <w:sz w:val="28"/>
          <w:szCs w:val="28"/>
          <w:lang w:val="en-US"/>
        </w:rPr>
        <w:t xml:space="preserve"> </w:t>
      </w:r>
      <w:r w:rsidRPr="00886423">
        <w:rPr>
          <w:rFonts w:ascii="Times New Roman" w:hAnsi="Times New Roman"/>
          <w:sz w:val="28"/>
          <w:szCs w:val="28"/>
          <w:lang w:val="en-US"/>
        </w:rPr>
        <w:t>University</w:t>
      </w:r>
      <w:r w:rsidRPr="000E5D1F">
        <w:rPr>
          <w:rFonts w:ascii="Times New Roman" w:hAnsi="Times New Roman"/>
          <w:sz w:val="28"/>
          <w:szCs w:val="28"/>
          <w:lang w:val="en-US"/>
        </w:rPr>
        <w:t xml:space="preserve"> </w:t>
      </w:r>
      <w:r w:rsidRPr="00886423">
        <w:rPr>
          <w:rFonts w:ascii="Times New Roman" w:hAnsi="Times New Roman"/>
          <w:sz w:val="28"/>
          <w:szCs w:val="28"/>
          <w:lang w:val="en-US"/>
        </w:rPr>
        <w:t>Press</w:t>
      </w:r>
      <w:r w:rsidRPr="000E5D1F">
        <w:rPr>
          <w:rFonts w:ascii="Times New Roman" w:hAnsi="Times New Roman"/>
          <w:sz w:val="28"/>
          <w:szCs w:val="28"/>
          <w:lang w:val="en-US"/>
        </w:rPr>
        <w:t xml:space="preserve"> 2001.</w:t>
      </w:r>
    </w:p>
    <w:p w:rsidR="00D02904" w:rsidRDefault="00D02904" w:rsidP="00D02904">
      <w:pPr>
        <w:pStyle w:val="1"/>
        <w:spacing w:before="0" w:line="264" w:lineRule="atLeast"/>
        <w:ind w:right="150"/>
        <w:rPr>
          <w:rFonts w:ascii="Helvetica" w:hAnsi="Helvetica" w:cs="Helvetica"/>
          <w:b w:val="0"/>
          <w:bCs w:val="0"/>
          <w:color w:val="000000"/>
          <w:spacing w:val="-5"/>
          <w:lang w:val="en-US"/>
        </w:rPr>
      </w:pPr>
    </w:p>
    <w:p w:rsidR="005A6529" w:rsidRPr="000E5D1F" w:rsidRDefault="005A6529" w:rsidP="005A6529">
      <w:pPr>
        <w:rPr>
          <w:rFonts w:ascii="Times New Roman" w:hAnsi="Times New Roman" w:cs="Times New Roman"/>
          <w:b/>
          <w:sz w:val="28"/>
          <w:szCs w:val="28"/>
          <w:lang w:val="en-US"/>
        </w:rPr>
      </w:pPr>
      <w:r>
        <w:rPr>
          <w:rFonts w:ascii="Times New Roman" w:hAnsi="Times New Roman" w:cs="Times New Roman"/>
          <w:b/>
          <w:sz w:val="28"/>
          <w:szCs w:val="28"/>
          <w:lang w:val="en-US"/>
        </w:rPr>
        <w:t>Practical lesson 8</w:t>
      </w:r>
    </w:p>
    <w:p w:rsidR="005A6529" w:rsidRPr="00E656E9" w:rsidRDefault="005A6529" w:rsidP="005A6529">
      <w:pPr>
        <w:rPr>
          <w:rFonts w:ascii="Times New Roman" w:hAnsi="Times New Roman" w:cs="Times New Roman"/>
          <w:b/>
          <w:sz w:val="28"/>
          <w:szCs w:val="28"/>
          <w:lang w:val="en-US"/>
        </w:rPr>
      </w:pPr>
      <w:r w:rsidRPr="00E656E9">
        <w:rPr>
          <w:rFonts w:ascii="Times New Roman" w:hAnsi="Times New Roman" w:cs="Times New Roman"/>
          <w:b/>
          <w:sz w:val="28"/>
          <w:szCs w:val="28"/>
          <w:lang w:val="en-US"/>
        </w:rPr>
        <w:t>The theme of the lesson: What does an electrical engineer do?</w:t>
      </w:r>
    </w:p>
    <w:p w:rsidR="005A6529" w:rsidRPr="000E5D1F" w:rsidRDefault="005A6529" w:rsidP="005A6529">
      <w:pPr>
        <w:rPr>
          <w:rFonts w:ascii="Times New Roman" w:hAnsi="Times New Roman" w:cs="Times New Roman"/>
          <w:sz w:val="28"/>
          <w:szCs w:val="28"/>
          <w:lang w:val="en-US"/>
        </w:rPr>
      </w:pPr>
      <w:r w:rsidRPr="006F52E0">
        <w:rPr>
          <w:rFonts w:ascii="Times New Roman" w:hAnsi="Times New Roman" w:cs="Times New Roman"/>
          <w:b/>
          <w:sz w:val="28"/>
          <w:szCs w:val="28"/>
          <w:lang w:val="en-US"/>
        </w:rPr>
        <w:t>Lesson plan:</w:t>
      </w:r>
      <w:r w:rsidRPr="00C77160">
        <w:rPr>
          <w:lang w:val="en-US"/>
        </w:rPr>
        <w:t xml:space="preserve"> </w:t>
      </w:r>
      <w:r w:rsidRPr="000E5D1F">
        <w:rPr>
          <w:rFonts w:ascii="Times New Roman" w:hAnsi="Times New Roman" w:cs="Times New Roman"/>
          <w:sz w:val="28"/>
          <w:szCs w:val="28"/>
          <w:lang w:val="en-US"/>
        </w:rPr>
        <w:t>to e</w:t>
      </w:r>
      <w:r w:rsidRPr="00DD182A">
        <w:rPr>
          <w:rFonts w:ascii="Times New Roman" w:hAnsi="Times New Roman" w:cs="Times New Roman"/>
          <w:sz w:val="28"/>
          <w:szCs w:val="28"/>
          <w:lang w:val="en-US"/>
        </w:rPr>
        <w:t>xtend voc</w:t>
      </w:r>
      <w:r w:rsidRPr="000E5D1F">
        <w:rPr>
          <w:rFonts w:ascii="Times New Roman" w:hAnsi="Times New Roman" w:cs="Times New Roman"/>
          <w:sz w:val="28"/>
          <w:szCs w:val="28"/>
          <w:lang w:val="en-US"/>
        </w:rPr>
        <w:t xml:space="preserve">abulary from the </w:t>
      </w:r>
      <w:r w:rsidRPr="00DD182A">
        <w:rPr>
          <w:rFonts w:ascii="Times New Roman" w:hAnsi="Times New Roman" w:cs="Times New Roman"/>
          <w:sz w:val="28"/>
          <w:szCs w:val="28"/>
          <w:lang w:val="en-US"/>
        </w:rPr>
        <w:t xml:space="preserve">fields of </w:t>
      </w:r>
      <w:r w:rsidRPr="000E5D1F">
        <w:rPr>
          <w:rFonts w:ascii="Times New Roman" w:hAnsi="Times New Roman" w:cs="Times New Roman"/>
          <w:sz w:val="28"/>
          <w:szCs w:val="28"/>
          <w:lang w:val="en-US"/>
        </w:rPr>
        <w:t>engineering and general technical vocabulary; to improve</w:t>
      </w:r>
      <w:r w:rsidRPr="00DD182A">
        <w:rPr>
          <w:rFonts w:ascii="Times New Roman" w:hAnsi="Times New Roman" w:cs="Times New Roman"/>
          <w:sz w:val="28"/>
          <w:szCs w:val="28"/>
          <w:lang w:val="en-US"/>
        </w:rPr>
        <w:t xml:space="preserve"> the skills </w:t>
      </w:r>
      <w:r w:rsidRPr="000E5D1F">
        <w:rPr>
          <w:rFonts w:ascii="Times New Roman" w:hAnsi="Times New Roman" w:cs="Times New Roman"/>
          <w:sz w:val="28"/>
          <w:szCs w:val="28"/>
          <w:lang w:val="en-US"/>
        </w:rPr>
        <w:t>evaluation, viewing and reading of professional character</w:t>
      </w:r>
      <w:r w:rsidRPr="00DD182A">
        <w:rPr>
          <w:rFonts w:ascii="Times New Roman" w:hAnsi="Times New Roman" w:cs="Times New Roman"/>
          <w:sz w:val="28"/>
          <w:szCs w:val="28"/>
          <w:lang w:val="en-US"/>
        </w:rPr>
        <w:t xml:space="preserve"> of the texts;</w:t>
      </w:r>
    </w:p>
    <w:p w:rsidR="005A6529" w:rsidRPr="00DD182A" w:rsidRDefault="005A6529" w:rsidP="005A6529">
      <w:pPr>
        <w:spacing w:after="0" w:line="240" w:lineRule="auto"/>
        <w:rPr>
          <w:rFonts w:ascii="Times New Roman" w:hAnsi="Times New Roman"/>
          <w:sz w:val="28"/>
          <w:szCs w:val="28"/>
          <w:lang w:val="en-US"/>
        </w:rPr>
      </w:pPr>
      <w:r w:rsidRPr="006F52E0">
        <w:rPr>
          <w:rFonts w:ascii="Times New Roman" w:hAnsi="Times New Roman" w:cs="Times New Roman"/>
          <w:b/>
          <w:sz w:val="28"/>
          <w:szCs w:val="28"/>
          <w:lang w:val="en-US"/>
        </w:rPr>
        <w:t>The purp</w:t>
      </w:r>
      <w:r>
        <w:rPr>
          <w:rFonts w:ascii="Times New Roman" w:hAnsi="Times New Roman" w:cs="Times New Roman"/>
          <w:b/>
          <w:sz w:val="28"/>
          <w:szCs w:val="28"/>
          <w:lang w:val="en-US"/>
        </w:rPr>
        <w:t>ose and objectives of the lesson</w:t>
      </w:r>
      <w:r w:rsidRPr="006F52E0">
        <w:rPr>
          <w:rFonts w:ascii="Times New Roman" w:hAnsi="Times New Roman" w:cs="Times New Roman"/>
          <w:b/>
          <w:sz w:val="28"/>
          <w:szCs w:val="28"/>
          <w:lang w:val="en-US"/>
        </w:rPr>
        <w:t>, skills and competences:</w:t>
      </w:r>
      <w:r w:rsidRPr="00196950">
        <w:rPr>
          <w:sz w:val="28"/>
          <w:szCs w:val="28"/>
          <w:lang w:val="en-US"/>
        </w:rPr>
        <w:t xml:space="preserve"> </w:t>
      </w:r>
      <w:r w:rsidRPr="00DD182A">
        <w:rPr>
          <w:rFonts w:ascii="Times New Roman" w:hAnsi="Times New Roman"/>
          <w:sz w:val="28"/>
          <w:szCs w:val="28"/>
          <w:lang w:val="en-US"/>
        </w:rPr>
        <w:t>to apply English in professional sphere of the specialist, using skills of four kinds of communications: auditions, readings, letters, and communication in a foreign language</w:t>
      </w:r>
      <w:r>
        <w:rPr>
          <w:rFonts w:ascii="Times New Roman" w:hAnsi="Times New Roman"/>
          <w:sz w:val="28"/>
          <w:szCs w:val="28"/>
          <w:lang w:val="en-US"/>
        </w:rPr>
        <w:t xml:space="preserve">; </w:t>
      </w:r>
      <w:r w:rsidRPr="00DD182A">
        <w:rPr>
          <w:rFonts w:ascii="Times New Roman" w:hAnsi="Times New Roman"/>
          <w:sz w:val="28"/>
          <w:szCs w:val="28"/>
          <w:lang w:val="en-US"/>
        </w:rPr>
        <w:t>to use logical and critical thinking for problems</w:t>
      </w:r>
    </w:p>
    <w:p w:rsidR="005A6529" w:rsidRDefault="005A6529" w:rsidP="005A6529">
      <w:pPr>
        <w:rPr>
          <w:rFonts w:ascii="Times New Roman" w:hAnsi="Times New Roman" w:cs="Times New Roman"/>
          <w:b/>
          <w:sz w:val="28"/>
          <w:szCs w:val="28"/>
          <w:lang w:val="en-US"/>
        </w:rPr>
      </w:pPr>
      <w:r w:rsidRPr="00332B6A">
        <w:rPr>
          <w:rFonts w:ascii="Times New Roman" w:hAnsi="Times New Roman" w:cs="Times New Roman"/>
          <w:b/>
          <w:sz w:val="28"/>
          <w:szCs w:val="28"/>
          <w:lang w:val="en-US"/>
        </w:rPr>
        <w:t>Brief theoretical information</w:t>
      </w:r>
    </w:p>
    <w:p w:rsidR="005E34E2" w:rsidRPr="005E34E2" w:rsidRDefault="005E34E2" w:rsidP="005E34E2">
      <w:pPr>
        <w:rPr>
          <w:rFonts w:ascii="Times New Roman" w:hAnsi="Times New Roman" w:cs="Times New Roman"/>
          <w:b/>
          <w:sz w:val="28"/>
          <w:szCs w:val="28"/>
          <w:lang w:val="en-US"/>
        </w:rPr>
      </w:pPr>
      <w:r w:rsidRPr="005E34E2">
        <w:rPr>
          <w:rFonts w:ascii="Times New Roman" w:hAnsi="Times New Roman" w:cs="Times New Roman"/>
          <w:b/>
          <w:sz w:val="28"/>
          <w:szCs w:val="28"/>
          <w:lang w:val="en-US"/>
        </w:rPr>
        <w:t>What does an electrical engineer do?</w:t>
      </w:r>
    </w:p>
    <w:p w:rsidR="005E34E2" w:rsidRPr="00D30129" w:rsidRDefault="005E34E2" w:rsidP="005A6529">
      <w:pPr>
        <w:rPr>
          <w:rFonts w:ascii="Times New Roman" w:hAnsi="Times New Roman" w:cs="Times New Roman"/>
          <w:b/>
          <w:sz w:val="28"/>
          <w:szCs w:val="28"/>
          <w:lang w:val="en-US"/>
        </w:rPr>
      </w:pPr>
    </w:p>
    <w:p w:rsidR="000349CE" w:rsidRDefault="000349CE" w:rsidP="001F4E91">
      <w:pPr>
        <w:pStyle w:val="a6"/>
        <w:shd w:val="clear" w:color="auto" w:fill="FFFFFF"/>
        <w:spacing w:before="0" w:beforeAutospacing="0" w:after="0" w:afterAutospacing="0"/>
        <w:textAlignment w:val="baseline"/>
        <w:rPr>
          <w:rFonts w:ascii="Arial" w:hAnsi="Arial" w:cs="Arial"/>
          <w:color w:val="5B5B5B"/>
          <w:lang w:val="en-US"/>
        </w:rPr>
      </w:pPr>
      <w:r>
        <w:rPr>
          <w:rFonts w:ascii="Arial" w:hAnsi="Arial" w:cs="Arial"/>
          <w:noProof/>
          <w:color w:val="5B5B5B"/>
        </w:rPr>
        <w:lastRenderedPageBreak/>
        <w:drawing>
          <wp:inline distT="0" distB="0" distL="0" distR="0">
            <wp:extent cx="6172200" cy="3162300"/>
            <wp:effectExtent l="19050" t="0" r="0" b="0"/>
            <wp:docPr id="35" name="Рисунок 4" descr="C:\Users\АЗИЗА\Desktop\eeeed25d801dcce93dd036aa16ec93d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АЗИЗА\Desktop\eeeed25d801dcce93dd036aa16ec93db.jpg"/>
                    <pic:cNvPicPr>
                      <a:picLocks noChangeAspect="1" noChangeArrowheads="1"/>
                    </pic:cNvPicPr>
                  </pic:nvPicPr>
                  <pic:blipFill>
                    <a:blip r:embed="rId31"/>
                    <a:srcRect/>
                    <a:stretch>
                      <a:fillRect/>
                    </a:stretch>
                  </pic:blipFill>
                  <pic:spPr bwMode="auto">
                    <a:xfrm>
                      <a:off x="0" y="0"/>
                      <a:ext cx="6174423" cy="3163439"/>
                    </a:xfrm>
                    <a:prstGeom prst="rect">
                      <a:avLst/>
                    </a:prstGeom>
                    <a:noFill/>
                    <a:ln w="9525">
                      <a:noFill/>
                      <a:miter lim="800000"/>
                      <a:headEnd/>
                      <a:tailEnd/>
                    </a:ln>
                  </pic:spPr>
                </pic:pic>
              </a:graphicData>
            </a:graphic>
          </wp:inline>
        </w:drawing>
      </w:r>
      <w:r w:rsidRPr="000349CE">
        <w:rPr>
          <w:rFonts w:ascii="Arial" w:hAnsi="Arial" w:cs="Arial"/>
          <w:color w:val="5B5B5B"/>
          <w:lang w:val="en-US"/>
        </w:rPr>
        <w:t xml:space="preserve"> </w:t>
      </w:r>
    </w:p>
    <w:p w:rsidR="001F4E91" w:rsidRPr="005E34E2" w:rsidRDefault="001F4E91" w:rsidP="005E34E2">
      <w:pPr>
        <w:rPr>
          <w:rFonts w:ascii="Times New Roman" w:hAnsi="Times New Roman" w:cs="Times New Roman"/>
          <w:sz w:val="28"/>
          <w:szCs w:val="28"/>
          <w:lang w:val="en-US"/>
        </w:rPr>
      </w:pPr>
      <w:r w:rsidRPr="005E34E2">
        <w:rPr>
          <w:rFonts w:ascii="Times New Roman" w:hAnsi="Times New Roman" w:cs="Times New Roman"/>
          <w:sz w:val="28"/>
          <w:szCs w:val="28"/>
          <w:lang w:val="en-US"/>
        </w:rPr>
        <w:t>Electrical engineers design, develop, test and supervise the manufacturing of electrical equipment, such as electric motors, radar and navigation systems, communications systems and power generation equipment, "Electronics engineers design and develop electronic equipment, such as broadcast and communications systems — from portable music players to global positioning systems (GPS)."</w:t>
      </w:r>
    </w:p>
    <w:p w:rsidR="001F4E91" w:rsidRPr="00E656E9" w:rsidRDefault="001F4E91" w:rsidP="005E34E2">
      <w:pPr>
        <w:rPr>
          <w:rFonts w:ascii="Times New Roman" w:hAnsi="Times New Roman" w:cs="Times New Roman"/>
          <w:sz w:val="28"/>
          <w:szCs w:val="28"/>
          <w:lang w:val="en-US"/>
        </w:rPr>
      </w:pPr>
      <w:r w:rsidRPr="00E656E9">
        <w:rPr>
          <w:rFonts w:ascii="Times New Roman" w:hAnsi="Times New Roman" w:cs="Times New Roman"/>
          <w:sz w:val="28"/>
          <w:szCs w:val="28"/>
          <w:lang w:val="en-US"/>
        </w:rPr>
        <w:t>If it's a practical, real-world device that produces, conducts or uses electricity, in all likelihood, it was designed by an electrical engineer. Additionally, engineers may conduct or write the specifications for destructive or nondestructive testing of the performance, reliability and long-term durability of devices and components. </w:t>
      </w:r>
    </w:p>
    <w:p w:rsidR="001F4E91" w:rsidRPr="00E656E9" w:rsidRDefault="001F4E91" w:rsidP="005E34E2">
      <w:pPr>
        <w:rPr>
          <w:rFonts w:ascii="Times New Roman" w:hAnsi="Times New Roman" w:cs="Times New Roman"/>
          <w:sz w:val="28"/>
          <w:szCs w:val="28"/>
          <w:lang w:val="en-US"/>
        </w:rPr>
      </w:pPr>
      <w:r w:rsidRPr="00E656E9">
        <w:rPr>
          <w:rFonts w:ascii="Times New Roman" w:hAnsi="Times New Roman" w:cs="Times New Roman"/>
          <w:sz w:val="28"/>
          <w:szCs w:val="28"/>
          <w:lang w:val="en-US"/>
        </w:rPr>
        <w:t>Today’s electrical engineers design electrical devices and systems using basic components such as conductors, coils, magnets, batteries, switches, resistors, capacitors, inductors, diodes and transistors. Nearly all electrical and electronic devices, from the generators at an electric power plant to the microprocessors in your phone, use these few basic components. </w:t>
      </w:r>
    </w:p>
    <w:p w:rsidR="001F4E91" w:rsidRPr="005E34E2" w:rsidRDefault="001F4E91" w:rsidP="005E34E2">
      <w:pPr>
        <w:rPr>
          <w:rFonts w:ascii="Times New Roman" w:hAnsi="Times New Roman" w:cs="Times New Roman"/>
          <w:sz w:val="28"/>
          <w:szCs w:val="28"/>
          <w:lang w:val="en-US"/>
        </w:rPr>
      </w:pPr>
      <w:r w:rsidRPr="00E656E9">
        <w:rPr>
          <w:rFonts w:ascii="Times New Roman" w:hAnsi="Times New Roman" w:cs="Times New Roman"/>
          <w:sz w:val="28"/>
          <w:szCs w:val="28"/>
          <w:lang w:val="en-US"/>
        </w:rPr>
        <w:t xml:space="preserve">Critical skills needed in electrical engineering include an in-depth understanding of electrical and electronic theory, mathematics and materials. This knowledge allows engineers to design circuits to perform specific functions and meet requirements for safety, reliability and energy efficiency, and to predict how they will behave, before a hardware design is implemented. </w:t>
      </w:r>
      <w:r w:rsidRPr="005E34E2">
        <w:rPr>
          <w:rFonts w:ascii="Times New Roman" w:hAnsi="Times New Roman" w:cs="Times New Roman"/>
          <w:sz w:val="28"/>
          <w:szCs w:val="28"/>
          <w:lang w:val="en-US"/>
        </w:rPr>
        <w:t>Sometimes, though, circuits are constructed on "breadboards," or prototype circuit boards made on computer numeric controlled (CNC) machines for testing before they are put into production. </w:t>
      </w:r>
    </w:p>
    <w:p w:rsidR="005E34E2" w:rsidRDefault="001F4E91" w:rsidP="005E34E2">
      <w:pPr>
        <w:rPr>
          <w:rFonts w:ascii="Times New Roman" w:hAnsi="Times New Roman" w:cs="Times New Roman"/>
          <w:sz w:val="28"/>
          <w:szCs w:val="28"/>
          <w:lang w:val="en-US"/>
        </w:rPr>
      </w:pPr>
      <w:r w:rsidRPr="00E656E9">
        <w:rPr>
          <w:rFonts w:ascii="Times New Roman" w:hAnsi="Times New Roman" w:cs="Times New Roman"/>
          <w:sz w:val="28"/>
          <w:szCs w:val="28"/>
          <w:lang w:val="en-US"/>
        </w:rPr>
        <w:t xml:space="preserve">Electrical engineers are increasingly relying on computer-aided design (CAD) systems to create schematics and lay out circuits. They also use computers to simulate how electrical </w:t>
      </w:r>
      <w:r w:rsidRPr="00E656E9">
        <w:rPr>
          <w:rFonts w:ascii="Times New Roman" w:hAnsi="Times New Roman" w:cs="Times New Roman"/>
          <w:sz w:val="28"/>
          <w:szCs w:val="28"/>
          <w:lang w:val="en-US"/>
        </w:rPr>
        <w:lastRenderedPageBreak/>
        <w:t xml:space="preserve">devices and systems will function. Computer simulations can be used to model a national power grid or a microprocessor; therefore, proficiency with computers is essential for electrical engineers. In addition to speeding up the process of drafting schematics, printed circuit board (PCB) layouts and blueprints for electrical and electronic devices, CAD systems allow for quick and easy modifications of designs and rapid prototyping using CNC machines. </w:t>
      </w:r>
    </w:p>
    <w:p w:rsidR="005E34E2" w:rsidRPr="00087CC8" w:rsidRDefault="00332EAA" w:rsidP="005E34E2">
      <w:pPr>
        <w:rPr>
          <w:rFonts w:ascii="Times New Roman" w:hAnsi="Times New Roman" w:cs="Times New Roman"/>
          <w:sz w:val="28"/>
          <w:szCs w:val="28"/>
          <w:lang w:val="en-US"/>
        </w:rPr>
      </w:pPr>
      <w:r>
        <w:rPr>
          <w:rFonts w:ascii="Times New Roman" w:hAnsi="Times New Roman" w:cs="Times New Roman"/>
          <w:noProof/>
          <w:sz w:val="28"/>
          <w:szCs w:val="28"/>
        </w:rPr>
        <w:drawing>
          <wp:inline distT="0" distB="0" distL="0" distR="0">
            <wp:extent cx="3124200" cy="3124200"/>
            <wp:effectExtent l="19050" t="0" r="0" b="0"/>
            <wp:docPr id="93" name="Рисунок 26" descr="C:\Users\АЗИЗА\Desktop\today_electrical_engineering_tomorrow_tshirt-p235019591250525195z83jf_3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АЗИЗА\Desktop\today_electrical_engineering_tomorrow_tshirt-p235019591250525195z83jf_328.jpg"/>
                    <pic:cNvPicPr>
                      <a:picLocks noChangeAspect="1" noChangeArrowheads="1"/>
                    </pic:cNvPicPr>
                  </pic:nvPicPr>
                  <pic:blipFill>
                    <a:blip r:embed="rId32"/>
                    <a:srcRect/>
                    <a:stretch>
                      <a:fillRect/>
                    </a:stretch>
                  </pic:blipFill>
                  <pic:spPr bwMode="auto">
                    <a:xfrm>
                      <a:off x="0" y="0"/>
                      <a:ext cx="3124200" cy="3124200"/>
                    </a:xfrm>
                    <a:prstGeom prst="rect">
                      <a:avLst/>
                    </a:prstGeom>
                    <a:noFill/>
                    <a:ln w="9525">
                      <a:noFill/>
                      <a:miter lim="800000"/>
                      <a:headEnd/>
                      <a:tailEnd/>
                    </a:ln>
                  </pic:spPr>
                </pic:pic>
              </a:graphicData>
            </a:graphic>
          </wp:inline>
        </w:drawing>
      </w:r>
      <w:r w:rsidR="005E34E2" w:rsidRPr="0084413B">
        <w:rPr>
          <w:rFonts w:ascii="Times New Roman" w:hAnsi="Times New Roman" w:cs="Times New Roman"/>
          <w:sz w:val="28"/>
          <w:szCs w:val="28"/>
          <w:lang w:val="en-US"/>
        </w:rPr>
        <w:t xml:space="preserve">Getting a job is a very hard period in the life of most people. </w:t>
      </w:r>
      <w:r w:rsidR="005E34E2" w:rsidRPr="00087CC8">
        <w:rPr>
          <w:rFonts w:ascii="Times New Roman" w:hAnsi="Times New Roman" w:cs="Times New Roman"/>
          <w:sz w:val="28"/>
          <w:szCs w:val="28"/>
          <w:lang w:val="en-US"/>
        </w:rPr>
        <w:t>Companies choose an employee from hundreds of candidates according to special rules, that’s why there’re special ‘typical’ factors, influencing on employer’s choice. Among such factors are: age, sex, experience, family background and marital status, personality and references.</w:t>
      </w:r>
    </w:p>
    <w:p w:rsidR="005E34E2" w:rsidRPr="00087CC8" w:rsidRDefault="005E34E2" w:rsidP="005E34E2">
      <w:pPr>
        <w:rPr>
          <w:rFonts w:ascii="Times New Roman" w:hAnsi="Times New Roman" w:cs="Times New Roman"/>
          <w:sz w:val="28"/>
          <w:szCs w:val="28"/>
          <w:lang w:val="en-US"/>
        </w:rPr>
      </w:pPr>
      <w:r w:rsidRPr="00087CC8">
        <w:rPr>
          <w:rFonts w:ascii="Times New Roman" w:hAnsi="Times New Roman" w:cs="Times New Roman"/>
          <w:sz w:val="28"/>
          <w:szCs w:val="28"/>
          <w:lang w:val="en-US"/>
        </w:rPr>
        <w:t>When you go for a job interview, make sure you arrive on time. An employer will form a poor first impression if show up late. If you realize you may be delayed, call ahead and explain the problem.</w:t>
      </w:r>
    </w:p>
    <w:p w:rsidR="005E34E2" w:rsidRPr="00087CC8" w:rsidRDefault="005E34E2" w:rsidP="005E34E2">
      <w:pPr>
        <w:rPr>
          <w:rFonts w:ascii="Times New Roman" w:hAnsi="Times New Roman" w:cs="Times New Roman"/>
          <w:sz w:val="28"/>
          <w:szCs w:val="28"/>
          <w:lang w:val="en-US"/>
        </w:rPr>
      </w:pPr>
      <w:r w:rsidRPr="00087CC8">
        <w:rPr>
          <w:rFonts w:ascii="Times New Roman" w:hAnsi="Times New Roman" w:cs="Times New Roman"/>
          <w:sz w:val="28"/>
          <w:szCs w:val="28"/>
          <w:lang w:val="en-US"/>
        </w:rPr>
        <w:t>During the interview the employer will try to find out what kind of person you are, what experience you have, and how you can fit into the job situation.</w:t>
      </w:r>
    </w:p>
    <w:p w:rsidR="005E34E2" w:rsidRPr="00087CC8" w:rsidRDefault="005E34E2" w:rsidP="005E34E2">
      <w:pPr>
        <w:rPr>
          <w:rFonts w:ascii="Times New Roman" w:hAnsi="Times New Roman" w:cs="Times New Roman"/>
          <w:sz w:val="28"/>
          <w:szCs w:val="28"/>
          <w:lang w:val="en-US"/>
        </w:rPr>
      </w:pPr>
      <w:r w:rsidRPr="00087CC8">
        <w:rPr>
          <w:rFonts w:ascii="Times New Roman" w:hAnsi="Times New Roman" w:cs="Times New Roman"/>
          <w:sz w:val="28"/>
          <w:szCs w:val="28"/>
          <w:lang w:val="en-US"/>
        </w:rPr>
        <w:t>After you have got an appointment, review the information that you wrote on your application form and resume. Be prepared to explain your skills and abilities specifically. Bring a resume to the interview. The resume is a printed sheet that tells about your education and work experience. It serves as a written record for the employer.</w:t>
      </w:r>
    </w:p>
    <w:p w:rsidR="005E34E2" w:rsidRPr="00087CC8" w:rsidRDefault="005E34E2" w:rsidP="005E34E2">
      <w:pPr>
        <w:rPr>
          <w:rFonts w:ascii="Times New Roman" w:hAnsi="Times New Roman" w:cs="Times New Roman"/>
          <w:sz w:val="28"/>
          <w:szCs w:val="28"/>
          <w:lang w:val="en-US"/>
        </w:rPr>
      </w:pPr>
      <w:r w:rsidRPr="00087CC8">
        <w:rPr>
          <w:rFonts w:ascii="Times New Roman" w:hAnsi="Times New Roman" w:cs="Times New Roman"/>
          <w:sz w:val="28"/>
          <w:szCs w:val="28"/>
          <w:lang w:val="en-US"/>
        </w:rPr>
        <w:t>Go to the interview alone; don’t take your friends or children with you. Plan to arrive about ten minutes before the appointment time. Wear the proper clothes. You should have a neat, clean appearance to have a good impression.</w:t>
      </w:r>
    </w:p>
    <w:p w:rsidR="005E34E2" w:rsidRPr="00087CC8" w:rsidRDefault="005E34E2" w:rsidP="005E34E2">
      <w:pPr>
        <w:rPr>
          <w:rFonts w:ascii="Times New Roman" w:hAnsi="Times New Roman" w:cs="Times New Roman"/>
          <w:sz w:val="28"/>
          <w:szCs w:val="28"/>
          <w:lang w:val="en-US"/>
        </w:rPr>
      </w:pPr>
      <w:r w:rsidRPr="00087CC8">
        <w:rPr>
          <w:rFonts w:ascii="Times New Roman" w:hAnsi="Times New Roman" w:cs="Times New Roman"/>
          <w:sz w:val="28"/>
          <w:szCs w:val="28"/>
          <w:lang w:val="en-US"/>
        </w:rPr>
        <w:lastRenderedPageBreak/>
        <w:t>During the interview be honest and modest about yourself. Pay attention as the interviewer talks; answer all the questions clearly and intelligently. Try not to seem bored, even if you realize that the job doesn’t interest you.</w:t>
      </w:r>
    </w:p>
    <w:p w:rsidR="005E34E2" w:rsidRPr="00087CC8" w:rsidRDefault="005E34E2" w:rsidP="005E34E2">
      <w:pPr>
        <w:rPr>
          <w:rFonts w:ascii="Times New Roman" w:hAnsi="Times New Roman" w:cs="Times New Roman"/>
          <w:sz w:val="28"/>
          <w:szCs w:val="28"/>
          <w:lang w:val="en-US"/>
        </w:rPr>
      </w:pPr>
      <w:r w:rsidRPr="00087CC8">
        <w:rPr>
          <w:rFonts w:ascii="Times New Roman" w:hAnsi="Times New Roman" w:cs="Times New Roman"/>
          <w:sz w:val="28"/>
          <w:szCs w:val="28"/>
          <w:lang w:val="en-US"/>
        </w:rPr>
        <w:t>Here are some of the questions that employers try to answer when they are interviewing future employees:</w:t>
      </w:r>
    </w:p>
    <w:p w:rsidR="005E34E2" w:rsidRPr="00087CC8" w:rsidRDefault="005E34E2" w:rsidP="005E34E2">
      <w:pPr>
        <w:rPr>
          <w:rFonts w:ascii="Times New Roman" w:hAnsi="Times New Roman" w:cs="Times New Roman"/>
          <w:sz w:val="28"/>
          <w:szCs w:val="28"/>
          <w:lang w:val="en-US"/>
        </w:rPr>
      </w:pPr>
      <w:r w:rsidRPr="00087CC8">
        <w:rPr>
          <w:rFonts w:ascii="Times New Roman" w:hAnsi="Times New Roman" w:cs="Times New Roman"/>
          <w:sz w:val="28"/>
          <w:szCs w:val="28"/>
          <w:lang w:val="en-US"/>
        </w:rPr>
        <w:t>- What is this person really like?</w:t>
      </w:r>
      <w:r w:rsidRPr="00087CC8">
        <w:rPr>
          <w:rFonts w:ascii="Times New Roman" w:hAnsi="Times New Roman" w:cs="Times New Roman"/>
          <w:sz w:val="28"/>
          <w:szCs w:val="28"/>
          <w:lang w:val="en-US"/>
        </w:rPr>
        <w:br/>
        <w:t>  - Does this person have the skills to do the job I have available?</w:t>
      </w:r>
    </w:p>
    <w:p w:rsidR="005E34E2" w:rsidRPr="00087CC8" w:rsidRDefault="005E34E2" w:rsidP="005E34E2">
      <w:pPr>
        <w:rPr>
          <w:rFonts w:ascii="Times New Roman" w:hAnsi="Times New Roman" w:cs="Times New Roman"/>
          <w:sz w:val="28"/>
          <w:szCs w:val="28"/>
          <w:lang w:val="en-US"/>
        </w:rPr>
      </w:pPr>
      <w:r w:rsidRPr="00087CC8">
        <w:rPr>
          <w:rFonts w:ascii="Times New Roman" w:hAnsi="Times New Roman" w:cs="Times New Roman"/>
          <w:sz w:val="28"/>
          <w:szCs w:val="28"/>
          <w:lang w:val="en-US"/>
        </w:rPr>
        <w:t>- Will this person fit the team I have now?</w:t>
      </w:r>
    </w:p>
    <w:p w:rsidR="005E34E2" w:rsidRPr="00087CC8" w:rsidRDefault="005E34E2" w:rsidP="005E34E2">
      <w:pPr>
        <w:rPr>
          <w:rFonts w:ascii="Times New Roman" w:hAnsi="Times New Roman" w:cs="Times New Roman"/>
          <w:sz w:val="28"/>
          <w:szCs w:val="28"/>
          <w:lang w:val="en-US"/>
        </w:rPr>
      </w:pPr>
      <w:r w:rsidRPr="00087CC8">
        <w:rPr>
          <w:rFonts w:ascii="Times New Roman" w:hAnsi="Times New Roman" w:cs="Times New Roman"/>
          <w:sz w:val="28"/>
          <w:szCs w:val="28"/>
          <w:lang w:val="en-US"/>
        </w:rPr>
        <w:t>- How quickly can this person learn?</w:t>
      </w:r>
    </w:p>
    <w:p w:rsidR="005E34E2" w:rsidRPr="00087CC8" w:rsidRDefault="005E34E2" w:rsidP="005E34E2">
      <w:pPr>
        <w:rPr>
          <w:rFonts w:ascii="Times New Roman" w:hAnsi="Times New Roman" w:cs="Times New Roman"/>
          <w:sz w:val="28"/>
          <w:szCs w:val="28"/>
          <w:lang w:val="en-US"/>
        </w:rPr>
      </w:pPr>
      <w:r w:rsidRPr="00087CC8">
        <w:rPr>
          <w:rFonts w:ascii="Times New Roman" w:hAnsi="Times New Roman" w:cs="Times New Roman"/>
          <w:sz w:val="28"/>
          <w:szCs w:val="28"/>
          <w:lang w:val="en-US"/>
        </w:rPr>
        <w:t>- Will this person be willing to work hard and put the interests of the     organization first?</w:t>
      </w:r>
    </w:p>
    <w:p w:rsidR="005E34E2" w:rsidRPr="00087CC8" w:rsidRDefault="005E34E2" w:rsidP="005E34E2">
      <w:pPr>
        <w:rPr>
          <w:rFonts w:ascii="Times New Roman" w:hAnsi="Times New Roman" w:cs="Times New Roman"/>
          <w:sz w:val="28"/>
          <w:szCs w:val="28"/>
          <w:lang w:val="en-US"/>
        </w:rPr>
      </w:pPr>
      <w:r w:rsidRPr="00087CC8">
        <w:rPr>
          <w:rFonts w:ascii="Times New Roman" w:hAnsi="Times New Roman" w:cs="Times New Roman"/>
          <w:sz w:val="28"/>
          <w:szCs w:val="28"/>
          <w:lang w:val="en-US"/>
        </w:rPr>
        <w:t>Be prepared to ask your own questions about the job, know the type of work and benefits you want from the position. Write down these questions before you go to the interview.</w:t>
      </w:r>
    </w:p>
    <w:p w:rsidR="005E34E2" w:rsidRPr="005E34E2" w:rsidRDefault="005E34E2" w:rsidP="005E34E2">
      <w:pPr>
        <w:rPr>
          <w:rFonts w:ascii="Times New Roman" w:hAnsi="Times New Roman" w:cs="Times New Roman"/>
          <w:sz w:val="28"/>
          <w:szCs w:val="28"/>
          <w:lang w:val="en-US"/>
        </w:rPr>
      </w:pPr>
      <w:r w:rsidRPr="00087CC8">
        <w:rPr>
          <w:rFonts w:ascii="Times New Roman" w:hAnsi="Times New Roman" w:cs="Times New Roman"/>
          <w:sz w:val="28"/>
          <w:szCs w:val="28"/>
          <w:lang w:val="en-US"/>
        </w:rPr>
        <w:t>Finally, express your thanks and be sure that the interviewer knows how to contact you if she or he wants to hire you.</w:t>
      </w:r>
    </w:p>
    <w:p w:rsidR="001F4E91" w:rsidRPr="00710B0A" w:rsidRDefault="001F4E91" w:rsidP="005E34E2">
      <w:pPr>
        <w:rPr>
          <w:rFonts w:ascii="Times New Roman" w:hAnsi="Times New Roman" w:cs="Times New Roman"/>
          <w:b/>
          <w:sz w:val="28"/>
          <w:szCs w:val="28"/>
          <w:lang w:val="en-US"/>
        </w:rPr>
      </w:pPr>
      <w:r w:rsidRPr="00710B0A">
        <w:rPr>
          <w:rFonts w:ascii="Times New Roman" w:hAnsi="Times New Roman" w:cs="Times New Roman"/>
          <w:b/>
          <w:sz w:val="28"/>
          <w:szCs w:val="28"/>
          <w:lang w:val="en-US"/>
        </w:rPr>
        <w:t>Electrical engineering jobs and salaries</w:t>
      </w:r>
    </w:p>
    <w:p w:rsidR="000349CE" w:rsidRPr="000349CE" w:rsidRDefault="000349CE" w:rsidP="000349CE">
      <w:pPr>
        <w:rPr>
          <w:lang w:val="en-US"/>
        </w:rPr>
      </w:pPr>
      <w:r>
        <w:rPr>
          <w:noProof/>
        </w:rPr>
        <w:drawing>
          <wp:inline distT="0" distB="0" distL="0" distR="0">
            <wp:extent cx="4029075" cy="2683364"/>
            <wp:effectExtent l="19050" t="0" r="0" b="0"/>
            <wp:docPr id="45" name="Рисунок 10" descr="C:\Users\АЗИЗА\Desktop\What-is-Electrical-Engineering-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АЗИЗА\Desktop\What-is-Electrical-Engineering-5.jpg"/>
                    <pic:cNvPicPr>
                      <a:picLocks noChangeAspect="1" noChangeArrowheads="1"/>
                    </pic:cNvPicPr>
                  </pic:nvPicPr>
                  <pic:blipFill>
                    <a:blip r:embed="rId33"/>
                    <a:srcRect/>
                    <a:stretch>
                      <a:fillRect/>
                    </a:stretch>
                  </pic:blipFill>
                  <pic:spPr bwMode="auto">
                    <a:xfrm>
                      <a:off x="0" y="0"/>
                      <a:ext cx="4031840" cy="2685206"/>
                    </a:xfrm>
                    <a:prstGeom prst="rect">
                      <a:avLst/>
                    </a:prstGeom>
                    <a:noFill/>
                    <a:ln w="9525">
                      <a:noFill/>
                      <a:miter lim="800000"/>
                      <a:headEnd/>
                      <a:tailEnd/>
                    </a:ln>
                  </pic:spPr>
                </pic:pic>
              </a:graphicData>
            </a:graphic>
          </wp:inline>
        </w:drawing>
      </w:r>
    </w:p>
    <w:p w:rsidR="000349CE" w:rsidRDefault="000349CE" w:rsidP="001F4E91">
      <w:pPr>
        <w:pStyle w:val="a6"/>
        <w:shd w:val="clear" w:color="auto" w:fill="FFFFFF"/>
        <w:spacing w:before="240" w:beforeAutospacing="0" w:after="240" w:afterAutospacing="0"/>
        <w:textAlignment w:val="baseline"/>
        <w:rPr>
          <w:rFonts w:ascii="Arial" w:hAnsi="Arial" w:cs="Arial"/>
          <w:color w:val="5B5B5B"/>
          <w:lang w:val="en-US"/>
        </w:rPr>
      </w:pPr>
      <w:r>
        <w:rPr>
          <w:rFonts w:ascii="Arial" w:hAnsi="Arial" w:cs="Arial"/>
          <w:noProof/>
          <w:color w:val="5B5B5B"/>
        </w:rPr>
        <w:lastRenderedPageBreak/>
        <w:drawing>
          <wp:inline distT="0" distB="0" distL="0" distR="0">
            <wp:extent cx="5495925" cy="2076450"/>
            <wp:effectExtent l="19050" t="0" r="9525" b="0"/>
            <wp:docPr id="32" name="Рисунок 3" descr="C:\Users\АЗИЗА\Desktop\maxresdefau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АЗИЗА\Desktop\maxresdefault.jpg"/>
                    <pic:cNvPicPr>
                      <a:picLocks noChangeAspect="1" noChangeArrowheads="1"/>
                    </pic:cNvPicPr>
                  </pic:nvPicPr>
                  <pic:blipFill>
                    <a:blip r:embed="rId34"/>
                    <a:srcRect/>
                    <a:stretch>
                      <a:fillRect/>
                    </a:stretch>
                  </pic:blipFill>
                  <pic:spPr bwMode="auto">
                    <a:xfrm>
                      <a:off x="0" y="0"/>
                      <a:ext cx="5501002" cy="2078368"/>
                    </a:xfrm>
                    <a:prstGeom prst="rect">
                      <a:avLst/>
                    </a:prstGeom>
                    <a:noFill/>
                    <a:ln w="9525">
                      <a:noFill/>
                      <a:miter lim="800000"/>
                      <a:headEnd/>
                      <a:tailEnd/>
                    </a:ln>
                  </pic:spPr>
                </pic:pic>
              </a:graphicData>
            </a:graphic>
          </wp:inline>
        </w:drawing>
      </w:r>
      <w:r w:rsidRPr="000349CE">
        <w:rPr>
          <w:rFonts w:ascii="Arial" w:hAnsi="Arial" w:cs="Arial"/>
          <w:color w:val="5B5B5B"/>
          <w:lang w:val="en-US"/>
        </w:rPr>
        <w:t xml:space="preserve"> </w:t>
      </w:r>
    </w:p>
    <w:p w:rsidR="001F4E91" w:rsidRPr="00E656E9" w:rsidRDefault="001F4E91" w:rsidP="005E34E2">
      <w:pPr>
        <w:rPr>
          <w:rFonts w:ascii="Times New Roman" w:hAnsi="Times New Roman" w:cs="Times New Roman"/>
          <w:sz w:val="28"/>
          <w:szCs w:val="28"/>
          <w:lang w:val="en-US"/>
        </w:rPr>
      </w:pPr>
      <w:r w:rsidRPr="00E656E9">
        <w:rPr>
          <w:rFonts w:ascii="Times New Roman" w:hAnsi="Times New Roman" w:cs="Times New Roman"/>
          <w:sz w:val="28"/>
          <w:szCs w:val="28"/>
          <w:lang w:val="en-US"/>
        </w:rPr>
        <w:t>Electrical and electronics engineers work primarily in research and development industries, engineering services firms, manufacturing and the federal government, according to the BLS. They generally work indoors, in offices, but they may have to visit sites to observe a problem or a piece of complex equipment, the BLS says.</w:t>
      </w:r>
    </w:p>
    <w:p w:rsidR="001F4E91" w:rsidRPr="00E656E9" w:rsidRDefault="001F4E91" w:rsidP="005E34E2">
      <w:pPr>
        <w:rPr>
          <w:rFonts w:ascii="Times New Roman" w:hAnsi="Times New Roman" w:cs="Times New Roman"/>
          <w:sz w:val="28"/>
          <w:szCs w:val="28"/>
          <w:lang w:val="en-US"/>
        </w:rPr>
      </w:pPr>
      <w:r w:rsidRPr="00E656E9">
        <w:rPr>
          <w:rFonts w:ascii="Times New Roman" w:hAnsi="Times New Roman" w:cs="Times New Roman"/>
          <w:sz w:val="28"/>
          <w:szCs w:val="28"/>
          <w:lang w:val="en-US"/>
        </w:rPr>
        <w:t>Manufacturing industries that employ electrical engineers include automotive, marine, railroad, aerospace, defense, consumer electronics, commercial construction, lighting, computers and components, telecommunications and traffic control. Government institutions that employ electrical engineers include transportation departments, national laboratories and the military. </w:t>
      </w:r>
    </w:p>
    <w:p w:rsidR="001F4E91" w:rsidRPr="00E656E9" w:rsidRDefault="001F4E91" w:rsidP="005E34E2">
      <w:pPr>
        <w:rPr>
          <w:rFonts w:ascii="Times New Roman" w:hAnsi="Times New Roman" w:cs="Times New Roman"/>
          <w:sz w:val="28"/>
          <w:szCs w:val="28"/>
          <w:lang w:val="en-US"/>
        </w:rPr>
      </w:pPr>
      <w:r w:rsidRPr="00E656E9">
        <w:rPr>
          <w:rFonts w:ascii="Times New Roman" w:hAnsi="Times New Roman" w:cs="Times New Roman"/>
          <w:sz w:val="28"/>
          <w:szCs w:val="28"/>
          <w:lang w:val="en-US"/>
        </w:rPr>
        <w:t xml:space="preserve">Most electrical engineering jobs require at least a bachelor's degree in engineering. Many employers, particularly those that offer engineering consulting services, also require state certification as a Professional Engineer. </w:t>
      </w:r>
      <w:r w:rsidRPr="005E34E2">
        <w:rPr>
          <w:rFonts w:ascii="Times New Roman" w:hAnsi="Times New Roman" w:cs="Times New Roman"/>
          <w:sz w:val="28"/>
          <w:szCs w:val="28"/>
          <w:lang w:val="en-US"/>
        </w:rPr>
        <w:t xml:space="preserve">Additionally, many employers require certification from the Institute of Electrical and Electronics Engineers (IEEE) or the Institution of Engineering and Technology (IET). </w:t>
      </w:r>
      <w:r w:rsidRPr="00E656E9">
        <w:rPr>
          <w:rFonts w:ascii="Times New Roman" w:hAnsi="Times New Roman" w:cs="Times New Roman"/>
          <w:sz w:val="28"/>
          <w:szCs w:val="28"/>
          <w:lang w:val="en-US"/>
        </w:rPr>
        <w:t>A master's degree is often required for promotion to management, and ongoing education and training are needed to keep up with advances in technology, testing equipment, computer hardware and software, and government regulations. </w:t>
      </w:r>
    </w:p>
    <w:p w:rsidR="001678ED" w:rsidRPr="00710B0A" w:rsidRDefault="001F4E91" w:rsidP="00710B0A">
      <w:pPr>
        <w:rPr>
          <w:rFonts w:ascii="Times New Roman" w:hAnsi="Times New Roman" w:cs="Times New Roman"/>
          <w:sz w:val="28"/>
          <w:szCs w:val="28"/>
          <w:lang w:val="en-US"/>
        </w:rPr>
      </w:pPr>
      <w:r w:rsidRPr="005E34E2">
        <w:rPr>
          <w:rFonts w:ascii="Times New Roman" w:hAnsi="Times New Roman" w:cs="Times New Roman"/>
          <w:sz w:val="28"/>
          <w:szCs w:val="28"/>
          <w:lang w:val="en-US"/>
        </w:rPr>
        <w:t>Many experienced engineers with advanced degrees are promoted to management positions or start their own businesses where they can earn even more. </w:t>
      </w:r>
    </w:p>
    <w:p w:rsidR="001678ED" w:rsidRPr="00F45C09" w:rsidRDefault="001678ED" w:rsidP="001678ED">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Recommendations on the preparation of students for classes</w:t>
      </w:r>
    </w:p>
    <w:p w:rsidR="001678ED" w:rsidRPr="000E5D1F" w:rsidRDefault="001678ED" w:rsidP="001678ED">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Students should understand technical texts of varying difficulty.</w:t>
      </w:r>
    </w:p>
    <w:p w:rsidR="001678ED" w:rsidRPr="000E5D1F" w:rsidRDefault="001678ED" w:rsidP="001678ED">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to search for more information contained in the text.</w:t>
      </w:r>
    </w:p>
    <w:p w:rsidR="001678ED" w:rsidRPr="00F45C09" w:rsidRDefault="001678ED" w:rsidP="001678ED">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to generalize (synthesize) the received information from several texts;</w:t>
      </w:r>
    </w:p>
    <w:p w:rsidR="001678ED" w:rsidRPr="000E5D1F" w:rsidRDefault="001678ED" w:rsidP="001678ED">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-to find sentences, paragraphs, which can be used to argue their point of view during the discussion, the conversation;</w:t>
      </w:r>
    </w:p>
    <w:p w:rsidR="001678ED" w:rsidRPr="000E5D1F" w:rsidRDefault="001678ED" w:rsidP="001678ED">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comments contained in the text of the facts and events;</w:t>
      </w:r>
    </w:p>
    <w:p w:rsidR="001678ED" w:rsidRPr="000E5D1F" w:rsidRDefault="001678ED" w:rsidP="001678ED">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-to select information to report .</w:t>
      </w:r>
    </w:p>
    <w:p w:rsidR="001678ED" w:rsidRDefault="001678ED" w:rsidP="001678ED">
      <w:pPr>
        <w:spacing w:after="0" w:line="240" w:lineRule="auto"/>
        <w:rPr>
          <w:rFonts w:ascii="Times New Roman" w:hAnsi="Times New Roman" w:cs="Times New Roman"/>
          <w:b/>
          <w:sz w:val="28"/>
          <w:szCs w:val="28"/>
          <w:lang w:val="en-US"/>
        </w:rPr>
      </w:pPr>
      <w:r w:rsidRPr="006F52E0">
        <w:rPr>
          <w:rFonts w:ascii="Times New Roman" w:hAnsi="Times New Roman" w:cs="Times New Roman"/>
          <w:b/>
          <w:sz w:val="28"/>
          <w:szCs w:val="28"/>
          <w:lang w:val="en-US"/>
        </w:rPr>
        <w:t>Tasks and order of work in the classroom:</w:t>
      </w:r>
    </w:p>
    <w:p w:rsidR="001678ED" w:rsidRPr="00F45C09" w:rsidRDefault="001678ED" w:rsidP="001678ED">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to read texts with the extraction of complete and accurate information:</w:t>
      </w:r>
    </w:p>
    <w:p w:rsidR="001678ED" w:rsidRPr="00F45C09" w:rsidRDefault="001678ED" w:rsidP="001678ED">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lastRenderedPageBreak/>
        <w:t>to search for the information you need, annotate and abstracted texts:</w:t>
      </w:r>
    </w:p>
    <w:p w:rsidR="001678ED" w:rsidRPr="000E5D1F" w:rsidRDefault="001678ED" w:rsidP="001678ED">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to keep the conversation in English language within the studied theme:</w:t>
      </w:r>
    </w:p>
    <w:p w:rsidR="001678ED" w:rsidRPr="000E5D1F" w:rsidRDefault="001678ED" w:rsidP="001678ED">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to do exercises</w:t>
      </w:r>
    </w:p>
    <w:p w:rsidR="001678ED" w:rsidRPr="00F45C09" w:rsidRDefault="001678ED" w:rsidP="001678ED">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Technical aids and tools:</w:t>
      </w:r>
      <w:r w:rsidRPr="00F45C09">
        <w:rPr>
          <w:rFonts w:ascii="Times New Roman" w:hAnsi="Times New Roman" w:cs="Times New Roman"/>
          <w:sz w:val="28"/>
          <w:szCs w:val="28"/>
          <w:lang w:val="en-US"/>
        </w:rPr>
        <w:t xml:space="preserve"> tape-recorder, Course book and audio CDs (2) Cambridge University Press</w:t>
      </w:r>
    </w:p>
    <w:p w:rsidR="001678ED" w:rsidRDefault="001678ED" w:rsidP="001678ED">
      <w:pPr>
        <w:shd w:val="clear" w:color="auto" w:fill="FFFFFF"/>
        <w:spacing w:after="0" w:line="240" w:lineRule="exact"/>
        <w:jc w:val="both"/>
        <w:rPr>
          <w:b/>
          <w:sz w:val="24"/>
          <w:szCs w:val="24"/>
          <w:lang w:val="en-US"/>
        </w:rPr>
      </w:pPr>
      <w:r w:rsidRPr="006F52E0">
        <w:rPr>
          <w:rFonts w:ascii="Times New Roman" w:hAnsi="Times New Roman" w:cs="Times New Roman"/>
          <w:b/>
          <w:sz w:val="28"/>
          <w:szCs w:val="28"/>
          <w:lang w:val="en-US"/>
        </w:rPr>
        <w:t>List and types of homework:</w:t>
      </w:r>
      <w:r w:rsidRPr="00196950">
        <w:rPr>
          <w:b/>
          <w:sz w:val="24"/>
          <w:szCs w:val="24"/>
          <w:lang w:val="en-US"/>
        </w:rPr>
        <w:t xml:space="preserve"> </w:t>
      </w:r>
    </w:p>
    <w:p w:rsidR="001678ED" w:rsidRPr="00710B0A" w:rsidRDefault="001678ED" w:rsidP="00710B0A">
      <w:pPr>
        <w:pStyle w:val="ad"/>
        <w:rPr>
          <w:rFonts w:ascii="Times New Roman" w:hAnsi="Times New Roman" w:cs="Times New Roman"/>
          <w:sz w:val="28"/>
          <w:szCs w:val="28"/>
          <w:lang w:val="en-US"/>
        </w:rPr>
      </w:pPr>
      <w:r w:rsidRPr="00710B0A">
        <w:rPr>
          <w:rFonts w:ascii="Times New Roman" w:eastAsia="Times New Roman" w:hAnsi="Times New Roman" w:cs="Times New Roman"/>
          <w:sz w:val="28"/>
          <w:szCs w:val="28"/>
          <w:lang w:val="en-US"/>
        </w:rPr>
        <w:t>Prepare the report on the theme: “</w:t>
      </w:r>
      <w:r w:rsidR="00710B0A" w:rsidRPr="00710B0A">
        <w:rPr>
          <w:rFonts w:ascii="Times New Roman" w:hAnsi="Times New Roman" w:cs="Times New Roman"/>
          <w:sz w:val="28"/>
          <w:szCs w:val="28"/>
          <w:lang w:val="en-US"/>
        </w:rPr>
        <w:t>Electrical engineering jobs and salaries</w:t>
      </w:r>
      <w:r w:rsidRPr="00710B0A">
        <w:rPr>
          <w:rFonts w:ascii="Times New Roman" w:eastAsia="Times New Roman" w:hAnsi="Times New Roman" w:cs="Times New Roman"/>
          <w:sz w:val="28"/>
          <w:szCs w:val="28"/>
          <w:lang w:val="en-US"/>
        </w:rPr>
        <w:t>”</w:t>
      </w:r>
    </w:p>
    <w:p w:rsidR="001678ED" w:rsidRPr="00710B0A" w:rsidRDefault="001678ED" w:rsidP="00710B0A">
      <w:pPr>
        <w:pStyle w:val="ad"/>
        <w:rPr>
          <w:rFonts w:ascii="Times New Roman" w:hAnsi="Times New Roman" w:cs="Times New Roman"/>
          <w:sz w:val="28"/>
          <w:szCs w:val="28"/>
          <w:lang w:val="en-US"/>
        </w:rPr>
      </w:pPr>
      <w:r w:rsidRPr="00710B0A">
        <w:rPr>
          <w:rFonts w:ascii="Times New Roman" w:eastAsia="Times New Roman" w:hAnsi="Times New Roman" w:cs="Times New Roman"/>
          <w:sz w:val="28"/>
          <w:szCs w:val="28"/>
          <w:lang w:val="en-US"/>
        </w:rPr>
        <w:t>Make up the situation</w:t>
      </w:r>
    </w:p>
    <w:p w:rsidR="001678ED" w:rsidRPr="00F45C09" w:rsidRDefault="001678ED" w:rsidP="001678ED">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Control questions</w:t>
      </w:r>
    </w:p>
    <w:p w:rsidR="0030661A" w:rsidRDefault="0030661A" w:rsidP="0030661A">
      <w:pPr>
        <w:spacing w:after="0" w:line="240" w:lineRule="auto"/>
        <w:rPr>
          <w:rFonts w:ascii="Times New Roman" w:eastAsia="Bookman Old Style" w:hAnsi="Times New Roman" w:cs="Times New Roman"/>
          <w:sz w:val="28"/>
          <w:szCs w:val="28"/>
          <w:lang w:val="en-US"/>
        </w:rPr>
      </w:pPr>
      <w:r>
        <w:rPr>
          <w:rFonts w:ascii="Times New Roman" w:eastAsia="Bookman Old Style" w:hAnsi="Times New Roman" w:cs="Times New Roman"/>
          <w:sz w:val="28"/>
          <w:szCs w:val="28"/>
          <w:lang w:val="en-US"/>
        </w:rPr>
        <w:t>What is an</w:t>
      </w:r>
      <w:r>
        <w:rPr>
          <w:rFonts w:ascii="Times New Roman" w:hAnsi="Times New Roman" w:cs="Times New Roman"/>
          <w:sz w:val="28"/>
          <w:szCs w:val="28"/>
          <w:lang w:val="en-US"/>
        </w:rPr>
        <w:t xml:space="preserve"> electrical engineer</w:t>
      </w:r>
      <w:r>
        <w:rPr>
          <w:rFonts w:ascii="Times New Roman" w:eastAsia="Bookman Old Style" w:hAnsi="Times New Roman" w:cs="Times New Roman"/>
          <w:sz w:val="28"/>
          <w:szCs w:val="28"/>
          <w:lang w:val="en-US"/>
        </w:rPr>
        <w:t>?</w:t>
      </w:r>
    </w:p>
    <w:p w:rsidR="0030661A" w:rsidRDefault="0030661A" w:rsidP="0030661A">
      <w:pPr>
        <w:spacing w:after="0" w:line="240" w:lineRule="auto"/>
        <w:rPr>
          <w:rFonts w:ascii="Times New Roman" w:eastAsia="Bookman Old Style" w:hAnsi="Times New Roman" w:cs="Times New Roman"/>
          <w:sz w:val="28"/>
          <w:szCs w:val="28"/>
          <w:lang w:val="en-US"/>
        </w:rPr>
      </w:pPr>
      <w:r>
        <w:rPr>
          <w:rFonts w:ascii="Times New Roman" w:eastAsia="Bookman Old Style" w:hAnsi="Times New Roman" w:cs="Times New Roman"/>
          <w:sz w:val="28"/>
          <w:szCs w:val="28"/>
          <w:lang w:val="en-US"/>
        </w:rPr>
        <w:t xml:space="preserve">What are the responsibilities of </w:t>
      </w:r>
      <w:r w:rsidRPr="008A2ACF">
        <w:rPr>
          <w:rFonts w:ascii="Times New Roman" w:eastAsia="Bookman Old Style" w:hAnsi="Times New Roman" w:cs="Times New Roman"/>
          <w:sz w:val="28"/>
          <w:szCs w:val="28"/>
          <w:lang w:val="en-US"/>
        </w:rPr>
        <w:t>an</w:t>
      </w:r>
      <w:r>
        <w:rPr>
          <w:rFonts w:ascii="Times New Roman" w:hAnsi="Times New Roman" w:cs="Times New Roman"/>
          <w:sz w:val="28"/>
          <w:szCs w:val="28"/>
          <w:lang w:val="en-US"/>
        </w:rPr>
        <w:t xml:space="preserve"> electrical engineer</w:t>
      </w:r>
      <w:r>
        <w:rPr>
          <w:rFonts w:ascii="Times New Roman" w:eastAsia="Bookman Old Style" w:hAnsi="Times New Roman" w:cs="Times New Roman"/>
          <w:sz w:val="28"/>
          <w:szCs w:val="28"/>
          <w:lang w:val="en-US"/>
        </w:rPr>
        <w:t>?</w:t>
      </w:r>
    </w:p>
    <w:p w:rsidR="0030661A" w:rsidRDefault="0030661A" w:rsidP="0030661A">
      <w:pPr>
        <w:spacing w:after="0" w:line="240" w:lineRule="auto"/>
        <w:rPr>
          <w:rFonts w:ascii="Times New Roman" w:eastAsia="Bookman Old Style" w:hAnsi="Times New Roman" w:cs="Times New Roman"/>
          <w:sz w:val="28"/>
          <w:szCs w:val="28"/>
          <w:lang w:val="en-US"/>
        </w:rPr>
      </w:pPr>
      <w:r>
        <w:rPr>
          <w:rFonts w:ascii="Times New Roman" w:eastAsia="Bookman Old Style" w:hAnsi="Times New Roman" w:cs="Times New Roman"/>
          <w:sz w:val="28"/>
          <w:szCs w:val="28"/>
          <w:lang w:val="en-US"/>
        </w:rPr>
        <w:t>What are the r</w:t>
      </w:r>
      <w:r w:rsidRPr="008A2ACF">
        <w:rPr>
          <w:rFonts w:ascii="Times New Roman" w:eastAsia="Bookman Old Style" w:hAnsi="Times New Roman" w:cs="Times New Roman"/>
          <w:sz w:val="28"/>
          <w:szCs w:val="28"/>
          <w:lang w:val="en-US"/>
        </w:rPr>
        <w:t>equirements for</w:t>
      </w:r>
      <w:r>
        <w:rPr>
          <w:rFonts w:ascii="Times New Roman" w:eastAsia="Bookman Old Style" w:hAnsi="Times New Roman" w:cs="Times New Roman"/>
          <w:sz w:val="28"/>
          <w:szCs w:val="28"/>
          <w:lang w:val="en-US"/>
        </w:rPr>
        <w:t xml:space="preserve"> </w:t>
      </w:r>
      <w:r w:rsidRPr="00710B0A">
        <w:rPr>
          <w:rFonts w:ascii="Times New Roman" w:hAnsi="Times New Roman" w:cs="Times New Roman"/>
          <w:sz w:val="28"/>
          <w:szCs w:val="28"/>
          <w:lang w:val="en-US"/>
        </w:rPr>
        <w:t>an electrical engineer?</w:t>
      </w:r>
    </w:p>
    <w:p w:rsidR="0030661A" w:rsidRDefault="0030661A" w:rsidP="0030661A">
      <w:pPr>
        <w:spacing w:after="0" w:line="240" w:lineRule="auto"/>
        <w:rPr>
          <w:rFonts w:ascii="Times New Roman" w:eastAsia="Bookman Old Style" w:hAnsi="Times New Roman" w:cs="Times New Roman"/>
          <w:sz w:val="28"/>
          <w:szCs w:val="28"/>
          <w:lang w:val="en-US"/>
        </w:rPr>
      </w:pPr>
      <w:r w:rsidRPr="008A2ACF">
        <w:rPr>
          <w:rFonts w:ascii="Times New Roman" w:eastAsia="Bookman Old Style" w:hAnsi="Times New Roman" w:cs="Times New Roman"/>
          <w:sz w:val="28"/>
          <w:szCs w:val="28"/>
          <w:lang w:val="en-US"/>
        </w:rPr>
        <w:t>Is it easy to get a job</w:t>
      </w:r>
      <w:r>
        <w:rPr>
          <w:rFonts w:ascii="Times New Roman" w:eastAsia="Bookman Old Style" w:hAnsi="Times New Roman" w:cs="Times New Roman"/>
          <w:sz w:val="28"/>
          <w:szCs w:val="28"/>
          <w:lang w:val="en-US"/>
        </w:rPr>
        <w:t>?</w:t>
      </w:r>
    </w:p>
    <w:p w:rsidR="0030661A" w:rsidRDefault="0030661A" w:rsidP="0030661A">
      <w:pPr>
        <w:spacing w:after="0" w:line="240" w:lineRule="auto"/>
        <w:rPr>
          <w:rFonts w:ascii="Times New Roman" w:eastAsia="Bookman Old Style" w:hAnsi="Times New Roman" w:cs="Times New Roman"/>
          <w:sz w:val="28"/>
          <w:szCs w:val="28"/>
          <w:lang w:val="en-US"/>
        </w:rPr>
      </w:pPr>
      <w:r w:rsidRPr="008A2ACF">
        <w:rPr>
          <w:rFonts w:ascii="Times New Roman" w:eastAsia="Bookman Old Style" w:hAnsi="Times New Roman" w:cs="Times New Roman"/>
          <w:sz w:val="28"/>
          <w:szCs w:val="28"/>
          <w:lang w:val="en-US"/>
        </w:rPr>
        <w:t>What kind of work</w:t>
      </w:r>
      <w:r>
        <w:rPr>
          <w:rFonts w:ascii="Times New Roman" w:eastAsia="Bookman Old Style" w:hAnsi="Times New Roman" w:cs="Times New Roman"/>
          <w:sz w:val="28"/>
          <w:szCs w:val="28"/>
          <w:lang w:val="en-US"/>
        </w:rPr>
        <w:t xml:space="preserve"> does </w:t>
      </w:r>
      <w:r>
        <w:rPr>
          <w:rFonts w:ascii="Times New Roman" w:hAnsi="Times New Roman" w:cs="Times New Roman"/>
          <w:sz w:val="28"/>
          <w:szCs w:val="28"/>
          <w:lang w:val="en-US"/>
        </w:rPr>
        <w:t xml:space="preserve">an electrical engineer </w:t>
      </w:r>
      <w:r>
        <w:rPr>
          <w:rFonts w:ascii="Times New Roman" w:eastAsia="Bookman Old Style" w:hAnsi="Times New Roman" w:cs="Times New Roman"/>
          <w:sz w:val="28"/>
          <w:szCs w:val="28"/>
          <w:lang w:val="en-US"/>
        </w:rPr>
        <w:t>do</w:t>
      </w:r>
      <w:r w:rsidRPr="008A2ACF">
        <w:rPr>
          <w:rFonts w:ascii="Times New Roman" w:eastAsia="Bookman Old Style" w:hAnsi="Times New Roman" w:cs="Times New Roman"/>
          <w:sz w:val="28"/>
          <w:szCs w:val="28"/>
          <w:lang w:val="en-US"/>
        </w:rPr>
        <w:t>?</w:t>
      </w:r>
    </w:p>
    <w:p w:rsidR="0030661A" w:rsidRDefault="0030661A" w:rsidP="0030661A">
      <w:pPr>
        <w:spacing w:after="0" w:line="240" w:lineRule="auto"/>
        <w:rPr>
          <w:rFonts w:ascii="Times New Roman" w:eastAsia="Bookman Old Style" w:hAnsi="Times New Roman" w:cs="Times New Roman"/>
          <w:sz w:val="28"/>
          <w:szCs w:val="28"/>
          <w:lang w:val="en-US"/>
        </w:rPr>
      </w:pPr>
      <w:r>
        <w:rPr>
          <w:rFonts w:ascii="Times New Roman" w:eastAsia="Bookman Old Style" w:hAnsi="Times New Roman" w:cs="Times New Roman"/>
          <w:sz w:val="28"/>
          <w:szCs w:val="28"/>
          <w:lang w:val="en-US"/>
        </w:rPr>
        <w:t>What are t</w:t>
      </w:r>
      <w:r w:rsidRPr="000F3EA0">
        <w:rPr>
          <w:rFonts w:ascii="Times New Roman" w:eastAsia="Bookman Old Style" w:hAnsi="Times New Roman" w:cs="Times New Roman"/>
          <w:sz w:val="28"/>
          <w:szCs w:val="28"/>
          <w:lang w:val="en-US"/>
        </w:rPr>
        <w:t xml:space="preserve">he main purposes of </w:t>
      </w:r>
      <w:r w:rsidRPr="00710B0A">
        <w:rPr>
          <w:rFonts w:ascii="Times New Roman" w:hAnsi="Times New Roman" w:cs="Times New Roman"/>
          <w:sz w:val="28"/>
          <w:szCs w:val="28"/>
          <w:lang w:val="en-US"/>
        </w:rPr>
        <w:t>an electrical engineer?</w:t>
      </w:r>
    </w:p>
    <w:p w:rsidR="0030661A" w:rsidRDefault="0030661A" w:rsidP="0030661A">
      <w:pPr>
        <w:spacing w:after="0" w:line="240" w:lineRule="auto"/>
        <w:rPr>
          <w:rFonts w:ascii="Times New Roman" w:eastAsia="Bookman Old Style" w:hAnsi="Times New Roman" w:cs="Times New Roman"/>
          <w:sz w:val="28"/>
          <w:szCs w:val="28"/>
          <w:lang w:val="kk-KZ"/>
        </w:rPr>
      </w:pPr>
      <w:r>
        <w:rPr>
          <w:rFonts w:ascii="Times New Roman" w:eastAsia="Bookman Old Style" w:hAnsi="Times New Roman" w:cs="Times New Roman"/>
          <w:sz w:val="28"/>
          <w:szCs w:val="28"/>
          <w:lang w:val="en-US"/>
        </w:rPr>
        <w:t>What are the d</w:t>
      </w:r>
      <w:r w:rsidRPr="000F3EA0">
        <w:rPr>
          <w:rFonts w:ascii="Times New Roman" w:eastAsia="Bookman Old Style" w:hAnsi="Times New Roman" w:cs="Times New Roman"/>
          <w:sz w:val="28"/>
          <w:szCs w:val="28"/>
          <w:lang w:val="en-US"/>
        </w:rPr>
        <w:t xml:space="preserve">ifficulties </w:t>
      </w:r>
      <w:r>
        <w:rPr>
          <w:rFonts w:ascii="Times New Roman" w:eastAsia="Bookman Old Style" w:hAnsi="Times New Roman" w:cs="Times New Roman"/>
          <w:sz w:val="28"/>
          <w:szCs w:val="28"/>
          <w:lang w:val="en-US"/>
        </w:rPr>
        <w:t xml:space="preserve">of the </w:t>
      </w:r>
      <w:r w:rsidRPr="000F3EA0">
        <w:rPr>
          <w:rFonts w:ascii="Times New Roman" w:eastAsia="Bookman Old Style" w:hAnsi="Times New Roman" w:cs="Times New Roman"/>
          <w:sz w:val="28"/>
          <w:szCs w:val="28"/>
          <w:lang w:val="en-US"/>
        </w:rPr>
        <w:t>profession</w:t>
      </w:r>
      <w:r>
        <w:rPr>
          <w:rFonts w:ascii="Times New Roman" w:eastAsia="Bookman Old Style" w:hAnsi="Times New Roman" w:cs="Times New Roman"/>
          <w:sz w:val="28"/>
          <w:szCs w:val="28"/>
          <w:lang w:val="en-US"/>
        </w:rPr>
        <w:t>?</w:t>
      </w:r>
    </w:p>
    <w:p w:rsidR="0030661A" w:rsidRPr="003901F6" w:rsidRDefault="0030661A" w:rsidP="0030661A">
      <w:pPr>
        <w:spacing w:after="0" w:line="240" w:lineRule="auto"/>
        <w:rPr>
          <w:rFonts w:ascii="Times New Roman" w:eastAsia="Bookman Old Style" w:hAnsi="Times New Roman" w:cs="Times New Roman"/>
          <w:sz w:val="28"/>
          <w:szCs w:val="28"/>
          <w:lang w:val="en-US"/>
        </w:rPr>
      </w:pPr>
      <w:r>
        <w:rPr>
          <w:rFonts w:ascii="Times New Roman" w:eastAsia="Bookman Old Style" w:hAnsi="Times New Roman" w:cs="Times New Roman"/>
          <w:sz w:val="28"/>
          <w:szCs w:val="28"/>
          <w:lang w:val="en-US"/>
        </w:rPr>
        <w:t>The advantages and disadvantages of a profession</w:t>
      </w:r>
    </w:p>
    <w:p w:rsidR="001678ED" w:rsidRPr="00F45C09" w:rsidRDefault="001678ED" w:rsidP="001678ED">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Taks for SIW</w:t>
      </w:r>
    </w:p>
    <w:p w:rsidR="001678ED" w:rsidRPr="000E5D1F" w:rsidRDefault="001678ED" w:rsidP="001678ED">
      <w:pPr>
        <w:pStyle w:val="ad"/>
        <w:rPr>
          <w:rFonts w:ascii="Times New Roman" w:eastAsia="Times New Roman" w:hAnsi="Times New Roman" w:cs="Times New Roman"/>
          <w:sz w:val="28"/>
          <w:szCs w:val="28"/>
          <w:lang w:val="en-US"/>
        </w:rPr>
      </w:pPr>
      <w:r w:rsidRPr="000E5D1F">
        <w:rPr>
          <w:rFonts w:ascii="Times New Roman" w:eastAsia="Times New Roman" w:hAnsi="Times New Roman" w:cs="Times New Roman"/>
          <w:sz w:val="28"/>
          <w:szCs w:val="28"/>
          <w:lang w:val="en-US"/>
        </w:rPr>
        <w:t>1. Give the main idea of the text.</w:t>
      </w:r>
    </w:p>
    <w:p w:rsidR="001678ED" w:rsidRPr="000E5D1F" w:rsidRDefault="001678ED" w:rsidP="001678ED">
      <w:pPr>
        <w:pStyle w:val="ad"/>
        <w:rPr>
          <w:rFonts w:ascii="Times New Roman" w:eastAsia="Times New Roman" w:hAnsi="Times New Roman" w:cs="Times New Roman"/>
          <w:sz w:val="28"/>
          <w:szCs w:val="28"/>
          <w:lang w:val="en-US"/>
        </w:rPr>
      </w:pPr>
      <w:r w:rsidRPr="000E5D1F">
        <w:rPr>
          <w:rFonts w:ascii="Times New Roman" w:eastAsia="Times New Roman" w:hAnsi="Times New Roman" w:cs="Times New Roman"/>
          <w:sz w:val="28"/>
          <w:szCs w:val="28"/>
          <w:lang w:val="en-US"/>
        </w:rPr>
        <w:t>2. Find the information describing this text.</w:t>
      </w:r>
    </w:p>
    <w:p w:rsidR="0030661A" w:rsidRDefault="0030661A" w:rsidP="001678ED">
      <w:pPr>
        <w:pStyle w:val="ad"/>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lang w:val="en-US"/>
        </w:rPr>
        <w:t xml:space="preserve">3. Read </w:t>
      </w:r>
      <w:r w:rsidR="001678ED" w:rsidRPr="00F45C09">
        <w:rPr>
          <w:rFonts w:ascii="Times New Roman" w:eastAsia="Times New Roman" w:hAnsi="Times New Roman" w:cs="Times New Roman"/>
          <w:sz w:val="28"/>
          <w:szCs w:val="28"/>
          <w:lang w:val="en-US"/>
        </w:rPr>
        <w:t xml:space="preserve">the text </w:t>
      </w:r>
      <w:r>
        <w:rPr>
          <w:rFonts w:ascii="Times New Roman" w:eastAsia="Times New Roman" w:hAnsi="Times New Roman" w:cs="Times New Roman"/>
          <w:sz w:val="28"/>
          <w:szCs w:val="28"/>
          <w:lang w:val="en-US"/>
        </w:rPr>
        <w:t>and translate</w:t>
      </w:r>
    </w:p>
    <w:p w:rsidR="001678ED" w:rsidRPr="00F45C09" w:rsidRDefault="001678ED" w:rsidP="001678ED">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Recommended literature</w:t>
      </w:r>
    </w:p>
    <w:p w:rsidR="001678ED" w:rsidRPr="00F45C09" w:rsidRDefault="001678ED" w:rsidP="001678ED">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Main literature</w:t>
      </w:r>
      <w:r w:rsidRPr="00F45C09">
        <w:rPr>
          <w:rFonts w:ascii="Times New Roman" w:hAnsi="Times New Roman" w:cs="Times New Roman"/>
          <w:b/>
          <w:sz w:val="28"/>
          <w:szCs w:val="28"/>
          <w:lang w:val="kk-KZ"/>
        </w:rPr>
        <w:t>:</w:t>
      </w:r>
    </w:p>
    <w:p w:rsidR="001678ED" w:rsidRDefault="001678ED" w:rsidP="001678ED">
      <w:pPr>
        <w:pStyle w:val="ad"/>
        <w:rPr>
          <w:rFonts w:ascii="Times New Roman" w:hAnsi="Times New Roman"/>
          <w:sz w:val="28"/>
          <w:szCs w:val="28"/>
          <w:lang w:val="kk-KZ"/>
        </w:rPr>
      </w:pPr>
      <w:r w:rsidRPr="000E5D1F">
        <w:rPr>
          <w:rFonts w:ascii="Times New Roman" w:hAnsi="Times New Roman"/>
          <w:sz w:val="28"/>
          <w:szCs w:val="28"/>
          <w:lang w:val="en-US"/>
        </w:rPr>
        <w:t>1</w:t>
      </w:r>
      <w:r w:rsidRPr="000E5D1F">
        <w:rPr>
          <w:rFonts w:ascii="Times New Roman" w:hAnsi="Times New Roman"/>
          <w:b/>
          <w:sz w:val="28"/>
          <w:szCs w:val="28"/>
          <w:lang w:val="en-US"/>
        </w:rPr>
        <w:t xml:space="preserve">. </w:t>
      </w:r>
      <w:r w:rsidRPr="00886423">
        <w:rPr>
          <w:rFonts w:ascii="Times New Roman" w:hAnsi="Times New Roman"/>
          <w:sz w:val="28"/>
          <w:szCs w:val="28"/>
        </w:rPr>
        <w:t>Английский</w:t>
      </w:r>
      <w:r w:rsidRPr="000E5D1F">
        <w:rPr>
          <w:rFonts w:ascii="Times New Roman" w:hAnsi="Times New Roman"/>
          <w:sz w:val="28"/>
          <w:szCs w:val="28"/>
          <w:lang w:val="en-US"/>
        </w:rPr>
        <w:t xml:space="preserve"> </w:t>
      </w:r>
      <w:r w:rsidRPr="00886423">
        <w:rPr>
          <w:rFonts w:ascii="Times New Roman" w:hAnsi="Times New Roman"/>
          <w:sz w:val="28"/>
          <w:szCs w:val="28"/>
        </w:rPr>
        <w:t>язык</w:t>
      </w:r>
      <w:r w:rsidRPr="000E5D1F">
        <w:rPr>
          <w:rFonts w:ascii="Times New Roman" w:hAnsi="Times New Roman"/>
          <w:sz w:val="28"/>
          <w:szCs w:val="28"/>
          <w:lang w:val="en-US"/>
        </w:rPr>
        <w:t xml:space="preserve"> </w:t>
      </w:r>
      <w:r w:rsidRPr="00886423">
        <w:rPr>
          <w:rFonts w:ascii="Times New Roman" w:hAnsi="Times New Roman"/>
          <w:sz w:val="28"/>
          <w:szCs w:val="28"/>
        </w:rPr>
        <w:t>для</w:t>
      </w:r>
      <w:r w:rsidRPr="000E5D1F">
        <w:rPr>
          <w:rFonts w:ascii="Times New Roman" w:hAnsi="Times New Roman"/>
          <w:sz w:val="28"/>
          <w:szCs w:val="28"/>
          <w:lang w:val="en-US"/>
        </w:rPr>
        <w:t xml:space="preserve"> </w:t>
      </w:r>
      <w:r w:rsidRPr="00886423">
        <w:rPr>
          <w:rFonts w:ascii="Times New Roman" w:hAnsi="Times New Roman"/>
          <w:sz w:val="28"/>
          <w:szCs w:val="28"/>
        </w:rPr>
        <w:t>инженеров</w:t>
      </w:r>
      <w:r w:rsidRPr="000E5D1F">
        <w:rPr>
          <w:rFonts w:ascii="Times New Roman" w:hAnsi="Times New Roman"/>
          <w:b/>
          <w:sz w:val="28"/>
          <w:szCs w:val="28"/>
          <w:lang w:val="en-US"/>
        </w:rPr>
        <w:t xml:space="preserve">: </w:t>
      </w:r>
      <w:r w:rsidRPr="00886423">
        <w:rPr>
          <w:rFonts w:ascii="Times New Roman" w:hAnsi="Times New Roman"/>
          <w:sz w:val="28"/>
          <w:szCs w:val="28"/>
        </w:rPr>
        <w:t>Учеб</w:t>
      </w:r>
      <w:r w:rsidRPr="000E5D1F">
        <w:rPr>
          <w:rFonts w:ascii="Times New Roman" w:hAnsi="Times New Roman"/>
          <w:sz w:val="28"/>
          <w:szCs w:val="28"/>
          <w:lang w:val="en-US"/>
        </w:rPr>
        <w:t xml:space="preserve">./ </w:t>
      </w:r>
      <w:r w:rsidRPr="00886423">
        <w:rPr>
          <w:rFonts w:ascii="Times New Roman" w:hAnsi="Times New Roman"/>
          <w:sz w:val="28"/>
          <w:szCs w:val="28"/>
        </w:rPr>
        <w:t>Т</w:t>
      </w:r>
      <w:r w:rsidRPr="000E5D1F">
        <w:rPr>
          <w:rFonts w:ascii="Times New Roman" w:hAnsi="Times New Roman"/>
          <w:sz w:val="28"/>
          <w:szCs w:val="28"/>
          <w:lang w:val="en-US"/>
        </w:rPr>
        <w:t>.</w:t>
      </w:r>
      <w:r w:rsidRPr="00886423">
        <w:rPr>
          <w:rFonts w:ascii="Times New Roman" w:hAnsi="Times New Roman"/>
          <w:sz w:val="28"/>
          <w:szCs w:val="28"/>
        </w:rPr>
        <w:t>Ю</w:t>
      </w:r>
      <w:r w:rsidRPr="000E5D1F">
        <w:rPr>
          <w:rFonts w:ascii="Times New Roman" w:hAnsi="Times New Roman"/>
          <w:sz w:val="28"/>
          <w:szCs w:val="28"/>
          <w:lang w:val="en-US"/>
        </w:rPr>
        <w:t xml:space="preserve">. </w:t>
      </w:r>
      <w:r w:rsidRPr="00886423">
        <w:rPr>
          <w:rFonts w:ascii="Times New Roman" w:hAnsi="Times New Roman"/>
          <w:sz w:val="28"/>
          <w:szCs w:val="28"/>
        </w:rPr>
        <w:t>Полякова</w:t>
      </w:r>
      <w:r w:rsidRPr="000E5D1F">
        <w:rPr>
          <w:rFonts w:ascii="Times New Roman" w:hAnsi="Times New Roman"/>
          <w:sz w:val="28"/>
          <w:szCs w:val="28"/>
          <w:lang w:val="en-US"/>
        </w:rPr>
        <w:t xml:space="preserve">, </w:t>
      </w:r>
      <w:r w:rsidRPr="00886423">
        <w:rPr>
          <w:rFonts w:ascii="Times New Roman" w:hAnsi="Times New Roman"/>
          <w:sz w:val="28"/>
          <w:szCs w:val="28"/>
        </w:rPr>
        <w:t>Е</w:t>
      </w:r>
      <w:r w:rsidRPr="000E5D1F">
        <w:rPr>
          <w:rFonts w:ascii="Times New Roman" w:hAnsi="Times New Roman"/>
          <w:sz w:val="28"/>
          <w:szCs w:val="28"/>
          <w:lang w:val="en-US"/>
        </w:rPr>
        <w:t>.</w:t>
      </w:r>
      <w:r w:rsidRPr="00886423">
        <w:rPr>
          <w:rFonts w:ascii="Times New Roman" w:hAnsi="Times New Roman"/>
          <w:sz w:val="28"/>
          <w:szCs w:val="28"/>
        </w:rPr>
        <w:t>В</w:t>
      </w:r>
      <w:r w:rsidRPr="000E5D1F">
        <w:rPr>
          <w:rFonts w:ascii="Times New Roman" w:hAnsi="Times New Roman"/>
          <w:sz w:val="28"/>
          <w:szCs w:val="28"/>
          <w:lang w:val="en-US"/>
        </w:rPr>
        <w:t>.</w:t>
      </w:r>
      <w:r w:rsidRPr="00886423">
        <w:rPr>
          <w:rFonts w:ascii="Times New Roman" w:hAnsi="Times New Roman"/>
          <w:sz w:val="28"/>
          <w:szCs w:val="28"/>
        </w:rPr>
        <w:t>Синявская</w:t>
      </w:r>
      <w:r w:rsidRPr="000E5D1F">
        <w:rPr>
          <w:rFonts w:ascii="Times New Roman" w:hAnsi="Times New Roman"/>
          <w:sz w:val="28"/>
          <w:szCs w:val="28"/>
          <w:lang w:val="en-US"/>
        </w:rPr>
        <w:t xml:space="preserve">, </w:t>
      </w:r>
      <w:r w:rsidRPr="00886423">
        <w:rPr>
          <w:rFonts w:ascii="Times New Roman" w:hAnsi="Times New Roman"/>
          <w:sz w:val="28"/>
          <w:szCs w:val="28"/>
        </w:rPr>
        <w:t>О</w:t>
      </w:r>
      <w:r w:rsidRPr="000E5D1F">
        <w:rPr>
          <w:rFonts w:ascii="Times New Roman" w:hAnsi="Times New Roman"/>
          <w:sz w:val="28"/>
          <w:szCs w:val="28"/>
          <w:lang w:val="en-US"/>
        </w:rPr>
        <w:t>.</w:t>
      </w:r>
      <w:r w:rsidRPr="00886423">
        <w:rPr>
          <w:rFonts w:ascii="Times New Roman" w:hAnsi="Times New Roman"/>
          <w:sz w:val="28"/>
          <w:szCs w:val="28"/>
        </w:rPr>
        <w:t>И</w:t>
      </w:r>
      <w:r w:rsidRPr="000E5D1F">
        <w:rPr>
          <w:rFonts w:ascii="Times New Roman" w:hAnsi="Times New Roman"/>
          <w:sz w:val="28"/>
          <w:szCs w:val="28"/>
          <w:lang w:val="en-US"/>
        </w:rPr>
        <w:t xml:space="preserve">. </w:t>
      </w:r>
      <w:r w:rsidRPr="00886423">
        <w:rPr>
          <w:rFonts w:ascii="Times New Roman" w:hAnsi="Times New Roman"/>
          <w:sz w:val="28"/>
          <w:szCs w:val="28"/>
        </w:rPr>
        <w:t>Тынкова</w:t>
      </w:r>
      <w:r w:rsidRPr="000E5D1F">
        <w:rPr>
          <w:rFonts w:ascii="Times New Roman" w:hAnsi="Times New Roman"/>
          <w:sz w:val="28"/>
          <w:szCs w:val="28"/>
          <w:lang w:val="en-US"/>
        </w:rPr>
        <w:t xml:space="preserve">, </w:t>
      </w:r>
      <w:r w:rsidRPr="00886423">
        <w:rPr>
          <w:rFonts w:ascii="Times New Roman" w:hAnsi="Times New Roman"/>
          <w:sz w:val="28"/>
          <w:szCs w:val="28"/>
        </w:rPr>
        <w:t>Э</w:t>
      </w:r>
      <w:r w:rsidRPr="000E5D1F">
        <w:rPr>
          <w:rFonts w:ascii="Times New Roman" w:hAnsi="Times New Roman"/>
          <w:sz w:val="28"/>
          <w:szCs w:val="28"/>
          <w:lang w:val="en-US"/>
        </w:rPr>
        <w:t>.</w:t>
      </w:r>
      <w:r w:rsidRPr="00886423">
        <w:rPr>
          <w:rFonts w:ascii="Times New Roman" w:hAnsi="Times New Roman"/>
          <w:sz w:val="28"/>
          <w:szCs w:val="28"/>
        </w:rPr>
        <w:t>С</w:t>
      </w:r>
      <w:r w:rsidRPr="000E5D1F">
        <w:rPr>
          <w:rFonts w:ascii="Times New Roman" w:hAnsi="Times New Roman"/>
          <w:sz w:val="28"/>
          <w:szCs w:val="28"/>
          <w:lang w:val="en-US"/>
        </w:rPr>
        <w:t>.</w:t>
      </w:r>
      <w:r w:rsidRPr="00886423">
        <w:rPr>
          <w:rFonts w:ascii="Times New Roman" w:hAnsi="Times New Roman"/>
          <w:sz w:val="28"/>
          <w:szCs w:val="28"/>
        </w:rPr>
        <w:t>Улановская</w:t>
      </w:r>
      <w:r w:rsidRPr="000E5D1F">
        <w:rPr>
          <w:rFonts w:ascii="Times New Roman" w:hAnsi="Times New Roman"/>
          <w:sz w:val="28"/>
          <w:szCs w:val="28"/>
          <w:lang w:val="en-US"/>
        </w:rPr>
        <w:t xml:space="preserve">. - 6- </w:t>
      </w:r>
      <w:r w:rsidRPr="00886423">
        <w:rPr>
          <w:rFonts w:ascii="Times New Roman" w:hAnsi="Times New Roman"/>
          <w:sz w:val="28"/>
          <w:szCs w:val="28"/>
        </w:rPr>
        <w:t>е</w:t>
      </w:r>
      <w:r w:rsidRPr="000E5D1F">
        <w:rPr>
          <w:rFonts w:ascii="Times New Roman" w:hAnsi="Times New Roman"/>
          <w:sz w:val="28"/>
          <w:szCs w:val="28"/>
          <w:lang w:val="en-US"/>
        </w:rPr>
        <w:t xml:space="preserve"> </w:t>
      </w:r>
      <w:r w:rsidRPr="00886423">
        <w:rPr>
          <w:rFonts w:ascii="Times New Roman" w:hAnsi="Times New Roman"/>
          <w:sz w:val="28"/>
          <w:szCs w:val="28"/>
        </w:rPr>
        <w:t>изд</w:t>
      </w:r>
      <w:r w:rsidRPr="000E5D1F">
        <w:rPr>
          <w:rFonts w:ascii="Times New Roman" w:hAnsi="Times New Roman"/>
          <w:sz w:val="28"/>
          <w:szCs w:val="28"/>
          <w:lang w:val="en-US"/>
        </w:rPr>
        <w:t xml:space="preserve">., </w:t>
      </w:r>
      <w:r>
        <w:rPr>
          <w:rFonts w:ascii="Times New Roman" w:hAnsi="Times New Roman"/>
          <w:sz w:val="28"/>
          <w:szCs w:val="28"/>
        </w:rPr>
        <w:t>испр</w:t>
      </w:r>
      <w:r w:rsidRPr="000E5D1F">
        <w:rPr>
          <w:rFonts w:ascii="Times New Roman" w:hAnsi="Times New Roman"/>
          <w:sz w:val="28"/>
          <w:szCs w:val="28"/>
          <w:lang w:val="en-US"/>
        </w:rPr>
        <w:t xml:space="preserve">.- </w:t>
      </w:r>
      <w:r>
        <w:rPr>
          <w:rFonts w:ascii="Times New Roman" w:hAnsi="Times New Roman"/>
          <w:sz w:val="28"/>
          <w:szCs w:val="28"/>
        </w:rPr>
        <w:t>М</w:t>
      </w:r>
      <w:r w:rsidRPr="000E5D1F">
        <w:rPr>
          <w:rFonts w:ascii="Times New Roman" w:hAnsi="Times New Roman"/>
          <w:sz w:val="28"/>
          <w:szCs w:val="28"/>
          <w:lang w:val="en-US"/>
        </w:rPr>
        <w:t xml:space="preserve">.: </w:t>
      </w:r>
      <w:r>
        <w:rPr>
          <w:rFonts w:ascii="Times New Roman" w:hAnsi="Times New Roman"/>
          <w:sz w:val="28"/>
          <w:szCs w:val="28"/>
        </w:rPr>
        <w:t>Высшая</w:t>
      </w:r>
      <w:r w:rsidRPr="000E5D1F">
        <w:rPr>
          <w:rFonts w:ascii="Times New Roman" w:hAnsi="Times New Roman"/>
          <w:sz w:val="28"/>
          <w:szCs w:val="28"/>
          <w:lang w:val="en-US"/>
        </w:rPr>
        <w:t xml:space="preserve"> </w:t>
      </w:r>
      <w:r>
        <w:rPr>
          <w:rFonts w:ascii="Times New Roman" w:hAnsi="Times New Roman"/>
          <w:sz w:val="28"/>
          <w:szCs w:val="28"/>
        </w:rPr>
        <w:t>школа</w:t>
      </w:r>
      <w:r w:rsidRPr="000E5D1F">
        <w:rPr>
          <w:rFonts w:ascii="Times New Roman" w:hAnsi="Times New Roman"/>
          <w:sz w:val="28"/>
          <w:szCs w:val="28"/>
          <w:lang w:val="en-US"/>
        </w:rPr>
        <w:t>, 2009.-</w:t>
      </w:r>
    </w:p>
    <w:p w:rsidR="001678ED" w:rsidRPr="00886423" w:rsidRDefault="001678ED" w:rsidP="001678ED">
      <w:pPr>
        <w:pStyle w:val="ad"/>
        <w:rPr>
          <w:rFonts w:ascii="Times New Roman" w:hAnsi="Times New Roman"/>
          <w:sz w:val="28"/>
          <w:szCs w:val="28"/>
        </w:rPr>
      </w:pPr>
      <w:r w:rsidRPr="007154A5">
        <w:rPr>
          <w:rFonts w:ascii="Times New Roman" w:hAnsi="Times New Roman"/>
          <w:sz w:val="28"/>
          <w:szCs w:val="28"/>
          <w:lang w:val="kk-KZ"/>
        </w:rPr>
        <w:t>2. To score high level in reading Учебное пособие</w:t>
      </w:r>
      <w:r w:rsidRPr="007154A5">
        <w:rPr>
          <w:rFonts w:ascii="Times New Roman" w:hAnsi="Times New Roman"/>
          <w:i/>
          <w:sz w:val="28"/>
          <w:szCs w:val="28"/>
          <w:lang w:val="kk-KZ"/>
        </w:rPr>
        <w:t xml:space="preserve"> /</w:t>
      </w:r>
      <w:r w:rsidRPr="007154A5">
        <w:rPr>
          <w:rFonts w:ascii="Times New Roman" w:hAnsi="Times New Roman"/>
          <w:sz w:val="28"/>
          <w:szCs w:val="28"/>
          <w:lang w:val="kk-KZ"/>
        </w:rPr>
        <w:t xml:space="preserve">Иванова М.А., Кузнецова Е.В., Лебедева И.С., Михеев А.И.. </w:t>
      </w:r>
      <w:r w:rsidRPr="00886423">
        <w:rPr>
          <w:rFonts w:ascii="Times New Roman" w:hAnsi="Times New Roman"/>
          <w:sz w:val="28"/>
          <w:szCs w:val="28"/>
        </w:rPr>
        <w:t>СПб изд. “Инфо-да”, 2009.</w:t>
      </w:r>
    </w:p>
    <w:p w:rsidR="001678ED" w:rsidRPr="00C830DE" w:rsidRDefault="001678ED" w:rsidP="001678ED">
      <w:pPr>
        <w:pStyle w:val="ad"/>
        <w:rPr>
          <w:rFonts w:ascii="Times New Roman" w:hAnsi="Times New Roman"/>
          <w:sz w:val="28"/>
          <w:szCs w:val="28"/>
          <w:lang w:val="kk-KZ"/>
        </w:rPr>
      </w:pPr>
      <w:r w:rsidRPr="00C54679">
        <w:rPr>
          <w:rFonts w:ascii="Times New Roman" w:hAnsi="Times New Roman"/>
          <w:sz w:val="28"/>
          <w:szCs w:val="28"/>
        </w:rPr>
        <w:t>3</w:t>
      </w:r>
      <w:r w:rsidRPr="00886423">
        <w:rPr>
          <w:rFonts w:ascii="Times New Roman" w:hAnsi="Times New Roman"/>
          <w:sz w:val="28"/>
          <w:szCs w:val="28"/>
        </w:rPr>
        <w:t>. Английский для инженеров / И.П. Агабекян, П. И. Коваленко. – изд.4-е. – Ростов н/Д: Феникс, 200</w:t>
      </w:r>
      <w:r>
        <w:rPr>
          <w:rFonts w:ascii="Times New Roman" w:hAnsi="Times New Roman"/>
          <w:sz w:val="28"/>
          <w:szCs w:val="28"/>
        </w:rPr>
        <w:t>6. – 319.</w:t>
      </w:r>
    </w:p>
    <w:p w:rsidR="001678ED" w:rsidRPr="00C830DE" w:rsidRDefault="001678ED" w:rsidP="001678ED">
      <w:pPr>
        <w:pStyle w:val="ad"/>
        <w:rPr>
          <w:rFonts w:ascii="Times New Roman" w:hAnsi="Times New Roman"/>
          <w:sz w:val="28"/>
          <w:szCs w:val="28"/>
          <w:lang w:val="kk-KZ"/>
        </w:rPr>
      </w:pPr>
      <w:r>
        <w:rPr>
          <w:rFonts w:ascii="Times New Roman" w:hAnsi="Times New Roman"/>
          <w:sz w:val="28"/>
          <w:szCs w:val="28"/>
          <w:lang w:val="en-US"/>
        </w:rPr>
        <w:t>4</w:t>
      </w:r>
      <w:r w:rsidRPr="00886423">
        <w:rPr>
          <w:rFonts w:ascii="Times New Roman" w:hAnsi="Times New Roman"/>
          <w:sz w:val="28"/>
          <w:szCs w:val="28"/>
          <w:lang w:val="en-US"/>
        </w:rPr>
        <w:t>. Cambridge English for Scientists / Tamzen Armer, Bathany Cagnol. Cambridge</w:t>
      </w:r>
      <w:r w:rsidRPr="000E5D1F">
        <w:rPr>
          <w:rFonts w:ascii="Times New Roman" w:hAnsi="Times New Roman"/>
          <w:sz w:val="28"/>
          <w:szCs w:val="28"/>
          <w:lang w:val="en-US"/>
        </w:rPr>
        <w:t xml:space="preserve"> </w:t>
      </w:r>
      <w:r w:rsidRPr="00886423">
        <w:rPr>
          <w:rFonts w:ascii="Times New Roman" w:hAnsi="Times New Roman"/>
          <w:sz w:val="28"/>
          <w:szCs w:val="28"/>
          <w:lang w:val="en-US"/>
        </w:rPr>
        <w:t>University</w:t>
      </w:r>
      <w:r w:rsidRPr="000E5D1F">
        <w:rPr>
          <w:rFonts w:ascii="Times New Roman" w:hAnsi="Times New Roman"/>
          <w:sz w:val="28"/>
          <w:szCs w:val="28"/>
          <w:lang w:val="en-US"/>
        </w:rPr>
        <w:t xml:space="preserve"> </w:t>
      </w:r>
      <w:r w:rsidRPr="00886423">
        <w:rPr>
          <w:rFonts w:ascii="Times New Roman" w:hAnsi="Times New Roman"/>
          <w:sz w:val="28"/>
          <w:szCs w:val="28"/>
          <w:lang w:val="en-US"/>
        </w:rPr>
        <w:t>Press</w:t>
      </w:r>
      <w:r w:rsidRPr="000E5D1F">
        <w:rPr>
          <w:rFonts w:ascii="Times New Roman" w:hAnsi="Times New Roman"/>
          <w:sz w:val="28"/>
          <w:szCs w:val="28"/>
          <w:lang w:val="en-US"/>
        </w:rPr>
        <w:t xml:space="preserve"> – 2011.</w:t>
      </w:r>
    </w:p>
    <w:p w:rsidR="001678ED" w:rsidRPr="00886423" w:rsidRDefault="001678ED" w:rsidP="001678ED">
      <w:pPr>
        <w:pStyle w:val="ad"/>
        <w:rPr>
          <w:rFonts w:ascii="Times New Roman" w:hAnsi="Times New Roman"/>
          <w:b/>
          <w:sz w:val="28"/>
          <w:szCs w:val="28"/>
          <w:lang w:val="kk-KZ"/>
        </w:rPr>
      </w:pPr>
    </w:p>
    <w:p w:rsidR="001678ED" w:rsidRPr="00F45C09" w:rsidRDefault="001678ED" w:rsidP="001678ED">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Additional literature</w:t>
      </w:r>
    </w:p>
    <w:p w:rsidR="001678ED" w:rsidRPr="00F45C09" w:rsidRDefault="001678ED" w:rsidP="001678ED">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1. R.Murphy “English Grammar in Use” a self-study reference and practice book for elementary students of English, and audio CDs (2)  third edition; Oxford University Press. 2011</w:t>
      </w:r>
    </w:p>
    <w:p w:rsidR="001678ED" w:rsidRPr="00FC5987" w:rsidRDefault="001678ED" w:rsidP="001678ED">
      <w:pPr>
        <w:pStyle w:val="ad"/>
        <w:rPr>
          <w:rFonts w:ascii="Times New Roman" w:hAnsi="Times New Roman"/>
          <w:sz w:val="28"/>
          <w:szCs w:val="28"/>
        </w:rPr>
      </w:pPr>
      <w:r>
        <w:rPr>
          <w:rFonts w:ascii="Times New Roman" w:hAnsi="Times New Roman"/>
          <w:sz w:val="28"/>
          <w:szCs w:val="28"/>
          <w:lang w:val="en-US"/>
        </w:rPr>
        <w:t>2.</w:t>
      </w:r>
      <w:r w:rsidRPr="00886423">
        <w:rPr>
          <w:rFonts w:ascii="Times New Roman" w:hAnsi="Times New Roman"/>
          <w:sz w:val="28"/>
          <w:szCs w:val="28"/>
          <w:lang w:val="en-US"/>
        </w:rPr>
        <w:t xml:space="preserve"> R. Murphy “English Grammar in Use” a self-study reference and practice book for intermediate students of English, and audio CDs (2) third edition); Oxford University Press. </w:t>
      </w:r>
      <w:r w:rsidRPr="00FC5987">
        <w:rPr>
          <w:rFonts w:ascii="Times New Roman" w:hAnsi="Times New Roman"/>
          <w:sz w:val="28"/>
          <w:szCs w:val="28"/>
        </w:rPr>
        <w:t>2011</w:t>
      </w:r>
    </w:p>
    <w:p w:rsidR="001678ED" w:rsidRPr="00886423" w:rsidRDefault="001678ED" w:rsidP="001678ED">
      <w:pPr>
        <w:pStyle w:val="ad"/>
        <w:rPr>
          <w:rFonts w:ascii="Times New Roman" w:hAnsi="Times New Roman"/>
          <w:sz w:val="28"/>
          <w:szCs w:val="28"/>
        </w:rPr>
      </w:pPr>
      <w:r w:rsidRPr="00C54679">
        <w:rPr>
          <w:rFonts w:ascii="Times New Roman" w:hAnsi="Times New Roman"/>
          <w:sz w:val="28"/>
          <w:szCs w:val="28"/>
        </w:rPr>
        <w:t>3</w:t>
      </w:r>
      <w:r w:rsidRPr="00C830DE">
        <w:rPr>
          <w:rFonts w:ascii="Times New Roman" w:hAnsi="Times New Roman"/>
          <w:sz w:val="28"/>
          <w:szCs w:val="28"/>
        </w:rPr>
        <w:t>.</w:t>
      </w:r>
      <w:r w:rsidRPr="00886423">
        <w:rPr>
          <w:rFonts w:ascii="Times New Roman" w:hAnsi="Times New Roman"/>
          <w:sz w:val="28"/>
          <w:szCs w:val="28"/>
        </w:rPr>
        <w:t>Орловская И.В.,Самсонова Л.С.,Скубриева А.И.Учебник английского языка для студентов технических университетов и вузов Москва 2006.</w:t>
      </w:r>
    </w:p>
    <w:p w:rsidR="001678ED" w:rsidRPr="00886423" w:rsidRDefault="001678ED" w:rsidP="001678ED">
      <w:pPr>
        <w:pStyle w:val="ad"/>
        <w:rPr>
          <w:rFonts w:ascii="Times New Roman" w:hAnsi="Times New Roman"/>
          <w:sz w:val="28"/>
          <w:szCs w:val="28"/>
          <w:lang w:val="en-US"/>
        </w:rPr>
      </w:pPr>
      <w:r>
        <w:rPr>
          <w:rFonts w:ascii="Times New Roman" w:hAnsi="Times New Roman"/>
          <w:sz w:val="28"/>
          <w:szCs w:val="28"/>
          <w:lang w:val="en-US"/>
        </w:rPr>
        <w:t>4.</w:t>
      </w:r>
      <w:r w:rsidRPr="00886423">
        <w:rPr>
          <w:rFonts w:ascii="Times New Roman" w:hAnsi="Times New Roman"/>
          <w:sz w:val="28"/>
          <w:szCs w:val="28"/>
          <w:lang w:val="en-US"/>
        </w:rPr>
        <w:t xml:space="preserve"> Kate Pickering&amp; Jackie McAvoy Global English, Pre-Intermediate coursebook Macmillan 2010</w:t>
      </w:r>
    </w:p>
    <w:p w:rsidR="001678ED" w:rsidRPr="00886423" w:rsidRDefault="001678ED" w:rsidP="001678ED">
      <w:pPr>
        <w:pStyle w:val="ad"/>
        <w:rPr>
          <w:rFonts w:ascii="Times New Roman" w:hAnsi="Times New Roman"/>
          <w:sz w:val="28"/>
          <w:szCs w:val="28"/>
          <w:lang w:val="en-US"/>
        </w:rPr>
      </w:pPr>
      <w:r>
        <w:rPr>
          <w:rFonts w:ascii="Times New Roman" w:hAnsi="Times New Roman"/>
          <w:sz w:val="28"/>
          <w:szCs w:val="28"/>
          <w:lang w:val="en-US"/>
        </w:rPr>
        <w:t>5.</w:t>
      </w:r>
      <w:r w:rsidRPr="00886423">
        <w:rPr>
          <w:rFonts w:ascii="Times New Roman" w:hAnsi="Times New Roman"/>
          <w:sz w:val="28"/>
          <w:szCs w:val="28"/>
          <w:lang w:val="en-US"/>
        </w:rPr>
        <w:t xml:space="preserve"> Richard Acklam &amp; AramintaCrace Total English, Pre-Intermediate Longman 2007</w:t>
      </w:r>
    </w:p>
    <w:p w:rsidR="001678ED" w:rsidRPr="00886423" w:rsidRDefault="001678ED" w:rsidP="001678ED">
      <w:pPr>
        <w:pStyle w:val="ad"/>
        <w:rPr>
          <w:rFonts w:ascii="Times New Roman" w:hAnsi="Times New Roman"/>
          <w:sz w:val="28"/>
          <w:szCs w:val="28"/>
          <w:lang w:val="en-US"/>
        </w:rPr>
      </w:pPr>
      <w:r>
        <w:rPr>
          <w:rFonts w:ascii="Times New Roman" w:hAnsi="Times New Roman"/>
          <w:sz w:val="28"/>
          <w:szCs w:val="28"/>
          <w:lang w:val="en-US"/>
        </w:rPr>
        <w:t>6.</w:t>
      </w:r>
      <w:r w:rsidRPr="00886423">
        <w:rPr>
          <w:rFonts w:ascii="Times New Roman" w:hAnsi="Times New Roman"/>
          <w:sz w:val="28"/>
          <w:szCs w:val="28"/>
          <w:lang w:val="en-US"/>
        </w:rPr>
        <w:t xml:space="preserve"> Sue Kay &amp; Vaughan Jones. Inside Out, Pre-Intermediate Macmillan 2007</w:t>
      </w:r>
    </w:p>
    <w:p w:rsidR="001678ED" w:rsidRPr="00886423" w:rsidRDefault="001678ED" w:rsidP="001678ED">
      <w:pPr>
        <w:pStyle w:val="ad"/>
        <w:rPr>
          <w:rFonts w:ascii="Times New Roman" w:hAnsi="Times New Roman"/>
          <w:sz w:val="28"/>
          <w:szCs w:val="28"/>
          <w:lang w:val="en-US"/>
        </w:rPr>
      </w:pPr>
      <w:r w:rsidRPr="00886423">
        <w:rPr>
          <w:rFonts w:ascii="Times New Roman" w:hAnsi="Times New Roman"/>
          <w:sz w:val="28"/>
          <w:szCs w:val="28"/>
          <w:lang w:val="en-US"/>
        </w:rPr>
        <w:lastRenderedPageBreak/>
        <w:t>English for Electrical Engineering Course book and audio CDs (2) Cambridge University Press 2011</w:t>
      </w:r>
    </w:p>
    <w:p w:rsidR="001678ED" w:rsidRPr="00886423" w:rsidRDefault="001678ED" w:rsidP="001678ED">
      <w:pPr>
        <w:pStyle w:val="ad"/>
        <w:rPr>
          <w:rFonts w:ascii="Times New Roman" w:hAnsi="Times New Roman"/>
          <w:sz w:val="28"/>
          <w:szCs w:val="28"/>
          <w:lang w:val="en-US"/>
        </w:rPr>
      </w:pPr>
      <w:r>
        <w:rPr>
          <w:rFonts w:ascii="Times New Roman" w:hAnsi="Times New Roman"/>
          <w:sz w:val="28"/>
          <w:szCs w:val="28"/>
          <w:lang w:val="en-US"/>
        </w:rPr>
        <w:t>7.</w:t>
      </w:r>
      <w:r w:rsidRPr="00886423">
        <w:rPr>
          <w:rFonts w:ascii="Times New Roman" w:hAnsi="Times New Roman"/>
          <w:sz w:val="28"/>
          <w:szCs w:val="28"/>
          <w:lang w:val="en-US"/>
        </w:rPr>
        <w:t xml:space="preserve"> English for ICT Studies Course book and audio CDs (2) Cambridge University Press 2011</w:t>
      </w:r>
    </w:p>
    <w:p w:rsidR="001678ED" w:rsidRPr="000E5D1F" w:rsidRDefault="001678ED" w:rsidP="001678ED">
      <w:pPr>
        <w:pStyle w:val="ad"/>
        <w:rPr>
          <w:rFonts w:ascii="Times New Roman" w:hAnsi="Times New Roman"/>
          <w:sz w:val="28"/>
          <w:szCs w:val="28"/>
          <w:lang w:val="en-US"/>
        </w:rPr>
      </w:pPr>
      <w:r>
        <w:rPr>
          <w:rFonts w:ascii="Times New Roman" w:hAnsi="Times New Roman"/>
          <w:sz w:val="28"/>
          <w:szCs w:val="28"/>
          <w:lang w:val="en-US"/>
        </w:rPr>
        <w:t>8.</w:t>
      </w:r>
      <w:r w:rsidRPr="00886423">
        <w:rPr>
          <w:rFonts w:ascii="Times New Roman" w:hAnsi="Times New Roman"/>
          <w:sz w:val="28"/>
          <w:szCs w:val="28"/>
          <w:lang w:val="en-US"/>
        </w:rPr>
        <w:t xml:space="preserve"> A Guide to the Exams.Cambridge Preliminary English Test (Pet), Cambridge First Certificate in English (FCE), Cambridge certificate in advanced English (CAE), Cambridge Certificate in Proficiency in English (CPE). Cambridge</w:t>
      </w:r>
      <w:r w:rsidRPr="000E5D1F">
        <w:rPr>
          <w:rFonts w:ascii="Times New Roman" w:hAnsi="Times New Roman"/>
          <w:sz w:val="28"/>
          <w:szCs w:val="28"/>
          <w:lang w:val="en-US"/>
        </w:rPr>
        <w:t xml:space="preserve"> </w:t>
      </w:r>
      <w:r w:rsidRPr="00886423">
        <w:rPr>
          <w:rFonts w:ascii="Times New Roman" w:hAnsi="Times New Roman"/>
          <w:sz w:val="28"/>
          <w:szCs w:val="28"/>
          <w:lang w:val="en-US"/>
        </w:rPr>
        <w:t>University</w:t>
      </w:r>
      <w:r w:rsidRPr="000E5D1F">
        <w:rPr>
          <w:rFonts w:ascii="Times New Roman" w:hAnsi="Times New Roman"/>
          <w:sz w:val="28"/>
          <w:szCs w:val="28"/>
          <w:lang w:val="en-US"/>
        </w:rPr>
        <w:t xml:space="preserve"> </w:t>
      </w:r>
      <w:r w:rsidRPr="00886423">
        <w:rPr>
          <w:rFonts w:ascii="Times New Roman" w:hAnsi="Times New Roman"/>
          <w:sz w:val="28"/>
          <w:szCs w:val="28"/>
          <w:lang w:val="en-US"/>
        </w:rPr>
        <w:t>Press</w:t>
      </w:r>
      <w:r w:rsidRPr="000E5D1F">
        <w:rPr>
          <w:rFonts w:ascii="Times New Roman" w:hAnsi="Times New Roman"/>
          <w:sz w:val="28"/>
          <w:szCs w:val="28"/>
          <w:lang w:val="en-US"/>
        </w:rPr>
        <w:t xml:space="preserve"> 2001.</w:t>
      </w:r>
    </w:p>
    <w:p w:rsidR="001678ED" w:rsidRDefault="001678ED" w:rsidP="001F4E91">
      <w:pPr>
        <w:pStyle w:val="a6"/>
        <w:shd w:val="clear" w:color="auto" w:fill="FFFFFF"/>
        <w:spacing w:before="0" w:beforeAutospacing="0" w:after="0" w:afterAutospacing="0"/>
        <w:textAlignment w:val="baseline"/>
        <w:rPr>
          <w:rFonts w:ascii="Arial" w:hAnsi="Arial" w:cs="Arial"/>
          <w:color w:val="5B5B5B"/>
          <w:lang w:val="en-US"/>
        </w:rPr>
      </w:pPr>
    </w:p>
    <w:p w:rsidR="001678ED" w:rsidRPr="001F4E91" w:rsidRDefault="001678ED" w:rsidP="001F4E91">
      <w:pPr>
        <w:pStyle w:val="a6"/>
        <w:shd w:val="clear" w:color="auto" w:fill="FFFFFF"/>
        <w:spacing w:before="0" w:beforeAutospacing="0" w:after="0" w:afterAutospacing="0"/>
        <w:textAlignment w:val="baseline"/>
        <w:rPr>
          <w:rFonts w:ascii="Arial" w:hAnsi="Arial" w:cs="Arial"/>
          <w:color w:val="5B5B5B"/>
          <w:lang w:val="en-US"/>
        </w:rPr>
      </w:pPr>
    </w:p>
    <w:p w:rsidR="005A6529" w:rsidRPr="000E5D1F" w:rsidRDefault="005A6529" w:rsidP="005A6529">
      <w:pPr>
        <w:rPr>
          <w:rFonts w:ascii="Times New Roman" w:hAnsi="Times New Roman" w:cs="Times New Roman"/>
          <w:b/>
          <w:sz w:val="28"/>
          <w:szCs w:val="28"/>
          <w:lang w:val="en-US"/>
        </w:rPr>
      </w:pPr>
      <w:r>
        <w:rPr>
          <w:rFonts w:ascii="Times New Roman" w:hAnsi="Times New Roman" w:cs="Times New Roman"/>
          <w:b/>
          <w:sz w:val="28"/>
          <w:szCs w:val="28"/>
          <w:lang w:val="en-US"/>
        </w:rPr>
        <w:t>Practical lesson 9</w:t>
      </w:r>
    </w:p>
    <w:p w:rsidR="005A6529" w:rsidRPr="005A6529" w:rsidRDefault="005A6529" w:rsidP="005A6529">
      <w:pPr>
        <w:rPr>
          <w:rFonts w:ascii="Times New Roman" w:hAnsi="Times New Roman" w:cs="Times New Roman"/>
          <w:b/>
          <w:sz w:val="28"/>
          <w:szCs w:val="28"/>
          <w:lang w:val="en-US"/>
        </w:rPr>
      </w:pPr>
      <w:r w:rsidRPr="00E656E9">
        <w:rPr>
          <w:rFonts w:ascii="Times New Roman" w:hAnsi="Times New Roman" w:cs="Times New Roman"/>
          <w:b/>
          <w:sz w:val="28"/>
          <w:szCs w:val="28"/>
          <w:lang w:val="en-US"/>
        </w:rPr>
        <w:t>The theme of the lesson: The future of electrical engineering</w:t>
      </w:r>
    </w:p>
    <w:p w:rsidR="005A6529" w:rsidRPr="000E5D1F" w:rsidRDefault="005A6529" w:rsidP="005A6529">
      <w:pPr>
        <w:rPr>
          <w:rFonts w:ascii="Times New Roman" w:hAnsi="Times New Roman" w:cs="Times New Roman"/>
          <w:sz w:val="28"/>
          <w:szCs w:val="28"/>
          <w:lang w:val="en-US"/>
        </w:rPr>
      </w:pPr>
      <w:r w:rsidRPr="006F52E0">
        <w:rPr>
          <w:rFonts w:ascii="Times New Roman" w:hAnsi="Times New Roman" w:cs="Times New Roman"/>
          <w:b/>
          <w:sz w:val="28"/>
          <w:szCs w:val="28"/>
          <w:lang w:val="en-US"/>
        </w:rPr>
        <w:t>Lesson plan:</w:t>
      </w:r>
      <w:r w:rsidRPr="00C77160">
        <w:rPr>
          <w:lang w:val="en-US"/>
        </w:rPr>
        <w:t xml:space="preserve"> </w:t>
      </w:r>
      <w:r w:rsidRPr="000E5D1F">
        <w:rPr>
          <w:rFonts w:ascii="Times New Roman" w:hAnsi="Times New Roman" w:cs="Times New Roman"/>
          <w:sz w:val="28"/>
          <w:szCs w:val="28"/>
          <w:lang w:val="en-US"/>
        </w:rPr>
        <w:t>to e</w:t>
      </w:r>
      <w:r w:rsidRPr="00DD182A">
        <w:rPr>
          <w:rFonts w:ascii="Times New Roman" w:hAnsi="Times New Roman" w:cs="Times New Roman"/>
          <w:sz w:val="28"/>
          <w:szCs w:val="28"/>
          <w:lang w:val="en-US"/>
        </w:rPr>
        <w:t>xtend voc</w:t>
      </w:r>
      <w:r w:rsidRPr="000E5D1F">
        <w:rPr>
          <w:rFonts w:ascii="Times New Roman" w:hAnsi="Times New Roman" w:cs="Times New Roman"/>
          <w:sz w:val="28"/>
          <w:szCs w:val="28"/>
          <w:lang w:val="en-US"/>
        </w:rPr>
        <w:t xml:space="preserve">abulary from the </w:t>
      </w:r>
      <w:r w:rsidRPr="00DD182A">
        <w:rPr>
          <w:rFonts w:ascii="Times New Roman" w:hAnsi="Times New Roman" w:cs="Times New Roman"/>
          <w:sz w:val="28"/>
          <w:szCs w:val="28"/>
          <w:lang w:val="en-US"/>
        </w:rPr>
        <w:t xml:space="preserve">fields of </w:t>
      </w:r>
      <w:r w:rsidRPr="000E5D1F">
        <w:rPr>
          <w:rFonts w:ascii="Times New Roman" w:hAnsi="Times New Roman" w:cs="Times New Roman"/>
          <w:sz w:val="28"/>
          <w:szCs w:val="28"/>
          <w:lang w:val="en-US"/>
        </w:rPr>
        <w:t>engineering and general technical vocabulary; to improve</w:t>
      </w:r>
      <w:r w:rsidRPr="00DD182A">
        <w:rPr>
          <w:rFonts w:ascii="Times New Roman" w:hAnsi="Times New Roman" w:cs="Times New Roman"/>
          <w:sz w:val="28"/>
          <w:szCs w:val="28"/>
          <w:lang w:val="en-US"/>
        </w:rPr>
        <w:t xml:space="preserve"> the skills </w:t>
      </w:r>
      <w:r w:rsidRPr="000E5D1F">
        <w:rPr>
          <w:rFonts w:ascii="Times New Roman" w:hAnsi="Times New Roman" w:cs="Times New Roman"/>
          <w:sz w:val="28"/>
          <w:szCs w:val="28"/>
          <w:lang w:val="en-US"/>
        </w:rPr>
        <w:t>evaluation, viewing and reading of professional character</w:t>
      </w:r>
      <w:r w:rsidRPr="00DD182A">
        <w:rPr>
          <w:rFonts w:ascii="Times New Roman" w:hAnsi="Times New Roman" w:cs="Times New Roman"/>
          <w:sz w:val="28"/>
          <w:szCs w:val="28"/>
          <w:lang w:val="en-US"/>
        </w:rPr>
        <w:t xml:space="preserve"> of the texts;</w:t>
      </w:r>
    </w:p>
    <w:p w:rsidR="005A6529" w:rsidRPr="00DD182A" w:rsidRDefault="005A6529" w:rsidP="005A6529">
      <w:pPr>
        <w:spacing w:after="0" w:line="240" w:lineRule="auto"/>
        <w:rPr>
          <w:rFonts w:ascii="Times New Roman" w:hAnsi="Times New Roman"/>
          <w:sz w:val="28"/>
          <w:szCs w:val="28"/>
          <w:lang w:val="en-US"/>
        </w:rPr>
      </w:pPr>
      <w:r w:rsidRPr="006F52E0">
        <w:rPr>
          <w:rFonts w:ascii="Times New Roman" w:hAnsi="Times New Roman" w:cs="Times New Roman"/>
          <w:b/>
          <w:sz w:val="28"/>
          <w:szCs w:val="28"/>
          <w:lang w:val="en-US"/>
        </w:rPr>
        <w:t>The purp</w:t>
      </w:r>
      <w:r>
        <w:rPr>
          <w:rFonts w:ascii="Times New Roman" w:hAnsi="Times New Roman" w:cs="Times New Roman"/>
          <w:b/>
          <w:sz w:val="28"/>
          <w:szCs w:val="28"/>
          <w:lang w:val="en-US"/>
        </w:rPr>
        <w:t>ose and objectives of the lesson</w:t>
      </w:r>
      <w:r w:rsidRPr="006F52E0">
        <w:rPr>
          <w:rFonts w:ascii="Times New Roman" w:hAnsi="Times New Roman" w:cs="Times New Roman"/>
          <w:b/>
          <w:sz w:val="28"/>
          <w:szCs w:val="28"/>
          <w:lang w:val="en-US"/>
        </w:rPr>
        <w:t>, skills and competences:</w:t>
      </w:r>
      <w:r w:rsidRPr="00196950">
        <w:rPr>
          <w:sz w:val="28"/>
          <w:szCs w:val="28"/>
          <w:lang w:val="en-US"/>
        </w:rPr>
        <w:t xml:space="preserve"> </w:t>
      </w:r>
      <w:r w:rsidRPr="00DD182A">
        <w:rPr>
          <w:rFonts w:ascii="Times New Roman" w:hAnsi="Times New Roman"/>
          <w:sz w:val="28"/>
          <w:szCs w:val="28"/>
          <w:lang w:val="en-US"/>
        </w:rPr>
        <w:t>to apply English in professional sphere of the specialist, using skills of four kinds of communications: auditions, readings, letters, and communication in a foreign language</w:t>
      </w:r>
      <w:r>
        <w:rPr>
          <w:rFonts w:ascii="Times New Roman" w:hAnsi="Times New Roman"/>
          <w:sz w:val="28"/>
          <w:szCs w:val="28"/>
          <w:lang w:val="en-US"/>
        </w:rPr>
        <w:t xml:space="preserve">; </w:t>
      </w:r>
      <w:r w:rsidRPr="00DD182A">
        <w:rPr>
          <w:rFonts w:ascii="Times New Roman" w:hAnsi="Times New Roman"/>
          <w:sz w:val="28"/>
          <w:szCs w:val="28"/>
          <w:lang w:val="en-US"/>
        </w:rPr>
        <w:t>to use logical and critical thinking for problems</w:t>
      </w:r>
    </w:p>
    <w:p w:rsidR="005A6529" w:rsidRPr="00D30129" w:rsidRDefault="005A6529" w:rsidP="005A6529">
      <w:pPr>
        <w:rPr>
          <w:rFonts w:ascii="Times New Roman" w:hAnsi="Times New Roman" w:cs="Times New Roman"/>
          <w:b/>
          <w:sz w:val="28"/>
          <w:szCs w:val="28"/>
          <w:lang w:val="en-US"/>
        </w:rPr>
      </w:pPr>
      <w:r w:rsidRPr="00332B6A">
        <w:rPr>
          <w:rFonts w:ascii="Times New Roman" w:hAnsi="Times New Roman" w:cs="Times New Roman"/>
          <w:b/>
          <w:sz w:val="28"/>
          <w:szCs w:val="28"/>
          <w:lang w:val="en-US"/>
        </w:rPr>
        <w:t>Brief theoretical information</w:t>
      </w:r>
    </w:p>
    <w:p w:rsidR="001F4E91" w:rsidRDefault="001F4E91" w:rsidP="005E34E2">
      <w:pPr>
        <w:rPr>
          <w:rFonts w:ascii="Times New Roman" w:hAnsi="Times New Roman" w:cs="Times New Roman"/>
          <w:b/>
          <w:sz w:val="28"/>
          <w:szCs w:val="28"/>
          <w:lang w:val="en-US"/>
        </w:rPr>
      </w:pPr>
      <w:r w:rsidRPr="00E656E9">
        <w:rPr>
          <w:rFonts w:ascii="Times New Roman" w:hAnsi="Times New Roman" w:cs="Times New Roman"/>
          <w:b/>
          <w:sz w:val="28"/>
          <w:szCs w:val="28"/>
          <w:lang w:val="en-US"/>
        </w:rPr>
        <w:t>The future of electrical engineering</w:t>
      </w:r>
    </w:p>
    <w:p w:rsidR="0030661A" w:rsidRPr="00B01956" w:rsidRDefault="0030661A" w:rsidP="0030661A">
      <w:pPr>
        <w:spacing w:after="0" w:line="240" w:lineRule="auto"/>
        <w:rPr>
          <w:rFonts w:ascii="Times New Roman" w:eastAsia="Segoe UI" w:hAnsi="Times New Roman" w:cs="Times New Roman"/>
          <w:bCs/>
          <w:sz w:val="28"/>
          <w:szCs w:val="28"/>
          <w:lang w:val="en-US" w:eastAsia="en-US"/>
        </w:rPr>
      </w:pPr>
      <w:r w:rsidRPr="0030661A">
        <w:rPr>
          <w:rFonts w:ascii="Times New Roman" w:hAnsi="Times New Roman" w:cs="Times New Roman"/>
          <w:b/>
          <w:noProof/>
          <w:sz w:val="28"/>
          <w:szCs w:val="28"/>
        </w:rPr>
        <w:drawing>
          <wp:inline distT="0" distB="0" distL="0" distR="0">
            <wp:extent cx="666750" cy="583406"/>
            <wp:effectExtent l="19050" t="0" r="0" b="0"/>
            <wp:docPr id="2238"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5" cstate="print"/>
                    <a:srcRect/>
                    <a:stretch>
                      <a:fillRect/>
                    </a:stretch>
                  </pic:blipFill>
                  <pic:spPr bwMode="auto">
                    <a:xfrm>
                      <a:off x="0" y="0"/>
                      <a:ext cx="666750" cy="583406"/>
                    </a:xfrm>
                    <a:prstGeom prst="rect">
                      <a:avLst/>
                    </a:prstGeom>
                    <a:noFill/>
                    <a:ln w="9525">
                      <a:noFill/>
                      <a:miter lim="800000"/>
                      <a:headEnd/>
                      <a:tailEnd/>
                    </a:ln>
                  </pic:spPr>
                </pic:pic>
              </a:graphicData>
            </a:graphic>
          </wp:inline>
        </w:drawing>
      </w:r>
      <w:r w:rsidRPr="0030661A">
        <w:rPr>
          <w:rFonts w:ascii="Times New Roman" w:eastAsia="Bookman Old Style" w:hAnsi="Times New Roman" w:cs="Times New Roman"/>
          <w:sz w:val="28"/>
          <w:szCs w:val="28"/>
          <w:lang w:val="en-US"/>
        </w:rPr>
        <w:t xml:space="preserve"> </w:t>
      </w:r>
      <w:r w:rsidRPr="00B01956">
        <w:rPr>
          <w:rFonts w:ascii="Times New Roman" w:eastAsia="Bookman Old Style" w:hAnsi="Times New Roman" w:cs="Times New Roman"/>
          <w:sz w:val="28"/>
          <w:szCs w:val="28"/>
          <w:lang w:val="en-US"/>
        </w:rPr>
        <w:t>Your ideas about</w:t>
      </w:r>
      <w:r>
        <w:rPr>
          <w:rFonts w:ascii="Times New Roman" w:hAnsi="Times New Roman" w:cs="Times New Roman"/>
          <w:sz w:val="28"/>
          <w:szCs w:val="28"/>
          <w:lang w:val="en-US"/>
        </w:rPr>
        <w:t xml:space="preserve"> a profession</w:t>
      </w:r>
      <w:r w:rsidRPr="00B01956">
        <w:rPr>
          <w:rFonts w:ascii="Times New Roman" w:hAnsi="Times New Roman" w:cs="Times New Roman"/>
          <w:sz w:val="28"/>
          <w:szCs w:val="28"/>
          <w:lang w:val="en-US"/>
        </w:rPr>
        <w:t xml:space="preserve">. </w:t>
      </w:r>
      <w:r w:rsidRPr="00B01956">
        <w:rPr>
          <w:rFonts w:ascii="Times New Roman" w:eastAsia="Segoe UI" w:hAnsi="Times New Roman" w:cs="Times New Roman"/>
          <w:bCs/>
          <w:sz w:val="28"/>
          <w:szCs w:val="28"/>
          <w:lang w:val="en-US" w:eastAsia="en-US"/>
        </w:rPr>
        <w:t xml:space="preserve">Work in small groups. </w:t>
      </w:r>
    </w:p>
    <w:p w:rsidR="0030661A" w:rsidRPr="0030661A" w:rsidRDefault="0030661A" w:rsidP="005E34E2">
      <w:pPr>
        <w:rPr>
          <w:rFonts w:ascii="Times New Roman" w:hAnsi="Times New Roman" w:cs="Times New Roman"/>
          <w:sz w:val="28"/>
          <w:szCs w:val="28"/>
          <w:lang w:val="en-US"/>
        </w:rPr>
      </w:pPr>
      <w:r w:rsidRPr="00B01956">
        <w:rPr>
          <w:rFonts w:ascii="Times New Roman" w:hAnsi="Times New Roman" w:cs="Times New Roman"/>
          <w:sz w:val="28"/>
          <w:szCs w:val="28"/>
          <w:lang w:val="en-US"/>
        </w:rPr>
        <w:t>Compare your ideas with other students. How many original ideas are there in your class?</w:t>
      </w:r>
    </w:p>
    <w:p w:rsidR="00332EAA" w:rsidRPr="00332EAA" w:rsidRDefault="00332EAA" w:rsidP="005E34E2">
      <w:pPr>
        <w:rPr>
          <w:rFonts w:ascii="Times New Roman" w:hAnsi="Times New Roman" w:cs="Times New Roman"/>
          <w:b/>
          <w:sz w:val="28"/>
          <w:szCs w:val="28"/>
          <w:lang w:val="en-US"/>
        </w:rPr>
      </w:pPr>
      <w:r>
        <w:rPr>
          <w:rFonts w:ascii="Times New Roman" w:hAnsi="Times New Roman" w:cs="Times New Roman"/>
          <w:b/>
          <w:noProof/>
          <w:sz w:val="28"/>
          <w:szCs w:val="28"/>
        </w:rPr>
        <w:drawing>
          <wp:inline distT="0" distB="0" distL="0" distR="0">
            <wp:extent cx="5715000" cy="1552575"/>
            <wp:effectExtent l="19050" t="0" r="0" b="0"/>
            <wp:docPr id="94" name="Рисунок 27" descr="C:\Users\АЗИЗА\Desktop\images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АЗИЗА\Desktop\images (1).jpg"/>
                    <pic:cNvPicPr>
                      <a:picLocks noChangeAspect="1" noChangeArrowheads="1"/>
                    </pic:cNvPicPr>
                  </pic:nvPicPr>
                  <pic:blipFill>
                    <a:blip r:embed="rId36"/>
                    <a:srcRect/>
                    <a:stretch>
                      <a:fillRect/>
                    </a:stretch>
                  </pic:blipFill>
                  <pic:spPr bwMode="auto">
                    <a:xfrm>
                      <a:off x="0" y="0"/>
                      <a:ext cx="5715000" cy="1552575"/>
                    </a:xfrm>
                    <a:prstGeom prst="rect">
                      <a:avLst/>
                    </a:prstGeom>
                    <a:noFill/>
                    <a:ln w="9525">
                      <a:noFill/>
                      <a:miter lim="800000"/>
                      <a:headEnd/>
                      <a:tailEnd/>
                    </a:ln>
                  </pic:spPr>
                </pic:pic>
              </a:graphicData>
            </a:graphic>
          </wp:inline>
        </w:drawing>
      </w:r>
    </w:p>
    <w:p w:rsidR="00E00B1A" w:rsidRDefault="00E00B1A" w:rsidP="001F4E91">
      <w:pPr>
        <w:pStyle w:val="a6"/>
        <w:shd w:val="clear" w:color="auto" w:fill="FFFFFF"/>
        <w:spacing w:before="240" w:beforeAutospacing="0" w:after="240" w:afterAutospacing="0"/>
        <w:textAlignment w:val="baseline"/>
        <w:rPr>
          <w:rFonts w:ascii="Arial" w:hAnsi="Arial" w:cs="Arial"/>
          <w:color w:val="5B5B5B"/>
          <w:lang w:val="en-US"/>
        </w:rPr>
      </w:pPr>
      <w:r w:rsidRPr="00E00B1A">
        <w:rPr>
          <w:rFonts w:ascii="Arial" w:hAnsi="Arial" w:cs="Arial"/>
          <w:color w:val="5B5B5B"/>
          <w:lang w:val="en-US"/>
        </w:rPr>
        <w:t xml:space="preserve"> </w:t>
      </w:r>
    </w:p>
    <w:p w:rsidR="0030661A" w:rsidRPr="0030661A" w:rsidRDefault="0030661A" w:rsidP="005E34E2">
      <w:pPr>
        <w:rPr>
          <w:rFonts w:ascii="Times New Roman" w:hAnsi="Times New Roman" w:cs="Times New Roman"/>
          <w:b/>
          <w:sz w:val="28"/>
          <w:szCs w:val="28"/>
          <w:lang w:val="en-US"/>
        </w:rPr>
      </w:pPr>
      <w:r w:rsidRPr="0030661A">
        <w:rPr>
          <w:rFonts w:ascii="Times New Roman" w:hAnsi="Times New Roman" w:cs="Times New Roman"/>
          <w:b/>
          <w:sz w:val="28"/>
          <w:szCs w:val="28"/>
          <w:lang w:val="en-US"/>
        </w:rPr>
        <w:t>Reading and discussing</w:t>
      </w:r>
    </w:p>
    <w:p w:rsidR="00D02904" w:rsidRPr="00E656E9" w:rsidRDefault="00D02904" w:rsidP="005E34E2">
      <w:pPr>
        <w:rPr>
          <w:rFonts w:ascii="Times New Roman" w:hAnsi="Times New Roman" w:cs="Times New Roman"/>
          <w:sz w:val="28"/>
          <w:szCs w:val="28"/>
          <w:lang w:val="en-US"/>
        </w:rPr>
      </w:pPr>
      <w:r w:rsidRPr="00E656E9">
        <w:rPr>
          <w:rFonts w:ascii="Times New Roman" w:hAnsi="Times New Roman" w:cs="Times New Roman"/>
          <w:sz w:val="28"/>
          <w:szCs w:val="28"/>
          <w:lang w:val="en-US"/>
        </w:rPr>
        <w:t>So You Want to Be an Engineer? How to Tell if This Is (or Is Not) a Good Idea</w:t>
      </w:r>
    </w:p>
    <w:p w:rsidR="00D02904" w:rsidRPr="00E656E9" w:rsidRDefault="00D02904" w:rsidP="005E34E2">
      <w:pPr>
        <w:rPr>
          <w:rFonts w:ascii="Times New Roman" w:hAnsi="Times New Roman" w:cs="Times New Roman"/>
          <w:sz w:val="28"/>
          <w:szCs w:val="28"/>
          <w:lang w:val="en-US"/>
        </w:rPr>
      </w:pPr>
      <w:r w:rsidRPr="00E656E9">
        <w:rPr>
          <w:rFonts w:ascii="Times New Roman" w:hAnsi="Times New Roman" w:cs="Times New Roman"/>
          <w:sz w:val="28"/>
          <w:szCs w:val="28"/>
          <w:lang w:val="en-US"/>
        </w:rPr>
        <w:t xml:space="preserve">Because there is such a hullaballoo around the engineering profession these days, parents, teachers, counselors, business people, and even the government are touting the profession </w:t>
      </w:r>
      <w:r w:rsidRPr="00E656E9">
        <w:rPr>
          <w:rFonts w:ascii="Times New Roman" w:hAnsi="Times New Roman" w:cs="Times New Roman"/>
          <w:sz w:val="28"/>
          <w:szCs w:val="28"/>
          <w:lang w:val="en-US"/>
        </w:rPr>
        <w:lastRenderedPageBreak/>
        <w:t>for just about anybody. As a result, more and more students are declaring, “I want to be an engineer!” When I hear those words, I usually say something like, “That’s great! Why do you think you want to do that?”</w:t>
      </w:r>
    </w:p>
    <w:p w:rsidR="00D02904" w:rsidRPr="00E656E9" w:rsidRDefault="00D02904" w:rsidP="005E34E2">
      <w:pPr>
        <w:rPr>
          <w:rFonts w:ascii="Times New Roman" w:hAnsi="Times New Roman" w:cs="Times New Roman"/>
          <w:sz w:val="28"/>
          <w:szCs w:val="28"/>
          <w:lang w:val="en-US"/>
        </w:rPr>
      </w:pPr>
      <w:r w:rsidRPr="00E656E9">
        <w:rPr>
          <w:rFonts w:ascii="Times New Roman" w:hAnsi="Times New Roman" w:cs="Times New Roman"/>
          <w:sz w:val="28"/>
          <w:szCs w:val="28"/>
          <w:lang w:val="en-US"/>
        </w:rPr>
        <w:t>To that question, a few students immediately describe how they started building things — model airplanes, Lego constructions, primitive robots and computers, etc. — when they were as young as three years old. One boy announced that he wired his family home with a sound system when he was twelve. A Dakota farm girl told me how her big brother taught her to build a fort, including gathering sticks from a near-by orchard, then weaving them into walls and a roof, building a door and even a skylight. These students revealed an enthusiasm for becoming an engineer based on several first-hand engineer-like experiences from their youth.</w:t>
      </w:r>
    </w:p>
    <w:p w:rsidR="004C0C68" w:rsidRPr="0003171F" w:rsidRDefault="00D02904" w:rsidP="005E34E2">
      <w:pPr>
        <w:rPr>
          <w:rFonts w:ascii="Times New Roman" w:hAnsi="Times New Roman" w:cs="Times New Roman"/>
          <w:sz w:val="28"/>
          <w:szCs w:val="28"/>
          <w:lang w:val="en-US"/>
        </w:rPr>
      </w:pPr>
      <w:r w:rsidRPr="00E656E9">
        <w:rPr>
          <w:rFonts w:ascii="Times New Roman" w:hAnsi="Times New Roman" w:cs="Times New Roman"/>
          <w:sz w:val="28"/>
          <w:szCs w:val="28"/>
          <w:lang w:val="en-US"/>
        </w:rPr>
        <w:t>On the other hand, most students don’t really know why they want to be an engineer, let alone what type of engineer. They say things like, “My parents told me that I would earn a lot of money if I became an engineer, even with just a bachelor’s degree” or “My physics teacher said I would never be out of a job during good or bad economic times” or “I like telling people that I want to be an engineer.”</w:t>
      </w:r>
    </w:p>
    <w:p w:rsidR="00125828" w:rsidRPr="00125828" w:rsidRDefault="00125828" w:rsidP="00125828">
      <w:pPr>
        <w:rPr>
          <w:rFonts w:ascii="Times New Roman" w:hAnsi="Times New Roman" w:cs="Times New Roman"/>
          <w:b/>
          <w:sz w:val="28"/>
          <w:szCs w:val="28"/>
          <w:lang w:val="en-US"/>
        </w:rPr>
      </w:pPr>
      <w:r w:rsidRPr="0003171F">
        <w:rPr>
          <w:rFonts w:ascii="Times New Roman" w:hAnsi="Times New Roman" w:cs="Times New Roman"/>
          <w:b/>
          <w:sz w:val="28"/>
          <w:szCs w:val="28"/>
          <w:lang w:val="en-US"/>
        </w:rPr>
        <w:t>Job Duties and Tasks for: "Electrical Engineer"</w:t>
      </w:r>
    </w:p>
    <w:p w:rsidR="00125828" w:rsidRPr="00F379D8" w:rsidRDefault="00125828" w:rsidP="00125828">
      <w:pPr>
        <w:rPr>
          <w:rFonts w:ascii="Times New Roman" w:hAnsi="Times New Roman" w:cs="Times New Roman"/>
          <w:sz w:val="28"/>
          <w:szCs w:val="28"/>
          <w:lang w:val="en-US"/>
        </w:rPr>
      </w:pPr>
      <w:r w:rsidRPr="00F379D8">
        <w:rPr>
          <w:rFonts w:ascii="Times New Roman" w:hAnsi="Times New Roman" w:cs="Times New Roman"/>
          <w:sz w:val="28"/>
          <w:szCs w:val="28"/>
          <w:lang w:val="en-US"/>
        </w:rPr>
        <w:t>Electrical engineers are heavily involved in project design, specifically in applying electrical theory to circuits or devices. An engineer may use specialized software to develop product blueprints detailing its specifications. Specifications include calculations defining manufacturing and installation standards that fit client requirements and comply with electrical codes.</w:t>
      </w:r>
    </w:p>
    <w:p w:rsidR="00125828" w:rsidRPr="00F379D8" w:rsidRDefault="00125828" w:rsidP="00125828">
      <w:pPr>
        <w:rPr>
          <w:rFonts w:ascii="Times New Roman" w:hAnsi="Times New Roman" w:cs="Times New Roman"/>
          <w:sz w:val="28"/>
          <w:szCs w:val="28"/>
          <w:lang w:val="en-US"/>
        </w:rPr>
      </w:pPr>
      <w:r w:rsidRPr="00F379D8">
        <w:rPr>
          <w:rFonts w:ascii="Times New Roman" w:hAnsi="Times New Roman" w:cs="Times New Roman"/>
          <w:sz w:val="28"/>
          <w:szCs w:val="28"/>
          <w:lang w:val="en-US"/>
        </w:rPr>
        <w:t>Electrical engineers are involved in product development and test circuit or device prototypes. They use the results of the tests to procure equipment and materials required to create the final product. The engineer oversees the manufacturing process to ensure that the products adhere to codes and specifications.</w:t>
      </w:r>
    </w:p>
    <w:p w:rsidR="00125828" w:rsidRPr="00F379D8" w:rsidRDefault="00125828" w:rsidP="00125828">
      <w:pPr>
        <w:rPr>
          <w:rFonts w:ascii="Times New Roman" w:hAnsi="Times New Roman" w:cs="Times New Roman"/>
          <w:sz w:val="28"/>
          <w:szCs w:val="28"/>
          <w:lang w:val="en-US"/>
        </w:rPr>
      </w:pPr>
      <w:r w:rsidRPr="00F379D8">
        <w:rPr>
          <w:rFonts w:ascii="Times New Roman" w:hAnsi="Times New Roman" w:cs="Times New Roman"/>
          <w:sz w:val="28"/>
          <w:szCs w:val="28"/>
          <w:lang w:val="en-US"/>
        </w:rPr>
        <w:t>An electrical engineer may also collaborate with a project manager to ensure that the project runs within budget and on time. He may also work directly with the public and customers to review product faults and complaints. The engineer recommends a course of action based on his evaluation of customer concerns.</w:t>
      </w:r>
    </w:p>
    <w:p w:rsidR="00125828" w:rsidRPr="00F379D8" w:rsidRDefault="00125828" w:rsidP="00125828">
      <w:pPr>
        <w:rPr>
          <w:rFonts w:ascii="Times New Roman" w:hAnsi="Times New Roman" w:cs="Times New Roman"/>
          <w:sz w:val="28"/>
          <w:szCs w:val="28"/>
          <w:lang w:val="en-US"/>
        </w:rPr>
      </w:pPr>
      <w:r w:rsidRPr="00F379D8">
        <w:rPr>
          <w:rFonts w:ascii="Times New Roman" w:hAnsi="Times New Roman" w:cs="Times New Roman"/>
          <w:sz w:val="28"/>
          <w:szCs w:val="28"/>
          <w:lang w:val="en-US"/>
        </w:rPr>
        <w:t>Lastly, an electrical engineer is obliged to make realistic and honest claims about his research findings. He should also disclose any product problems that can endanger the environment or the public. An ethical engineer informs his clients or employer of his professional limitations and does not take on projects that he is not trained or qualified for.</w:t>
      </w:r>
    </w:p>
    <w:p w:rsidR="00125828" w:rsidRPr="00F379D8" w:rsidRDefault="00125828" w:rsidP="00125828">
      <w:pPr>
        <w:rPr>
          <w:rFonts w:ascii="Times New Roman" w:hAnsi="Times New Roman" w:cs="Times New Roman"/>
          <w:sz w:val="28"/>
          <w:szCs w:val="28"/>
          <w:lang w:val="en-US"/>
        </w:rPr>
      </w:pPr>
    </w:p>
    <w:p w:rsidR="00125828" w:rsidRPr="00F379D8" w:rsidRDefault="00125828" w:rsidP="00125828">
      <w:pPr>
        <w:rPr>
          <w:rFonts w:ascii="Times New Roman" w:hAnsi="Times New Roman" w:cs="Times New Roman"/>
          <w:b/>
          <w:sz w:val="28"/>
          <w:szCs w:val="28"/>
          <w:lang w:val="en-US"/>
        </w:rPr>
      </w:pPr>
      <w:r w:rsidRPr="00F379D8">
        <w:rPr>
          <w:rFonts w:ascii="Times New Roman" w:hAnsi="Times New Roman" w:cs="Times New Roman"/>
          <w:b/>
          <w:sz w:val="28"/>
          <w:szCs w:val="28"/>
          <w:lang w:val="en-US"/>
        </w:rPr>
        <w:lastRenderedPageBreak/>
        <w:t>What is the role of an electrical engineer in construction projects?</w:t>
      </w:r>
    </w:p>
    <w:p w:rsidR="00125828" w:rsidRPr="00F379D8" w:rsidRDefault="00125828" w:rsidP="00125828">
      <w:pPr>
        <w:rPr>
          <w:rFonts w:ascii="Times New Roman" w:hAnsi="Times New Roman" w:cs="Times New Roman"/>
          <w:sz w:val="28"/>
          <w:szCs w:val="28"/>
          <w:lang w:val="en-US"/>
        </w:rPr>
      </w:pPr>
      <w:r w:rsidRPr="00F379D8">
        <w:rPr>
          <w:rFonts w:ascii="Times New Roman" w:hAnsi="Times New Roman" w:cs="Times New Roman"/>
          <w:sz w:val="28"/>
          <w:szCs w:val="28"/>
          <w:lang w:val="en-US"/>
        </w:rPr>
        <w:t>An electrical engineer has many responsibilities on a construction site. These responsibilities include designing, testing, installing and maintaining large-scale electrical systems that transmit and generate power. When designing projects, electrical engineers typically need the skills to work with computer models in order to have a better idea of what they should design. In addition, electrical engineers may be responsible for calculating the costs of projects and scheduling delivery dates for supplies. Finally, at the end of a project, the electrical engineer is responsible for making sure that all codes are met. This requires an in-depth knowledge of building codes, and the electrical engineer may be required to teach others how to detect building construction issues.</w:t>
      </w:r>
    </w:p>
    <w:p w:rsidR="00125828" w:rsidRDefault="00125828" w:rsidP="00125828">
      <w:pPr>
        <w:rPr>
          <w:rFonts w:ascii="Times New Roman" w:hAnsi="Times New Roman" w:cs="Times New Roman"/>
          <w:sz w:val="28"/>
          <w:szCs w:val="28"/>
          <w:lang w:val="en-US"/>
        </w:rPr>
      </w:pPr>
      <w:r w:rsidRPr="00F379D8">
        <w:rPr>
          <w:rFonts w:ascii="Times New Roman" w:hAnsi="Times New Roman" w:cs="Times New Roman"/>
          <w:sz w:val="28"/>
          <w:szCs w:val="28"/>
          <w:lang w:val="en-US"/>
        </w:rPr>
        <w:t>Usually an electrical engineer serves as part of a team and provides technical advice within his or her area of expertise. An electrical engineer may work for a particular company, or may hold an in-house position where he or she is available for consulting on whatever issues may arise during construction.</w:t>
      </w:r>
    </w:p>
    <w:p w:rsidR="00125828" w:rsidRPr="00F379D8" w:rsidRDefault="00125828" w:rsidP="00125828">
      <w:pPr>
        <w:rPr>
          <w:rFonts w:ascii="Times New Roman" w:hAnsi="Times New Roman" w:cs="Times New Roman"/>
          <w:b/>
          <w:sz w:val="28"/>
          <w:szCs w:val="28"/>
          <w:lang w:val="en-US"/>
        </w:rPr>
      </w:pPr>
      <w:r w:rsidRPr="00F379D8">
        <w:rPr>
          <w:rFonts w:ascii="Times New Roman" w:hAnsi="Times New Roman" w:cs="Times New Roman"/>
          <w:b/>
          <w:sz w:val="28"/>
          <w:szCs w:val="28"/>
          <w:lang w:val="en-US"/>
        </w:rPr>
        <w:t>Responsibilities of Electrical Engineers</w:t>
      </w:r>
    </w:p>
    <w:p w:rsidR="00125828" w:rsidRPr="00F379D8" w:rsidRDefault="00125828" w:rsidP="00125828">
      <w:pPr>
        <w:rPr>
          <w:rFonts w:ascii="Times New Roman" w:hAnsi="Times New Roman" w:cs="Times New Roman"/>
          <w:sz w:val="28"/>
          <w:szCs w:val="28"/>
          <w:lang w:val="en-US"/>
        </w:rPr>
      </w:pPr>
      <w:r w:rsidRPr="00F379D8">
        <w:rPr>
          <w:rFonts w:ascii="Times New Roman" w:hAnsi="Times New Roman" w:cs="Times New Roman"/>
          <w:sz w:val="28"/>
          <w:szCs w:val="28"/>
          <w:lang w:val="en-US"/>
        </w:rPr>
        <w:t>Design</w:t>
      </w:r>
    </w:p>
    <w:p w:rsidR="00125828" w:rsidRPr="00F379D8" w:rsidRDefault="00125828" w:rsidP="00125828">
      <w:pPr>
        <w:rPr>
          <w:rFonts w:ascii="Times New Roman" w:hAnsi="Times New Roman" w:cs="Times New Roman"/>
          <w:sz w:val="28"/>
          <w:szCs w:val="28"/>
          <w:lang w:val="en-US"/>
        </w:rPr>
      </w:pPr>
      <w:r w:rsidRPr="00F379D8">
        <w:rPr>
          <w:rFonts w:ascii="Times New Roman" w:hAnsi="Times New Roman" w:cs="Times New Roman"/>
          <w:sz w:val="28"/>
          <w:szCs w:val="28"/>
          <w:lang w:val="en-US"/>
        </w:rPr>
        <w:t>An electrical engineer’s job starts with product or project design. Engineers choose research methods to apply electrical theory to a new device or circuit. They also use computer-assisted design software to draw a blueprint with product specifications, including calculations that lay out manufacturing and installation standards to ensure the product meets codes and client requirements.</w:t>
      </w:r>
    </w:p>
    <w:p w:rsidR="00125828" w:rsidRPr="00F379D8" w:rsidRDefault="00125828" w:rsidP="00125828">
      <w:pPr>
        <w:rPr>
          <w:rFonts w:ascii="Times New Roman" w:hAnsi="Times New Roman" w:cs="Times New Roman"/>
          <w:sz w:val="28"/>
          <w:szCs w:val="28"/>
          <w:lang w:val="en-US"/>
        </w:rPr>
      </w:pPr>
      <w:r w:rsidRPr="00F379D8">
        <w:rPr>
          <w:rFonts w:ascii="Times New Roman" w:hAnsi="Times New Roman" w:cs="Times New Roman"/>
          <w:sz w:val="28"/>
          <w:szCs w:val="28"/>
          <w:lang w:val="en-US"/>
        </w:rPr>
        <w:t>Development</w:t>
      </w:r>
    </w:p>
    <w:p w:rsidR="00125828" w:rsidRPr="00F379D8" w:rsidRDefault="00125828" w:rsidP="00125828">
      <w:pPr>
        <w:rPr>
          <w:rFonts w:ascii="Times New Roman" w:hAnsi="Times New Roman" w:cs="Times New Roman"/>
          <w:sz w:val="28"/>
          <w:szCs w:val="28"/>
          <w:lang w:val="en-US"/>
        </w:rPr>
      </w:pPr>
      <w:r w:rsidRPr="00F379D8">
        <w:rPr>
          <w:rFonts w:ascii="Times New Roman" w:hAnsi="Times New Roman" w:cs="Times New Roman"/>
          <w:sz w:val="28"/>
          <w:szCs w:val="28"/>
          <w:lang w:val="en-US"/>
        </w:rPr>
        <w:t>Electrical engineers oversee product development. They test a prototype of the device or circuit and use the results to order materials and equipment to build the final product or project. Plus, they make calculations to set manufacturing or installation standards. During manufacturing, engineers make sure the built product meets specifications or codes. They also monitor the manufacturing or building for cost overruns.</w:t>
      </w:r>
    </w:p>
    <w:p w:rsidR="00125828" w:rsidRPr="00F379D8" w:rsidRDefault="00125828" w:rsidP="00125828">
      <w:pPr>
        <w:rPr>
          <w:rFonts w:ascii="Times New Roman" w:hAnsi="Times New Roman" w:cs="Times New Roman"/>
          <w:sz w:val="28"/>
          <w:szCs w:val="28"/>
          <w:lang w:val="en-US"/>
        </w:rPr>
      </w:pPr>
      <w:r w:rsidRPr="00F379D8">
        <w:rPr>
          <w:rFonts w:ascii="Times New Roman" w:hAnsi="Times New Roman" w:cs="Times New Roman"/>
          <w:sz w:val="28"/>
          <w:szCs w:val="28"/>
          <w:lang w:val="en-US"/>
        </w:rPr>
        <w:t>Outreach</w:t>
      </w:r>
    </w:p>
    <w:p w:rsidR="00125828" w:rsidRPr="00F379D8" w:rsidRDefault="00125828" w:rsidP="00125828">
      <w:pPr>
        <w:rPr>
          <w:rFonts w:ascii="Times New Roman" w:hAnsi="Times New Roman" w:cs="Times New Roman"/>
          <w:sz w:val="28"/>
          <w:szCs w:val="28"/>
          <w:lang w:val="en-US"/>
        </w:rPr>
      </w:pPr>
      <w:r w:rsidRPr="00F379D8">
        <w:rPr>
          <w:rFonts w:ascii="Times New Roman" w:hAnsi="Times New Roman" w:cs="Times New Roman"/>
          <w:sz w:val="28"/>
          <w:szCs w:val="28"/>
          <w:lang w:val="en-US"/>
        </w:rPr>
        <w:t>Electrical engineers frequently interact with others on the job. They test and implement products alongside project managers to make sure projects happen on time and within budget. In addition, they work with customers or the public to investigate complaints about products. So, they evaluate customer concerns and recommend fixes for those issues. To come up with new ideas for engineering projects or products, they meet and share ideas with engineers and clients.</w:t>
      </w:r>
    </w:p>
    <w:p w:rsidR="00125828" w:rsidRPr="00F379D8" w:rsidRDefault="00125828" w:rsidP="00125828">
      <w:pPr>
        <w:rPr>
          <w:rFonts w:ascii="Times New Roman" w:hAnsi="Times New Roman" w:cs="Times New Roman"/>
          <w:sz w:val="28"/>
          <w:szCs w:val="28"/>
          <w:lang w:val="en-US"/>
        </w:rPr>
      </w:pPr>
      <w:r w:rsidRPr="00F379D8">
        <w:rPr>
          <w:rFonts w:ascii="Times New Roman" w:hAnsi="Times New Roman" w:cs="Times New Roman"/>
          <w:sz w:val="28"/>
          <w:szCs w:val="28"/>
          <w:lang w:val="en-US"/>
        </w:rPr>
        <w:lastRenderedPageBreak/>
        <w:t>Ethics</w:t>
      </w:r>
    </w:p>
    <w:p w:rsidR="00125828" w:rsidRPr="00F379D8" w:rsidRDefault="00125828" w:rsidP="00125828">
      <w:pPr>
        <w:rPr>
          <w:rFonts w:ascii="Times New Roman" w:hAnsi="Times New Roman" w:cs="Times New Roman"/>
          <w:sz w:val="28"/>
          <w:szCs w:val="28"/>
          <w:lang w:val="en-US"/>
        </w:rPr>
      </w:pPr>
      <w:r w:rsidRPr="00F379D8">
        <w:rPr>
          <w:rFonts w:ascii="Times New Roman" w:hAnsi="Times New Roman" w:cs="Times New Roman"/>
          <w:sz w:val="28"/>
          <w:szCs w:val="28"/>
          <w:lang w:val="en-US"/>
        </w:rPr>
        <w:t>The products electrical engineers design can harm consumers if they’re improperly planned or built. That means electrical engineers have a responsibility to make ethical decisions. Electrical engineers must make honest and realistic claims about their research findings, and immediately disclose issues that could endanger the public or the environment. They have a duty to take on only projects that their training qualifies them to handle, and to inform employers or clients of their professional limitations. Taking and using constructive criticism is part of the job as well. Also, electrical engineers have a duty to help colleagues with professional development.</w:t>
      </w:r>
    </w:p>
    <w:p w:rsidR="00125828" w:rsidRPr="00F379D8" w:rsidRDefault="00125828" w:rsidP="00125828">
      <w:pPr>
        <w:rPr>
          <w:rFonts w:ascii="Times New Roman" w:hAnsi="Times New Roman" w:cs="Times New Roman"/>
          <w:sz w:val="28"/>
          <w:szCs w:val="28"/>
          <w:lang w:val="en-US"/>
        </w:rPr>
      </w:pPr>
      <w:r w:rsidRPr="00F379D8">
        <w:rPr>
          <w:rFonts w:ascii="Times New Roman" w:hAnsi="Times New Roman" w:cs="Times New Roman"/>
          <w:sz w:val="28"/>
          <w:szCs w:val="28"/>
          <w:lang w:val="en-US"/>
        </w:rPr>
        <w:t>Jobs</w:t>
      </w:r>
    </w:p>
    <w:p w:rsidR="00125828" w:rsidRPr="00A119A6" w:rsidRDefault="00125828" w:rsidP="00125828">
      <w:pPr>
        <w:rPr>
          <w:rFonts w:ascii="Times New Roman" w:hAnsi="Times New Roman" w:cs="Times New Roman"/>
          <w:sz w:val="28"/>
          <w:szCs w:val="28"/>
          <w:lang w:val="en-US"/>
        </w:rPr>
      </w:pPr>
      <w:r w:rsidRPr="00F379D8">
        <w:rPr>
          <w:rFonts w:ascii="Times New Roman" w:hAnsi="Times New Roman" w:cs="Times New Roman"/>
          <w:sz w:val="28"/>
          <w:szCs w:val="28"/>
          <w:lang w:val="en-US"/>
        </w:rPr>
        <w:t xml:space="preserve">Electrical engineers work in a variety of settings. </w:t>
      </w:r>
      <w:r w:rsidRPr="00A119A6">
        <w:rPr>
          <w:rFonts w:ascii="Times New Roman" w:hAnsi="Times New Roman" w:cs="Times New Roman"/>
          <w:sz w:val="28"/>
          <w:szCs w:val="28"/>
          <w:lang w:val="en-US"/>
        </w:rPr>
        <w:t>Job titles include design engineer, quality control engineer, reliability engineer, test engineer and process and manufacturing engineer.</w:t>
      </w:r>
    </w:p>
    <w:p w:rsidR="00125828" w:rsidRPr="00F379D8" w:rsidRDefault="00125828" w:rsidP="00125828">
      <w:pPr>
        <w:rPr>
          <w:rFonts w:ascii="Times New Roman" w:hAnsi="Times New Roman" w:cs="Times New Roman"/>
          <w:sz w:val="28"/>
          <w:szCs w:val="28"/>
          <w:lang w:val="en-US"/>
        </w:rPr>
      </w:pPr>
      <w:r w:rsidRPr="00F379D8">
        <w:rPr>
          <w:rFonts w:ascii="Times New Roman" w:hAnsi="Times New Roman" w:cs="Times New Roman"/>
          <w:sz w:val="28"/>
          <w:szCs w:val="28"/>
          <w:lang w:val="en-US"/>
        </w:rPr>
        <w:t>Education</w:t>
      </w:r>
    </w:p>
    <w:p w:rsidR="00125828" w:rsidRPr="00A119A6" w:rsidRDefault="00125828" w:rsidP="00125828">
      <w:pPr>
        <w:rPr>
          <w:rFonts w:ascii="Times New Roman" w:hAnsi="Times New Roman" w:cs="Times New Roman"/>
          <w:sz w:val="28"/>
          <w:szCs w:val="28"/>
          <w:lang w:val="en-US"/>
        </w:rPr>
      </w:pPr>
      <w:r w:rsidRPr="00F379D8">
        <w:rPr>
          <w:rFonts w:ascii="Times New Roman" w:hAnsi="Times New Roman" w:cs="Times New Roman"/>
          <w:sz w:val="28"/>
          <w:szCs w:val="28"/>
          <w:lang w:val="en-US"/>
        </w:rPr>
        <w:t xml:space="preserve">Electrical engineers typically need postsecondary education. </w:t>
      </w:r>
      <w:r w:rsidRPr="00A119A6">
        <w:rPr>
          <w:rFonts w:ascii="Times New Roman" w:hAnsi="Times New Roman" w:cs="Times New Roman"/>
          <w:sz w:val="28"/>
          <w:szCs w:val="28"/>
          <w:lang w:val="en-US"/>
        </w:rPr>
        <w:t xml:space="preserve">Electrical engineering majors learn to apply math and science to solving engineering problems, and to design and conduct experiments. </w:t>
      </w:r>
      <w:r w:rsidRPr="00F379D8">
        <w:rPr>
          <w:rFonts w:ascii="Times New Roman" w:hAnsi="Times New Roman" w:cs="Times New Roman"/>
          <w:sz w:val="28"/>
          <w:szCs w:val="28"/>
          <w:lang w:val="en-US"/>
        </w:rPr>
        <w:t>Coursework includes chemistry, physics, analytical calculus, social and behavioral sciences, electronic circuits and signals and systems.</w:t>
      </w:r>
    </w:p>
    <w:p w:rsidR="0035036A" w:rsidRPr="00F45C09" w:rsidRDefault="0035036A" w:rsidP="0035036A">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Recommendations on the preparation of students for classes</w:t>
      </w:r>
    </w:p>
    <w:p w:rsidR="0035036A" w:rsidRPr="000E5D1F" w:rsidRDefault="0035036A" w:rsidP="0035036A">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Students should understand technical texts of varying difficulty.</w:t>
      </w:r>
    </w:p>
    <w:p w:rsidR="0035036A" w:rsidRPr="000E5D1F" w:rsidRDefault="0035036A" w:rsidP="0035036A">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to search for more information contained in the text.</w:t>
      </w:r>
    </w:p>
    <w:p w:rsidR="0035036A" w:rsidRPr="00F45C09" w:rsidRDefault="0035036A" w:rsidP="0035036A">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to generalize (synthesize) the received information from several texts;</w:t>
      </w:r>
    </w:p>
    <w:p w:rsidR="0035036A" w:rsidRPr="000E5D1F" w:rsidRDefault="0035036A" w:rsidP="0035036A">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-to find sentences, paragraphs, which can be used to argue their point of view during the discussion, the conversation;</w:t>
      </w:r>
    </w:p>
    <w:p w:rsidR="0035036A" w:rsidRPr="000E5D1F" w:rsidRDefault="0035036A" w:rsidP="0035036A">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comments contained in the text of the facts and events;</w:t>
      </w:r>
    </w:p>
    <w:p w:rsidR="0035036A" w:rsidRPr="000E5D1F" w:rsidRDefault="0035036A" w:rsidP="0035036A">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-to select information to report .</w:t>
      </w:r>
    </w:p>
    <w:p w:rsidR="0035036A" w:rsidRDefault="0035036A" w:rsidP="0035036A">
      <w:pPr>
        <w:spacing w:after="0" w:line="240" w:lineRule="auto"/>
        <w:rPr>
          <w:rFonts w:ascii="Times New Roman" w:hAnsi="Times New Roman" w:cs="Times New Roman"/>
          <w:b/>
          <w:sz w:val="28"/>
          <w:szCs w:val="28"/>
          <w:lang w:val="en-US"/>
        </w:rPr>
      </w:pPr>
      <w:r w:rsidRPr="006F52E0">
        <w:rPr>
          <w:rFonts w:ascii="Times New Roman" w:hAnsi="Times New Roman" w:cs="Times New Roman"/>
          <w:b/>
          <w:sz w:val="28"/>
          <w:szCs w:val="28"/>
          <w:lang w:val="en-US"/>
        </w:rPr>
        <w:t>Tasks and order of work in the classroom:</w:t>
      </w:r>
    </w:p>
    <w:p w:rsidR="0035036A" w:rsidRPr="00F45C09" w:rsidRDefault="0035036A" w:rsidP="0035036A">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to read texts with the extraction of complete and accurate information:</w:t>
      </w:r>
    </w:p>
    <w:p w:rsidR="0035036A" w:rsidRPr="00F45C09" w:rsidRDefault="0035036A" w:rsidP="0035036A">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to search for the information you need, annotate and abstracted texts:</w:t>
      </w:r>
    </w:p>
    <w:p w:rsidR="0035036A" w:rsidRPr="000E5D1F" w:rsidRDefault="0035036A" w:rsidP="0035036A">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to keep the conversation in English language within the studied theme:</w:t>
      </w:r>
    </w:p>
    <w:p w:rsidR="0035036A" w:rsidRPr="000E5D1F" w:rsidRDefault="0035036A" w:rsidP="0035036A">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to do exercises</w:t>
      </w:r>
    </w:p>
    <w:p w:rsidR="0035036A" w:rsidRPr="00F45C09" w:rsidRDefault="0035036A" w:rsidP="0035036A">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Technical aids and tools:</w:t>
      </w:r>
      <w:r w:rsidRPr="00F45C09">
        <w:rPr>
          <w:rFonts w:ascii="Times New Roman" w:hAnsi="Times New Roman" w:cs="Times New Roman"/>
          <w:sz w:val="28"/>
          <w:szCs w:val="28"/>
          <w:lang w:val="en-US"/>
        </w:rPr>
        <w:t xml:space="preserve"> tape-recorder, Course book and audio CDs (2) Cambridge University Press</w:t>
      </w:r>
    </w:p>
    <w:p w:rsidR="0035036A" w:rsidRDefault="0035036A" w:rsidP="0035036A">
      <w:pPr>
        <w:shd w:val="clear" w:color="auto" w:fill="FFFFFF"/>
        <w:spacing w:after="0" w:line="240" w:lineRule="exact"/>
        <w:jc w:val="both"/>
        <w:rPr>
          <w:b/>
          <w:sz w:val="24"/>
          <w:szCs w:val="24"/>
          <w:lang w:val="en-US"/>
        </w:rPr>
      </w:pPr>
      <w:r w:rsidRPr="006F52E0">
        <w:rPr>
          <w:rFonts w:ascii="Times New Roman" w:hAnsi="Times New Roman" w:cs="Times New Roman"/>
          <w:b/>
          <w:sz w:val="28"/>
          <w:szCs w:val="28"/>
          <w:lang w:val="en-US"/>
        </w:rPr>
        <w:t>List and types of homework:</w:t>
      </w:r>
      <w:r w:rsidRPr="00196950">
        <w:rPr>
          <w:b/>
          <w:sz w:val="24"/>
          <w:szCs w:val="24"/>
          <w:lang w:val="en-US"/>
        </w:rPr>
        <w:t xml:space="preserve"> </w:t>
      </w:r>
    </w:p>
    <w:p w:rsidR="0035036A" w:rsidRPr="00F45C09" w:rsidRDefault="0035036A" w:rsidP="0035036A">
      <w:pPr>
        <w:pStyle w:val="ad"/>
        <w:rPr>
          <w:rFonts w:ascii="Times New Roman" w:hAnsi="Times New Roman" w:cs="Times New Roman"/>
          <w:sz w:val="28"/>
          <w:szCs w:val="28"/>
          <w:lang w:val="en-US"/>
        </w:rPr>
      </w:pPr>
      <w:r w:rsidRPr="00F45C09">
        <w:rPr>
          <w:rFonts w:ascii="Times New Roman" w:eastAsia="Times New Roman" w:hAnsi="Times New Roman" w:cs="Times New Roman"/>
          <w:sz w:val="28"/>
          <w:szCs w:val="28"/>
          <w:lang w:val="en-US"/>
        </w:rPr>
        <w:t>Prepare the report on the theme: “</w:t>
      </w:r>
      <w:r w:rsidR="0030661A" w:rsidRPr="0030661A">
        <w:rPr>
          <w:rFonts w:ascii="Times New Roman" w:hAnsi="Times New Roman" w:cs="Times New Roman"/>
          <w:sz w:val="28"/>
          <w:szCs w:val="28"/>
          <w:lang w:val="en-US"/>
        </w:rPr>
        <w:t xml:space="preserve">The future of </w:t>
      </w:r>
      <w:r w:rsidR="00A119A6" w:rsidRPr="00A119A6">
        <w:rPr>
          <w:rFonts w:ascii="Times New Roman" w:hAnsi="Times New Roman" w:cs="Times New Roman"/>
          <w:sz w:val="28"/>
          <w:szCs w:val="28"/>
          <w:lang w:val="en-US"/>
        </w:rPr>
        <w:t>Electrical engineers”</w:t>
      </w:r>
    </w:p>
    <w:p w:rsidR="0035036A" w:rsidRPr="00F45C09" w:rsidRDefault="0035036A" w:rsidP="0035036A">
      <w:pPr>
        <w:pStyle w:val="ad"/>
        <w:rPr>
          <w:rFonts w:ascii="Times New Roman" w:hAnsi="Times New Roman" w:cs="Times New Roman"/>
          <w:sz w:val="28"/>
          <w:szCs w:val="28"/>
          <w:lang w:val="en-US"/>
        </w:rPr>
      </w:pPr>
      <w:r w:rsidRPr="000E5D1F">
        <w:rPr>
          <w:rFonts w:ascii="Times New Roman" w:eastAsia="Times New Roman" w:hAnsi="Times New Roman" w:cs="Times New Roman"/>
          <w:sz w:val="28"/>
          <w:szCs w:val="28"/>
          <w:lang w:val="en-US"/>
        </w:rPr>
        <w:t>Make up the situation</w:t>
      </w:r>
    </w:p>
    <w:p w:rsidR="0003171F" w:rsidRPr="00DA1F46" w:rsidRDefault="0003171F" w:rsidP="0003171F">
      <w:pPr>
        <w:rPr>
          <w:rFonts w:ascii="Times New Roman" w:hAnsi="Times New Roman" w:cs="Times New Roman"/>
          <w:sz w:val="28"/>
          <w:szCs w:val="28"/>
          <w:lang w:val="en-US"/>
        </w:rPr>
      </w:pPr>
      <w:r w:rsidRPr="00DA1F46">
        <w:rPr>
          <w:rFonts w:ascii="Times New Roman" w:hAnsi="Times New Roman" w:cs="Times New Roman"/>
          <w:sz w:val="28"/>
          <w:szCs w:val="28"/>
          <w:lang w:val="en-US"/>
        </w:rPr>
        <w:t>Read the saying below and discuss the questions.</w:t>
      </w:r>
    </w:p>
    <w:p w:rsidR="0003171F" w:rsidRPr="00D95418" w:rsidRDefault="0003171F" w:rsidP="0003171F">
      <w:pPr>
        <w:pStyle w:val="ac"/>
        <w:widowControl w:val="0"/>
        <w:numPr>
          <w:ilvl w:val="0"/>
          <w:numId w:val="2"/>
        </w:numPr>
        <w:autoSpaceDE w:val="0"/>
        <w:autoSpaceDN w:val="0"/>
        <w:adjustRightInd w:val="0"/>
        <w:spacing w:after="0" w:line="240" w:lineRule="auto"/>
        <w:rPr>
          <w:rFonts w:ascii="Times New Roman" w:hAnsi="Times New Roman" w:cs="Times New Roman"/>
          <w:sz w:val="28"/>
          <w:szCs w:val="28"/>
          <w:lang w:val="en-US"/>
        </w:rPr>
      </w:pPr>
      <w:r w:rsidRPr="00D95418">
        <w:rPr>
          <w:rFonts w:ascii="Times New Roman" w:hAnsi="Times New Roman" w:cs="Times New Roman"/>
          <w:sz w:val="28"/>
          <w:szCs w:val="28"/>
          <w:lang w:val="en-US"/>
        </w:rPr>
        <w:t>What does the saying mean?</w:t>
      </w:r>
    </w:p>
    <w:p w:rsidR="0003171F" w:rsidRPr="00D95418" w:rsidRDefault="0003171F" w:rsidP="0003171F">
      <w:pPr>
        <w:pStyle w:val="ac"/>
        <w:widowControl w:val="0"/>
        <w:numPr>
          <w:ilvl w:val="0"/>
          <w:numId w:val="2"/>
        </w:numPr>
        <w:autoSpaceDE w:val="0"/>
        <w:autoSpaceDN w:val="0"/>
        <w:adjustRightInd w:val="0"/>
        <w:spacing w:after="0" w:line="240" w:lineRule="auto"/>
        <w:rPr>
          <w:rFonts w:ascii="Times New Roman" w:hAnsi="Times New Roman" w:cs="Times New Roman"/>
          <w:sz w:val="28"/>
          <w:szCs w:val="28"/>
          <w:lang w:val="en-US"/>
        </w:rPr>
      </w:pPr>
      <w:r w:rsidRPr="00D95418">
        <w:rPr>
          <w:rFonts w:ascii="Times New Roman" w:hAnsi="Times New Roman" w:cs="Times New Roman"/>
          <w:sz w:val="28"/>
          <w:szCs w:val="28"/>
          <w:lang w:val="en-US"/>
        </w:rPr>
        <w:lastRenderedPageBreak/>
        <w:t>Do you agree with it? Why? Why not?</w:t>
      </w:r>
    </w:p>
    <w:p w:rsidR="0003171F" w:rsidRPr="000E5D1F" w:rsidRDefault="0003171F" w:rsidP="0003171F">
      <w:pPr>
        <w:pStyle w:val="ad"/>
        <w:rPr>
          <w:rFonts w:ascii="Times New Roman" w:hAnsi="Times New Roman"/>
          <w:sz w:val="28"/>
          <w:szCs w:val="28"/>
          <w:lang w:val="en-US"/>
        </w:rPr>
      </w:pPr>
    </w:p>
    <w:p w:rsidR="0003171F" w:rsidRDefault="0003171F" w:rsidP="0003171F">
      <w:pPr>
        <w:rPr>
          <w:rFonts w:ascii="Times New Roman" w:hAnsi="Times New Roman" w:cs="Times New Roman"/>
          <w:sz w:val="28"/>
          <w:szCs w:val="28"/>
          <w:lang w:val="en-US"/>
        </w:rPr>
      </w:pPr>
      <w:r>
        <w:rPr>
          <w:rFonts w:ascii="Times New Roman" w:hAnsi="Times New Roman" w:cs="Times New Roman"/>
          <w:noProof/>
          <w:sz w:val="28"/>
          <w:szCs w:val="28"/>
        </w:rPr>
        <w:drawing>
          <wp:inline distT="0" distB="0" distL="0" distR="0">
            <wp:extent cx="5562600" cy="2047875"/>
            <wp:effectExtent l="19050" t="0" r="0" b="0"/>
            <wp:docPr id="2239" name="Рисунок 7" descr="C:\Users\АЗИЗА\Desktop\electrical+engineering+motivational+photos+quotes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АЗИЗА\Desktop\electrical+engineering+motivational+photos+quotes (3).JPG"/>
                    <pic:cNvPicPr>
                      <a:picLocks noChangeAspect="1" noChangeArrowheads="1"/>
                    </pic:cNvPicPr>
                  </pic:nvPicPr>
                  <pic:blipFill>
                    <a:blip r:embed="rId37"/>
                    <a:srcRect/>
                    <a:stretch>
                      <a:fillRect/>
                    </a:stretch>
                  </pic:blipFill>
                  <pic:spPr bwMode="auto">
                    <a:xfrm>
                      <a:off x="0" y="0"/>
                      <a:ext cx="5566419" cy="2049281"/>
                    </a:xfrm>
                    <a:prstGeom prst="rect">
                      <a:avLst/>
                    </a:prstGeom>
                    <a:noFill/>
                    <a:ln w="9525">
                      <a:noFill/>
                      <a:miter lim="800000"/>
                      <a:headEnd/>
                      <a:tailEnd/>
                    </a:ln>
                  </pic:spPr>
                </pic:pic>
              </a:graphicData>
            </a:graphic>
          </wp:inline>
        </w:drawing>
      </w:r>
    </w:p>
    <w:p w:rsidR="0035036A" w:rsidRPr="00F45C09" w:rsidRDefault="0035036A" w:rsidP="0035036A">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Control questions</w:t>
      </w:r>
    </w:p>
    <w:p w:rsidR="00A119A6" w:rsidRDefault="00A119A6" w:rsidP="00A119A6">
      <w:pPr>
        <w:spacing w:after="0" w:line="240" w:lineRule="auto"/>
        <w:rPr>
          <w:rFonts w:ascii="Times New Roman" w:eastAsia="Bookman Old Style" w:hAnsi="Times New Roman" w:cs="Times New Roman"/>
          <w:sz w:val="28"/>
          <w:szCs w:val="28"/>
          <w:lang w:val="en-US"/>
        </w:rPr>
      </w:pPr>
      <w:r>
        <w:rPr>
          <w:rFonts w:ascii="Times New Roman" w:eastAsia="Bookman Old Style" w:hAnsi="Times New Roman" w:cs="Times New Roman"/>
          <w:sz w:val="28"/>
          <w:szCs w:val="28"/>
          <w:lang w:val="en-US"/>
        </w:rPr>
        <w:t xml:space="preserve">What are the responsibilities of </w:t>
      </w:r>
      <w:r w:rsidRPr="008A2ACF">
        <w:rPr>
          <w:rFonts w:ascii="Times New Roman" w:eastAsia="Bookman Old Style" w:hAnsi="Times New Roman" w:cs="Times New Roman"/>
          <w:sz w:val="28"/>
          <w:szCs w:val="28"/>
          <w:lang w:val="en-US"/>
        </w:rPr>
        <w:t>Electrical</w:t>
      </w:r>
      <w:r w:rsidRPr="00A119A6">
        <w:rPr>
          <w:rFonts w:ascii="Times New Roman" w:hAnsi="Times New Roman" w:cs="Times New Roman"/>
          <w:sz w:val="28"/>
          <w:szCs w:val="28"/>
          <w:lang w:val="en-US"/>
        </w:rPr>
        <w:t xml:space="preserve"> engineers?</w:t>
      </w:r>
    </w:p>
    <w:p w:rsidR="00A119A6" w:rsidRDefault="00A119A6" w:rsidP="00A119A6">
      <w:pPr>
        <w:spacing w:after="0" w:line="240" w:lineRule="auto"/>
        <w:rPr>
          <w:rFonts w:ascii="Times New Roman" w:eastAsia="Bookman Old Style" w:hAnsi="Times New Roman" w:cs="Times New Roman"/>
          <w:sz w:val="28"/>
          <w:szCs w:val="28"/>
          <w:lang w:val="en-US"/>
        </w:rPr>
      </w:pPr>
      <w:r>
        <w:rPr>
          <w:rFonts w:ascii="Times New Roman" w:eastAsia="Bookman Old Style" w:hAnsi="Times New Roman" w:cs="Times New Roman"/>
          <w:sz w:val="28"/>
          <w:szCs w:val="28"/>
          <w:lang w:val="en-US"/>
        </w:rPr>
        <w:t>What are the r</w:t>
      </w:r>
      <w:r w:rsidRPr="008A2ACF">
        <w:rPr>
          <w:rFonts w:ascii="Times New Roman" w:eastAsia="Bookman Old Style" w:hAnsi="Times New Roman" w:cs="Times New Roman"/>
          <w:sz w:val="28"/>
          <w:szCs w:val="28"/>
          <w:lang w:val="en-US"/>
        </w:rPr>
        <w:t>equirements for</w:t>
      </w:r>
      <w:r>
        <w:rPr>
          <w:rFonts w:ascii="Times New Roman" w:eastAsia="Bookman Old Style" w:hAnsi="Times New Roman" w:cs="Times New Roman"/>
          <w:sz w:val="28"/>
          <w:szCs w:val="28"/>
          <w:lang w:val="en-US"/>
        </w:rPr>
        <w:t xml:space="preserve"> </w:t>
      </w:r>
      <w:r w:rsidRPr="00A119A6">
        <w:rPr>
          <w:rFonts w:ascii="Times New Roman" w:hAnsi="Times New Roman" w:cs="Times New Roman"/>
          <w:sz w:val="28"/>
          <w:szCs w:val="28"/>
          <w:lang w:val="en-US"/>
        </w:rPr>
        <w:t>Electrical engineers?</w:t>
      </w:r>
    </w:p>
    <w:p w:rsidR="00A119A6" w:rsidRDefault="00A119A6" w:rsidP="00A119A6">
      <w:pPr>
        <w:spacing w:after="0" w:line="240" w:lineRule="auto"/>
        <w:rPr>
          <w:rFonts w:ascii="Times New Roman" w:eastAsia="Bookman Old Style" w:hAnsi="Times New Roman" w:cs="Times New Roman"/>
          <w:sz w:val="28"/>
          <w:szCs w:val="28"/>
          <w:lang w:val="en-US"/>
        </w:rPr>
      </w:pPr>
      <w:r w:rsidRPr="008A2ACF">
        <w:rPr>
          <w:rFonts w:ascii="Times New Roman" w:eastAsia="Bookman Old Style" w:hAnsi="Times New Roman" w:cs="Times New Roman"/>
          <w:sz w:val="28"/>
          <w:szCs w:val="28"/>
          <w:lang w:val="en-US"/>
        </w:rPr>
        <w:t>Is it easy to get a job</w:t>
      </w:r>
      <w:r>
        <w:rPr>
          <w:rFonts w:ascii="Times New Roman" w:eastAsia="Bookman Old Style" w:hAnsi="Times New Roman" w:cs="Times New Roman"/>
          <w:sz w:val="28"/>
          <w:szCs w:val="28"/>
          <w:lang w:val="en-US"/>
        </w:rPr>
        <w:t>?</w:t>
      </w:r>
    </w:p>
    <w:p w:rsidR="00A119A6" w:rsidRDefault="00A119A6" w:rsidP="00A119A6">
      <w:pPr>
        <w:spacing w:after="0" w:line="240" w:lineRule="auto"/>
        <w:rPr>
          <w:rFonts w:ascii="Times New Roman" w:eastAsia="Bookman Old Style" w:hAnsi="Times New Roman" w:cs="Times New Roman"/>
          <w:sz w:val="28"/>
          <w:szCs w:val="28"/>
          <w:lang w:val="en-US"/>
        </w:rPr>
      </w:pPr>
      <w:r w:rsidRPr="008A2ACF">
        <w:rPr>
          <w:rFonts w:ascii="Times New Roman" w:eastAsia="Bookman Old Style" w:hAnsi="Times New Roman" w:cs="Times New Roman"/>
          <w:sz w:val="28"/>
          <w:szCs w:val="28"/>
          <w:lang w:val="en-US"/>
        </w:rPr>
        <w:t>What kind of work</w:t>
      </w:r>
      <w:r>
        <w:rPr>
          <w:rFonts w:ascii="Times New Roman" w:eastAsia="Bookman Old Style" w:hAnsi="Times New Roman" w:cs="Times New Roman"/>
          <w:sz w:val="28"/>
          <w:szCs w:val="28"/>
          <w:lang w:val="en-US"/>
        </w:rPr>
        <w:t xml:space="preserve"> do </w:t>
      </w:r>
      <w:r w:rsidRPr="00A119A6">
        <w:rPr>
          <w:rFonts w:ascii="Times New Roman" w:hAnsi="Times New Roman" w:cs="Times New Roman"/>
          <w:sz w:val="28"/>
          <w:szCs w:val="28"/>
          <w:lang w:val="en-US"/>
        </w:rPr>
        <w:t xml:space="preserve">Electrical engineers </w:t>
      </w:r>
      <w:r>
        <w:rPr>
          <w:rFonts w:ascii="Times New Roman" w:eastAsia="Bookman Old Style" w:hAnsi="Times New Roman" w:cs="Times New Roman"/>
          <w:sz w:val="28"/>
          <w:szCs w:val="28"/>
          <w:lang w:val="en-US"/>
        </w:rPr>
        <w:t>do</w:t>
      </w:r>
      <w:r w:rsidRPr="008A2ACF">
        <w:rPr>
          <w:rFonts w:ascii="Times New Roman" w:eastAsia="Bookman Old Style" w:hAnsi="Times New Roman" w:cs="Times New Roman"/>
          <w:sz w:val="28"/>
          <w:szCs w:val="28"/>
          <w:lang w:val="en-US"/>
        </w:rPr>
        <w:t>?</w:t>
      </w:r>
    </w:p>
    <w:p w:rsidR="00A119A6" w:rsidRDefault="00A119A6" w:rsidP="00A119A6">
      <w:pPr>
        <w:spacing w:after="0" w:line="240" w:lineRule="auto"/>
        <w:rPr>
          <w:rFonts w:ascii="Times New Roman" w:eastAsia="Bookman Old Style" w:hAnsi="Times New Roman" w:cs="Times New Roman"/>
          <w:sz w:val="28"/>
          <w:szCs w:val="28"/>
          <w:lang w:val="en-US"/>
        </w:rPr>
      </w:pPr>
      <w:r>
        <w:rPr>
          <w:rFonts w:ascii="Times New Roman" w:eastAsia="Bookman Old Style" w:hAnsi="Times New Roman" w:cs="Times New Roman"/>
          <w:sz w:val="28"/>
          <w:szCs w:val="28"/>
          <w:lang w:val="en-US"/>
        </w:rPr>
        <w:t xml:space="preserve">What are the main purposes of </w:t>
      </w:r>
      <w:r w:rsidRPr="00A119A6">
        <w:rPr>
          <w:rFonts w:ascii="Times New Roman" w:hAnsi="Times New Roman" w:cs="Times New Roman"/>
          <w:sz w:val="28"/>
          <w:szCs w:val="28"/>
          <w:lang w:val="en-US"/>
        </w:rPr>
        <w:t>Electrical engineers</w:t>
      </w:r>
      <w:r>
        <w:rPr>
          <w:rFonts w:ascii="Times New Roman" w:eastAsia="Bookman Old Style" w:hAnsi="Times New Roman" w:cs="Times New Roman"/>
          <w:sz w:val="28"/>
          <w:szCs w:val="28"/>
          <w:lang w:val="en-US"/>
        </w:rPr>
        <w:t xml:space="preserve"> </w:t>
      </w:r>
      <w:r w:rsidRPr="000F3EA0">
        <w:rPr>
          <w:rFonts w:ascii="Times New Roman" w:eastAsia="Bookman Old Style" w:hAnsi="Times New Roman" w:cs="Times New Roman"/>
          <w:sz w:val="28"/>
          <w:szCs w:val="28"/>
          <w:lang w:val="en-US"/>
        </w:rPr>
        <w:t>?</w:t>
      </w:r>
    </w:p>
    <w:p w:rsidR="00A119A6" w:rsidRDefault="00A119A6" w:rsidP="00A119A6">
      <w:pPr>
        <w:spacing w:after="0" w:line="240" w:lineRule="auto"/>
        <w:rPr>
          <w:rFonts w:ascii="Times New Roman" w:eastAsia="Bookman Old Style" w:hAnsi="Times New Roman" w:cs="Times New Roman"/>
          <w:sz w:val="28"/>
          <w:szCs w:val="28"/>
          <w:lang w:val="kk-KZ"/>
        </w:rPr>
      </w:pPr>
      <w:r>
        <w:rPr>
          <w:rFonts w:ascii="Times New Roman" w:eastAsia="Bookman Old Style" w:hAnsi="Times New Roman" w:cs="Times New Roman"/>
          <w:sz w:val="28"/>
          <w:szCs w:val="28"/>
          <w:lang w:val="en-US"/>
        </w:rPr>
        <w:t>What are the d</w:t>
      </w:r>
      <w:r w:rsidRPr="000F3EA0">
        <w:rPr>
          <w:rFonts w:ascii="Times New Roman" w:eastAsia="Bookman Old Style" w:hAnsi="Times New Roman" w:cs="Times New Roman"/>
          <w:sz w:val="28"/>
          <w:szCs w:val="28"/>
          <w:lang w:val="en-US"/>
        </w:rPr>
        <w:t xml:space="preserve">ifficulties </w:t>
      </w:r>
      <w:r>
        <w:rPr>
          <w:rFonts w:ascii="Times New Roman" w:eastAsia="Bookman Old Style" w:hAnsi="Times New Roman" w:cs="Times New Roman"/>
          <w:sz w:val="28"/>
          <w:szCs w:val="28"/>
          <w:lang w:val="en-US"/>
        </w:rPr>
        <w:t xml:space="preserve">of the </w:t>
      </w:r>
      <w:r w:rsidRPr="000F3EA0">
        <w:rPr>
          <w:rFonts w:ascii="Times New Roman" w:eastAsia="Bookman Old Style" w:hAnsi="Times New Roman" w:cs="Times New Roman"/>
          <w:sz w:val="28"/>
          <w:szCs w:val="28"/>
          <w:lang w:val="en-US"/>
        </w:rPr>
        <w:t>profession</w:t>
      </w:r>
      <w:r>
        <w:rPr>
          <w:rFonts w:ascii="Times New Roman" w:eastAsia="Bookman Old Style" w:hAnsi="Times New Roman" w:cs="Times New Roman"/>
          <w:sz w:val="28"/>
          <w:szCs w:val="28"/>
          <w:lang w:val="en-US"/>
        </w:rPr>
        <w:t>?</w:t>
      </w:r>
    </w:p>
    <w:p w:rsidR="00A119A6" w:rsidRPr="003901F6" w:rsidRDefault="00A119A6" w:rsidP="00A119A6">
      <w:pPr>
        <w:spacing w:after="0" w:line="240" w:lineRule="auto"/>
        <w:rPr>
          <w:rFonts w:ascii="Times New Roman" w:eastAsia="Bookman Old Style" w:hAnsi="Times New Roman" w:cs="Times New Roman"/>
          <w:sz w:val="28"/>
          <w:szCs w:val="28"/>
          <w:lang w:val="en-US"/>
        </w:rPr>
      </w:pPr>
      <w:r>
        <w:rPr>
          <w:rFonts w:ascii="Times New Roman" w:eastAsia="Bookman Old Style" w:hAnsi="Times New Roman" w:cs="Times New Roman"/>
          <w:sz w:val="28"/>
          <w:szCs w:val="28"/>
          <w:lang w:val="en-US"/>
        </w:rPr>
        <w:t>The advantages and disadvantages of a profession</w:t>
      </w:r>
    </w:p>
    <w:p w:rsidR="0035036A" w:rsidRPr="000E5D1F" w:rsidRDefault="0035036A" w:rsidP="0035036A">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Is the engineer profession actual today?</w:t>
      </w:r>
    </w:p>
    <w:p w:rsidR="0035036A" w:rsidRPr="00F45C09" w:rsidRDefault="0035036A" w:rsidP="0035036A">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Taks for SIW</w:t>
      </w:r>
    </w:p>
    <w:p w:rsidR="0035036A" w:rsidRPr="000E5D1F" w:rsidRDefault="0035036A" w:rsidP="0035036A">
      <w:pPr>
        <w:pStyle w:val="ad"/>
        <w:rPr>
          <w:rFonts w:ascii="Times New Roman" w:eastAsia="Times New Roman" w:hAnsi="Times New Roman" w:cs="Times New Roman"/>
          <w:sz w:val="28"/>
          <w:szCs w:val="28"/>
          <w:lang w:val="en-US"/>
        </w:rPr>
      </w:pPr>
      <w:r w:rsidRPr="000E5D1F">
        <w:rPr>
          <w:rFonts w:ascii="Times New Roman" w:eastAsia="Times New Roman" w:hAnsi="Times New Roman" w:cs="Times New Roman"/>
          <w:sz w:val="28"/>
          <w:szCs w:val="28"/>
          <w:lang w:val="en-US"/>
        </w:rPr>
        <w:t>1. Give the main idea of the text.</w:t>
      </w:r>
    </w:p>
    <w:p w:rsidR="0035036A" w:rsidRPr="000E5D1F" w:rsidRDefault="0035036A" w:rsidP="0035036A">
      <w:pPr>
        <w:pStyle w:val="ad"/>
        <w:rPr>
          <w:rFonts w:ascii="Times New Roman" w:eastAsia="Times New Roman" w:hAnsi="Times New Roman" w:cs="Times New Roman"/>
          <w:sz w:val="28"/>
          <w:szCs w:val="28"/>
          <w:lang w:val="en-US"/>
        </w:rPr>
      </w:pPr>
      <w:r w:rsidRPr="000E5D1F">
        <w:rPr>
          <w:rFonts w:ascii="Times New Roman" w:eastAsia="Times New Roman" w:hAnsi="Times New Roman" w:cs="Times New Roman"/>
          <w:sz w:val="28"/>
          <w:szCs w:val="28"/>
          <w:lang w:val="en-US"/>
        </w:rPr>
        <w:t>2. Find the information describing this text.</w:t>
      </w:r>
    </w:p>
    <w:p w:rsidR="00A119A6" w:rsidRDefault="00A119A6" w:rsidP="0035036A">
      <w:pPr>
        <w:pStyle w:val="ad"/>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lang w:val="en-US"/>
        </w:rPr>
        <w:t xml:space="preserve">3. Read </w:t>
      </w:r>
      <w:r w:rsidR="0035036A" w:rsidRPr="00F45C09">
        <w:rPr>
          <w:rFonts w:ascii="Times New Roman" w:eastAsia="Times New Roman" w:hAnsi="Times New Roman" w:cs="Times New Roman"/>
          <w:sz w:val="28"/>
          <w:szCs w:val="28"/>
          <w:lang w:val="en-US"/>
        </w:rPr>
        <w:t xml:space="preserve">the text and </w:t>
      </w:r>
      <w:r>
        <w:rPr>
          <w:rFonts w:ascii="Times New Roman" w:eastAsia="Times New Roman" w:hAnsi="Times New Roman" w:cs="Times New Roman"/>
          <w:sz w:val="28"/>
          <w:szCs w:val="28"/>
          <w:lang w:val="en-US"/>
        </w:rPr>
        <w:t>translate</w:t>
      </w:r>
    </w:p>
    <w:p w:rsidR="0035036A" w:rsidRPr="00F45C09" w:rsidRDefault="0035036A" w:rsidP="0035036A">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Recommended literature</w:t>
      </w:r>
    </w:p>
    <w:p w:rsidR="0035036A" w:rsidRPr="00F45C09" w:rsidRDefault="0035036A" w:rsidP="0035036A">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Main literature</w:t>
      </w:r>
      <w:r w:rsidRPr="00F45C09">
        <w:rPr>
          <w:rFonts w:ascii="Times New Roman" w:hAnsi="Times New Roman" w:cs="Times New Roman"/>
          <w:b/>
          <w:sz w:val="28"/>
          <w:szCs w:val="28"/>
          <w:lang w:val="kk-KZ"/>
        </w:rPr>
        <w:t>:</w:t>
      </w:r>
    </w:p>
    <w:p w:rsidR="0035036A" w:rsidRDefault="0035036A" w:rsidP="0035036A">
      <w:pPr>
        <w:pStyle w:val="ad"/>
        <w:rPr>
          <w:rFonts w:ascii="Times New Roman" w:hAnsi="Times New Roman"/>
          <w:sz w:val="28"/>
          <w:szCs w:val="28"/>
          <w:lang w:val="kk-KZ"/>
        </w:rPr>
      </w:pPr>
      <w:r w:rsidRPr="000E5D1F">
        <w:rPr>
          <w:rFonts w:ascii="Times New Roman" w:hAnsi="Times New Roman"/>
          <w:sz w:val="28"/>
          <w:szCs w:val="28"/>
          <w:lang w:val="en-US"/>
        </w:rPr>
        <w:t>1</w:t>
      </w:r>
      <w:r w:rsidRPr="000E5D1F">
        <w:rPr>
          <w:rFonts w:ascii="Times New Roman" w:hAnsi="Times New Roman"/>
          <w:b/>
          <w:sz w:val="28"/>
          <w:szCs w:val="28"/>
          <w:lang w:val="en-US"/>
        </w:rPr>
        <w:t xml:space="preserve">. </w:t>
      </w:r>
      <w:r w:rsidRPr="00886423">
        <w:rPr>
          <w:rFonts w:ascii="Times New Roman" w:hAnsi="Times New Roman"/>
          <w:sz w:val="28"/>
          <w:szCs w:val="28"/>
        </w:rPr>
        <w:t>Английский</w:t>
      </w:r>
      <w:r w:rsidRPr="000E5D1F">
        <w:rPr>
          <w:rFonts w:ascii="Times New Roman" w:hAnsi="Times New Roman"/>
          <w:sz w:val="28"/>
          <w:szCs w:val="28"/>
          <w:lang w:val="en-US"/>
        </w:rPr>
        <w:t xml:space="preserve"> </w:t>
      </w:r>
      <w:r w:rsidRPr="00886423">
        <w:rPr>
          <w:rFonts w:ascii="Times New Roman" w:hAnsi="Times New Roman"/>
          <w:sz w:val="28"/>
          <w:szCs w:val="28"/>
        </w:rPr>
        <w:t>язык</w:t>
      </w:r>
      <w:r w:rsidRPr="000E5D1F">
        <w:rPr>
          <w:rFonts w:ascii="Times New Roman" w:hAnsi="Times New Roman"/>
          <w:sz w:val="28"/>
          <w:szCs w:val="28"/>
          <w:lang w:val="en-US"/>
        </w:rPr>
        <w:t xml:space="preserve"> </w:t>
      </w:r>
      <w:r w:rsidRPr="00886423">
        <w:rPr>
          <w:rFonts w:ascii="Times New Roman" w:hAnsi="Times New Roman"/>
          <w:sz w:val="28"/>
          <w:szCs w:val="28"/>
        </w:rPr>
        <w:t>для</w:t>
      </w:r>
      <w:r w:rsidRPr="000E5D1F">
        <w:rPr>
          <w:rFonts w:ascii="Times New Roman" w:hAnsi="Times New Roman"/>
          <w:sz w:val="28"/>
          <w:szCs w:val="28"/>
          <w:lang w:val="en-US"/>
        </w:rPr>
        <w:t xml:space="preserve"> </w:t>
      </w:r>
      <w:r w:rsidRPr="00886423">
        <w:rPr>
          <w:rFonts w:ascii="Times New Roman" w:hAnsi="Times New Roman"/>
          <w:sz w:val="28"/>
          <w:szCs w:val="28"/>
        </w:rPr>
        <w:t>инженеров</w:t>
      </w:r>
      <w:r w:rsidRPr="000E5D1F">
        <w:rPr>
          <w:rFonts w:ascii="Times New Roman" w:hAnsi="Times New Roman"/>
          <w:b/>
          <w:sz w:val="28"/>
          <w:szCs w:val="28"/>
          <w:lang w:val="en-US"/>
        </w:rPr>
        <w:t xml:space="preserve">: </w:t>
      </w:r>
      <w:r w:rsidRPr="00886423">
        <w:rPr>
          <w:rFonts w:ascii="Times New Roman" w:hAnsi="Times New Roman"/>
          <w:sz w:val="28"/>
          <w:szCs w:val="28"/>
        </w:rPr>
        <w:t>Учеб</w:t>
      </w:r>
      <w:r w:rsidRPr="000E5D1F">
        <w:rPr>
          <w:rFonts w:ascii="Times New Roman" w:hAnsi="Times New Roman"/>
          <w:sz w:val="28"/>
          <w:szCs w:val="28"/>
          <w:lang w:val="en-US"/>
        </w:rPr>
        <w:t xml:space="preserve">./ </w:t>
      </w:r>
      <w:r w:rsidRPr="00886423">
        <w:rPr>
          <w:rFonts w:ascii="Times New Roman" w:hAnsi="Times New Roman"/>
          <w:sz w:val="28"/>
          <w:szCs w:val="28"/>
        </w:rPr>
        <w:t>Т</w:t>
      </w:r>
      <w:r w:rsidRPr="000E5D1F">
        <w:rPr>
          <w:rFonts w:ascii="Times New Roman" w:hAnsi="Times New Roman"/>
          <w:sz w:val="28"/>
          <w:szCs w:val="28"/>
          <w:lang w:val="en-US"/>
        </w:rPr>
        <w:t>.</w:t>
      </w:r>
      <w:r w:rsidRPr="00886423">
        <w:rPr>
          <w:rFonts w:ascii="Times New Roman" w:hAnsi="Times New Roman"/>
          <w:sz w:val="28"/>
          <w:szCs w:val="28"/>
        </w:rPr>
        <w:t>Ю</w:t>
      </w:r>
      <w:r w:rsidRPr="000E5D1F">
        <w:rPr>
          <w:rFonts w:ascii="Times New Roman" w:hAnsi="Times New Roman"/>
          <w:sz w:val="28"/>
          <w:szCs w:val="28"/>
          <w:lang w:val="en-US"/>
        </w:rPr>
        <w:t xml:space="preserve">. </w:t>
      </w:r>
      <w:r w:rsidRPr="00886423">
        <w:rPr>
          <w:rFonts w:ascii="Times New Roman" w:hAnsi="Times New Roman"/>
          <w:sz w:val="28"/>
          <w:szCs w:val="28"/>
        </w:rPr>
        <w:t>Полякова</w:t>
      </w:r>
      <w:r w:rsidRPr="000E5D1F">
        <w:rPr>
          <w:rFonts w:ascii="Times New Roman" w:hAnsi="Times New Roman"/>
          <w:sz w:val="28"/>
          <w:szCs w:val="28"/>
          <w:lang w:val="en-US"/>
        </w:rPr>
        <w:t xml:space="preserve">, </w:t>
      </w:r>
      <w:r w:rsidRPr="00886423">
        <w:rPr>
          <w:rFonts w:ascii="Times New Roman" w:hAnsi="Times New Roman"/>
          <w:sz w:val="28"/>
          <w:szCs w:val="28"/>
        </w:rPr>
        <w:t>Е</w:t>
      </w:r>
      <w:r w:rsidRPr="000E5D1F">
        <w:rPr>
          <w:rFonts w:ascii="Times New Roman" w:hAnsi="Times New Roman"/>
          <w:sz w:val="28"/>
          <w:szCs w:val="28"/>
          <w:lang w:val="en-US"/>
        </w:rPr>
        <w:t>.</w:t>
      </w:r>
      <w:r w:rsidRPr="00886423">
        <w:rPr>
          <w:rFonts w:ascii="Times New Roman" w:hAnsi="Times New Roman"/>
          <w:sz w:val="28"/>
          <w:szCs w:val="28"/>
        </w:rPr>
        <w:t>В</w:t>
      </w:r>
      <w:r w:rsidRPr="000E5D1F">
        <w:rPr>
          <w:rFonts w:ascii="Times New Roman" w:hAnsi="Times New Roman"/>
          <w:sz w:val="28"/>
          <w:szCs w:val="28"/>
          <w:lang w:val="en-US"/>
        </w:rPr>
        <w:t>.</w:t>
      </w:r>
      <w:r w:rsidRPr="00886423">
        <w:rPr>
          <w:rFonts w:ascii="Times New Roman" w:hAnsi="Times New Roman"/>
          <w:sz w:val="28"/>
          <w:szCs w:val="28"/>
        </w:rPr>
        <w:t>Синявская</w:t>
      </w:r>
      <w:r w:rsidRPr="000E5D1F">
        <w:rPr>
          <w:rFonts w:ascii="Times New Roman" w:hAnsi="Times New Roman"/>
          <w:sz w:val="28"/>
          <w:szCs w:val="28"/>
          <w:lang w:val="en-US"/>
        </w:rPr>
        <w:t xml:space="preserve">, </w:t>
      </w:r>
      <w:r w:rsidRPr="00886423">
        <w:rPr>
          <w:rFonts w:ascii="Times New Roman" w:hAnsi="Times New Roman"/>
          <w:sz w:val="28"/>
          <w:szCs w:val="28"/>
        </w:rPr>
        <w:t>О</w:t>
      </w:r>
      <w:r w:rsidRPr="000E5D1F">
        <w:rPr>
          <w:rFonts w:ascii="Times New Roman" w:hAnsi="Times New Roman"/>
          <w:sz w:val="28"/>
          <w:szCs w:val="28"/>
          <w:lang w:val="en-US"/>
        </w:rPr>
        <w:t>.</w:t>
      </w:r>
      <w:r w:rsidRPr="00886423">
        <w:rPr>
          <w:rFonts w:ascii="Times New Roman" w:hAnsi="Times New Roman"/>
          <w:sz w:val="28"/>
          <w:szCs w:val="28"/>
        </w:rPr>
        <w:t>И</w:t>
      </w:r>
      <w:r w:rsidRPr="000E5D1F">
        <w:rPr>
          <w:rFonts w:ascii="Times New Roman" w:hAnsi="Times New Roman"/>
          <w:sz w:val="28"/>
          <w:szCs w:val="28"/>
          <w:lang w:val="en-US"/>
        </w:rPr>
        <w:t xml:space="preserve">. </w:t>
      </w:r>
      <w:r w:rsidRPr="00886423">
        <w:rPr>
          <w:rFonts w:ascii="Times New Roman" w:hAnsi="Times New Roman"/>
          <w:sz w:val="28"/>
          <w:szCs w:val="28"/>
        </w:rPr>
        <w:t>Тынкова</w:t>
      </w:r>
      <w:r w:rsidRPr="000E5D1F">
        <w:rPr>
          <w:rFonts w:ascii="Times New Roman" w:hAnsi="Times New Roman"/>
          <w:sz w:val="28"/>
          <w:szCs w:val="28"/>
          <w:lang w:val="en-US"/>
        </w:rPr>
        <w:t xml:space="preserve">, </w:t>
      </w:r>
      <w:r w:rsidRPr="00886423">
        <w:rPr>
          <w:rFonts w:ascii="Times New Roman" w:hAnsi="Times New Roman"/>
          <w:sz w:val="28"/>
          <w:szCs w:val="28"/>
        </w:rPr>
        <w:t>Э</w:t>
      </w:r>
      <w:r w:rsidRPr="000E5D1F">
        <w:rPr>
          <w:rFonts w:ascii="Times New Roman" w:hAnsi="Times New Roman"/>
          <w:sz w:val="28"/>
          <w:szCs w:val="28"/>
          <w:lang w:val="en-US"/>
        </w:rPr>
        <w:t>.</w:t>
      </w:r>
      <w:r w:rsidRPr="00886423">
        <w:rPr>
          <w:rFonts w:ascii="Times New Roman" w:hAnsi="Times New Roman"/>
          <w:sz w:val="28"/>
          <w:szCs w:val="28"/>
        </w:rPr>
        <w:t>С</w:t>
      </w:r>
      <w:r w:rsidRPr="000E5D1F">
        <w:rPr>
          <w:rFonts w:ascii="Times New Roman" w:hAnsi="Times New Roman"/>
          <w:sz w:val="28"/>
          <w:szCs w:val="28"/>
          <w:lang w:val="en-US"/>
        </w:rPr>
        <w:t>.</w:t>
      </w:r>
      <w:r w:rsidRPr="00886423">
        <w:rPr>
          <w:rFonts w:ascii="Times New Roman" w:hAnsi="Times New Roman"/>
          <w:sz w:val="28"/>
          <w:szCs w:val="28"/>
        </w:rPr>
        <w:t>Улановская</w:t>
      </w:r>
      <w:r w:rsidRPr="000E5D1F">
        <w:rPr>
          <w:rFonts w:ascii="Times New Roman" w:hAnsi="Times New Roman"/>
          <w:sz w:val="28"/>
          <w:szCs w:val="28"/>
          <w:lang w:val="en-US"/>
        </w:rPr>
        <w:t xml:space="preserve">. - 6- </w:t>
      </w:r>
      <w:r w:rsidRPr="00886423">
        <w:rPr>
          <w:rFonts w:ascii="Times New Roman" w:hAnsi="Times New Roman"/>
          <w:sz w:val="28"/>
          <w:szCs w:val="28"/>
        </w:rPr>
        <w:t>е</w:t>
      </w:r>
      <w:r w:rsidRPr="000E5D1F">
        <w:rPr>
          <w:rFonts w:ascii="Times New Roman" w:hAnsi="Times New Roman"/>
          <w:sz w:val="28"/>
          <w:szCs w:val="28"/>
          <w:lang w:val="en-US"/>
        </w:rPr>
        <w:t xml:space="preserve"> </w:t>
      </w:r>
      <w:r w:rsidRPr="00886423">
        <w:rPr>
          <w:rFonts w:ascii="Times New Roman" w:hAnsi="Times New Roman"/>
          <w:sz w:val="28"/>
          <w:szCs w:val="28"/>
        </w:rPr>
        <w:t>изд</w:t>
      </w:r>
      <w:r w:rsidRPr="000E5D1F">
        <w:rPr>
          <w:rFonts w:ascii="Times New Roman" w:hAnsi="Times New Roman"/>
          <w:sz w:val="28"/>
          <w:szCs w:val="28"/>
          <w:lang w:val="en-US"/>
        </w:rPr>
        <w:t xml:space="preserve">., </w:t>
      </w:r>
      <w:r>
        <w:rPr>
          <w:rFonts w:ascii="Times New Roman" w:hAnsi="Times New Roman"/>
          <w:sz w:val="28"/>
          <w:szCs w:val="28"/>
        </w:rPr>
        <w:t>испр</w:t>
      </w:r>
      <w:r w:rsidRPr="000E5D1F">
        <w:rPr>
          <w:rFonts w:ascii="Times New Roman" w:hAnsi="Times New Roman"/>
          <w:sz w:val="28"/>
          <w:szCs w:val="28"/>
          <w:lang w:val="en-US"/>
        </w:rPr>
        <w:t xml:space="preserve">.- </w:t>
      </w:r>
      <w:r>
        <w:rPr>
          <w:rFonts w:ascii="Times New Roman" w:hAnsi="Times New Roman"/>
          <w:sz w:val="28"/>
          <w:szCs w:val="28"/>
        </w:rPr>
        <w:t>М</w:t>
      </w:r>
      <w:r w:rsidRPr="000E5D1F">
        <w:rPr>
          <w:rFonts w:ascii="Times New Roman" w:hAnsi="Times New Roman"/>
          <w:sz w:val="28"/>
          <w:szCs w:val="28"/>
          <w:lang w:val="en-US"/>
        </w:rPr>
        <w:t xml:space="preserve">.: </w:t>
      </w:r>
      <w:r>
        <w:rPr>
          <w:rFonts w:ascii="Times New Roman" w:hAnsi="Times New Roman"/>
          <w:sz w:val="28"/>
          <w:szCs w:val="28"/>
        </w:rPr>
        <w:t>Высшая</w:t>
      </w:r>
      <w:r w:rsidRPr="000E5D1F">
        <w:rPr>
          <w:rFonts w:ascii="Times New Roman" w:hAnsi="Times New Roman"/>
          <w:sz w:val="28"/>
          <w:szCs w:val="28"/>
          <w:lang w:val="en-US"/>
        </w:rPr>
        <w:t xml:space="preserve"> </w:t>
      </w:r>
      <w:r>
        <w:rPr>
          <w:rFonts w:ascii="Times New Roman" w:hAnsi="Times New Roman"/>
          <w:sz w:val="28"/>
          <w:szCs w:val="28"/>
        </w:rPr>
        <w:t>школа</w:t>
      </w:r>
      <w:r w:rsidRPr="000E5D1F">
        <w:rPr>
          <w:rFonts w:ascii="Times New Roman" w:hAnsi="Times New Roman"/>
          <w:sz w:val="28"/>
          <w:szCs w:val="28"/>
          <w:lang w:val="en-US"/>
        </w:rPr>
        <w:t>, 2009.-</w:t>
      </w:r>
    </w:p>
    <w:p w:rsidR="0035036A" w:rsidRPr="00886423" w:rsidRDefault="0035036A" w:rsidP="0035036A">
      <w:pPr>
        <w:pStyle w:val="ad"/>
        <w:rPr>
          <w:rFonts w:ascii="Times New Roman" w:hAnsi="Times New Roman"/>
          <w:sz w:val="28"/>
          <w:szCs w:val="28"/>
        </w:rPr>
      </w:pPr>
      <w:r w:rsidRPr="007154A5">
        <w:rPr>
          <w:rFonts w:ascii="Times New Roman" w:hAnsi="Times New Roman"/>
          <w:sz w:val="28"/>
          <w:szCs w:val="28"/>
          <w:lang w:val="kk-KZ"/>
        </w:rPr>
        <w:t>2. To score high level in reading Учебное пособие</w:t>
      </w:r>
      <w:r w:rsidRPr="007154A5">
        <w:rPr>
          <w:rFonts w:ascii="Times New Roman" w:hAnsi="Times New Roman"/>
          <w:i/>
          <w:sz w:val="28"/>
          <w:szCs w:val="28"/>
          <w:lang w:val="kk-KZ"/>
        </w:rPr>
        <w:t xml:space="preserve"> /</w:t>
      </w:r>
      <w:r w:rsidRPr="007154A5">
        <w:rPr>
          <w:rFonts w:ascii="Times New Roman" w:hAnsi="Times New Roman"/>
          <w:sz w:val="28"/>
          <w:szCs w:val="28"/>
          <w:lang w:val="kk-KZ"/>
        </w:rPr>
        <w:t xml:space="preserve">Иванова М.А., Кузнецова Е.В., Лебедева И.С., Михеев А.И.. </w:t>
      </w:r>
      <w:r w:rsidRPr="00886423">
        <w:rPr>
          <w:rFonts w:ascii="Times New Roman" w:hAnsi="Times New Roman"/>
          <w:sz w:val="28"/>
          <w:szCs w:val="28"/>
        </w:rPr>
        <w:t>СПб изд. “Инфо-да”, 2009.</w:t>
      </w:r>
    </w:p>
    <w:p w:rsidR="0035036A" w:rsidRPr="00C830DE" w:rsidRDefault="0035036A" w:rsidP="0035036A">
      <w:pPr>
        <w:pStyle w:val="ad"/>
        <w:rPr>
          <w:rFonts w:ascii="Times New Roman" w:hAnsi="Times New Roman"/>
          <w:sz w:val="28"/>
          <w:szCs w:val="28"/>
          <w:lang w:val="kk-KZ"/>
        </w:rPr>
      </w:pPr>
      <w:r w:rsidRPr="00C54679">
        <w:rPr>
          <w:rFonts w:ascii="Times New Roman" w:hAnsi="Times New Roman"/>
          <w:sz w:val="28"/>
          <w:szCs w:val="28"/>
        </w:rPr>
        <w:t>3</w:t>
      </w:r>
      <w:r w:rsidRPr="00886423">
        <w:rPr>
          <w:rFonts w:ascii="Times New Roman" w:hAnsi="Times New Roman"/>
          <w:sz w:val="28"/>
          <w:szCs w:val="28"/>
        </w:rPr>
        <w:t>. Английский для инженеров / И.П. Агабекян, П. И. Коваленко. – изд.4-е. – Ростов н/Д: Феникс, 200</w:t>
      </w:r>
      <w:r>
        <w:rPr>
          <w:rFonts w:ascii="Times New Roman" w:hAnsi="Times New Roman"/>
          <w:sz w:val="28"/>
          <w:szCs w:val="28"/>
        </w:rPr>
        <w:t>6. – 319.</w:t>
      </w:r>
    </w:p>
    <w:p w:rsidR="0035036A" w:rsidRPr="00C830DE" w:rsidRDefault="0035036A" w:rsidP="0035036A">
      <w:pPr>
        <w:pStyle w:val="ad"/>
        <w:rPr>
          <w:rFonts w:ascii="Times New Roman" w:hAnsi="Times New Roman"/>
          <w:sz w:val="28"/>
          <w:szCs w:val="28"/>
          <w:lang w:val="kk-KZ"/>
        </w:rPr>
      </w:pPr>
      <w:r>
        <w:rPr>
          <w:rFonts w:ascii="Times New Roman" w:hAnsi="Times New Roman"/>
          <w:sz w:val="28"/>
          <w:szCs w:val="28"/>
          <w:lang w:val="en-US"/>
        </w:rPr>
        <w:t>4</w:t>
      </w:r>
      <w:r w:rsidRPr="00886423">
        <w:rPr>
          <w:rFonts w:ascii="Times New Roman" w:hAnsi="Times New Roman"/>
          <w:sz w:val="28"/>
          <w:szCs w:val="28"/>
          <w:lang w:val="en-US"/>
        </w:rPr>
        <w:t>. Cambridge English for Scientists / Tamzen Armer, Bathany Cagnol. Cambridge</w:t>
      </w:r>
      <w:r w:rsidRPr="000E5D1F">
        <w:rPr>
          <w:rFonts w:ascii="Times New Roman" w:hAnsi="Times New Roman"/>
          <w:sz w:val="28"/>
          <w:szCs w:val="28"/>
          <w:lang w:val="en-US"/>
        </w:rPr>
        <w:t xml:space="preserve"> </w:t>
      </w:r>
      <w:r w:rsidRPr="00886423">
        <w:rPr>
          <w:rFonts w:ascii="Times New Roman" w:hAnsi="Times New Roman"/>
          <w:sz w:val="28"/>
          <w:szCs w:val="28"/>
          <w:lang w:val="en-US"/>
        </w:rPr>
        <w:t>University</w:t>
      </w:r>
      <w:r w:rsidRPr="000E5D1F">
        <w:rPr>
          <w:rFonts w:ascii="Times New Roman" w:hAnsi="Times New Roman"/>
          <w:sz w:val="28"/>
          <w:szCs w:val="28"/>
          <w:lang w:val="en-US"/>
        </w:rPr>
        <w:t xml:space="preserve"> </w:t>
      </w:r>
      <w:r w:rsidRPr="00886423">
        <w:rPr>
          <w:rFonts w:ascii="Times New Roman" w:hAnsi="Times New Roman"/>
          <w:sz w:val="28"/>
          <w:szCs w:val="28"/>
          <w:lang w:val="en-US"/>
        </w:rPr>
        <w:t>Press</w:t>
      </w:r>
      <w:r w:rsidRPr="000E5D1F">
        <w:rPr>
          <w:rFonts w:ascii="Times New Roman" w:hAnsi="Times New Roman"/>
          <w:sz w:val="28"/>
          <w:szCs w:val="28"/>
          <w:lang w:val="en-US"/>
        </w:rPr>
        <w:t xml:space="preserve"> – 2011.</w:t>
      </w:r>
    </w:p>
    <w:p w:rsidR="0035036A" w:rsidRPr="00886423" w:rsidRDefault="0035036A" w:rsidP="0035036A">
      <w:pPr>
        <w:pStyle w:val="ad"/>
        <w:rPr>
          <w:rFonts w:ascii="Times New Roman" w:hAnsi="Times New Roman"/>
          <w:b/>
          <w:sz w:val="28"/>
          <w:szCs w:val="28"/>
          <w:lang w:val="kk-KZ"/>
        </w:rPr>
      </w:pPr>
    </w:p>
    <w:p w:rsidR="0035036A" w:rsidRPr="00F45C09" w:rsidRDefault="0035036A" w:rsidP="0035036A">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Additional literature</w:t>
      </w:r>
    </w:p>
    <w:p w:rsidR="0035036A" w:rsidRPr="00F45C09" w:rsidRDefault="0035036A" w:rsidP="0035036A">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1. R.Murphy “English Grammar in Use” a self-study reference and practice book for elementary students of English, and audio CDs (2)  third edition; Oxford University Press. 2011</w:t>
      </w:r>
    </w:p>
    <w:p w:rsidR="0035036A" w:rsidRPr="00FC5987" w:rsidRDefault="0035036A" w:rsidP="0035036A">
      <w:pPr>
        <w:pStyle w:val="ad"/>
        <w:rPr>
          <w:rFonts w:ascii="Times New Roman" w:hAnsi="Times New Roman"/>
          <w:sz w:val="28"/>
          <w:szCs w:val="28"/>
        </w:rPr>
      </w:pPr>
      <w:r>
        <w:rPr>
          <w:rFonts w:ascii="Times New Roman" w:hAnsi="Times New Roman"/>
          <w:sz w:val="28"/>
          <w:szCs w:val="28"/>
          <w:lang w:val="en-US"/>
        </w:rPr>
        <w:t>2.</w:t>
      </w:r>
      <w:r w:rsidRPr="00886423">
        <w:rPr>
          <w:rFonts w:ascii="Times New Roman" w:hAnsi="Times New Roman"/>
          <w:sz w:val="28"/>
          <w:szCs w:val="28"/>
          <w:lang w:val="en-US"/>
        </w:rPr>
        <w:t xml:space="preserve"> R. Murphy “English Grammar in Use” a self-study reference and practice book for intermediate students of English, and audio CDs (2) third edition); Oxford University Press. </w:t>
      </w:r>
      <w:r w:rsidRPr="00FC5987">
        <w:rPr>
          <w:rFonts w:ascii="Times New Roman" w:hAnsi="Times New Roman"/>
          <w:sz w:val="28"/>
          <w:szCs w:val="28"/>
        </w:rPr>
        <w:t>2011</w:t>
      </w:r>
    </w:p>
    <w:p w:rsidR="0035036A" w:rsidRPr="00886423" w:rsidRDefault="0035036A" w:rsidP="0035036A">
      <w:pPr>
        <w:pStyle w:val="ad"/>
        <w:rPr>
          <w:rFonts w:ascii="Times New Roman" w:hAnsi="Times New Roman"/>
          <w:sz w:val="28"/>
          <w:szCs w:val="28"/>
        </w:rPr>
      </w:pPr>
      <w:r w:rsidRPr="00C54679">
        <w:rPr>
          <w:rFonts w:ascii="Times New Roman" w:hAnsi="Times New Roman"/>
          <w:sz w:val="28"/>
          <w:szCs w:val="28"/>
        </w:rPr>
        <w:lastRenderedPageBreak/>
        <w:t>3</w:t>
      </w:r>
      <w:r w:rsidRPr="00C830DE">
        <w:rPr>
          <w:rFonts w:ascii="Times New Roman" w:hAnsi="Times New Roman"/>
          <w:sz w:val="28"/>
          <w:szCs w:val="28"/>
        </w:rPr>
        <w:t>.</w:t>
      </w:r>
      <w:r w:rsidRPr="00886423">
        <w:rPr>
          <w:rFonts w:ascii="Times New Roman" w:hAnsi="Times New Roman"/>
          <w:sz w:val="28"/>
          <w:szCs w:val="28"/>
        </w:rPr>
        <w:t>Орловская И.В.,Самсонова Л.С.,Скубриева А.И.Учебник английского языка для студентов технических университетов и вузов Москва 2006.</w:t>
      </w:r>
    </w:p>
    <w:p w:rsidR="0035036A" w:rsidRPr="00886423" w:rsidRDefault="0035036A" w:rsidP="0035036A">
      <w:pPr>
        <w:pStyle w:val="ad"/>
        <w:rPr>
          <w:rFonts w:ascii="Times New Roman" w:hAnsi="Times New Roman"/>
          <w:sz w:val="28"/>
          <w:szCs w:val="28"/>
          <w:lang w:val="en-US"/>
        </w:rPr>
      </w:pPr>
      <w:r>
        <w:rPr>
          <w:rFonts w:ascii="Times New Roman" w:hAnsi="Times New Roman"/>
          <w:sz w:val="28"/>
          <w:szCs w:val="28"/>
          <w:lang w:val="en-US"/>
        </w:rPr>
        <w:t>4.</w:t>
      </w:r>
      <w:r w:rsidRPr="00886423">
        <w:rPr>
          <w:rFonts w:ascii="Times New Roman" w:hAnsi="Times New Roman"/>
          <w:sz w:val="28"/>
          <w:szCs w:val="28"/>
          <w:lang w:val="en-US"/>
        </w:rPr>
        <w:t xml:space="preserve"> Kate Pickering&amp; Jackie McAvoy Global English, Pre-Intermediate coursebook Macmillan 2010</w:t>
      </w:r>
    </w:p>
    <w:p w:rsidR="0035036A" w:rsidRPr="00886423" w:rsidRDefault="0035036A" w:rsidP="0035036A">
      <w:pPr>
        <w:pStyle w:val="ad"/>
        <w:rPr>
          <w:rFonts w:ascii="Times New Roman" w:hAnsi="Times New Roman"/>
          <w:sz w:val="28"/>
          <w:szCs w:val="28"/>
          <w:lang w:val="en-US"/>
        </w:rPr>
      </w:pPr>
      <w:r>
        <w:rPr>
          <w:rFonts w:ascii="Times New Roman" w:hAnsi="Times New Roman"/>
          <w:sz w:val="28"/>
          <w:szCs w:val="28"/>
          <w:lang w:val="en-US"/>
        </w:rPr>
        <w:t>5.</w:t>
      </w:r>
      <w:r w:rsidRPr="00886423">
        <w:rPr>
          <w:rFonts w:ascii="Times New Roman" w:hAnsi="Times New Roman"/>
          <w:sz w:val="28"/>
          <w:szCs w:val="28"/>
          <w:lang w:val="en-US"/>
        </w:rPr>
        <w:t xml:space="preserve"> Richard Acklam &amp; AramintaCrace Total English, Pre-Intermediate Longman 2007</w:t>
      </w:r>
    </w:p>
    <w:p w:rsidR="0035036A" w:rsidRPr="00886423" w:rsidRDefault="0035036A" w:rsidP="0035036A">
      <w:pPr>
        <w:pStyle w:val="ad"/>
        <w:rPr>
          <w:rFonts w:ascii="Times New Roman" w:hAnsi="Times New Roman"/>
          <w:sz w:val="28"/>
          <w:szCs w:val="28"/>
          <w:lang w:val="en-US"/>
        </w:rPr>
      </w:pPr>
      <w:r>
        <w:rPr>
          <w:rFonts w:ascii="Times New Roman" w:hAnsi="Times New Roman"/>
          <w:sz w:val="28"/>
          <w:szCs w:val="28"/>
          <w:lang w:val="en-US"/>
        </w:rPr>
        <w:t>6.</w:t>
      </w:r>
      <w:r w:rsidRPr="00886423">
        <w:rPr>
          <w:rFonts w:ascii="Times New Roman" w:hAnsi="Times New Roman"/>
          <w:sz w:val="28"/>
          <w:szCs w:val="28"/>
          <w:lang w:val="en-US"/>
        </w:rPr>
        <w:t xml:space="preserve"> Sue Kay &amp; Vaughan Jones. Inside Out, Pre-Intermediate Macmillan 2007</w:t>
      </w:r>
    </w:p>
    <w:p w:rsidR="0035036A" w:rsidRPr="00886423" w:rsidRDefault="0035036A" w:rsidP="0035036A">
      <w:pPr>
        <w:pStyle w:val="ad"/>
        <w:rPr>
          <w:rFonts w:ascii="Times New Roman" w:hAnsi="Times New Roman"/>
          <w:sz w:val="28"/>
          <w:szCs w:val="28"/>
          <w:lang w:val="en-US"/>
        </w:rPr>
      </w:pPr>
      <w:r w:rsidRPr="00886423">
        <w:rPr>
          <w:rFonts w:ascii="Times New Roman" w:hAnsi="Times New Roman"/>
          <w:sz w:val="28"/>
          <w:szCs w:val="28"/>
          <w:lang w:val="en-US"/>
        </w:rPr>
        <w:t>English for Electrical Engineering Course book and audio CDs (2) Cambridge University Press 2011</w:t>
      </w:r>
    </w:p>
    <w:p w:rsidR="0035036A" w:rsidRPr="00886423" w:rsidRDefault="0035036A" w:rsidP="0035036A">
      <w:pPr>
        <w:pStyle w:val="ad"/>
        <w:rPr>
          <w:rFonts w:ascii="Times New Roman" w:hAnsi="Times New Roman"/>
          <w:sz w:val="28"/>
          <w:szCs w:val="28"/>
          <w:lang w:val="en-US"/>
        </w:rPr>
      </w:pPr>
      <w:r>
        <w:rPr>
          <w:rFonts w:ascii="Times New Roman" w:hAnsi="Times New Roman"/>
          <w:sz w:val="28"/>
          <w:szCs w:val="28"/>
          <w:lang w:val="en-US"/>
        </w:rPr>
        <w:t>7.</w:t>
      </w:r>
      <w:r w:rsidRPr="00886423">
        <w:rPr>
          <w:rFonts w:ascii="Times New Roman" w:hAnsi="Times New Roman"/>
          <w:sz w:val="28"/>
          <w:szCs w:val="28"/>
          <w:lang w:val="en-US"/>
        </w:rPr>
        <w:t xml:space="preserve"> English for ICT Studies Course book and audio CDs (2) Cambridge University Press 2011</w:t>
      </w:r>
    </w:p>
    <w:p w:rsidR="0035036A" w:rsidRPr="000E5D1F" w:rsidRDefault="0035036A" w:rsidP="0035036A">
      <w:pPr>
        <w:pStyle w:val="ad"/>
        <w:rPr>
          <w:rFonts w:ascii="Times New Roman" w:hAnsi="Times New Roman"/>
          <w:sz w:val="28"/>
          <w:szCs w:val="28"/>
          <w:lang w:val="en-US"/>
        </w:rPr>
      </w:pPr>
      <w:r>
        <w:rPr>
          <w:rFonts w:ascii="Times New Roman" w:hAnsi="Times New Roman"/>
          <w:sz w:val="28"/>
          <w:szCs w:val="28"/>
          <w:lang w:val="en-US"/>
        </w:rPr>
        <w:t>8.</w:t>
      </w:r>
      <w:r w:rsidRPr="00886423">
        <w:rPr>
          <w:rFonts w:ascii="Times New Roman" w:hAnsi="Times New Roman"/>
          <w:sz w:val="28"/>
          <w:szCs w:val="28"/>
          <w:lang w:val="en-US"/>
        </w:rPr>
        <w:t xml:space="preserve"> A Guide to the Exams.Cambridge Preliminary English Test (Pet), Cambridge First Certificate in English (FCE), Cambridge certificate in advanced English (CAE), Cambridge Certificate in Proficiency in English (CPE). Cambridge</w:t>
      </w:r>
      <w:r w:rsidRPr="000E5D1F">
        <w:rPr>
          <w:rFonts w:ascii="Times New Roman" w:hAnsi="Times New Roman"/>
          <w:sz w:val="28"/>
          <w:szCs w:val="28"/>
          <w:lang w:val="en-US"/>
        </w:rPr>
        <w:t xml:space="preserve"> </w:t>
      </w:r>
      <w:r w:rsidRPr="00886423">
        <w:rPr>
          <w:rFonts w:ascii="Times New Roman" w:hAnsi="Times New Roman"/>
          <w:sz w:val="28"/>
          <w:szCs w:val="28"/>
          <w:lang w:val="en-US"/>
        </w:rPr>
        <w:t>University</w:t>
      </w:r>
      <w:r w:rsidRPr="000E5D1F">
        <w:rPr>
          <w:rFonts w:ascii="Times New Roman" w:hAnsi="Times New Roman"/>
          <w:sz w:val="28"/>
          <w:szCs w:val="28"/>
          <w:lang w:val="en-US"/>
        </w:rPr>
        <w:t xml:space="preserve"> </w:t>
      </w:r>
      <w:r w:rsidRPr="00886423">
        <w:rPr>
          <w:rFonts w:ascii="Times New Roman" w:hAnsi="Times New Roman"/>
          <w:sz w:val="28"/>
          <w:szCs w:val="28"/>
          <w:lang w:val="en-US"/>
        </w:rPr>
        <w:t>Press</w:t>
      </w:r>
      <w:r w:rsidRPr="000E5D1F">
        <w:rPr>
          <w:rFonts w:ascii="Times New Roman" w:hAnsi="Times New Roman"/>
          <w:sz w:val="28"/>
          <w:szCs w:val="28"/>
          <w:lang w:val="en-US"/>
        </w:rPr>
        <w:t xml:space="preserve"> 2001.</w:t>
      </w:r>
    </w:p>
    <w:p w:rsidR="0003171F" w:rsidRDefault="0003171F" w:rsidP="005A6529">
      <w:pPr>
        <w:rPr>
          <w:rFonts w:ascii="Times New Roman" w:hAnsi="Times New Roman" w:cs="Times New Roman"/>
          <w:sz w:val="28"/>
          <w:szCs w:val="28"/>
          <w:lang w:val="en-US"/>
        </w:rPr>
      </w:pPr>
      <w:bookmarkStart w:id="10" w:name="bookmark22"/>
    </w:p>
    <w:p w:rsidR="005A6529" w:rsidRPr="000E5D1F" w:rsidRDefault="005A6529" w:rsidP="005A6529">
      <w:pPr>
        <w:rPr>
          <w:rFonts w:ascii="Times New Roman" w:hAnsi="Times New Roman" w:cs="Times New Roman"/>
          <w:b/>
          <w:sz w:val="28"/>
          <w:szCs w:val="28"/>
          <w:lang w:val="en-US"/>
        </w:rPr>
      </w:pPr>
      <w:r>
        <w:rPr>
          <w:rFonts w:ascii="Times New Roman" w:hAnsi="Times New Roman" w:cs="Times New Roman"/>
          <w:b/>
          <w:sz w:val="28"/>
          <w:szCs w:val="28"/>
          <w:lang w:val="en-US"/>
        </w:rPr>
        <w:t>Practical lesson 10</w:t>
      </w:r>
    </w:p>
    <w:p w:rsidR="005A6529" w:rsidRPr="005A6529" w:rsidRDefault="005A6529" w:rsidP="005A6529">
      <w:pPr>
        <w:rPr>
          <w:rFonts w:ascii="Times New Roman" w:hAnsi="Times New Roman" w:cs="Times New Roman"/>
          <w:b/>
          <w:sz w:val="28"/>
          <w:szCs w:val="28"/>
          <w:lang w:val="en-US"/>
        </w:rPr>
      </w:pPr>
      <w:r w:rsidRPr="005A6529">
        <w:rPr>
          <w:rFonts w:ascii="Times New Roman" w:hAnsi="Times New Roman" w:cs="Times New Roman"/>
          <w:b/>
          <w:sz w:val="28"/>
          <w:szCs w:val="28"/>
          <w:lang w:val="en-US"/>
        </w:rPr>
        <w:t xml:space="preserve">The theme of the lesson: </w:t>
      </w:r>
      <w:r w:rsidR="00A119A6">
        <w:rPr>
          <w:rFonts w:ascii="Times New Roman" w:hAnsi="Times New Roman" w:cs="Times New Roman"/>
          <w:b/>
          <w:sz w:val="28"/>
          <w:szCs w:val="28"/>
          <w:lang w:val="en-US"/>
        </w:rPr>
        <w:t>What i</w:t>
      </w:r>
      <w:r w:rsidR="00A119A6" w:rsidRPr="00E656E9">
        <w:rPr>
          <w:rFonts w:ascii="Times New Roman" w:hAnsi="Times New Roman" w:cs="Times New Roman"/>
          <w:b/>
          <w:sz w:val="28"/>
          <w:szCs w:val="28"/>
          <w:lang w:val="en-US"/>
        </w:rPr>
        <w:t>s A Resistor?</w:t>
      </w:r>
    </w:p>
    <w:p w:rsidR="005A6529" w:rsidRPr="000E5D1F" w:rsidRDefault="005A6529" w:rsidP="005A6529">
      <w:pPr>
        <w:rPr>
          <w:rFonts w:ascii="Times New Roman" w:hAnsi="Times New Roman" w:cs="Times New Roman"/>
          <w:sz w:val="28"/>
          <w:szCs w:val="28"/>
          <w:lang w:val="en-US"/>
        </w:rPr>
      </w:pPr>
      <w:r w:rsidRPr="006F52E0">
        <w:rPr>
          <w:rFonts w:ascii="Times New Roman" w:hAnsi="Times New Roman" w:cs="Times New Roman"/>
          <w:b/>
          <w:sz w:val="28"/>
          <w:szCs w:val="28"/>
          <w:lang w:val="en-US"/>
        </w:rPr>
        <w:t>Lesson plan:</w:t>
      </w:r>
      <w:r w:rsidRPr="00C77160">
        <w:rPr>
          <w:lang w:val="en-US"/>
        </w:rPr>
        <w:t xml:space="preserve"> </w:t>
      </w:r>
      <w:r w:rsidRPr="000E5D1F">
        <w:rPr>
          <w:rFonts w:ascii="Times New Roman" w:hAnsi="Times New Roman" w:cs="Times New Roman"/>
          <w:sz w:val="28"/>
          <w:szCs w:val="28"/>
          <w:lang w:val="en-US"/>
        </w:rPr>
        <w:t>to e</w:t>
      </w:r>
      <w:r w:rsidRPr="00DD182A">
        <w:rPr>
          <w:rFonts w:ascii="Times New Roman" w:hAnsi="Times New Roman" w:cs="Times New Roman"/>
          <w:sz w:val="28"/>
          <w:szCs w:val="28"/>
          <w:lang w:val="en-US"/>
        </w:rPr>
        <w:t>xtend voc</w:t>
      </w:r>
      <w:r w:rsidRPr="000E5D1F">
        <w:rPr>
          <w:rFonts w:ascii="Times New Roman" w:hAnsi="Times New Roman" w:cs="Times New Roman"/>
          <w:sz w:val="28"/>
          <w:szCs w:val="28"/>
          <w:lang w:val="en-US"/>
        </w:rPr>
        <w:t xml:space="preserve">abulary from the </w:t>
      </w:r>
      <w:r w:rsidRPr="00DD182A">
        <w:rPr>
          <w:rFonts w:ascii="Times New Roman" w:hAnsi="Times New Roman" w:cs="Times New Roman"/>
          <w:sz w:val="28"/>
          <w:szCs w:val="28"/>
          <w:lang w:val="en-US"/>
        </w:rPr>
        <w:t xml:space="preserve">fields of </w:t>
      </w:r>
      <w:r w:rsidRPr="000E5D1F">
        <w:rPr>
          <w:rFonts w:ascii="Times New Roman" w:hAnsi="Times New Roman" w:cs="Times New Roman"/>
          <w:sz w:val="28"/>
          <w:szCs w:val="28"/>
          <w:lang w:val="en-US"/>
        </w:rPr>
        <w:t>engineering and general technical vocabulary; to improve</w:t>
      </w:r>
      <w:r w:rsidRPr="00DD182A">
        <w:rPr>
          <w:rFonts w:ascii="Times New Roman" w:hAnsi="Times New Roman" w:cs="Times New Roman"/>
          <w:sz w:val="28"/>
          <w:szCs w:val="28"/>
          <w:lang w:val="en-US"/>
        </w:rPr>
        <w:t xml:space="preserve"> the skills </w:t>
      </w:r>
      <w:r w:rsidRPr="000E5D1F">
        <w:rPr>
          <w:rFonts w:ascii="Times New Roman" w:hAnsi="Times New Roman" w:cs="Times New Roman"/>
          <w:sz w:val="28"/>
          <w:szCs w:val="28"/>
          <w:lang w:val="en-US"/>
        </w:rPr>
        <w:t>evaluation, viewing and reading of professional character</w:t>
      </w:r>
      <w:r w:rsidRPr="00DD182A">
        <w:rPr>
          <w:rFonts w:ascii="Times New Roman" w:hAnsi="Times New Roman" w:cs="Times New Roman"/>
          <w:sz w:val="28"/>
          <w:szCs w:val="28"/>
          <w:lang w:val="en-US"/>
        </w:rPr>
        <w:t xml:space="preserve"> of the texts;</w:t>
      </w:r>
    </w:p>
    <w:p w:rsidR="005A6529" w:rsidRPr="00DD182A" w:rsidRDefault="005A6529" w:rsidP="005A6529">
      <w:pPr>
        <w:spacing w:after="0" w:line="240" w:lineRule="auto"/>
        <w:rPr>
          <w:rFonts w:ascii="Times New Roman" w:hAnsi="Times New Roman"/>
          <w:sz w:val="28"/>
          <w:szCs w:val="28"/>
          <w:lang w:val="en-US"/>
        </w:rPr>
      </w:pPr>
      <w:r w:rsidRPr="006F52E0">
        <w:rPr>
          <w:rFonts w:ascii="Times New Roman" w:hAnsi="Times New Roman" w:cs="Times New Roman"/>
          <w:b/>
          <w:sz w:val="28"/>
          <w:szCs w:val="28"/>
          <w:lang w:val="en-US"/>
        </w:rPr>
        <w:t>The purp</w:t>
      </w:r>
      <w:r>
        <w:rPr>
          <w:rFonts w:ascii="Times New Roman" w:hAnsi="Times New Roman" w:cs="Times New Roman"/>
          <w:b/>
          <w:sz w:val="28"/>
          <w:szCs w:val="28"/>
          <w:lang w:val="en-US"/>
        </w:rPr>
        <w:t>ose and objectives of the lesson</w:t>
      </w:r>
      <w:r w:rsidRPr="006F52E0">
        <w:rPr>
          <w:rFonts w:ascii="Times New Roman" w:hAnsi="Times New Roman" w:cs="Times New Roman"/>
          <w:b/>
          <w:sz w:val="28"/>
          <w:szCs w:val="28"/>
          <w:lang w:val="en-US"/>
        </w:rPr>
        <w:t>, skills and competences:</w:t>
      </w:r>
      <w:r w:rsidRPr="00196950">
        <w:rPr>
          <w:sz w:val="28"/>
          <w:szCs w:val="28"/>
          <w:lang w:val="en-US"/>
        </w:rPr>
        <w:t xml:space="preserve"> </w:t>
      </w:r>
      <w:r w:rsidRPr="00DD182A">
        <w:rPr>
          <w:rFonts w:ascii="Times New Roman" w:hAnsi="Times New Roman"/>
          <w:sz w:val="28"/>
          <w:szCs w:val="28"/>
          <w:lang w:val="en-US"/>
        </w:rPr>
        <w:t>to apply English in professional sphere of the specialist, using skills of four kinds of communications: auditions, readings, letters, and communication in a foreign language</w:t>
      </w:r>
      <w:r>
        <w:rPr>
          <w:rFonts w:ascii="Times New Roman" w:hAnsi="Times New Roman"/>
          <w:sz w:val="28"/>
          <w:szCs w:val="28"/>
          <w:lang w:val="en-US"/>
        </w:rPr>
        <w:t xml:space="preserve">; </w:t>
      </w:r>
      <w:r w:rsidRPr="00DD182A">
        <w:rPr>
          <w:rFonts w:ascii="Times New Roman" w:hAnsi="Times New Roman"/>
          <w:sz w:val="28"/>
          <w:szCs w:val="28"/>
          <w:lang w:val="en-US"/>
        </w:rPr>
        <w:t>to use logical and critical thinking for problems</w:t>
      </w:r>
    </w:p>
    <w:p w:rsidR="005A6529" w:rsidRPr="00D30129" w:rsidRDefault="005A6529" w:rsidP="005A6529">
      <w:pPr>
        <w:rPr>
          <w:rFonts w:ascii="Times New Roman" w:hAnsi="Times New Roman" w:cs="Times New Roman"/>
          <w:b/>
          <w:sz w:val="28"/>
          <w:szCs w:val="28"/>
          <w:lang w:val="en-US"/>
        </w:rPr>
      </w:pPr>
      <w:r w:rsidRPr="00332B6A">
        <w:rPr>
          <w:rFonts w:ascii="Times New Roman" w:hAnsi="Times New Roman" w:cs="Times New Roman"/>
          <w:b/>
          <w:sz w:val="28"/>
          <w:szCs w:val="28"/>
          <w:lang w:val="en-US"/>
        </w:rPr>
        <w:t>Brief theoretical information</w:t>
      </w:r>
    </w:p>
    <w:p w:rsidR="000D7291" w:rsidRPr="004F7D5D" w:rsidRDefault="000D7291" w:rsidP="000D7291">
      <w:pPr>
        <w:rPr>
          <w:rFonts w:ascii="Times New Roman" w:hAnsi="Times New Roman" w:cs="Times New Roman"/>
          <w:b/>
          <w:sz w:val="28"/>
          <w:szCs w:val="28"/>
          <w:lang w:val="en-US"/>
        </w:rPr>
      </w:pPr>
      <w:r w:rsidRPr="004F7D5D">
        <w:rPr>
          <w:rFonts w:ascii="Times New Roman" w:hAnsi="Times New Roman" w:cs="Times New Roman"/>
          <w:b/>
          <w:sz w:val="28"/>
          <w:szCs w:val="28"/>
          <w:lang w:val="en-US"/>
        </w:rPr>
        <w:t>Reading Introduction</w:t>
      </w:r>
      <w:bookmarkEnd w:id="10"/>
    </w:p>
    <w:p w:rsidR="000D7291" w:rsidRDefault="000D7291" w:rsidP="000D7291">
      <w:pPr>
        <w:rPr>
          <w:rFonts w:ascii="Times New Roman" w:hAnsi="Times New Roman" w:cs="Times New Roman"/>
          <w:sz w:val="28"/>
          <w:szCs w:val="28"/>
          <w:lang w:val="en-US"/>
        </w:rPr>
      </w:pPr>
      <w:r w:rsidRPr="004F7D5D">
        <w:rPr>
          <w:rFonts w:ascii="Times New Roman" w:hAnsi="Times New Roman" w:cs="Times New Roman"/>
          <w:sz w:val="28"/>
          <w:szCs w:val="28"/>
          <w:lang w:val="en-US"/>
        </w:rPr>
        <w:t xml:space="preserve">In your study and work, it is important to think about what you are going to read before you read. This helps you to link old and new knowledge and to make guesses about the meaning of the text. It is also important to have a clear purpose so that you choose the best way to read. </w:t>
      </w:r>
      <w:r w:rsidR="002730C8" w:rsidRPr="00D95418">
        <w:rPr>
          <w:rFonts w:ascii="Times New Roman" w:hAnsi="Times New Roman" w:cs="Times New Roman"/>
          <w:sz w:val="28"/>
          <w:szCs w:val="28"/>
          <w:lang w:val="en-US"/>
        </w:rPr>
        <w:t>You</w:t>
      </w:r>
      <w:r w:rsidRPr="00D95418">
        <w:rPr>
          <w:rFonts w:ascii="Times New Roman" w:hAnsi="Times New Roman" w:cs="Times New Roman"/>
          <w:sz w:val="28"/>
          <w:szCs w:val="28"/>
          <w:lang w:val="en-US"/>
        </w:rPr>
        <w:t xml:space="preserve"> will find tasks to make you think before you read and tasks to help you to have a cl</w:t>
      </w:r>
      <w:r w:rsidR="002730C8">
        <w:rPr>
          <w:rFonts w:ascii="Times New Roman" w:hAnsi="Times New Roman" w:cs="Times New Roman"/>
          <w:sz w:val="28"/>
          <w:szCs w:val="28"/>
          <w:lang w:val="en-US"/>
        </w:rPr>
        <w:t xml:space="preserve">ear purpose when you read.Study these illustrations. </w:t>
      </w:r>
      <w:r w:rsidRPr="00D95418">
        <w:rPr>
          <w:rFonts w:ascii="Times New Roman" w:hAnsi="Times New Roman" w:cs="Times New Roman"/>
          <w:sz w:val="28"/>
          <w:szCs w:val="28"/>
          <w:lang w:val="en-US"/>
        </w:rPr>
        <w:t xml:space="preserve">They show some of the areas in which engineers work. </w:t>
      </w:r>
      <w:r w:rsidRPr="004F7D5D">
        <w:rPr>
          <w:rFonts w:ascii="Times New Roman" w:hAnsi="Times New Roman" w:cs="Times New Roman"/>
          <w:sz w:val="28"/>
          <w:szCs w:val="28"/>
          <w:lang w:val="en-US"/>
        </w:rPr>
        <w:t>Can you identify them? What kinds of engineers are concerned with these areas - electrical, mechanical, or both?</w:t>
      </w:r>
    </w:p>
    <w:p w:rsidR="00E00B1A" w:rsidRPr="00D95418" w:rsidRDefault="00E00B1A" w:rsidP="000D7291">
      <w:pPr>
        <w:rPr>
          <w:rFonts w:ascii="Times New Roman" w:hAnsi="Times New Roman" w:cs="Times New Roman"/>
          <w:sz w:val="28"/>
          <w:szCs w:val="28"/>
          <w:lang w:val="en-US"/>
        </w:rPr>
      </w:pPr>
      <w:r>
        <w:rPr>
          <w:rFonts w:ascii="Times New Roman" w:hAnsi="Times New Roman" w:cs="Times New Roman"/>
          <w:noProof/>
          <w:sz w:val="28"/>
          <w:szCs w:val="28"/>
        </w:rPr>
        <w:lastRenderedPageBreak/>
        <w:drawing>
          <wp:inline distT="0" distB="0" distL="0" distR="0">
            <wp:extent cx="6481445" cy="2212391"/>
            <wp:effectExtent l="19050" t="0" r="0" b="0"/>
            <wp:docPr id="48" name="Рисунок 13" descr="C:\Users\АЗИЗА\Desktop\039e9a0cc149aaa61c4fce677dfb40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АЗИЗА\Desktop\039e9a0cc149aaa61c4fce677dfb4074.jpg"/>
                    <pic:cNvPicPr>
                      <a:picLocks noChangeAspect="1" noChangeArrowheads="1"/>
                    </pic:cNvPicPr>
                  </pic:nvPicPr>
                  <pic:blipFill>
                    <a:blip r:embed="rId13"/>
                    <a:srcRect/>
                    <a:stretch>
                      <a:fillRect/>
                    </a:stretch>
                  </pic:blipFill>
                  <pic:spPr bwMode="auto">
                    <a:xfrm>
                      <a:off x="0" y="0"/>
                      <a:ext cx="6481445" cy="2212391"/>
                    </a:xfrm>
                    <a:prstGeom prst="rect">
                      <a:avLst/>
                    </a:prstGeom>
                    <a:noFill/>
                    <a:ln w="9525">
                      <a:noFill/>
                      <a:miter lim="800000"/>
                      <a:headEnd/>
                      <a:tailEnd/>
                    </a:ln>
                  </pic:spPr>
                </pic:pic>
              </a:graphicData>
            </a:graphic>
          </wp:inline>
        </w:drawing>
      </w:r>
    </w:p>
    <w:p w:rsidR="00CA4010" w:rsidRPr="00D95418" w:rsidRDefault="00CA4010" w:rsidP="000D7291">
      <w:pPr>
        <w:rPr>
          <w:rFonts w:ascii="Times New Roman" w:eastAsia="Times New Roman" w:hAnsi="Times New Roman" w:cs="Times New Roman"/>
          <w:snapToGrid w:val="0"/>
          <w:color w:val="000000"/>
          <w:w w:val="0"/>
          <w:sz w:val="28"/>
          <w:szCs w:val="28"/>
          <w:u w:color="000000"/>
          <w:bdr w:val="none" w:sz="0" w:space="0" w:color="000000"/>
          <w:shd w:val="clear" w:color="000000" w:fill="000000"/>
          <w:lang w:val="en-US"/>
        </w:rPr>
      </w:pPr>
    </w:p>
    <w:p w:rsidR="000D7291" w:rsidRPr="008028B2" w:rsidRDefault="00CA4010" w:rsidP="00CE0BA2">
      <w:pPr>
        <w:rPr>
          <w:rFonts w:ascii="Times New Roman" w:hAnsi="Times New Roman" w:cs="Times New Roman"/>
          <w:sz w:val="28"/>
          <w:szCs w:val="28"/>
          <w:lang w:val="en-US"/>
        </w:rPr>
      </w:pPr>
      <w:r w:rsidRPr="00D95418">
        <w:rPr>
          <w:rFonts w:ascii="Times New Roman" w:hAnsi="Times New Roman" w:cs="Times New Roman"/>
          <w:noProof/>
          <w:sz w:val="28"/>
          <w:szCs w:val="28"/>
        </w:rPr>
        <w:drawing>
          <wp:inline distT="0" distB="0" distL="0" distR="0">
            <wp:extent cx="3400425" cy="1905000"/>
            <wp:effectExtent l="19050" t="0" r="9525" b="0"/>
            <wp:docPr id="26" name="Рисунок 12" descr="C:\Users\АЗИЗА\Desktop\images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АЗИЗА\Desktop\images (2).jpg"/>
                    <pic:cNvPicPr>
                      <a:picLocks noChangeAspect="1" noChangeArrowheads="1"/>
                    </pic:cNvPicPr>
                  </pic:nvPicPr>
                  <pic:blipFill>
                    <a:blip r:embed="rId38"/>
                    <a:srcRect/>
                    <a:stretch>
                      <a:fillRect/>
                    </a:stretch>
                  </pic:blipFill>
                  <pic:spPr bwMode="auto">
                    <a:xfrm>
                      <a:off x="0" y="0"/>
                      <a:ext cx="3400425" cy="1905000"/>
                    </a:xfrm>
                    <a:prstGeom prst="rect">
                      <a:avLst/>
                    </a:prstGeom>
                    <a:noFill/>
                    <a:ln w="9525">
                      <a:noFill/>
                      <a:miter lim="800000"/>
                      <a:headEnd/>
                      <a:tailEnd/>
                    </a:ln>
                  </pic:spPr>
                </pic:pic>
              </a:graphicData>
            </a:graphic>
          </wp:inline>
        </w:drawing>
      </w:r>
      <w:r w:rsidRPr="00D95418">
        <w:rPr>
          <w:rFonts w:ascii="Times New Roman" w:hAnsi="Times New Roman" w:cs="Times New Roman"/>
          <w:b/>
          <w:noProof/>
          <w:sz w:val="28"/>
          <w:szCs w:val="28"/>
        </w:rPr>
        <w:drawing>
          <wp:inline distT="0" distB="0" distL="0" distR="0">
            <wp:extent cx="2619375" cy="1905000"/>
            <wp:effectExtent l="19050" t="0" r="9525" b="0"/>
            <wp:docPr id="27" name="Рисунок 13" descr="C:\Users\АЗИЗА\Desktop\images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АЗИЗА\Desktop\images (4).jpg"/>
                    <pic:cNvPicPr>
                      <a:picLocks noChangeAspect="1" noChangeArrowheads="1"/>
                    </pic:cNvPicPr>
                  </pic:nvPicPr>
                  <pic:blipFill>
                    <a:blip r:embed="rId39"/>
                    <a:srcRect/>
                    <a:stretch>
                      <a:fillRect/>
                    </a:stretch>
                  </pic:blipFill>
                  <pic:spPr bwMode="auto">
                    <a:xfrm>
                      <a:off x="0" y="0"/>
                      <a:ext cx="2619375" cy="1905000"/>
                    </a:xfrm>
                    <a:prstGeom prst="rect">
                      <a:avLst/>
                    </a:prstGeom>
                    <a:noFill/>
                    <a:ln w="9525">
                      <a:noFill/>
                      <a:miter lim="800000"/>
                      <a:headEnd/>
                      <a:tailEnd/>
                    </a:ln>
                  </pic:spPr>
                </pic:pic>
              </a:graphicData>
            </a:graphic>
          </wp:inline>
        </w:drawing>
      </w:r>
    </w:p>
    <w:p w:rsidR="00DE5097" w:rsidRPr="00D95418" w:rsidRDefault="00CA4010" w:rsidP="00CA4010">
      <w:pPr>
        <w:rPr>
          <w:rFonts w:ascii="Times New Roman" w:hAnsi="Times New Roman" w:cs="Times New Roman"/>
          <w:sz w:val="28"/>
          <w:szCs w:val="28"/>
          <w:lang w:val="en-US"/>
        </w:rPr>
      </w:pPr>
      <w:r w:rsidRPr="00D95418">
        <w:rPr>
          <w:rFonts w:ascii="Times New Roman" w:hAnsi="Times New Roman" w:cs="Times New Roman"/>
          <w:sz w:val="28"/>
          <w:szCs w:val="28"/>
          <w:lang w:val="en-US"/>
        </w:rPr>
        <w:t>Now read the following texts</w:t>
      </w:r>
      <w:r w:rsidR="002730C8">
        <w:rPr>
          <w:rFonts w:ascii="Times New Roman" w:hAnsi="Times New Roman" w:cs="Times New Roman"/>
          <w:sz w:val="28"/>
          <w:szCs w:val="28"/>
          <w:lang w:val="en-US"/>
        </w:rPr>
        <w:t xml:space="preserve"> to check your answers to Task </w:t>
      </w:r>
      <w:r w:rsidRPr="00D95418">
        <w:rPr>
          <w:rFonts w:ascii="Times New Roman" w:hAnsi="Times New Roman" w:cs="Times New Roman"/>
          <w:sz w:val="28"/>
          <w:szCs w:val="28"/>
          <w:lang w:val="en-US"/>
        </w:rPr>
        <w:t>. Match each text to one of the illustrations above.</w:t>
      </w:r>
    </w:p>
    <w:p w:rsidR="004A11FA" w:rsidRPr="00E656E9" w:rsidRDefault="00A119A6" w:rsidP="004A11FA">
      <w:pPr>
        <w:rPr>
          <w:rFonts w:ascii="Times New Roman" w:hAnsi="Times New Roman" w:cs="Times New Roman"/>
          <w:b/>
          <w:sz w:val="28"/>
          <w:szCs w:val="28"/>
          <w:lang w:val="en-US"/>
        </w:rPr>
      </w:pPr>
      <w:r>
        <w:rPr>
          <w:rFonts w:ascii="Times New Roman" w:hAnsi="Times New Roman" w:cs="Times New Roman"/>
          <w:b/>
          <w:sz w:val="28"/>
          <w:szCs w:val="28"/>
          <w:lang w:val="en-US"/>
        </w:rPr>
        <w:t>What i</w:t>
      </w:r>
      <w:r w:rsidR="004A11FA" w:rsidRPr="00E656E9">
        <w:rPr>
          <w:rFonts w:ascii="Times New Roman" w:hAnsi="Times New Roman" w:cs="Times New Roman"/>
          <w:b/>
          <w:sz w:val="28"/>
          <w:szCs w:val="28"/>
          <w:lang w:val="en-US"/>
        </w:rPr>
        <w:t>s A Resistor?</w:t>
      </w:r>
    </w:p>
    <w:p w:rsidR="000157BD" w:rsidRDefault="000157BD" w:rsidP="004A11FA">
      <w:pPr>
        <w:rPr>
          <w:rFonts w:ascii="Times New Roman" w:hAnsi="Times New Roman" w:cs="Times New Roman"/>
          <w:sz w:val="28"/>
          <w:szCs w:val="28"/>
          <w:lang w:val="en-US"/>
        </w:rPr>
      </w:pPr>
      <w:r w:rsidRPr="000157BD">
        <w:rPr>
          <w:rFonts w:ascii="Times New Roman" w:hAnsi="Times New Roman" w:cs="Times New Roman"/>
          <w:sz w:val="28"/>
          <w:szCs w:val="28"/>
          <w:lang w:val="en-US"/>
        </w:rPr>
        <w:t>When you first learn about electricity, you discover that materials fall into two basic categories called conductors and insulators. Conductors (such as metals) let electricity flow through them; insulators (such as plastics and wood) generally do not. But nothing's quite so simple, is it? Any substance will conduct electricity if you put a big enough voltage across it: even air, which is normally an insulator, suddenly becomes a conductor when a powerful voltage builds up in the clouds—and that's what makes lightning. Rather than talking about conductors and insulators, it's often clearer to talk about resistance: the ease with which something will let electricity flow through it. A conductor has low resistance, while an insulator has much higher resistance. Devices called resistors let us introduce precisely controlled amounts of resistance into electrical circuits. Let's take a closer look at what they are and how they work!</w:t>
      </w:r>
    </w:p>
    <w:p w:rsidR="004A11FA" w:rsidRPr="004A11FA" w:rsidRDefault="004A11FA" w:rsidP="004A11FA">
      <w:pPr>
        <w:rPr>
          <w:rFonts w:ascii="Times New Roman" w:hAnsi="Times New Roman" w:cs="Times New Roman"/>
          <w:sz w:val="28"/>
          <w:szCs w:val="28"/>
          <w:lang w:val="en-US"/>
        </w:rPr>
      </w:pPr>
      <w:r w:rsidRPr="000157BD">
        <w:rPr>
          <w:rFonts w:ascii="Times New Roman" w:hAnsi="Times New Roman" w:cs="Times New Roman"/>
          <w:sz w:val="28"/>
          <w:szCs w:val="28"/>
          <w:lang w:val="en-US"/>
        </w:rPr>
        <w:t xml:space="preserve">A resistor is nothing magic. </w:t>
      </w:r>
      <w:r w:rsidRPr="004A11FA">
        <w:rPr>
          <w:rFonts w:ascii="Times New Roman" w:hAnsi="Times New Roman" w:cs="Times New Roman"/>
          <w:sz w:val="28"/>
          <w:szCs w:val="28"/>
          <w:lang w:val="en-US"/>
        </w:rPr>
        <w:t>Take a long wire and measure the resistance, and you will realize that resistance is just a normal property of wires (except for superconductors).</w:t>
      </w:r>
    </w:p>
    <w:p w:rsidR="004A11FA" w:rsidRPr="00E656E9" w:rsidRDefault="004A11FA" w:rsidP="004A11FA">
      <w:pPr>
        <w:rPr>
          <w:rFonts w:ascii="Times New Roman" w:hAnsi="Times New Roman" w:cs="Times New Roman"/>
          <w:sz w:val="28"/>
          <w:szCs w:val="28"/>
          <w:lang w:val="en-US"/>
        </w:rPr>
      </w:pPr>
      <w:r w:rsidRPr="00E656E9">
        <w:rPr>
          <w:rFonts w:ascii="Times New Roman" w:hAnsi="Times New Roman" w:cs="Times New Roman"/>
          <w:sz w:val="28"/>
          <w:szCs w:val="28"/>
          <w:lang w:val="en-US"/>
        </w:rPr>
        <w:lastRenderedPageBreak/>
        <w:t>Some resistors are made up of just that. A long wire.</w:t>
      </w:r>
    </w:p>
    <w:p w:rsidR="004A11FA" w:rsidRPr="004A11FA" w:rsidRDefault="004A11FA" w:rsidP="004A11FA">
      <w:pPr>
        <w:rPr>
          <w:rFonts w:ascii="Times New Roman" w:hAnsi="Times New Roman" w:cs="Times New Roman"/>
          <w:sz w:val="28"/>
          <w:szCs w:val="28"/>
        </w:rPr>
      </w:pPr>
      <w:r w:rsidRPr="00E656E9">
        <w:rPr>
          <w:rFonts w:ascii="Times New Roman" w:hAnsi="Times New Roman" w:cs="Times New Roman"/>
          <w:sz w:val="28"/>
          <w:szCs w:val="28"/>
          <w:lang w:val="en-US"/>
        </w:rPr>
        <w:t xml:space="preserve">But you can also find resistors made of other types of materials. </w:t>
      </w:r>
      <w:r w:rsidRPr="004A11FA">
        <w:rPr>
          <w:rFonts w:ascii="Times New Roman" w:hAnsi="Times New Roman" w:cs="Times New Roman"/>
          <w:sz w:val="28"/>
          <w:szCs w:val="28"/>
        </w:rPr>
        <w:t>Like this carbon film resistor:</w:t>
      </w:r>
    </w:p>
    <w:p w:rsidR="004A11FA" w:rsidRPr="004A11FA" w:rsidRDefault="004A11FA" w:rsidP="004A11FA">
      <w:pPr>
        <w:rPr>
          <w:rFonts w:ascii="Times New Roman" w:hAnsi="Times New Roman" w:cs="Times New Roman"/>
          <w:sz w:val="28"/>
          <w:szCs w:val="28"/>
        </w:rPr>
      </w:pPr>
      <w:r w:rsidRPr="004A11FA">
        <w:rPr>
          <w:rFonts w:ascii="Times New Roman" w:hAnsi="Times New Roman" w:cs="Times New Roman"/>
          <w:noProof/>
          <w:sz w:val="28"/>
          <w:szCs w:val="28"/>
        </w:rPr>
        <w:drawing>
          <wp:inline distT="0" distB="0" distL="0" distR="0">
            <wp:extent cx="4762500" cy="1809750"/>
            <wp:effectExtent l="19050" t="0" r="0" b="0"/>
            <wp:docPr id="96" name="Рисунок 28" descr="What is a resistor? Look inside a resis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What is a resistor? Look inside a resistor"/>
                    <pic:cNvPicPr>
                      <a:picLocks noChangeAspect="1" noChangeArrowheads="1"/>
                    </pic:cNvPicPr>
                  </pic:nvPicPr>
                  <pic:blipFill>
                    <a:blip r:embed="rId40"/>
                    <a:srcRect/>
                    <a:stretch>
                      <a:fillRect/>
                    </a:stretch>
                  </pic:blipFill>
                  <pic:spPr bwMode="auto">
                    <a:xfrm>
                      <a:off x="0" y="0"/>
                      <a:ext cx="4762500" cy="1809750"/>
                    </a:xfrm>
                    <a:prstGeom prst="rect">
                      <a:avLst/>
                    </a:prstGeom>
                    <a:noFill/>
                    <a:ln w="9525">
                      <a:noFill/>
                      <a:miter lim="800000"/>
                      <a:headEnd/>
                      <a:tailEnd/>
                    </a:ln>
                  </pic:spPr>
                </pic:pic>
              </a:graphicData>
            </a:graphic>
          </wp:inline>
        </w:drawing>
      </w:r>
    </w:p>
    <w:p w:rsidR="004A11FA" w:rsidRPr="004A11FA" w:rsidRDefault="004A11FA" w:rsidP="004A11FA">
      <w:pPr>
        <w:rPr>
          <w:rFonts w:ascii="Times New Roman" w:hAnsi="Times New Roman" w:cs="Times New Roman"/>
          <w:sz w:val="28"/>
          <w:szCs w:val="28"/>
          <w:lang w:val="en-US"/>
        </w:rPr>
      </w:pPr>
      <w:r w:rsidRPr="004A11FA">
        <w:rPr>
          <w:rFonts w:ascii="Times New Roman" w:hAnsi="Times New Roman" w:cs="Times New Roman"/>
          <w:sz w:val="28"/>
          <w:szCs w:val="28"/>
          <w:lang w:val="en-US"/>
        </w:rPr>
        <w:t>What Does The Resistor Do To Circuit?</w:t>
      </w:r>
    </w:p>
    <w:p w:rsidR="004A11FA" w:rsidRPr="00E656E9" w:rsidRDefault="004A11FA" w:rsidP="004A11FA">
      <w:pPr>
        <w:rPr>
          <w:rFonts w:ascii="Times New Roman" w:hAnsi="Times New Roman" w:cs="Times New Roman"/>
          <w:sz w:val="28"/>
          <w:szCs w:val="28"/>
          <w:lang w:val="en-US"/>
        </w:rPr>
      </w:pPr>
      <w:r w:rsidRPr="00E656E9">
        <w:rPr>
          <w:rFonts w:ascii="Times New Roman" w:hAnsi="Times New Roman" w:cs="Times New Roman"/>
          <w:sz w:val="28"/>
          <w:szCs w:val="28"/>
          <w:lang w:val="en-US"/>
        </w:rPr>
        <w:t>The resistor is a passive device and doesn’t do anything actively to your circuit.</w:t>
      </w:r>
    </w:p>
    <w:p w:rsidR="004A11FA" w:rsidRPr="00E656E9" w:rsidRDefault="004A11FA" w:rsidP="004A11FA">
      <w:pPr>
        <w:rPr>
          <w:rFonts w:ascii="Times New Roman" w:hAnsi="Times New Roman" w:cs="Times New Roman"/>
          <w:sz w:val="28"/>
          <w:szCs w:val="28"/>
          <w:lang w:val="en-US"/>
        </w:rPr>
      </w:pPr>
      <w:r w:rsidRPr="00E656E9">
        <w:rPr>
          <w:rFonts w:ascii="Times New Roman" w:hAnsi="Times New Roman" w:cs="Times New Roman"/>
          <w:sz w:val="28"/>
          <w:szCs w:val="28"/>
          <w:lang w:val="en-US"/>
        </w:rPr>
        <w:t>It’s actually a pretty boring device. If you add some voltage to it, nothing really happens. Well, maybe it gets warm, but that’s it.</w:t>
      </w:r>
    </w:p>
    <w:p w:rsidR="004A11FA" w:rsidRPr="00E656E9" w:rsidRDefault="00A119A6" w:rsidP="004A11FA">
      <w:pPr>
        <w:rPr>
          <w:rFonts w:ascii="Times New Roman" w:hAnsi="Times New Roman" w:cs="Times New Roman"/>
          <w:sz w:val="28"/>
          <w:szCs w:val="28"/>
          <w:lang w:val="en-US"/>
        </w:rPr>
      </w:pPr>
      <w:r>
        <w:rPr>
          <w:rFonts w:ascii="Times New Roman" w:hAnsi="Times New Roman" w:cs="Times New Roman"/>
          <w:sz w:val="28"/>
          <w:szCs w:val="28"/>
          <w:lang w:val="en-US"/>
        </w:rPr>
        <w:t>But</w:t>
      </w:r>
      <w:r w:rsidR="004A11FA" w:rsidRPr="00E656E9">
        <w:rPr>
          <w:rFonts w:ascii="Times New Roman" w:hAnsi="Times New Roman" w:cs="Times New Roman"/>
          <w:sz w:val="28"/>
          <w:szCs w:val="28"/>
          <w:lang w:val="en-US"/>
        </w:rPr>
        <w:t>, by using resistors, you can design your circuit to have the currents and voltages that you want to have in your circuit.</w:t>
      </w:r>
    </w:p>
    <w:p w:rsidR="004A11FA" w:rsidRPr="00E656E9" w:rsidRDefault="004A11FA" w:rsidP="004A11FA">
      <w:pPr>
        <w:rPr>
          <w:rFonts w:ascii="Times New Roman" w:hAnsi="Times New Roman" w:cs="Times New Roman"/>
          <w:sz w:val="28"/>
          <w:szCs w:val="28"/>
          <w:lang w:val="en-US"/>
        </w:rPr>
      </w:pPr>
      <w:r w:rsidRPr="00E656E9">
        <w:rPr>
          <w:rFonts w:ascii="Times New Roman" w:hAnsi="Times New Roman" w:cs="Times New Roman"/>
          <w:sz w:val="28"/>
          <w:szCs w:val="28"/>
          <w:lang w:val="en-US"/>
        </w:rPr>
        <w:t>So the resistor gives the designer control over his circuit! How about that?</w:t>
      </w:r>
    </w:p>
    <w:p w:rsidR="004A11FA" w:rsidRPr="00E656E9" w:rsidRDefault="00A119A6" w:rsidP="004A11FA">
      <w:pPr>
        <w:rPr>
          <w:rFonts w:ascii="Times New Roman" w:hAnsi="Times New Roman" w:cs="Times New Roman"/>
          <w:sz w:val="28"/>
          <w:szCs w:val="28"/>
          <w:lang w:val="en-US"/>
        </w:rPr>
      </w:pPr>
      <w:r>
        <w:rPr>
          <w:rFonts w:ascii="Times New Roman" w:hAnsi="Times New Roman" w:cs="Times New Roman"/>
          <w:sz w:val="28"/>
          <w:szCs w:val="28"/>
          <w:lang w:val="en-US"/>
        </w:rPr>
        <w:t>Learn to work with r</w:t>
      </w:r>
      <w:r w:rsidR="004A11FA" w:rsidRPr="00E656E9">
        <w:rPr>
          <w:rFonts w:ascii="Times New Roman" w:hAnsi="Times New Roman" w:cs="Times New Roman"/>
          <w:sz w:val="28"/>
          <w:szCs w:val="28"/>
          <w:lang w:val="en-US"/>
        </w:rPr>
        <w:t>esistors</w:t>
      </w:r>
    </w:p>
    <w:p w:rsidR="004A11FA" w:rsidRPr="00E656E9" w:rsidRDefault="004A11FA" w:rsidP="004A11FA">
      <w:pPr>
        <w:rPr>
          <w:rFonts w:ascii="Times New Roman" w:hAnsi="Times New Roman" w:cs="Times New Roman"/>
          <w:sz w:val="28"/>
          <w:szCs w:val="28"/>
          <w:lang w:val="en-US"/>
        </w:rPr>
      </w:pPr>
      <w:r w:rsidRPr="00E656E9">
        <w:rPr>
          <w:rFonts w:ascii="Times New Roman" w:hAnsi="Times New Roman" w:cs="Times New Roman"/>
          <w:sz w:val="28"/>
          <w:szCs w:val="28"/>
          <w:lang w:val="en-US"/>
        </w:rPr>
        <w:t>In the beginning of my electronics career I thought it seemed like resistor were just randomly placed around a circuit and I thought that you didn’t really need them.</w:t>
      </w:r>
    </w:p>
    <w:p w:rsidR="004A11FA" w:rsidRPr="004A11FA" w:rsidRDefault="004A11FA" w:rsidP="004A11FA">
      <w:pPr>
        <w:rPr>
          <w:rFonts w:ascii="Times New Roman" w:hAnsi="Times New Roman" w:cs="Times New Roman"/>
          <w:sz w:val="28"/>
          <w:szCs w:val="28"/>
        </w:rPr>
      </w:pPr>
      <w:r w:rsidRPr="004A11FA">
        <w:rPr>
          <w:rFonts w:ascii="Times New Roman" w:hAnsi="Times New Roman" w:cs="Times New Roman"/>
          <w:noProof/>
          <w:sz w:val="28"/>
          <w:szCs w:val="28"/>
        </w:rPr>
        <w:drawing>
          <wp:inline distT="0" distB="0" distL="0" distR="0">
            <wp:extent cx="510687" cy="2105025"/>
            <wp:effectExtent l="19050" t="0" r="3663" b="0"/>
            <wp:docPr id="95" name="Рисунок 29" descr="A current limiting resistor in series with an 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A current limiting resistor in series with an LED"/>
                    <pic:cNvPicPr>
                      <a:picLocks noChangeAspect="1" noChangeArrowheads="1"/>
                    </pic:cNvPicPr>
                  </pic:nvPicPr>
                  <pic:blipFill>
                    <a:blip r:embed="rId41"/>
                    <a:srcRect/>
                    <a:stretch>
                      <a:fillRect/>
                    </a:stretch>
                  </pic:blipFill>
                  <pic:spPr bwMode="auto">
                    <a:xfrm flipH="1">
                      <a:off x="0" y="0"/>
                      <a:ext cx="510687" cy="2105025"/>
                    </a:xfrm>
                    <a:prstGeom prst="rect">
                      <a:avLst/>
                    </a:prstGeom>
                    <a:noFill/>
                    <a:ln w="9525">
                      <a:noFill/>
                      <a:miter lim="800000"/>
                      <a:headEnd/>
                      <a:tailEnd/>
                    </a:ln>
                  </pic:spPr>
                </pic:pic>
              </a:graphicData>
            </a:graphic>
          </wp:inline>
        </w:drawing>
      </w:r>
    </w:p>
    <w:p w:rsidR="004A11FA" w:rsidRPr="00E656E9" w:rsidRDefault="004A11FA" w:rsidP="004A11FA">
      <w:pPr>
        <w:rPr>
          <w:rFonts w:ascii="Times New Roman" w:hAnsi="Times New Roman" w:cs="Times New Roman"/>
          <w:sz w:val="28"/>
          <w:szCs w:val="28"/>
          <w:lang w:val="en-US"/>
        </w:rPr>
      </w:pPr>
      <w:r w:rsidRPr="00E656E9">
        <w:rPr>
          <w:rFonts w:ascii="Times New Roman" w:hAnsi="Times New Roman" w:cs="Times New Roman"/>
          <w:sz w:val="28"/>
          <w:szCs w:val="28"/>
          <w:lang w:val="en-US"/>
        </w:rPr>
        <w:t>For example I remember seeing a circuit with a 9V battery, a resistor and an LED. Then I tried using only the battery and the LED, and it still worked!</w:t>
      </w:r>
    </w:p>
    <w:p w:rsidR="004A11FA" w:rsidRPr="00E656E9" w:rsidRDefault="004A11FA" w:rsidP="004A11FA">
      <w:pPr>
        <w:rPr>
          <w:rFonts w:ascii="Times New Roman" w:hAnsi="Times New Roman" w:cs="Times New Roman"/>
          <w:sz w:val="28"/>
          <w:szCs w:val="28"/>
          <w:lang w:val="en-US"/>
        </w:rPr>
      </w:pPr>
      <w:r w:rsidRPr="00E656E9">
        <w:rPr>
          <w:rFonts w:ascii="Times New Roman" w:hAnsi="Times New Roman" w:cs="Times New Roman"/>
          <w:sz w:val="28"/>
          <w:szCs w:val="28"/>
          <w:lang w:val="en-US"/>
        </w:rPr>
        <w:lastRenderedPageBreak/>
        <w:t>But after a few seconds the LED turned really hot. So hot I almost burned my fingers. Then I started to realize that maybe there was something to these resistors.</w:t>
      </w:r>
    </w:p>
    <w:p w:rsidR="004A11FA" w:rsidRPr="004A11FA" w:rsidRDefault="004A11FA" w:rsidP="004A11FA">
      <w:pPr>
        <w:rPr>
          <w:rFonts w:ascii="Times New Roman" w:hAnsi="Times New Roman" w:cs="Times New Roman"/>
          <w:sz w:val="28"/>
          <w:szCs w:val="28"/>
          <w:lang w:val="en-US"/>
        </w:rPr>
      </w:pPr>
      <w:r w:rsidRPr="004A11FA">
        <w:rPr>
          <w:rFonts w:ascii="Times New Roman" w:hAnsi="Times New Roman" w:cs="Times New Roman"/>
          <w:sz w:val="28"/>
          <w:szCs w:val="28"/>
          <w:lang w:val="en-US"/>
        </w:rPr>
        <w:t>Learning to work with resistors is important in electronics. One fundamental skill you should learn is how to use Ohm’s law.</w:t>
      </w:r>
    </w:p>
    <w:p w:rsidR="004A11FA" w:rsidRDefault="004A11FA" w:rsidP="004A11FA">
      <w:pPr>
        <w:rPr>
          <w:rFonts w:ascii="Times New Roman" w:hAnsi="Times New Roman" w:cs="Times New Roman"/>
          <w:sz w:val="28"/>
          <w:szCs w:val="28"/>
          <w:lang w:val="en-US"/>
        </w:rPr>
      </w:pPr>
      <w:r w:rsidRPr="004A11FA">
        <w:rPr>
          <w:rFonts w:ascii="Times New Roman" w:hAnsi="Times New Roman" w:cs="Times New Roman"/>
          <w:sz w:val="28"/>
          <w:szCs w:val="28"/>
          <w:lang w:val="en-US"/>
        </w:rPr>
        <w:t>And when you are ready to take it a step further, here are some more articles about worki</w:t>
      </w:r>
      <w:r>
        <w:rPr>
          <w:rFonts w:ascii="Times New Roman" w:hAnsi="Times New Roman" w:cs="Times New Roman"/>
          <w:sz w:val="28"/>
          <w:szCs w:val="28"/>
          <w:lang w:val="en-US"/>
        </w:rPr>
        <w:t>ng with resistors and Ohm’s law.</w:t>
      </w:r>
    </w:p>
    <w:p w:rsidR="004A11FA" w:rsidRPr="000157BD" w:rsidRDefault="004A11FA" w:rsidP="000157BD">
      <w:pPr>
        <w:rPr>
          <w:rFonts w:ascii="Times New Roman" w:hAnsi="Times New Roman" w:cs="Times New Roman"/>
          <w:b/>
          <w:sz w:val="28"/>
          <w:szCs w:val="28"/>
        </w:rPr>
      </w:pPr>
      <w:r w:rsidRPr="000157BD">
        <w:rPr>
          <w:rFonts w:ascii="Times New Roman" w:hAnsi="Times New Roman" w:cs="Times New Roman"/>
          <w:b/>
          <w:sz w:val="28"/>
          <w:szCs w:val="28"/>
        </w:rPr>
        <w:t>Resistor symbols</w:t>
      </w:r>
    </w:p>
    <w:tbl>
      <w:tblPr>
        <w:tblW w:w="0" w:type="auto"/>
        <w:tblBorders>
          <w:top w:val="single" w:sz="6" w:space="0" w:color="CCCCCC"/>
          <w:left w:val="single" w:sz="6" w:space="0" w:color="CCCCCC"/>
          <w:bottom w:val="single" w:sz="6" w:space="0" w:color="CCCCCC"/>
          <w:right w:val="single" w:sz="6" w:space="0" w:color="CCCCCC"/>
        </w:tblBorders>
        <w:shd w:val="clear" w:color="auto" w:fill="FFFFF8"/>
        <w:tblCellMar>
          <w:top w:w="75" w:type="dxa"/>
          <w:left w:w="75" w:type="dxa"/>
          <w:bottom w:w="75" w:type="dxa"/>
          <w:right w:w="75" w:type="dxa"/>
        </w:tblCellMar>
        <w:tblLook w:val="04A0" w:firstRow="1" w:lastRow="0" w:firstColumn="1" w:lastColumn="0" w:noHBand="0" w:noVBand="1"/>
      </w:tblPr>
      <w:tblGrid>
        <w:gridCol w:w="900"/>
        <w:gridCol w:w="1721"/>
        <w:gridCol w:w="1487"/>
      </w:tblGrid>
      <w:tr w:rsidR="004A11FA" w:rsidRPr="00F379D8" w:rsidTr="004A11FA">
        <w:tc>
          <w:tcPr>
            <w:tcW w:w="900" w:type="dxa"/>
            <w:tcBorders>
              <w:top w:val="single" w:sz="6" w:space="0" w:color="CCCCCC"/>
              <w:left w:val="single" w:sz="6" w:space="0" w:color="CCCCCC"/>
              <w:bottom w:val="single" w:sz="6" w:space="0" w:color="CCCCCC"/>
              <w:right w:val="single" w:sz="6" w:space="0" w:color="CCCCCC"/>
            </w:tcBorders>
            <w:shd w:val="clear" w:color="auto" w:fill="FFFFF8"/>
            <w:vAlign w:val="center"/>
            <w:hideMark/>
          </w:tcPr>
          <w:p w:rsidR="004A11FA" w:rsidRPr="000157BD" w:rsidRDefault="004A11FA" w:rsidP="000157BD">
            <w:pPr>
              <w:rPr>
                <w:rFonts w:ascii="Times New Roman" w:hAnsi="Times New Roman" w:cs="Times New Roman"/>
                <w:sz w:val="28"/>
                <w:szCs w:val="28"/>
              </w:rPr>
            </w:pPr>
            <w:r w:rsidRPr="000157BD">
              <w:rPr>
                <w:rFonts w:ascii="Times New Roman" w:hAnsi="Times New Roman" w:cs="Times New Roman"/>
                <w:noProof/>
                <w:sz w:val="28"/>
                <w:szCs w:val="28"/>
              </w:rPr>
              <w:drawing>
                <wp:inline distT="0" distB="0" distL="0" distR="0">
                  <wp:extent cx="457200" cy="457200"/>
                  <wp:effectExtent l="19050" t="0" r="0" b="0"/>
                  <wp:docPr id="105" name="Рисунок 32" descr="resistor 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resistor symbol"/>
                          <pic:cNvPicPr>
                            <a:picLocks noChangeAspect="1" noChangeArrowheads="1"/>
                          </pic:cNvPicPr>
                        </pic:nvPicPr>
                        <pic:blipFill>
                          <a:blip r:embed="rId42"/>
                          <a:srcRect/>
                          <a:stretch>
                            <a:fillRect/>
                          </a:stretch>
                        </pic:blipFill>
                        <pic:spPr bwMode="auto">
                          <a:xfrm>
                            <a:off x="0" y="0"/>
                            <a:ext cx="457200" cy="457200"/>
                          </a:xfrm>
                          <a:prstGeom prst="rect">
                            <a:avLst/>
                          </a:prstGeom>
                          <a:noFill/>
                          <a:ln w="9525">
                            <a:noFill/>
                            <a:miter lim="800000"/>
                            <a:headEnd/>
                            <a:tailEnd/>
                          </a:ln>
                        </pic:spPr>
                      </pic:pic>
                    </a:graphicData>
                  </a:graphic>
                </wp:inline>
              </w:drawing>
            </w:r>
          </w:p>
        </w:tc>
        <w:tc>
          <w:tcPr>
            <w:tcW w:w="1458" w:type="dxa"/>
            <w:tcBorders>
              <w:top w:val="single" w:sz="6" w:space="0" w:color="CCCCCC"/>
              <w:left w:val="single" w:sz="6" w:space="0" w:color="CCCCCC"/>
              <w:bottom w:val="single" w:sz="6" w:space="0" w:color="CCCCCC"/>
              <w:right w:val="single" w:sz="6" w:space="0" w:color="CCCCCC"/>
            </w:tcBorders>
            <w:shd w:val="clear" w:color="auto" w:fill="FFFFF8"/>
            <w:vAlign w:val="center"/>
            <w:hideMark/>
          </w:tcPr>
          <w:p w:rsidR="004A11FA" w:rsidRPr="000157BD" w:rsidRDefault="004A11FA" w:rsidP="000157BD">
            <w:pPr>
              <w:rPr>
                <w:rFonts w:ascii="Times New Roman" w:hAnsi="Times New Roman" w:cs="Times New Roman"/>
                <w:sz w:val="28"/>
                <w:szCs w:val="28"/>
              </w:rPr>
            </w:pPr>
            <w:r w:rsidRPr="000157BD">
              <w:rPr>
                <w:rFonts w:ascii="Times New Roman" w:hAnsi="Times New Roman" w:cs="Times New Roman"/>
                <w:sz w:val="28"/>
                <w:szCs w:val="28"/>
              </w:rPr>
              <w:t>Resistor (IEEE)</w:t>
            </w:r>
          </w:p>
        </w:tc>
        <w:tc>
          <w:tcPr>
            <w:tcW w:w="1283" w:type="dxa"/>
            <w:vMerge w:val="restart"/>
            <w:tcBorders>
              <w:top w:val="single" w:sz="6" w:space="0" w:color="CCCCCC"/>
              <w:left w:val="single" w:sz="6" w:space="0" w:color="CCCCCC"/>
              <w:bottom w:val="single" w:sz="6" w:space="0" w:color="CCCCCC"/>
              <w:right w:val="single" w:sz="6" w:space="0" w:color="CCCCCC"/>
            </w:tcBorders>
            <w:shd w:val="clear" w:color="auto" w:fill="FFFFF8"/>
            <w:vAlign w:val="center"/>
            <w:hideMark/>
          </w:tcPr>
          <w:p w:rsidR="004A11FA" w:rsidRPr="00E656E9" w:rsidRDefault="004A11FA" w:rsidP="000157BD">
            <w:pPr>
              <w:rPr>
                <w:rFonts w:ascii="Times New Roman" w:hAnsi="Times New Roman" w:cs="Times New Roman"/>
                <w:sz w:val="28"/>
                <w:szCs w:val="28"/>
                <w:lang w:val="en-US"/>
              </w:rPr>
            </w:pPr>
            <w:r w:rsidRPr="00E656E9">
              <w:rPr>
                <w:rFonts w:ascii="Times New Roman" w:hAnsi="Times New Roman" w:cs="Times New Roman"/>
                <w:sz w:val="28"/>
                <w:szCs w:val="28"/>
                <w:lang w:val="en-US"/>
              </w:rPr>
              <w:t>Resistor reduces the current flow.</w:t>
            </w:r>
          </w:p>
        </w:tc>
      </w:tr>
      <w:tr w:rsidR="004A11FA" w:rsidRPr="000157BD" w:rsidTr="004A11FA">
        <w:tc>
          <w:tcPr>
            <w:tcW w:w="900" w:type="dxa"/>
            <w:tcBorders>
              <w:top w:val="single" w:sz="6" w:space="0" w:color="CCCCCC"/>
              <w:left w:val="single" w:sz="6" w:space="0" w:color="CCCCCC"/>
              <w:bottom w:val="single" w:sz="6" w:space="0" w:color="CCCCCC"/>
              <w:right w:val="single" w:sz="6" w:space="0" w:color="CCCCCC"/>
            </w:tcBorders>
            <w:shd w:val="clear" w:color="auto" w:fill="FFFFF8"/>
            <w:vAlign w:val="center"/>
            <w:hideMark/>
          </w:tcPr>
          <w:p w:rsidR="004A11FA" w:rsidRPr="000157BD" w:rsidRDefault="004A11FA" w:rsidP="000157BD">
            <w:pPr>
              <w:rPr>
                <w:rFonts w:ascii="Times New Roman" w:hAnsi="Times New Roman" w:cs="Times New Roman"/>
                <w:sz w:val="28"/>
                <w:szCs w:val="28"/>
              </w:rPr>
            </w:pPr>
            <w:r w:rsidRPr="000157BD">
              <w:rPr>
                <w:rFonts w:ascii="Times New Roman" w:hAnsi="Times New Roman" w:cs="Times New Roman"/>
                <w:noProof/>
                <w:sz w:val="28"/>
                <w:szCs w:val="28"/>
              </w:rPr>
              <w:drawing>
                <wp:inline distT="0" distB="0" distL="0" distR="0">
                  <wp:extent cx="457200" cy="457200"/>
                  <wp:effectExtent l="19050" t="0" r="0" b="0"/>
                  <wp:docPr id="104" name="Рисунок 33" descr="resistor 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resistor symbol"/>
                          <pic:cNvPicPr>
                            <a:picLocks noChangeAspect="1" noChangeArrowheads="1"/>
                          </pic:cNvPicPr>
                        </pic:nvPicPr>
                        <pic:blipFill>
                          <a:blip r:embed="rId43"/>
                          <a:srcRect/>
                          <a:stretch>
                            <a:fillRect/>
                          </a:stretch>
                        </pic:blipFill>
                        <pic:spPr bwMode="auto">
                          <a:xfrm>
                            <a:off x="0" y="0"/>
                            <a:ext cx="457200" cy="457200"/>
                          </a:xfrm>
                          <a:prstGeom prst="rect">
                            <a:avLst/>
                          </a:prstGeom>
                          <a:noFill/>
                          <a:ln w="9525">
                            <a:noFill/>
                            <a:miter lim="800000"/>
                            <a:headEnd/>
                            <a:tailEnd/>
                          </a:ln>
                        </pic:spPr>
                      </pic:pic>
                    </a:graphicData>
                  </a:graphic>
                </wp:inline>
              </w:drawing>
            </w:r>
          </w:p>
        </w:tc>
        <w:tc>
          <w:tcPr>
            <w:tcW w:w="1458" w:type="dxa"/>
            <w:tcBorders>
              <w:top w:val="single" w:sz="6" w:space="0" w:color="CCCCCC"/>
              <w:left w:val="single" w:sz="6" w:space="0" w:color="CCCCCC"/>
              <w:bottom w:val="single" w:sz="6" w:space="0" w:color="CCCCCC"/>
              <w:right w:val="single" w:sz="6" w:space="0" w:color="CCCCCC"/>
            </w:tcBorders>
            <w:shd w:val="clear" w:color="auto" w:fill="FFFFF8"/>
            <w:vAlign w:val="center"/>
            <w:hideMark/>
          </w:tcPr>
          <w:p w:rsidR="004A11FA" w:rsidRPr="000157BD" w:rsidRDefault="004A11FA" w:rsidP="000157BD">
            <w:pPr>
              <w:rPr>
                <w:rFonts w:ascii="Times New Roman" w:hAnsi="Times New Roman" w:cs="Times New Roman"/>
                <w:sz w:val="28"/>
                <w:szCs w:val="28"/>
              </w:rPr>
            </w:pPr>
            <w:r w:rsidRPr="000157BD">
              <w:rPr>
                <w:rFonts w:ascii="Times New Roman" w:hAnsi="Times New Roman" w:cs="Times New Roman"/>
                <w:sz w:val="28"/>
                <w:szCs w:val="28"/>
              </w:rPr>
              <w:t>Resistor (IEC)</w:t>
            </w:r>
          </w:p>
        </w:tc>
        <w:tc>
          <w:tcPr>
            <w:tcW w:w="0" w:type="auto"/>
            <w:vMerge/>
            <w:tcBorders>
              <w:top w:val="single" w:sz="6" w:space="0" w:color="CCCCCC"/>
              <w:left w:val="single" w:sz="6" w:space="0" w:color="CCCCCC"/>
              <w:bottom w:val="single" w:sz="6" w:space="0" w:color="CCCCCC"/>
              <w:right w:val="single" w:sz="6" w:space="0" w:color="CCCCCC"/>
            </w:tcBorders>
            <w:shd w:val="clear" w:color="auto" w:fill="FFFFF8"/>
            <w:vAlign w:val="center"/>
            <w:hideMark/>
          </w:tcPr>
          <w:p w:rsidR="004A11FA" w:rsidRPr="000157BD" w:rsidRDefault="004A11FA" w:rsidP="000157BD">
            <w:pPr>
              <w:rPr>
                <w:rFonts w:ascii="Times New Roman" w:hAnsi="Times New Roman" w:cs="Times New Roman"/>
                <w:sz w:val="28"/>
                <w:szCs w:val="28"/>
              </w:rPr>
            </w:pPr>
          </w:p>
        </w:tc>
      </w:tr>
      <w:tr w:rsidR="004A11FA" w:rsidRPr="000157BD" w:rsidTr="004A11FA">
        <w:tc>
          <w:tcPr>
            <w:tcW w:w="900" w:type="dxa"/>
            <w:tcBorders>
              <w:top w:val="single" w:sz="6" w:space="0" w:color="CCCCCC"/>
              <w:left w:val="single" w:sz="6" w:space="0" w:color="CCCCCC"/>
              <w:bottom w:val="single" w:sz="6" w:space="0" w:color="CCCCCC"/>
              <w:right w:val="single" w:sz="6" w:space="0" w:color="CCCCCC"/>
            </w:tcBorders>
            <w:shd w:val="clear" w:color="auto" w:fill="FFFFF8"/>
            <w:vAlign w:val="center"/>
            <w:hideMark/>
          </w:tcPr>
          <w:p w:rsidR="004A11FA" w:rsidRPr="000157BD" w:rsidRDefault="004A11FA" w:rsidP="000157BD">
            <w:pPr>
              <w:rPr>
                <w:rFonts w:ascii="Times New Roman" w:hAnsi="Times New Roman" w:cs="Times New Roman"/>
                <w:sz w:val="28"/>
                <w:szCs w:val="28"/>
              </w:rPr>
            </w:pPr>
            <w:r w:rsidRPr="000157BD">
              <w:rPr>
                <w:rFonts w:ascii="Times New Roman" w:hAnsi="Times New Roman" w:cs="Times New Roman"/>
                <w:noProof/>
                <w:sz w:val="28"/>
                <w:szCs w:val="28"/>
              </w:rPr>
              <w:drawing>
                <wp:inline distT="0" distB="0" distL="0" distR="0">
                  <wp:extent cx="457200" cy="457200"/>
                  <wp:effectExtent l="19050" t="0" r="0" b="0"/>
                  <wp:docPr id="103" name="Рисунок 34" descr="potentiomemer 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potentiomemer symbol"/>
                          <pic:cNvPicPr>
                            <a:picLocks noChangeAspect="1" noChangeArrowheads="1"/>
                          </pic:cNvPicPr>
                        </pic:nvPicPr>
                        <pic:blipFill>
                          <a:blip r:embed="rId44"/>
                          <a:srcRect/>
                          <a:stretch>
                            <a:fillRect/>
                          </a:stretch>
                        </pic:blipFill>
                        <pic:spPr bwMode="auto">
                          <a:xfrm>
                            <a:off x="0" y="0"/>
                            <a:ext cx="457200" cy="457200"/>
                          </a:xfrm>
                          <a:prstGeom prst="rect">
                            <a:avLst/>
                          </a:prstGeom>
                          <a:noFill/>
                          <a:ln w="9525">
                            <a:noFill/>
                            <a:miter lim="800000"/>
                            <a:headEnd/>
                            <a:tailEnd/>
                          </a:ln>
                        </pic:spPr>
                      </pic:pic>
                    </a:graphicData>
                  </a:graphic>
                </wp:inline>
              </w:drawing>
            </w:r>
          </w:p>
        </w:tc>
        <w:tc>
          <w:tcPr>
            <w:tcW w:w="1458" w:type="dxa"/>
            <w:tcBorders>
              <w:top w:val="single" w:sz="6" w:space="0" w:color="CCCCCC"/>
              <w:left w:val="single" w:sz="6" w:space="0" w:color="CCCCCC"/>
              <w:bottom w:val="single" w:sz="6" w:space="0" w:color="CCCCCC"/>
              <w:right w:val="single" w:sz="6" w:space="0" w:color="CCCCCC"/>
            </w:tcBorders>
            <w:shd w:val="clear" w:color="auto" w:fill="FFFFF8"/>
            <w:vAlign w:val="center"/>
            <w:hideMark/>
          </w:tcPr>
          <w:p w:rsidR="004A11FA" w:rsidRPr="000157BD" w:rsidRDefault="004A11FA" w:rsidP="000157BD">
            <w:pPr>
              <w:rPr>
                <w:rFonts w:ascii="Times New Roman" w:hAnsi="Times New Roman" w:cs="Times New Roman"/>
                <w:sz w:val="28"/>
                <w:szCs w:val="28"/>
              </w:rPr>
            </w:pPr>
            <w:r w:rsidRPr="000157BD">
              <w:rPr>
                <w:rFonts w:ascii="Times New Roman" w:hAnsi="Times New Roman" w:cs="Times New Roman"/>
                <w:sz w:val="28"/>
                <w:szCs w:val="28"/>
              </w:rPr>
              <w:t>Potentiometer (IEEE)</w:t>
            </w:r>
          </w:p>
        </w:tc>
        <w:tc>
          <w:tcPr>
            <w:tcW w:w="1283" w:type="dxa"/>
            <w:vMerge w:val="restart"/>
            <w:tcBorders>
              <w:top w:val="single" w:sz="6" w:space="0" w:color="CCCCCC"/>
              <w:left w:val="single" w:sz="6" w:space="0" w:color="CCCCCC"/>
              <w:bottom w:val="single" w:sz="6" w:space="0" w:color="CCCCCC"/>
              <w:right w:val="single" w:sz="6" w:space="0" w:color="CCCCCC"/>
            </w:tcBorders>
            <w:shd w:val="clear" w:color="auto" w:fill="FFFFF8"/>
            <w:vAlign w:val="center"/>
            <w:hideMark/>
          </w:tcPr>
          <w:p w:rsidR="004A11FA" w:rsidRPr="000157BD" w:rsidRDefault="004A11FA" w:rsidP="000157BD">
            <w:pPr>
              <w:rPr>
                <w:rFonts w:ascii="Times New Roman" w:hAnsi="Times New Roman" w:cs="Times New Roman"/>
                <w:sz w:val="28"/>
                <w:szCs w:val="28"/>
              </w:rPr>
            </w:pPr>
            <w:r w:rsidRPr="000157BD">
              <w:rPr>
                <w:rFonts w:ascii="Times New Roman" w:hAnsi="Times New Roman" w:cs="Times New Roman"/>
                <w:sz w:val="28"/>
                <w:szCs w:val="28"/>
              </w:rPr>
              <w:t>Adjustable resistor - has 3 terminals.</w:t>
            </w:r>
          </w:p>
        </w:tc>
      </w:tr>
      <w:tr w:rsidR="004A11FA" w:rsidRPr="000157BD" w:rsidTr="004A11FA">
        <w:tc>
          <w:tcPr>
            <w:tcW w:w="900" w:type="dxa"/>
            <w:tcBorders>
              <w:top w:val="single" w:sz="6" w:space="0" w:color="CCCCCC"/>
              <w:left w:val="single" w:sz="6" w:space="0" w:color="CCCCCC"/>
              <w:bottom w:val="single" w:sz="6" w:space="0" w:color="CCCCCC"/>
              <w:right w:val="single" w:sz="6" w:space="0" w:color="CCCCCC"/>
            </w:tcBorders>
            <w:shd w:val="clear" w:color="auto" w:fill="FFFFF8"/>
            <w:vAlign w:val="center"/>
            <w:hideMark/>
          </w:tcPr>
          <w:p w:rsidR="004A11FA" w:rsidRPr="000157BD" w:rsidRDefault="004A11FA" w:rsidP="000157BD">
            <w:pPr>
              <w:rPr>
                <w:rFonts w:ascii="Times New Roman" w:hAnsi="Times New Roman" w:cs="Times New Roman"/>
                <w:sz w:val="28"/>
                <w:szCs w:val="28"/>
              </w:rPr>
            </w:pPr>
            <w:r w:rsidRPr="000157BD">
              <w:rPr>
                <w:rFonts w:ascii="Times New Roman" w:hAnsi="Times New Roman" w:cs="Times New Roman"/>
                <w:noProof/>
                <w:sz w:val="28"/>
                <w:szCs w:val="28"/>
              </w:rPr>
              <w:drawing>
                <wp:inline distT="0" distB="0" distL="0" distR="0">
                  <wp:extent cx="457200" cy="457200"/>
                  <wp:effectExtent l="19050" t="0" r="0" b="0"/>
                  <wp:docPr id="102" name="Рисунок 35" descr="potentiometer 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potentiometer symbol"/>
                          <pic:cNvPicPr>
                            <a:picLocks noChangeAspect="1" noChangeArrowheads="1"/>
                          </pic:cNvPicPr>
                        </pic:nvPicPr>
                        <pic:blipFill>
                          <a:blip r:embed="rId45"/>
                          <a:srcRect/>
                          <a:stretch>
                            <a:fillRect/>
                          </a:stretch>
                        </pic:blipFill>
                        <pic:spPr bwMode="auto">
                          <a:xfrm>
                            <a:off x="0" y="0"/>
                            <a:ext cx="457200" cy="457200"/>
                          </a:xfrm>
                          <a:prstGeom prst="rect">
                            <a:avLst/>
                          </a:prstGeom>
                          <a:noFill/>
                          <a:ln w="9525">
                            <a:noFill/>
                            <a:miter lim="800000"/>
                            <a:headEnd/>
                            <a:tailEnd/>
                          </a:ln>
                        </pic:spPr>
                      </pic:pic>
                    </a:graphicData>
                  </a:graphic>
                </wp:inline>
              </w:drawing>
            </w:r>
          </w:p>
        </w:tc>
        <w:tc>
          <w:tcPr>
            <w:tcW w:w="1458" w:type="dxa"/>
            <w:tcBorders>
              <w:top w:val="single" w:sz="6" w:space="0" w:color="CCCCCC"/>
              <w:left w:val="single" w:sz="6" w:space="0" w:color="CCCCCC"/>
              <w:bottom w:val="single" w:sz="6" w:space="0" w:color="CCCCCC"/>
              <w:right w:val="single" w:sz="6" w:space="0" w:color="CCCCCC"/>
            </w:tcBorders>
            <w:shd w:val="clear" w:color="auto" w:fill="FFFFF8"/>
            <w:vAlign w:val="center"/>
            <w:hideMark/>
          </w:tcPr>
          <w:p w:rsidR="004A11FA" w:rsidRPr="000157BD" w:rsidRDefault="004A11FA" w:rsidP="000157BD">
            <w:pPr>
              <w:rPr>
                <w:rFonts w:ascii="Times New Roman" w:hAnsi="Times New Roman" w:cs="Times New Roman"/>
                <w:sz w:val="28"/>
                <w:szCs w:val="28"/>
              </w:rPr>
            </w:pPr>
            <w:r w:rsidRPr="000157BD">
              <w:rPr>
                <w:rFonts w:ascii="Times New Roman" w:hAnsi="Times New Roman" w:cs="Times New Roman"/>
                <w:sz w:val="28"/>
                <w:szCs w:val="28"/>
              </w:rPr>
              <w:t>Potentiometer (IEC)</w:t>
            </w:r>
          </w:p>
        </w:tc>
        <w:tc>
          <w:tcPr>
            <w:tcW w:w="0" w:type="auto"/>
            <w:vMerge/>
            <w:tcBorders>
              <w:top w:val="single" w:sz="6" w:space="0" w:color="CCCCCC"/>
              <w:left w:val="single" w:sz="6" w:space="0" w:color="CCCCCC"/>
              <w:bottom w:val="single" w:sz="6" w:space="0" w:color="CCCCCC"/>
              <w:right w:val="single" w:sz="6" w:space="0" w:color="CCCCCC"/>
            </w:tcBorders>
            <w:shd w:val="clear" w:color="auto" w:fill="FFFFF8"/>
            <w:vAlign w:val="center"/>
            <w:hideMark/>
          </w:tcPr>
          <w:p w:rsidR="004A11FA" w:rsidRPr="000157BD" w:rsidRDefault="004A11FA" w:rsidP="000157BD">
            <w:pPr>
              <w:rPr>
                <w:rFonts w:ascii="Times New Roman" w:hAnsi="Times New Roman" w:cs="Times New Roman"/>
                <w:sz w:val="28"/>
                <w:szCs w:val="28"/>
              </w:rPr>
            </w:pPr>
          </w:p>
        </w:tc>
      </w:tr>
      <w:tr w:rsidR="004A11FA" w:rsidRPr="000157BD" w:rsidTr="004A11FA">
        <w:tc>
          <w:tcPr>
            <w:tcW w:w="900" w:type="dxa"/>
            <w:tcBorders>
              <w:top w:val="single" w:sz="6" w:space="0" w:color="CCCCCC"/>
              <w:left w:val="single" w:sz="6" w:space="0" w:color="CCCCCC"/>
              <w:bottom w:val="single" w:sz="6" w:space="0" w:color="CCCCCC"/>
              <w:right w:val="single" w:sz="6" w:space="0" w:color="CCCCCC"/>
            </w:tcBorders>
            <w:shd w:val="clear" w:color="auto" w:fill="FFFFF8"/>
            <w:vAlign w:val="center"/>
            <w:hideMark/>
          </w:tcPr>
          <w:p w:rsidR="004A11FA" w:rsidRPr="000157BD" w:rsidRDefault="004A11FA" w:rsidP="000157BD">
            <w:pPr>
              <w:rPr>
                <w:rFonts w:ascii="Times New Roman" w:hAnsi="Times New Roman" w:cs="Times New Roman"/>
                <w:sz w:val="28"/>
                <w:szCs w:val="28"/>
              </w:rPr>
            </w:pPr>
            <w:r w:rsidRPr="000157BD">
              <w:rPr>
                <w:rFonts w:ascii="Times New Roman" w:hAnsi="Times New Roman" w:cs="Times New Roman"/>
                <w:noProof/>
                <w:sz w:val="28"/>
                <w:szCs w:val="28"/>
              </w:rPr>
              <w:drawing>
                <wp:inline distT="0" distB="0" distL="0" distR="0">
                  <wp:extent cx="457200" cy="457200"/>
                  <wp:effectExtent l="19050" t="0" r="0" b="0"/>
                  <wp:docPr id="101" name="Рисунок 36" descr="variable resistor 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variable resistor symbol"/>
                          <pic:cNvPicPr>
                            <a:picLocks noChangeAspect="1" noChangeArrowheads="1"/>
                          </pic:cNvPicPr>
                        </pic:nvPicPr>
                        <pic:blipFill>
                          <a:blip r:embed="rId46"/>
                          <a:srcRect/>
                          <a:stretch>
                            <a:fillRect/>
                          </a:stretch>
                        </pic:blipFill>
                        <pic:spPr bwMode="auto">
                          <a:xfrm>
                            <a:off x="0" y="0"/>
                            <a:ext cx="457200" cy="457200"/>
                          </a:xfrm>
                          <a:prstGeom prst="rect">
                            <a:avLst/>
                          </a:prstGeom>
                          <a:noFill/>
                          <a:ln w="9525">
                            <a:noFill/>
                            <a:miter lim="800000"/>
                            <a:headEnd/>
                            <a:tailEnd/>
                          </a:ln>
                        </pic:spPr>
                      </pic:pic>
                    </a:graphicData>
                  </a:graphic>
                </wp:inline>
              </w:drawing>
            </w:r>
          </w:p>
        </w:tc>
        <w:tc>
          <w:tcPr>
            <w:tcW w:w="1458" w:type="dxa"/>
            <w:tcBorders>
              <w:top w:val="single" w:sz="6" w:space="0" w:color="CCCCCC"/>
              <w:left w:val="single" w:sz="6" w:space="0" w:color="CCCCCC"/>
              <w:bottom w:val="single" w:sz="6" w:space="0" w:color="CCCCCC"/>
              <w:right w:val="single" w:sz="6" w:space="0" w:color="CCCCCC"/>
            </w:tcBorders>
            <w:shd w:val="clear" w:color="auto" w:fill="FFFFF8"/>
            <w:vAlign w:val="center"/>
            <w:hideMark/>
          </w:tcPr>
          <w:p w:rsidR="004A11FA" w:rsidRPr="000157BD" w:rsidRDefault="004A11FA" w:rsidP="000157BD">
            <w:pPr>
              <w:rPr>
                <w:rFonts w:ascii="Times New Roman" w:hAnsi="Times New Roman" w:cs="Times New Roman"/>
                <w:sz w:val="28"/>
                <w:szCs w:val="28"/>
              </w:rPr>
            </w:pPr>
            <w:r w:rsidRPr="000157BD">
              <w:rPr>
                <w:rFonts w:ascii="Times New Roman" w:hAnsi="Times New Roman" w:cs="Times New Roman"/>
                <w:sz w:val="28"/>
                <w:szCs w:val="28"/>
              </w:rPr>
              <w:t>Variable Resistor / Rheostat (IEEE)</w:t>
            </w:r>
          </w:p>
        </w:tc>
        <w:tc>
          <w:tcPr>
            <w:tcW w:w="1283" w:type="dxa"/>
            <w:vMerge w:val="restart"/>
            <w:tcBorders>
              <w:top w:val="single" w:sz="6" w:space="0" w:color="CCCCCC"/>
              <w:left w:val="single" w:sz="6" w:space="0" w:color="CCCCCC"/>
              <w:bottom w:val="single" w:sz="6" w:space="0" w:color="CCCCCC"/>
              <w:right w:val="single" w:sz="6" w:space="0" w:color="CCCCCC"/>
            </w:tcBorders>
            <w:shd w:val="clear" w:color="auto" w:fill="FFFFF8"/>
            <w:vAlign w:val="center"/>
            <w:hideMark/>
          </w:tcPr>
          <w:p w:rsidR="004A11FA" w:rsidRPr="000157BD" w:rsidRDefault="004A11FA" w:rsidP="000157BD">
            <w:pPr>
              <w:rPr>
                <w:rFonts w:ascii="Times New Roman" w:hAnsi="Times New Roman" w:cs="Times New Roman"/>
                <w:sz w:val="28"/>
                <w:szCs w:val="28"/>
              </w:rPr>
            </w:pPr>
            <w:r w:rsidRPr="000157BD">
              <w:rPr>
                <w:rFonts w:ascii="Times New Roman" w:hAnsi="Times New Roman" w:cs="Times New Roman"/>
                <w:sz w:val="28"/>
                <w:szCs w:val="28"/>
              </w:rPr>
              <w:t>Adjustable resistor - has 2 terminals.</w:t>
            </w:r>
          </w:p>
        </w:tc>
      </w:tr>
      <w:tr w:rsidR="004A11FA" w:rsidRPr="000157BD" w:rsidTr="004A11FA">
        <w:tc>
          <w:tcPr>
            <w:tcW w:w="900" w:type="dxa"/>
            <w:tcBorders>
              <w:top w:val="single" w:sz="6" w:space="0" w:color="CCCCCC"/>
              <w:left w:val="single" w:sz="6" w:space="0" w:color="CCCCCC"/>
              <w:bottom w:val="single" w:sz="6" w:space="0" w:color="CCCCCC"/>
              <w:right w:val="single" w:sz="6" w:space="0" w:color="CCCCCC"/>
            </w:tcBorders>
            <w:shd w:val="clear" w:color="auto" w:fill="FFFFF8"/>
            <w:vAlign w:val="center"/>
            <w:hideMark/>
          </w:tcPr>
          <w:p w:rsidR="004A11FA" w:rsidRPr="000157BD" w:rsidRDefault="004A11FA" w:rsidP="000157BD">
            <w:pPr>
              <w:rPr>
                <w:rFonts w:ascii="Times New Roman" w:hAnsi="Times New Roman" w:cs="Times New Roman"/>
                <w:sz w:val="28"/>
                <w:szCs w:val="28"/>
              </w:rPr>
            </w:pPr>
            <w:r w:rsidRPr="000157BD">
              <w:rPr>
                <w:rFonts w:ascii="Times New Roman" w:hAnsi="Times New Roman" w:cs="Times New Roman"/>
                <w:noProof/>
                <w:sz w:val="28"/>
                <w:szCs w:val="28"/>
              </w:rPr>
              <w:drawing>
                <wp:inline distT="0" distB="0" distL="0" distR="0">
                  <wp:extent cx="457200" cy="457200"/>
                  <wp:effectExtent l="19050" t="0" r="0" b="0"/>
                  <wp:docPr id="100" name="Рисунок 37" descr="variable resistor 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variable resistor symbol"/>
                          <pic:cNvPicPr>
                            <a:picLocks noChangeAspect="1" noChangeArrowheads="1"/>
                          </pic:cNvPicPr>
                        </pic:nvPicPr>
                        <pic:blipFill>
                          <a:blip r:embed="rId47"/>
                          <a:srcRect/>
                          <a:stretch>
                            <a:fillRect/>
                          </a:stretch>
                        </pic:blipFill>
                        <pic:spPr bwMode="auto">
                          <a:xfrm>
                            <a:off x="0" y="0"/>
                            <a:ext cx="457200" cy="457200"/>
                          </a:xfrm>
                          <a:prstGeom prst="rect">
                            <a:avLst/>
                          </a:prstGeom>
                          <a:noFill/>
                          <a:ln w="9525">
                            <a:noFill/>
                            <a:miter lim="800000"/>
                            <a:headEnd/>
                            <a:tailEnd/>
                          </a:ln>
                        </pic:spPr>
                      </pic:pic>
                    </a:graphicData>
                  </a:graphic>
                </wp:inline>
              </w:drawing>
            </w:r>
          </w:p>
        </w:tc>
        <w:tc>
          <w:tcPr>
            <w:tcW w:w="1458" w:type="dxa"/>
            <w:tcBorders>
              <w:top w:val="single" w:sz="6" w:space="0" w:color="CCCCCC"/>
              <w:left w:val="single" w:sz="6" w:space="0" w:color="CCCCCC"/>
              <w:bottom w:val="single" w:sz="6" w:space="0" w:color="CCCCCC"/>
              <w:right w:val="single" w:sz="6" w:space="0" w:color="CCCCCC"/>
            </w:tcBorders>
            <w:shd w:val="clear" w:color="auto" w:fill="FFFFF8"/>
            <w:vAlign w:val="center"/>
            <w:hideMark/>
          </w:tcPr>
          <w:p w:rsidR="004A11FA" w:rsidRPr="000157BD" w:rsidRDefault="004A11FA" w:rsidP="000157BD">
            <w:pPr>
              <w:rPr>
                <w:rFonts w:ascii="Times New Roman" w:hAnsi="Times New Roman" w:cs="Times New Roman"/>
                <w:sz w:val="28"/>
                <w:szCs w:val="28"/>
              </w:rPr>
            </w:pPr>
            <w:r w:rsidRPr="000157BD">
              <w:rPr>
                <w:rFonts w:ascii="Times New Roman" w:hAnsi="Times New Roman" w:cs="Times New Roman"/>
                <w:sz w:val="28"/>
                <w:szCs w:val="28"/>
              </w:rPr>
              <w:t>Variable Resistor / Rheostat (IEC)</w:t>
            </w:r>
          </w:p>
        </w:tc>
        <w:tc>
          <w:tcPr>
            <w:tcW w:w="0" w:type="auto"/>
            <w:vMerge/>
            <w:tcBorders>
              <w:top w:val="single" w:sz="6" w:space="0" w:color="CCCCCC"/>
              <w:left w:val="single" w:sz="6" w:space="0" w:color="CCCCCC"/>
              <w:bottom w:val="single" w:sz="6" w:space="0" w:color="CCCCCC"/>
              <w:right w:val="single" w:sz="6" w:space="0" w:color="CCCCCC"/>
            </w:tcBorders>
            <w:shd w:val="clear" w:color="auto" w:fill="FFFFF8"/>
            <w:vAlign w:val="center"/>
            <w:hideMark/>
          </w:tcPr>
          <w:p w:rsidR="004A11FA" w:rsidRPr="000157BD" w:rsidRDefault="004A11FA" w:rsidP="000157BD">
            <w:pPr>
              <w:rPr>
                <w:rFonts w:ascii="Times New Roman" w:hAnsi="Times New Roman" w:cs="Times New Roman"/>
                <w:sz w:val="28"/>
                <w:szCs w:val="28"/>
              </w:rPr>
            </w:pPr>
          </w:p>
        </w:tc>
      </w:tr>
      <w:tr w:rsidR="004A11FA" w:rsidRPr="000157BD" w:rsidTr="004A11FA">
        <w:tc>
          <w:tcPr>
            <w:tcW w:w="900" w:type="dxa"/>
            <w:tcBorders>
              <w:top w:val="single" w:sz="6" w:space="0" w:color="CCCCCC"/>
              <w:left w:val="single" w:sz="6" w:space="0" w:color="CCCCCC"/>
              <w:bottom w:val="single" w:sz="6" w:space="0" w:color="CCCCCC"/>
              <w:right w:val="single" w:sz="6" w:space="0" w:color="CCCCCC"/>
            </w:tcBorders>
            <w:shd w:val="clear" w:color="auto" w:fill="FFFFF8"/>
            <w:vAlign w:val="center"/>
            <w:hideMark/>
          </w:tcPr>
          <w:p w:rsidR="004A11FA" w:rsidRPr="000157BD" w:rsidRDefault="004A11FA" w:rsidP="000157BD">
            <w:pPr>
              <w:rPr>
                <w:rFonts w:ascii="Times New Roman" w:hAnsi="Times New Roman" w:cs="Times New Roman"/>
                <w:sz w:val="28"/>
                <w:szCs w:val="28"/>
              </w:rPr>
            </w:pPr>
            <w:r w:rsidRPr="000157BD">
              <w:rPr>
                <w:rFonts w:ascii="Times New Roman" w:hAnsi="Times New Roman" w:cs="Times New Roman"/>
                <w:noProof/>
                <w:sz w:val="28"/>
                <w:szCs w:val="28"/>
              </w:rPr>
              <w:drawing>
                <wp:inline distT="0" distB="0" distL="0" distR="0">
                  <wp:extent cx="457200" cy="457200"/>
                  <wp:effectExtent l="19050" t="0" r="0" b="0"/>
                  <wp:docPr id="99" name="Рисунок 38" descr="http://www.rapidtables.com/electric/symbols/trimmer_resistor_II.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www.rapidtables.com/electric/symbols/trimmer_resistor_II.gif"/>
                          <pic:cNvPicPr>
                            <a:picLocks noChangeAspect="1" noChangeArrowheads="1"/>
                          </pic:cNvPicPr>
                        </pic:nvPicPr>
                        <pic:blipFill>
                          <a:blip r:embed="rId48"/>
                          <a:srcRect/>
                          <a:stretch>
                            <a:fillRect/>
                          </a:stretch>
                        </pic:blipFill>
                        <pic:spPr bwMode="auto">
                          <a:xfrm>
                            <a:off x="0" y="0"/>
                            <a:ext cx="457200" cy="457200"/>
                          </a:xfrm>
                          <a:prstGeom prst="rect">
                            <a:avLst/>
                          </a:prstGeom>
                          <a:noFill/>
                          <a:ln w="9525">
                            <a:noFill/>
                            <a:miter lim="800000"/>
                            <a:headEnd/>
                            <a:tailEnd/>
                          </a:ln>
                        </pic:spPr>
                      </pic:pic>
                    </a:graphicData>
                  </a:graphic>
                </wp:inline>
              </w:drawing>
            </w:r>
          </w:p>
        </w:tc>
        <w:tc>
          <w:tcPr>
            <w:tcW w:w="1458" w:type="dxa"/>
            <w:tcBorders>
              <w:top w:val="single" w:sz="6" w:space="0" w:color="CCCCCC"/>
              <w:left w:val="single" w:sz="6" w:space="0" w:color="CCCCCC"/>
              <w:bottom w:val="single" w:sz="6" w:space="0" w:color="CCCCCC"/>
              <w:right w:val="single" w:sz="6" w:space="0" w:color="CCCCCC"/>
            </w:tcBorders>
            <w:shd w:val="clear" w:color="auto" w:fill="FFFFF8"/>
            <w:vAlign w:val="center"/>
            <w:hideMark/>
          </w:tcPr>
          <w:p w:rsidR="004A11FA" w:rsidRPr="000157BD" w:rsidRDefault="004A11FA" w:rsidP="000157BD">
            <w:pPr>
              <w:rPr>
                <w:rFonts w:ascii="Times New Roman" w:hAnsi="Times New Roman" w:cs="Times New Roman"/>
                <w:sz w:val="28"/>
                <w:szCs w:val="28"/>
              </w:rPr>
            </w:pPr>
            <w:r w:rsidRPr="000157BD">
              <w:rPr>
                <w:rFonts w:ascii="Times New Roman" w:hAnsi="Times New Roman" w:cs="Times New Roman"/>
                <w:sz w:val="28"/>
                <w:szCs w:val="28"/>
              </w:rPr>
              <w:t>Trimmer Resistor</w:t>
            </w:r>
          </w:p>
        </w:tc>
        <w:tc>
          <w:tcPr>
            <w:tcW w:w="1283" w:type="dxa"/>
            <w:tcBorders>
              <w:top w:val="single" w:sz="6" w:space="0" w:color="CCCCCC"/>
              <w:left w:val="single" w:sz="6" w:space="0" w:color="CCCCCC"/>
              <w:bottom w:val="single" w:sz="6" w:space="0" w:color="CCCCCC"/>
              <w:right w:val="single" w:sz="6" w:space="0" w:color="CCCCCC"/>
            </w:tcBorders>
            <w:shd w:val="clear" w:color="auto" w:fill="FFFFF8"/>
            <w:vAlign w:val="center"/>
            <w:hideMark/>
          </w:tcPr>
          <w:p w:rsidR="004A11FA" w:rsidRPr="000157BD" w:rsidRDefault="004A11FA" w:rsidP="000157BD">
            <w:pPr>
              <w:rPr>
                <w:rFonts w:ascii="Times New Roman" w:hAnsi="Times New Roman" w:cs="Times New Roman"/>
                <w:sz w:val="28"/>
                <w:szCs w:val="28"/>
              </w:rPr>
            </w:pPr>
            <w:r w:rsidRPr="000157BD">
              <w:rPr>
                <w:rFonts w:ascii="Times New Roman" w:hAnsi="Times New Roman" w:cs="Times New Roman"/>
                <w:sz w:val="28"/>
                <w:szCs w:val="28"/>
              </w:rPr>
              <w:t>Presest resistor</w:t>
            </w:r>
          </w:p>
        </w:tc>
      </w:tr>
      <w:tr w:rsidR="004A11FA" w:rsidRPr="00F379D8" w:rsidTr="004A11FA">
        <w:tc>
          <w:tcPr>
            <w:tcW w:w="900" w:type="dxa"/>
            <w:tcBorders>
              <w:top w:val="single" w:sz="6" w:space="0" w:color="CCCCCC"/>
              <w:left w:val="single" w:sz="6" w:space="0" w:color="CCCCCC"/>
              <w:bottom w:val="single" w:sz="6" w:space="0" w:color="CCCCCC"/>
              <w:right w:val="single" w:sz="6" w:space="0" w:color="CCCCCC"/>
            </w:tcBorders>
            <w:shd w:val="clear" w:color="auto" w:fill="FFFFF8"/>
            <w:vAlign w:val="center"/>
            <w:hideMark/>
          </w:tcPr>
          <w:p w:rsidR="004A11FA" w:rsidRPr="000157BD" w:rsidRDefault="004A11FA" w:rsidP="000157BD">
            <w:pPr>
              <w:rPr>
                <w:rFonts w:ascii="Times New Roman" w:hAnsi="Times New Roman" w:cs="Times New Roman"/>
                <w:sz w:val="28"/>
                <w:szCs w:val="28"/>
              </w:rPr>
            </w:pPr>
            <w:r w:rsidRPr="000157BD">
              <w:rPr>
                <w:rFonts w:ascii="Times New Roman" w:hAnsi="Times New Roman" w:cs="Times New Roman"/>
                <w:noProof/>
                <w:sz w:val="28"/>
                <w:szCs w:val="28"/>
              </w:rPr>
              <w:drawing>
                <wp:inline distT="0" distB="0" distL="0" distR="0">
                  <wp:extent cx="457200" cy="457200"/>
                  <wp:effectExtent l="19050" t="0" r="0" b="0"/>
                  <wp:docPr id="98" name="Рисунок 39" descr="http://www.rapidtables.com/electric/symbols/thermisto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www.rapidtables.com/electric/symbols/thermistor.gif"/>
                          <pic:cNvPicPr>
                            <a:picLocks noChangeAspect="1" noChangeArrowheads="1"/>
                          </pic:cNvPicPr>
                        </pic:nvPicPr>
                        <pic:blipFill>
                          <a:blip r:embed="rId49"/>
                          <a:srcRect/>
                          <a:stretch>
                            <a:fillRect/>
                          </a:stretch>
                        </pic:blipFill>
                        <pic:spPr bwMode="auto">
                          <a:xfrm>
                            <a:off x="0" y="0"/>
                            <a:ext cx="457200" cy="457200"/>
                          </a:xfrm>
                          <a:prstGeom prst="rect">
                            <a:avLst/>
                          </a:prstGeom>
                          <a:noFill/>
                          <a:ln w="9525">
                            <a:noFill/>
                            <a:miter lim="800000"/>
                            <a:headEnd/>
                            <a:tailEnd/>
                          </a:ln>
                        </pic:spPr>
                      </pic:pic>
                    </a:graphicData>
                  </a:graphic>
                </wp:inline>
              </w:drawing>
            </w:r>
          </w:p>
        </w:tc>
        <w:tc>
          <w:tcPr>
            <w:tcW w:w="1458" w:type="dxa"/>
            <w:tcBorders>
              <w:top w:val="single" w:sz="6" w:space="0" w:color="CCCCCC"/>
              <w:left w:val="single" w:sz="6" w:space="0" w:color="CCCCCC"/>
              <w:bottom w:val="single" w:sz="6" w:space="0" w:color="CCCCCC"/>
              <w:right w:val="single" w:sz="6" w:space="0" w:color="CCCCCC"/>
            </w:tcBorders>
            <w:shd w:val="clear" w:color="auto" w:fill="FFFFF8"/>
            <w:vAlign w:val="center"/>
            <w:hideMark/>
          </w:tcPr>
          <w:p w:rsidR="004A11FA" w:rsidRPr="000157BD" w:rsidRDefault="004A11FA" w:rsidP="000157BD">
            <w:pPr>
              <w:rPr>
                <w:rFonts w:ascii="Times New Roman" w:hAnsi="Times New Roman" w:cs="Times New Roman"/>
                <w:sz w:val="28"/>
                <w:szCs w:val="28"/>
              </w:rPr>
            </w:pPr>
            <w:r w:rsidRPr="000157BD">
              <w:rPr>
                <w:rFonts w:ascii="Times New Roman" w:hAnsi="Times New Roman" w:cs="Times New Roman"/>
                <w:sz w:val="28"/>
                <w:szCs w:val="28"/>
              </w:rPr>
              <w:t>Thermistor</w:t>
            </w:r>
          </w:p>
        </w:tc>
        <w:tc>
          <w:tcPr>
            <w:tcW w:w="1283" w:type="dxa"/>
            <w:tcBorders>
              <w:top w:val="single" w:sz="6" w:space="0" w:color="CCCCCC"/>
              <w:left w:val="single" w:sz="6" w:space="0" w:color="CCCCCC"/>
              <w:bottom w:val="single" w:sz="6" w:space="0" w:color="CCCCCC"/>
              <w:right w:val="single" w:sz="6" w:space="0" w:color="CCCCCC"/>
            </w:tcBorders>
            <w:shd w:val="clear" w:color="auto" w:fill="FFFFF8"/>
            <w:vAlign w:val="center"/>
            <w:hideMark/>
          </w:tcPr>
          <w:p w:rsidR="004A11FA" w:rsidRPr="00E656E9" w:rsidRDefault="004A11FA" w:rsidP="000157BD">
            <w:pPr>
              <w:rPr>
                <w:rFonts w:ascii="Times New Roman" w:hAnsi="Times New Roman" w:cs="Times New Roman"/>
                <w:sz w:val="28"/>
                <w:szCs w:val="28"/>
                <w:lang w:val="en-US"/>
              </w:rPr>
            </w:pPr>
            <w:r w:rsidRPr="00E656E9">
              <w:rPr>
                <w:rFonts w:ascii="Times New Roman" w:hAnsi="Times New Roman" w:cs="Times New Roman"/>
                <w:sz w:val="28"/>
                <w:szCs w:val="28"/>
                <w:lang w:val="en-US"/>
              </w:rPr>
              <w:t xml:space="preserve">Thermal resistor - change resistance </w:t>
            </w:r>
            <w:r w:rsidRPr="00E656E9">
              <w:rPr>
                <w:rFonts w:ascii="Times New Roman" w:hAnsi="Times New Roman" w:cs="Times New Roman"/>
                <w:sz w:val="28"/>
                <w:szCs w:val="28"/>
                <w:lang w:val="en-US"/>
              </w:rPr>
              <w:lastRenderedPageBreak/>
              <w:t>when temperature changes</w:t>
            </w:r>
          </w:p>
        </w:tc>
      </w:tr>
      <w:tr w:rsidR="004A11FA" w:rsidRPr="00F379D8" w:rsidTr="004A11FA">
        <w:tc>
          <w:tcPr>
            <w:tcW w:w="900" w:type="dxa"/>
            <w:tcBorders>
              <w:top w:val="single" w:sz="6" w:space="0" w:color="CCCCCC"/>
              <w:left w:val="single" w:sz="6" w:space="0" w:color="CCCCCC"/>
              <w:bottom w:val="single" w:sz="6" w:space="0" w:color="CCCCCC"/>
              <w:right w:val="single" w:sz="6" w:space="0" w:color="CCCCCC"/>
            </w:tcBorders>
            <w:shd w:val="clear" w:color="auto" w:fill="FFFFF8"/>
            <w:vAlign w:val="center"/>
            <w:hideMark/>
          </w:tcPr>
          <w:p w:rsidR="004A11FA" w:rsidRPr="000157BD" w:rsidRDefault="004A11FA" w:rsidP="000157BD">
            <w:pPr>
              <w:rPr>
                <w:rFonts w:ascii="Times New Roman" w:hAnsi="Times New Roman" w:cs="Times New Roman"/>
                <w:sz w:val="28"/>
                <w:szCs w:val="28"/>
              </w:rPr>
            </w:pPr>
            <w:r w:rsidRPr="000157BD">
              <w:rPr>
                <w:rFonts w:ascii="Times New Roman" w:hAnsi="Times New Roman" w:cs="Times New Roman"/>
                <w:noProof/>
                <w:sz w:val="28"/>
                <w:szCs w:val="28"/>
              </w:rPr>
              <w:lastRenderedPageBreak/>
              <w:drawing>
                <wp:inline distT="0" distB="0" distL="0" distR="0">
                  <wp:extent cx="457200" cy="457200"/>
                  <wp:effectExtent l="19050" t="0" r="0" b="0"/>
                  <wp:docPr id="97" name="Рисунок 40" descr="http://www.rapidtables.com/electric/symbols/photoresisto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www.rapidtables.com/electric/symbols/photoresistor.gif"/>
                          <pic:cNvPicPr>
                            <a:picLocks noChangeAspect="1" noChangeArrowheads="1"/>
                          </pic:cNvPicPr>
                        </pic:nvPicPr>
                        <pic:blipFill>
                          <a:blip r:embed="rId50"/>
                          <a:srcRect/>
                          <a:stretch>
                            <a:fillRect/>
                          </a:stretch>
                        </pic:blipFill>
                        <pic:spPr bwMode="auto">
                          <a:xfrm>
                            <a:off x="0" y="0"/>
                            <a:ext cx="457200" cy="457200"/>
                          </a:xfrm>
                          <a:prstGeom prst="rect">
                            <a:avLst/>
                          </a:prstGeom>
                          <a:noFill/>
                          <a:ln w="9525">
                            <a:noFill/>
                            <a:miter lim="800000"/>
                            <a:headEnd/>
                            <a:tailEnd/>
                          </a:ln>
                        </pic:spPr>
                      </pic:pic>
                    </a:graphicData>
                  </a:graphic>
                </wp:inline>
              </w:drawing>
            </w:r>
          </w:p>
        </w:tc>
        <w:tc>
          <w:tcPr>
            <w:tcW w:w="1458" w:type="dxa"/>
            <w:tcBorders>
              <w:top w:val="single" w:sz="6" w:space="0" w:color="CCCCCC"/>
              <w:left w:val="single" w:sz="6" w:space="0" w:color="CCCCCC"/>
              <w:bottom w:val="single" w:sz="6" w:space="0" w:color="CCCCCC"/>
              <w:right w:val="single" w:sz="6" w:space="0" w:color="CCCCCC"/>
            </w:tcBorders>
            <w:shd w:val="clear" w:color="auto" w:fill="FFFFF8"/>
            <w:vAlign w:val="center"/>
            <w:hideMark/>
          </w:tcPr>
          <w:p w:rsidR="004A11FA" w:rsidRPr="00E656E9" w:rsidRDefault="004A11FA" w:rsidP="000157BD">
            <w:pPr>
              <w:rPr>
                <w:rFonts w:ascii="Times New Roman" w:hAnsi="Times New Roman" w:cs="Times New Roman"/>
                <w:sz w:val="28"/>
                <w:szCs w:val="28"/>
                <w:lang w:val="en-US"/>
              </w:rPr>
            </w:pPr>
            <w:r w:rsidRPr="00E656E9">
              <w:rPr>
                <w:rFonts w:ascii="Times New Roman" w:hAnsi="Times New Roman" w:cs="Times New Roman"/>
                <w:sz w:val="28"/>
                <w:szCs w:val="28"/>
                <w:lang w:val="en-US"/>
              </w:rPr>
              <w:t>Photoresistor / Light dependent resistor (LDR)</w:t>
            </w:r>
          </w:p>
        </w:tc>
        <w:tc>
          <w:tcPr>
            <w:tcW w:w="1283" w:type="dxa"/>
            <w:tcBorders>
              <w:top w:val="single" w:sz="6" w:space="0" w:color="CCCCCC"/>
              <w:left w:val="single" w:sz="6" w:space="0" w:color="CCCCCC"/>
              <w:bottom w:val="single" w:sz="6" w:space="0" w:color="CCCCCC"/>
              <w:right w:val="single" w:sz="6" w:space="0" w:color="CCCCCC"/>
            </w:tcBorders>
            <w:shd w:val="clear" w:color="auto" w:fill="FFFFF8"/>
            <w:vAlign w:val="center"/>
            <w:hideMark/>
          </w:tcPr>
          <w:p w:rsidR="004A11FA" w:rsidRPr="00E656E9" w:rsidRDefault="004A11FA" w:rsidP="000157BD">
            <w:pPr>
              <w:rPr>
                <w:rFonts w:ascii="Times New Roman" w:hAnsi="Times New Roman" w:cs="Times New Roman"/>
                <w:sz w:val="28"/>
                <w:szCs w:val="28"/>
                <w:lang w:val="en-US"/>
              </w:rPr>
            </w:pPr>
            <w:r w:rsidRPr="00E656E9">
              <w:rPr>
                <w:rFonts w:ascii="Times New Roman" w:hAnsi="Times New Roman" w:cs="Times New Roman"/>
                <w:sz w:val="28"/>
                <w:szCs w:val="28"/>
                <w:lang w:val="en-US"/>
              </w:rPr>
              <w:t>Changes resistance according to light</w:t>
            </w:r>
          </w:p>
        </w:tc>
      </w:tr>
    </w:tbl>
    <w:p w:rsidR="004A11FA" w:rsidRPr="000157BD" w:rsidRDefault="004A11FA" w:rsidP="000157BD">
      <w:pPr>
        <w:rPr>
          <w:rFonts w:ascii="Times New Roman" w:hAnsi="Times New Roman" w:cs="Times New Roman"/>
          <w:b/>
          <w:sz w:val="28"/>
          <w:szCs w:val="28"/>
        </w:rPr>
      </w:pPr>
      <w:r w:rsidRPr="000157BD">
        <w:rPr>
          <w:rFonts w:ascii="Times New Roman" w:hAnsi="Times New Roman" w:cs="Times New Roman"/>
          <w:b/>
          <w:sz w:val="28"/>
          <w:szCs w:val="28"/>
        </w:rPr>
        <w:t>Resistor types</w:t>
      </w:r>
    </w:p>
    <w:tbl>
      <w:tblPr>
        <w:tblW w:w="0" w:type="auto"/>
        <w:tblBorders>
          <w:top w:val="single" w:sz="6" w:space="0" w:color="CCCCCC"/>
          <w:left w:val="single" w:sz="6" w:space="0" w:color="CCCCCC"/>
          <w:bottom w:val="single" w:sz="6" w:space="0" w:color="CCCCCC"/>
          <w:right w:val="single" w:sz="6" w:space="0" w:color="CCCCCC"/>
        </w:tblBorders>
        <w:shd w:val="clear" w:color="auto" w:fill="FFFFF8"/>
        <w:tblCellMar>
          <w:top w:w="75" w:type="dxa"/>
          <w:left w:w="75" w:type="dxa"/>
          <w:bottom w:w="75" w:type="dxa"/>
          <w:right w:w="75" w:type="dxa"/>
        </w:tblCellMar>
        <w:tblLook w:val="04A0" w:firstRow="1" w:lastRow="0" w:firstColumn="1" w:lastColumn="0" w:noHBand="0" w:noVBand="1"/>
      </w:tblPr>
      <w:tblGrid>
        <w:gridCol w:w="2025"/>
        <w:gridCol w:w="8332"/>
      </w:tblGrid>
      <w:tr w:rsidR="004A11FA" w:rsidRPr="00F379D8" w:rsidTr="004A11FA">
        <w:tc>
          <w:tcPr>
            <w:tcW w:w="0" w:type="auto"/>
            <w:tcBorders>
              <w:top w:val="single" w:sz="6" w:space="0" w:color="CCCCCC"/>
              <w:left w:val="single" w:sz="6" w:space="0" w:color="CCCCCC"/>
              <w:bottom w:val="single" w:sz="6" w:space="0" w:color="CCCCCC"/>
              <w:right w:val="single" w:sz="6" w:space="0" w:color="CCCCCC"/>
            </w:tcBorders>
            <w:shd w:val="clear" w:color="auto" w:fill="FFFFF8"/>
            <w:vAlign w:val="center"/>
            <w:hideMark/>
          </w:tcPr>
          <w:p w:rsidR="004A11FA" w:rsidRPr="000157BD" w:rsidRDefault="004A11FA" w:rsidP="000157BD">
            <w:pPr>
              <w:rPr>
                <w:rFonts w:ascii="Times New Roman" w:hAnsi="Times New Roman" w:cs="Times New Roman"/>
                <w:sz w:val="28"/>
                <w:szCs w:val="28"/>
              </w:rPr>
            </w:pPr>
            <w:r w:rsidRPr="000157BD">
              <w:rPr>
                <w:rFonts w:ascii="Times New Roman" w:hAnsi="Times New Roman" w:cs="Times New Roman"/>
                <w:sz w:val="28"/>
                <w:szCs w:val="28"/>
              </w:rPr>
              <w:t>Variable resistor</w:t>
            </w:r>
          </w:p>
        </w:tc>
        <w:tc>
          <w:tcPr>
            <w:tcW w:w="0" w:type="auto"/>
            <w:tcBorders>
              <w:top w:val="single" w:sz="6" w:space="0" w:color="CCCCCC"/>
              <w:left w:val="single" w:sz="6" w:space="0" w:color="CCCCCC"/>
              <w:bottom w:val="single" w:sz="6" w:space="0" w:color="CCCCCC"/>
              <w:right w:val="single" w:sz="6" w:space="0" w:color="CCCCCC"/>
            </w:tcBorders>
            <w:shd w:val="clear" w:color="auto" w:fill="FFFFF8"/>
            <w:vAlign w:val="center"/>
            <w:hideMark/>
          </w:tcPr>
          <w:p w:rsidR="004A11FA" w:rsidRPr="00E656E9" w:rsidRDefault="004A11FA" w:rsidP="000157BD">
            <w:pPr>
              <w:rPr>
                <w:rFonts w:ascii="Times New Roman" w:hAnsi="Times New Roman" w:cs="Times New Roman"/>
                <w:sz w:val="28"/>
                <w:szCs w:val="28"/>
                <w:lang w:val="en-US"/>
              </w:rPr>
            </w:pPr>
            <w:r w:rsidRPr="00E656E9">
              <w:rPr>
                <w:rFonts w:ascii="Times New Roman" w:hAnsi="Times New Roman" w:cs="Times New Roman"/>
                <w:sz w:val="28"/>
                <w:szCs w:val="28"/>
                <w:lang w:val="en-US"/>
              </w:rPr>
              <w:t>Variable resistor has an adjustable resistance (2 terminals)</w:t>
            </w:r>
          </w:p>
        </w:tc>
      </w:tr>
      <w:tr w:rsidR="004A11FA" w:rsidRPr="00F379D8" w:rsidTr="004A11FA">
        <w:tc>
          <w:tcPr>
            <w:tcW w:w="0" w:type="auto"/>
            <w:tcBorders>
              <w:top w:val="single" w:sz="6" w:space="0" w:color="CCCCCC"/>
              <w:left w:val="single" w:sz="6" w:space="0" w:color="CCCCCC"/>
              <w:bottom w:val="single" w:sz="6" w:space="0" w:color="CCCCCC"/>
              <w:right w:val="single" w:sz="6" w:space="0" w:color="CCCCCC"/>
            </w:tcBorders>
            <w:shd w:val="clear" w:color="auto" w:fill="FFFFF8"/>
            <w:vAlign w:val="center"/>
            <w:hideMark/>
          </w:tcPr>
          <w:p w:rsidR="004A11FA" w:rsidRPr="000157BD" w:rsidRDefault="004A11FA" w:rsidP="000157BD">
            <w:pPr>
              <w:rPr>
                <w:rFonts w:ascii="Times New Roman" w:hAnsi="Times New Roman" w:cs="Times New Roman"/>
                <w:sz w:val="28"/>
                <w:szCs w:val="28"/>
              </w:rPr>
            </w:pPr>
            <w:r w:rsidRPr="000157BD">
              <w:rPr>
                <w:rFonts w:ascii="Times New Roman" w:hAnsi="Times New Roman" w:cs="Times New Roman"/>
                <w:sz w:val="28"/>
                <w:szCs w:val="28"/>
              </w:rPr>
              <w:t>Potentiometer</w:t>
            </w:r>
          </w:p>
        </w:tc>
        <w:tc>
          <w:tcPr>
            <w:tcW w:w="0" w:type="auto"/>
            <w:tcBorders>
              <w:top w:val="single" w:sz="6" w:space="0" w:color="CCCCCC"/>
              <w:left w:val="single" w:sz="6" w:space="0" w:color="CCCCCC"/>
              <w:bottom w:val="single" w:sz="6" w:space="0" w:color="CCCCCC"/>
              <w:right w:val="single" w:sz="6" w:space="0" w:color="CCCCCC"/>
            </w:tcBorders>
            <w:shd w:val="clear" w:color="auto" w:fill="FFFFF8"/>
            <w:vAlign w:val="center"/>
            <w:hideMark/>
          </w:tcPr>
          <w:p w:rsidR="004A11FA" w:rsidRPr="00E656E9" w:rsidRDefault="004A11FA" w:rsidP="000157BD">
            <w:pPr>
              <w:rPr>
                <w:rFonts w:ascii="Times New Roman" w:hAnsi="Times New Roman" w:cs="Times New Roman"/>
                <w:sz w:val="28"/>
                <w:szCs w:val="28"/>
                <w:lang w:val="en-US"/>
              </w:rPr>
            </w:pPr>
            <w:r w:rsidRPr="00E656E9">
              <w:rPr>
                <w:rFonts w:ascii="Times New Roman" w:hAnsi="Times New Roman" w:cs="Times New Roman"/>
                <w:sz w:val="28"/>
                <w:szCs w:val="28"/>
                <w:lang w:val="en-US"/>
              </w:rPr>
              <w:t>Potentiometer has an adjustable resistance (3 terminals)</w:t>
            </w:r>
          </w:p>
        </w:tc>
      </w:tr>
      <w:tr w:rsidR="004A11FA" w:rsidRPr="00F379D8" w:rsidTr="004A11FA">
        <w:tc>
          <w:tcPr>
            <w:tcW w:w="0" w:type="auto"/>
            <w:tcBorders>
              <w:top w:val="single" w:sz="6" w:space="0" w:color="CCCCCC"/>
              <w:left w:val="single" w:sz="6" w:space="0" w:color="CCCCCC"/>
              <w:bottom w:val="single" w:sz="6" w:space="0" w:color="CCCCCC"/>
              <w:right w:val="single" w:sz="6" w:space="0" w:color="CCCCCC"/>
            </w:tcBorders>
            <w:shd w:val="clear" w:color="auto" w:fill="FFFFF8"/>
            <w:vAlign w:val="center"/>
            <w:hideMark/>
          </w:tcPr>
          <w:p w:rsidR="004A11FA" w:rsidRPr="000157BD" w:rsidRDefault="004A11FA" w:rsidP="000157BD">
            <w:pPr>
              <w:rPr>
                <w:rFonts w:ascii="Times New Roman" w:hAnsi="Times New Roman" w:cs="Times New Roman"/>
                <w:sz w:val="28"/>
                <w:szCs w:val="28"/>
              </w:rPr>
            </w:pPr>
            <w:r w:rsidRPr="000157BD">
              <w:rPr>
                <w:rFonts w:ascii="Times New Roman" w:hAnsi="Times New Roman" w:cs="Times New Roman"/>
                <w:sz w:val="28"/>
                <w:szCs w:val="28"/>
              </w:rPr>
              <w:t>Photo-resistor</w:t>
            </w:r>
          </w:p>
        </w:tc>
        <w:tc>
          <w:tcPr>
            <w:tcW w:w="0" w:type="auto"/>
            <w:tcBorders>
              <w:top w:val="single" w:sz="6" w:space="0" w:color="CCCCCC"/>
              <w:left w:val="single" w:sz="6" w:space="0" w:color="CCCCCC"/>
              <w:bottom w:val="single" w:sz="6" w:space="0" w:color="CCCCCC"/>
              <w:right w:val="single" w:sz="6" w:space="0" w:color="CCCCCC"/>
            </w:tcBorders>
            <w:shd w:val="clear" w:color="auto" w:fill="FFFFF8"/>
            <w:vAlign w:val="center"/>
            <w:hideMark/>
          </w:tcPr>
          <w:p w:rsidR="004A11FA" w:rsidRPr="00E656E9" w:rsidRDefault="004A11FA" w:rsidP="000157BD">
            <w:pPr>
              <w:rPr>
                <w:rFonts w:ascii="Times New Roman" w:hAnsi="Times New Roman" w:cs="Times New Roman"/>
                <w:sz w:val="28"/>
                <w:szCs w:val="28"/>
                <w:lang w:val="en-US"/>
              </w:rPr>
            </w:pPr>
            <w:r w:rsidRPr="00E656E9">
              <w:rPr>
                <w:rFonts w:ascii="Times New Roman" w:hAnsi="Times New Roman" w:cs="Times New Roman"/>
                <w:sz w:val="28"/>
                <w:szCs w:val="28"/>
                <w:lang w:val="en-US"/>
              </w:rPr>
              <w:t>Reduces resistance when exposed to light</w:t>
            </w:r>
          </w:p>
        </w:tc>
      </w:tr>
      <w:tr w:rsidR="004A11FA" w:rsidRPr="00F379D8" w:rsidTr="004A11FA">
        <w:tc>
          <w:tcPr>
            <w:tcW w:w="0" w:type="auto"/>
            <w:tcBorders>
              <w:top w:val="single" w:sz="6" w:space="0" w:color="CCCCCC"/>
              <w:left w:val="single" w:sz="6" w:space="0" w:color="CCCCCC"/>
              <w:bottom w:val="single" w:sz="6" w:space="0" w:color="CCCCCC"/>
              <w:right w:val="single" w:sz="6" w:space="0" w:color="CCCCCC"/>
            </w:tcBorders>
            <w:shd w:val="clear" w:color="auto" w:fill="FFFFF8"/>
            <w:vAlign w:val="center"/>
            <w:hideMark/>
          </w:tcPr>
          <w:p w:rsidR="004A11FA" w:rsidRPr="000157BD" w:rsidRDefault="004A11FA" w:rsidP="000157BD">
            <w:pPr>
              <w:rPr>
                <w:rFonts w:ascii="Times New Roman" w:hAnsi="Times New Roman" w:cs="Times New Roman"/>
                <w:sz w:val="28"/>
                <w:szCs w:val="28"/>
              </w:rPr>
            </w:pPr>
            <w:r w:rsidRPr="000157BD">
              <w:rPr>
                <w:rFonts w:ascii="Times New Roman" w:hAnsi="Times New Roman" w:cs="Times New Roman"/>
                <w:sz w:val="28"/>
                <w:szCs w:val="28"/>
              </w:rPr>
              <w:t>Power resistor</w:t>
            </w:r>
          </w:p>
        </w:tc>
        <w:tc>
          <w:tcPr>
            <w:tcW w:w="0" w:type="auto"/>
            <w:tcBorders>
              <w:top w:val="single" w:sz="6" w:space="0" w:color="CCCCCC"/>
              <w:left w:val="single" w:sz="6" w:space="0" w:color="CCCCCC"/>
              <w:bottom w:val="single" w:sz="6" w:space="0" w:color="CCCCCC"/>
              <w:right w:val="single" w:sz="6" w:space="0" w:color="CCCCCC"/>
            </w:tcBorders>
            <w:shd w:val="clear" w:color="auto" w:fill="FFFFF8"/>
            <w:vAlign w:val="center"/>
            <w:hideMark/>
          </w:tcPr>
          <w:p w:rsidR="004A11FA" w:rsidRPr="00E656E9" w:rsidRDefault="004A11FA" w:rsidP="000157BD">
            <w:pPr>
              <w:rPr>
                <w:rFonts w:ascii="Times New Roman" w:hAnsi="Times New Roman" w:cs="Times New Roman"/>
                <w:sz w:val="28"/>
                <w:szCs w:val="28"/>
                <w:lang w:val="en-US"/>
              </w:rPr>
            </w:pPr>
            <w:r w:rsidRPr="00E656E9">
              <w:rPr>
                <w:rFonts w:ascii="Times New Roman" w:hAnsi="Times New Roman" w:cs="Times New Roman"/>
                <w:sz w:val="28"/>
                <w:szCs w:val="28"/>
                <w:lang w:val="en-US"/>
              </w:rPr>
              <w:t>Power resistor is used for high power circuits and has large dimensions.</w:t>
            </w:r>
          </w:p>
        </w:tc>
      </w:tr>
      <w:tr w:rsidR="004A11FA" w:rsidRPr="00F379D8" w:rsidTr="004A11FA">
        <w:tc>
          <w:tcPr>
            <w:tcW w:w="0" w:type="auto"/>
            <w:tcBorders>
              <w:top w:val="single" w:sz="6" w:space="0" w:color="CCCCCC"/>
              <w:left w:val="single" w:sz="6" w:space="0" w:color="CCCCCC"/>
              <w:bottom w:val="single" w:sz="6" w:space="0" w:color="CCCCCC"/>
              <w:right w:val="single" w:sz="6" w:space="0" w:color="CCCCCC"/>
            </w:tcBorders>
            <w:shd w:val="clear" w:color="auto" w:fill="FFFFF8"/>
            <w:vAlign w:val="center"/>
            <w:hideMark/>
          </w:tcPr>
          <w:p w:rsidR="004A11FA" w:rsidRPr="00E656E9" w:rsidRDefault="004A11FA" w:rsidP="000157BD">
            <w:pPr>
              <w:rPr>
                <w:rFonts w:ascii="Times New Roman" w:hAnsi="Times New Roman" w:cs="Times New Roman"/>
                <w:sz w:val="28"/>
                <w:szCs w:val="28"/>
                <w:lang w:val="en-US"/>
              </w:rPr>
            </w:pPr>
            <w:r w:rsidRPr="00E656E9">
              <w:rPr>
                <w:rFonts w:ascii="Times New Roman" w:hAnsi="Times New Roman" w:cs="Times New Roman"/>
                <w:sz w:val="28"/>
                <w:szCs w:val="28"/>
                <w:lang w:val="en-US"/>
              </w:rPr>
              <w:t>Surface mount</w:t>
            </w:r>
          </w:p>
          <w:p w:rsidR="004A11FA" w:rsidRPr="00E656E9" w:rsidRDefault="004A11FA" w:rsidP="000157BD">
            <w:pPr>
              <w:rPr>
                <w:rFonts w:ascii="Times New Roman" w:hAnsi="Times New Roman" w:cs="Times New Roman"/>
                <w:sz w:val="28"/>
                <w:szCs w:val="28"/>
                <w:lang w:val="en-US"/>
              </w:rPr>
            </w:pPr>
            <w:r w:rsidRPr="00E656E9">
              <w:rPr>
                <w:rFonts w:ascii="Times New Roman" w:hAnsi="Times New Roman" w:cs="Times New Roman"/>
                <w:sz w:val="28"/>
                <w:szCs w:val="28"/>
                <w:lang w:val="en-US"/>
              </w:rPr>
              <w:t>(SMT/SMD) resistor</w:t>
            </w:r>
          </w:p>
        </w:tc>
        <w:tc>
          <w:tcPr>
            <w:tcW w:w="0" w:type="auto"/>
            <w:tcBorders>
              <w:top w:val="single" w:sz="6" w:space="0" w:color="CCCCCC"/>
              <w:left w:val="single" w:sz="6" w:space="0" w:color="CCCCCC"/>
              <w:bottom w:val="single" w:sz="6" w:space="0" w:color="CCCCCC"/>
              <w:right w:val="single" w:sz="6" w:space="0" w:color="CCCCCC"/>
            </w:tcBorders>
            <w:shd w:val="clear" w:color="auto" w:fill="FFFFF8"/>
            <w:vAlign w:val="center"/>
            <w:hideMark/>
          </w:tcPr>
          <w:p w:rsidR="004A11FA" w:rsidRPr="00E656E9" w:rsidRDefault="004A11FA" w:rsidP="000157BD">
            <w:pPr>
              <w:rPr>
                <w:rFonts w:ascii="Times New Roman" w:hAnsi="Times New Roman" w:cs="Times New Roman"/>
                <w:sz w:val="28"/>
                <w:szCs w:val="28"/>
                <w:lang w:val="en-US"/>
              </w:rPr>
            </w:pPr>
            <w:r w:rsidRPr="00E656E9">
              <w:rPr>
                <w:rFonts w:ascii="Times New Roman" w:hAnsi="Times New Roman" w:cs="Times New Roman"/>
                <w:sz w:val="28"/>
                <w:szCs w:val="28"/>
                <w:lang w:val="en-US"/>
              </w:rPr>
              <w:t>SMT/SMD resistors have small dimensions. The resistors are surface mounted on the printed circuit board (PCB), this method is fast and requires small board area.</w:t>
            </w:r>
          </w:p>
        </w:tc>
      </w:tr>
      <w:tr w:rsidR="004A11FA" w:rsidRPr="00F379D8" w:rsidTr="004A11FA">
        <w:tc>
          <w:tcPr>
            <w:tcW w:w="0" w:type="auto"/>
            <w:tcBorders>
              <w:top w:val="single" w:sz="6" w:space="0" w:color="CCCCCC"/>
              <w:left w:val="single" w:sz="6" w:space="0" w:color="CCCCCC"/>
              <w:bottom w:val="single" w:sz="6" w:space="0" w:color="CCCCCC"/>
              <w:right w:val="single" w:sz="6" w:space="0" w:color="CCCCCC"/>
            </w:tcBorders>
            <w:shd w:val="clear" w:color="auto" w:fill="FFFFF8"/>
            <w:vAlign w:val="center"/>
            <w:hideMark/>
          </w:tcPr>
          <w:p w:rsidR="004A11FA" w:rsidRPr="000157BD" w:rsidRDefault="004A11FA" w:rsidP="000157BD">
            <w:pPr>
              <w:rPr>
                <w:rFonts w:ascii="Times New Roman" w:hAnsi="Times New Roman" w:cs="Times New Roman"/>
                <w:sz w:val="28"/>
                <w:szCs w:val="28"/>
              </w:rPr>
            </w:pPr>
            <w:r w:rsidRPr="000157BD">
              <w:rPr>
                <w:rFonts w:ascii="Times New Roman" w:hAnsi="Times New Roman" w:cs="Times New Roman"/>
                <w:sz w:val="28"/>
                <w:szCs w:val="28"/>
              </w:rPr>
              <w:t>Resistor network</w:t>
            </w:r>
          </w:p>
        </w:tc>
        <w:tc>
          <w:tcPr>
            <w:tcW w:w="0" w:type="auto"/>
            <w:tcBorders>
              <w:top w:val="single" w:sz="6" w:space="0" w:color="CCCCCC"/>
              <w:left w:val="single" w:sz="6" w:space="0" w:color="CCCCCC"/>
              <w:bottom w:val="single" w:sz="6" w:space="0" w:color="CCCCCC"/>
              <w:right w:val="single" w:sz="6" w:space="0" w:color="CCCCCC"/>
            </w:tcBorders>
            <w:shd w:val="clear" w:color="auto" w:fill="FFFFF8"/>
            <w:vAlign w:val="center"/>
            <w:hideMark/>
          </w:tcPr>
          <w:p w:rsidR="004A11FA" w:rsidRPr="00E656E9" w:rsidRDefault="004A11FA" w:rsidP="000157BD">
            <w:pPr>
              <w:rPr>
                <w:rFonts w:ascii="Times New Roman" w:hAnsi="Times New Roman" w:cs="Times New Roman"/>
                <w:sz w:val="28"/>
                <w:szCs w:val="28"/>
                <w:lang w:val="en-US"/>
              </w:rPr>
            </w:pPr>
            <w:r w:rsidRPr="00E656E9">
              <w:rPr>
                <w:rFonts w:ascii="Times New Roman" w:hAnsi="Times New Roman" w:cs="Times New Roman"/>
                <w:sz w:val="28"/>
                <w:szCs w:val="28"/>
                <w:lang w:val="en-US"/>
              </w:rPr>
              <w:t>Resistor network is a chip that contains several resistors with similar or different values.</w:t>
            </w:r>
          </w:p>
        </w:tc>
      </w:tr>
      <w:tr w:rsidR="004A11FA" w:rsidRPr="000157BD" w:rsidTr="004A11FA">
        <w:tc>
          <w:tcPr>
            <w:tcW w:w="0" w:type="auto"/>
            <w:tcBorders>
              <w:top w:val="single" w:sz="6" w:space="0" w:color="CCCCCC"/>
              <w:left w:val="single" w:sz="6" w:space="0" w:color="CCCCCC"/>
              <w:bottom w:val="single" w:sz="6" w:space="0" w:color="CCCCCC"/>
              <w:right w:val="single" w:sz="6" w:space="0" w:color="CCCCCC"/>
            </w:tcBorders>
            <w:shd w:val="clear" w:color="auto" w:fill="FFFFF8"/>
            <w:vAlign w:val="center"/>
            <w:hideMark/>
          </w:tcPr>
          <w:p w:rsidR="004A11FA" w:rsidRPr="000157BD" w:rsidRDefault="004A11FA" w:rsidP="000157BD">
            <w:pPr>
              <w:rPr>
                <w:rFonts w:ascii="Times New Roman" w:hAnsi="Times New Roman" w:cs="Times New Roman"/>
                <w:sz w:val="28"/>
                <w:szCs w:val="28"/>
              </w:rPr>
            </w:pPr>
            <w:r w:rsidRPr="000157BD">
              <w:rPr>
                <w:rFonts w:ascii="Times New Roman" w:hAnsi="Times New Roman" w:cs="Times New Roman"/>
                <w:sz w:val="28"/>
                <w:szCs w:val="28"/>
              </w:rPr>
              <w:t>Carbon resistor</w:t>
            </w:r>
          </w:p>
        </w:tc>
        <w:tc>
          <w:tcPr>
            <w:tcW w:w="0" w:type="auto"/>
            <w:tcBorders>
              <w:top w:val="single" w:sz="6" w:space="0" w:color="CCCCCC"/>
              <w:left w:val="single" w:sz="6" w:space="0" w:color="CCCCCC"/>
              <w:bottom w:val="single" w:sz="6" w:space="0" w:color="CCCCCC"/>
              <w:right w:val="single" w:sz="6" w:space="0" w:color="CCCCCC"/>
            </w:tcBorders>
            <w:shd w:val="clear" w:color="auto" w:fill="FFFFF8"/>
            <w:vAlign w:val="center"/>
            <w:hideMark/>
          </w:tcPr>
          <w:p w:rsidR="004A11FA" w:rsidRPr="000157BD" w:rsidRDefault="004A11FA" w:rsidP="000157BD">
            <w:pPr>
              <w:rPr>
                <w:rFonts w:ascii="Times New Roman" w:hAnsi="Times New Roman" w:cs="Times New Roman"/>
                <w:sz w:val="28"/>
                <w:szCs w:val="28"/>
              </w:rPr>
            </w:pPr>
            <w:r w:rsidRPr="000157BD">
              <w:rPr>
                <w:rFonts w:ascii="Times New Roman" w:hAnsi="Times New Roman" w:cs="Times New Roman"/>
                <w:sz w:val="28"/>
                <w:szCs w:val="28"/>
              </w:rPr>
              <w:t> </w:t>
            </w:r>
          </w:p>
        </w:tc>
      </w:tr>
      <w:tr w:rsidR="004A11FA" w:rsidRPr="000157BD" w:rsidTr="004A11FA">
        <w:tc>
          <w:tcPr>
            <w:tcW w:w="0" w:type="auto"/>
            <w:tcBorders>
              <w:top w:val="single" w:sz="6" w:space="0" w:color="CCCCCC"/>
              <w:left w:val="single" w:sz="6" w:space="0" w:color="CCCCCC"/>
              <w:bottom w:val="single" w:sz="6" w:space="0" w:color="CCCCCC"/>
              <w:right w:val="single" w:sz="6" w:space="0" w:color="CCCCCC"/>
            </w:tcBorders>
            <w:shd w:val="clear" w:color="auto" w:fill="FFFFF8"/>
            <w:vAlign w:val="center"/>
            <w:hideMark/>
          </w:tcPr>
          <w:p w:rsidR="004A11FA" w:rsidRPr="000157BD" w:rsidRDefault="004A11FA" w:rsidP="000157BD">
            <w:pPr>
              <w:rPr>
                <w:rFonts w:ascii="Times New Roman" w:hAnsi="Times New Roman" w:cs="Times New Roman"/>
                <w:sz w:val="28"/>
                <w:szCs w:val="28"/>
              </w:rPr>
            </w:pPr>
            <w:r w:rsidRPr="000157BD">
              <w:rPr>
                <w:rFonts w:ascii="Times New Roman" w:hAnsi="Times New Roman" w:cs="Times New Roman"/>
                <w:sz w:val="28"/>
                <w:szCs w:val="28"/>
              </w:rPr>
              <w:t>Chip resistor</w:t>
            </w:r>
          </w:p>
        </w:tc>
        <w:tc>
          <w:tcPr>
            <w:tcW w:w="0" w:type="auto"/>
            <w:tcBorders>
              <w:top w:val="single" w:sz="6" w:space="0" w:color="CCCCCC"/>
              <w:left w:val="single" w:sz="6" w:space="0" w:color="CCCCCC"/>
              <w:bottom w:val="single" w:sz="6" w:space="0" w:color="CCCCCC"/>
              <w:right w:val="single" w:sz="6" w:space="0" w:color="CCCCCC"/>
            </w:tcBorders>
            <w:shd w:val="clear" w:color="auto" w:fill="FFFFF8"/>
            <w:vAlign w:val="center"/>
            <w:hideMark/>
          </w:tcPr>
          <w:p w:rsidR="004A11FA" w:rsidRPr="000157BD" w:rsidRDefault="004A11FA" w:rsidP="000157BD">
            <w:pPr>
              <w:rPr>
                <w:rFonts w:ascii="Times New Roman" w:hAnsi="Times New Roman" w:cs="Times New Roman"/>
                <w:sz w:val="28"/>
                <w:szCs w:val="28"/>
              </w:rPr>
            </w:pPr>
            <w:r w:rsidRPr="000157BD">
              <w:rPr>
                <w:rFonts w:ascii="Times New Roman" w:hAnsi="Times New Roman" w:cs="Times New Roman"/>
                <w:sz w:val="28"/>
                <w:szCs w:val="28"/>
              </w:rPr>
              <w:t> </w:t>
            </w:r>
          </w:p>
        </w:tc>
      </w:tr>
      <w:tr w:rsidR="004A11FA" w:rsidRPr="000157BD" w:rsidTr="004A11FA">
        <w:tc>
          <w:tcPr>
            <w:tcW w:w="0" w:type="auto"/>
            <w:tcBorders>
              <w:top w:val="single" w:sz="6" w:space="0" w:color="CCCCCC"/>
              <w:left w:val="single" w:sz="6" w:space="0" w:color="CCCCCC"/>
              <w:bottom w:val="single" w:sz="6" w:space="0" w:color="CCCCCC"/>
              <w:right w:val="single" w:sz="6" w:space="0" w:color="CCCCCC"/>
            </w:tcBorders>
            <w:shd w:val="clear" w:color="auto" w:fill="FFFFF8"/>
            <w:vAlign w:val="center"/>
            <w:hideMark/>
          </w:tcPr>
          <w:p w:rsidR="004A11FA" w:rsidRPr="000157BD" w:rsidRDefault="004A11FA" w:rsidP="000157BD">
            <w:pPr>
              <w:rPr>
                <w:rFonts w:ascii="Times New Roman" w:hAnsi="Times New Roman" w:cs="Times New Roman"/>
                <w:sz w:val="28"/>
                <w:szCs w:val="28"/>
              </w:rPr>
            </w:pPr>
            <w:r w:rsidRPr="000157BD">
              <w:rPr>
                <w:rFonts w:ascii="Times New Roman" w:hAnsi="Times New Roman" w:cs="Times New Roman"/>
                <w:sz w:val="28"/>
                <w:szCs w:val="28"/>
              </w:rPr>
              <w:t>Metal-oxide resistor</w:t>
            </w:r>
          </w:p>
        </w:tc>
        <w:tc>
          <w:tcPr>
            <w:tcW w:w="0" w:type="auto"/>
            <w:tcBorders>
              <w:top w:val="single" w:sz="6" w:space="0" w:color="CCCCCC"/>
              <w:left w:val="single" w:sz="6" w:space="0" w:color="CCCCCC"/>
              <w:bottom w:val="single" w:sz="6" w:space="0" w:color="CCCCCC"/>
              <w:right w:val="single" w:sz="6" w:space="0" w:color="CCCCCC"/>
            </w:tcBorders>
            <w:shd w:val="clear" w:color="auto" w:fill="FFFFF8"/>
            <w:vAlign w:val="center"/>
            <w:hideMark/>
          </w:tcPr>
          <w:p w:rsidR="004A11FA" w:rsidRPr="000157BD" w:rsidRDefault="004A11FA" w:rsidP="000157BD">
            <w:pPr>
              <w:rPr>
                <w:rFonts w:ascii="Times New Roman" w:hAnsi="Times New Roman" w:cs="Times New Roman"/>
                <w:sz w:val="28"/>
                <w:szCs w:val="28"/>
              </w:rPr>
            </w:pPr>
            <w:r w:rsidRPr="000157BD">
              <w:rPr>
                <w:rFonts w:ascii="Times New Roman" w:hAnsi="Times New Roman" w:cs="Times New Roman"/>
                <w:sz w:val="28"/>
                <w:szCs w:val="28"/>
              </w:rPr>
              <w:t> </w:t>
            </w:r>
          </w:p>
        </w:tc>
      </w:tr>
      <w:tr w:rsidR="004A11FA" w:rsidRPr="000157BD" w:rsidTr="004A11FA">
        <w:tc>
          <w:tcPr>
            <w:tcW w:w="0" w:type="auto"/>
            <w:tcBorders>
              <w:top w:val="single" w:sz="6" w:space="0" w:color="CCCCCC"/>
              <w:left w:val="single" w:sz="6" w:space="0" w:color="CCCCCC"/>
              <w:bottom w:val="single" w:sz="6" w:space="0" w:color="CCCCCC"/>
              <w:right w:val="single" w:sz="6" w:space="0" w:color="CCCCCC"/>
            </w:tcBorders>
            <w:shd w:val="clear" w:color="auto" w:fill="FFFFF8"/>
            <w:vAlign w:val="center"/>
            <w:hideMark/>
          </w:tcPr>
          <w:p w:rsidR="004A11FA" w:rsidRPr="000157BD" w:rsidRDefault="004A11FA" w:rsidP="000157BD">
            <w:pPr>
              <w:rPr>
                <w:rFonts w:ascii="Times New Roman" w:hAnsi="Times New Roman" w:cs="Times New Roman"/>
                <w:sz w:val="28"/>
                <w:szCs w:val="28"/>
              </w:rPr>
            </w:pPr>
            <w:r w:rsidRPr="000157BD">
              <w:rPr>
                <w:rFonts w:ascii="Times New Roman" w:hAnsi="Times New Roman" w:cs="Times New Roman"/>
                <w:sz w:val="28"/>
                <w:szCs w:val="28"/>
              </w:rPr>
              <w:t>Ceramic resistor</w:t>
            </w:r>
          </w:p>
        </w:tc>
        <w:tc>
          <w:tcPr>
            <w:tcW w:w="0" w:type="auto"/>
            <w:tcBorders>
              <w:top w:val="single" w:sz="6" w:space="0" w:color="CCCCCC"/>
              <w:left w:val="single" w:sz="6" w:space="0" w:color="CCCCCC"/>
              <w:bottom w:val="single" w:sz="6" w:space="0" w:color="CCCCCC"/>
              <w:right w:val="single" w:sz="6" w:space="0" w:color="CCCCCC"/>
            </w:tcBorders>
            <w:shd w:val="clear" w:color="auto" w:fill="FFFFF8"/>
            <w:vAlign w:val="center"/>
            <w:hideMark/>
          </w:tcPr>
          <w:p w:rsidR="004A11FA" w:rsidRPr="000157BD" w:rsidRDefault="004A11FA" w:rsidP="000157BD">
            <w:pPr>
              <w:rPr>
                <w:rFonts w:ascii="Times New Roman" w:hAnsi="Times New Roman" w:cs="Times New Roman"/>
                <w:sz w:val="28"/>
                <w:szCs w:val="28"/>
              </w:rPr>
            </w:pPr>
            <w:r w:rsidRPr="000157BD">
              <w:rPr>
                <w:rFonts w:ascii="Times New Roman" w:hAnsi="Times New Roman" w:cs="Times New Roman"/>
                <w:sz w:val="28"/>
                <w:szCs w:val="28"/>
              </w:rPr>
              <w:t> </w:t>
            </w:r>
          </w:p>
        </w:tc>
      </w:tr>
    </w:tbl>
    <w:p w:rsidR="004A11FA" w:rsidRPr="000157BD" w:rsidRDefault="004A11FA" w:rsidP="000157BD">
      <w:pPr>
        <w:rPr>
          <w:rFonts w:ascii="Times New Roman" w:hAnsi="Times New Roman" w:cs="Times New Roman"/>
          <w:sz w:val="28"/>
          <w:szCs w:val="28"/>
        </w:rPr>
      </w:pPr>
      <w:r w:rsidRPr="000157BD">
        <w:rPr>
          <w:rFonts w:ascii="Times New Roman" w:hAnsi="Times New Roman" w:cs="Times New Roman"/>
          <w:sz w:val="28"/>
          <w:szCs w:val="28"/>
        </w:rPr>
        <w:t> </w:t>
      </w:r>
    </w:p>
    <w:p w:rsidR="004A11FA" w:rsidRPr="000157BD" w:rsidRDefault="004A11FA" w:rsidP="000157BD">
      <w:pPr>
        <w:rPr>
          <w:rFonts w:ascii="Times New Roman" w:hAnsi="Times New Roman" w:cs="Times New Roman"/>
          <w:b/>
          <w:sz w:val="28"/>
          <w:szCs w:val="28"/>
        </w:rPr>
      </w:pPr>
      <w:r w:rsidRPr="000157BD">
        <w:rPr>
          <w:rFonts w:ascii="Times New Roman" w:hAnsi="Times New Roman" w:cs="Times New Roman"/>
          <w:b/>
          <w:sz w:val="28"/>
          <w:szCs w:val="28"/>
        </w:rPr>
        <w:t>Pull-up resistor</w:t>
      </w:r>
    </w:p>
    <w:p w:rsidR="004A11FA" w:rsidRPr="00E656E9" w:rsidRDefault="004A11FA" w:rsidP="000157BD">
      <w:pPr>
        <w:rPr>
          <w:rFonts w:ascii="Times New Roman" w:hAnsi="Times New Roman" w:cs="Times New Roman"/>
          <w:sz w:val="28"/>
          <w:szCs w:val="28"/>
          <w:lang w:val="en-US"/>
        </w:rPr>
      </w:pPr>
      <w:r w:rsidRPr="00E656E9">
        <w:rPr>
          <w:rFonts w:ascii="Times New Roman" w:hAnsi="Times New Roman" w:cs="Times New Roman"/>
          <w:sz w:val="28"/>
          <w:szCs w:val="28"/>
          <w:lang w:val="en-US"/>
        </w:rPr>
        <w:lastRenderedPageBreak/>
        <w:t>In digital circuits, pull-up resistor is a regular resistor that is connected to the high voltage supply (e.g +5V or +12V) and sets the input or output level of a device to '1'.</w:t>
      </w:r>
    </w:p>
    <w:p w:rsidR="004A11FA" w:rsidRPr="00E656E9" w:rsidRDefault="004A11FA" w:rsidP="000157BD">
      <w:pPr>
        <w:rPr>
          <w:rFonts w:ascii="Times New Roman" w:hAnsi="Times New Roman" w:cs="Times New Roman"/>
          <w:sz w:val="28"/>
          <w:szCs w:val="28"/>
          <w:lang w:val="en-US"/>
        </w:rPr>
      </w:pPr>
      <w:r w:rsidRPr="00E656E9">
        <w:rPr>
          <w:rFonts w:ascii="Times New Roman" w:hAnsi="Times New Roman" w:cs="Times New Roman"/>
          <w:sz w:val="28"/>
          <w:szCs w:val="28"/>
          <w:lang w:val="en-US"/>
        </w:rPr>
        <w:t>The pull-up resistor set the level to '1' when the input / output is disconnected. When the input / output is connected, the level is determined by the device and overrides the pull-up resistor.</w:t>
      </w:r>
    </w:p>
    <w:p w:rsidR="004A11FA" w:rsidRPr="00E656E9" w:rsidRDefault="004A11FA" w:rsidP="000157BD">
      <w:pPr>
        <w:rPr>
          <w:rFonts w:ascii="Times New Roman" w:hAnsi="Times New Roman" w:cs="Times New Roman"/>
          <w:b/>
          <w:sz w:val="28"/>
          <w:szCs w:val="28"/>
          <w:lang w:val="en-US"/>
        </w:rPr>
      </w:pPr>
      <w:r w:rsidRPr="00E656E9">
        <w:rPr>
          <w:rFonts w:ascii="Times New Roman" w:hAnsi="Times New Roman" w:cs="Times New Roman"/>
          <w:b/>
          <w:sz w:val="28"/>
          <w:szCs w:val="28"/>
          <w:lang w:val="en-US"/>
        </w:rPr>
        <w:t>Pull-down resistor</w:t>
      </w:r>
    </w:p>
    <w:p w:rsidR="004A11FA" w:rsidRPr="00E656E9" w:rsidRDefault="004A11FA" w:rsidP="000157BD">
      <w:pPr>
        <w:rPr>
          <w:rFonts w:ascii="Times New Roman" w:hAnsi="Times New Roman" w:cs="Times New Roman"/>
          <w:sz w:val="28"/>
          <w:szCs w:val="28"/>
          <w:lang w:val="en-US"/>
        </w:rPr>
      </w:pPr>
      <w:r w:rsidRPr="00E656E9">
        <w:rPr>
          <w:rFonts w:ascii="Times New Roman" w:hAnsi="Times New Roman" w:cs="Times New Roman"/>
          <w:sz w:val="28"/>
          <w:szCs w:val="28"/>
          <w:lang w:val="en-US"/>
        </w:rPr>
        <w:t>In digital circuits, pull-down resistor is a regular resistor that is connected to the ground (0V) and sets the input or output level of a device to ' 0 '.</w:t>
      </w:r>
    </w:p>
    <w:p w:rsidR="004A11FA" w:rsidRPr="00E656E9" w:rsidRDefault="004A11FA" w:rsidP="000157BD">
      <w:pPr>
        <w:rPr>
          <w:rFonts w:ascii="Times New Roman" w:hAnsi="Times New Roman" w:cs="Times New Roman"/>
          <w:sz w:val="28"/>
          <w:szCs w:val="28"/>
          <w:lang w:val="en-US"/>
        </w:rPr>
      </w:pPr>
      <w:r w:rsidRPr="00E656E9">
        <w:rPr>
          <w:rFonts w:ascii="Times New Roman" w:hAnsi="Times New Roman" w:cs="Times New Roman"/>
          <w:sz w:val="28"/>
          <w:szCs w:val="28"/>
          <w:lang w:val="en-US"/>
        </w:rPr>
        <w:t>The pull-down resistor set the level to ' 0 ' when the input / output is disconnected. When the input / output is connected, the level is determined by the device and overrides the pull-down resistor.</w:t>
      </w:r>
    </w:p>
    <w:p w:rsidR="000157BD" w:rsidRPr="00E656E9" w:rsidRDefault="000157BD" w:rsidP="000157BD">
      <w:pPr>
        <w:rPr>
          <w:rFonts w:ascii="Times New Roman" w:hAnsi="Times New Roman" w:cs="Times New Roman"/>
          <w:b/>
          <w:sz w:val="28"/>
          <w:szCs w:val="28"/>
          <w:lang w:val="en-US"/>
        </w:rPr>
      </w:pPr>
      <w:r w:rsidRPr="00E656E9">
        <w:rPr>
          <w:rFonts w:ascii="Times New Roman" w:hAnsi="Times New Roman" w:cs="Times New Roman"/>
          <w:b/>
          <w:sz w:val="28"/>
          <w:szCs w:val="28"/>
          <w:lang w:val="en-US"/>
        </w:rPr>
        <w:t>Resistance and temperature</w:t>
      </w:r>
    </w:p>
    <w:p w:rsidR="000157BD" w:rsidRPr="00336B0E" w:rsidRDefault="000157BD" w:rsidP="000157BD">
      <w:pPr>
        <w:rPr>
          <w:rFonts w:ascii="Times New Roman" w:hAnsi="Times New Roman" w:cs="Times New Roman"/>
          <w:sz w:val="28"/>
          <w:szCs w:val="28"/>
          <w:lang w:val="en-US"/>
        </w:rPr>
      </w:pPr>
      <w:r w:rsidRPr="00E656E9">
        <w:rPr>
          <w:rFonts w:ascii="Times New Roman" w:hAnsi="Times New Roman" w:cs="Times New Roman"/>
          <w:sz w:val="28"/>
          <w:szCs w:val="28"/>
          <w:lang w:val="en-US"/>
        </w:rPr>
        <w:t xml:space="preserve">The resistance of a resistor isn't constant, even if it's a certain material of a fixed length and area: it steadily increases as the temperature increases. Why? The hotter a material, the more its atoms or ions jiggle about and the harder it is for electrons to wriggle through, which translates into higher electrical resistance. Broadly speaking, the resistivity of most materials increases linearly with temperature (so if you increase the temperature by 10 degrees, the resistivity increases by a certain amount, and if you increase it by another 10 degrees, the resistivity rises by the same amount again). </w:t>
      </w:r>
      <w:r w:rsidRPr="00336B0E">
        <w:rPr>
          <w:rFonts w:ascii="Times New Roman" w:hAnsi="Times New Roman" w:cs="Times New Roman"/>
          <w:sz w:val="28"/>
          <w:szCs w:val="28"/>
          <w:lang w:val="en-US"/>
        </w:rPr>
        <w:t>If you cool a material, you lower its resistivity—and if you cool it to an extremely low temperature, you can sometimes make the resistivity disappear altogether, in a phenomenon known as superconductivity.</w:t>
      </w:r>
    </w:p>
    <w:p w:rsidR="004A11FA" w:rsidRPr="004A11FA" w:rsidRDefault="004A11FA" w:rsidP="004A11FA">
      <w:pPr>
        <w:rPr>
          <w:rFonts w:ascii="Times New Roman" w:hAnsi="Times New Roman" w:cs="Times New Roman"/>
          <w:sz w:val="28"/>
          <w:szCs w:val="28"/>
          <w:lang w:val="en-US"/>
        </w:rPr>
      </w:pPr>
      <w:r w:rsidRPr="004A11FA">
        <w:rPr>
          <w:rFonts w:ascii="Times New Roman" w:hAnsi="Times New Roman" w:cs="Times New Roman"/>
          <w:sz w:val="28"/>
          <w:szCs w:val="28"/>
          <w:lang w:val="en-US"/>
        </w:rPr>
        <w:t>Complete the sentences using the correct variant:</w:t>
      </w:r>
    </w:p>
    <w:p w:rsidR="000157BD" w:rsidRDefault="004A11FA" w:rsidP="004A11FA">
      <w:pPr>
        <w:rPr>
          <w:rFonts w:ascii="Times New Roman" w:hAnsi="Times New Roman" w:cs="Times New Roman"/>
          <w:sz w:val="28"/>
          <w:szCs w:val="28"/>
          <w:lang w:val="en-US"/>
        </w:rPr>
      </w:pPr>
      <w:r w:rsidRPr="00E656E9">
        <w:rPr>
          <w:rFonts w:ascii="Times New Roman" w:hAnsi="Times New Roman" w:cs="Times New Roman"/>
          <w:sz w:val="28"/>
          <w:szCs w:val="28"/>
          <w:lang w:val="en-US"/>
        </w:rPr>
        <w:t>A resistor is used</w:t>
      </w:r>
      <w:r w:rsidRPr="00E656E9">
        <w:rPr>
          <w:rFonts w:ascii="Times New Roman" w:hAnsi="Times New Roman" w:cs="Times New Roman"/>
          <w:sz w:val="28"/>
          <w:szCs w:val="28"/>
          <w:lang w:val="en-US"/>
        </w:rPr>
        <w:tab/>
      </w:r>
    </w:p>
    <w:p w:rsidR="004A11FA" w:rsidRPr="000157BD" w:rsidRDefault="004A11FA" w:rsidP="004A11FA">
      <w:pPr>
        <w:rPr>
          <w:rFonts w:ascii="Times New Roman" w:hAnsi="Times New Roman" w:cs="Times New Roman"/>
          <w:sz w:val="28"/>
          <w:szCs w:val="28"/>
          <w:lang w:val="en-US"/>
        </w:rPr>
      </w:pPr>
      <w:r w:rsidRPr="000157BD">
        <w:rPr>
          <w:rFonts w:ascii="Times New Roman" w:hAnsi="Times New Roman" w:cs="Times New Roman"/>
          <w:sz w:val="28"/>
          <w:szCs w:val="28"/>
          <w:lang w:val="en-US"/>
        </w:rPr>
        <w:t>a) to measure the resistance.</w:t>
      </w:r>
    </w:p>
    <w:p w:rsidR="004A11FA" w:rsidRPr="00E656E9" w:rsidRDefault="004A11FA" w:rsidP="004A11FA">
      <w:pPr>
        <w:rPr>
          <w:rFonts w:ascii="Times New Roman" w:hAnsi="Times New Roman" w:cs="Times New Roman"/>
          <w:sz w:val="28"/>
          <w:szCs w:val="28"/>
          <w:lang w:val="en-US"/>
        </w:rPr>
      </w:pPr>
      <w:r w:rsidRPr="00E656E9">
        <w:rPr>
          <w:rFonts w:ascii="Times New Roman" w:hAnsi="Times New Roman" w:cs="Times New Roman"/>
          <w:sz w:val="28"/>
          <w:szCs w:val="28"/>
          <w:lang w:val="en-US"/>
        </w:rPr>
        <w:t>to reduce the current.</w:t>
      </w:r>
    </w:p>
    <w:p w:rsidR="004A11FA" w:rsidRPr="00E656E9" w:rsidRDefault="004A11FA" w:rsidP="004A11FA">
      <w:pPr>
        <w:rPr>
          <w:rFonts w:ascii="Times New Roman" w:hAnsi="Times New Roman" w:cs="Times New Roman"/>
          <w:sz w:val="28"/>
          <w:szCs w:val="28"/>
          <w:lang w:val="en-US"/>
        </w:rPr>
      </w:pPr>
      <w:r w:rsidRPr="00E656E9">
        <w:rPr>
          <w:rFonts w:ascii="Times New Roman" w:hAnsi="Times New Roman" w:cs="Times New Roman"/>
          <w:sz w:val="28"/>
          <w:szCs w:val="28"/>
          <w:lang w:val="en-US"/>
        </w:rPr>
        <w:t>to change the resistance.</w:t>
      </w:r>
    </w:p>
    <w:p w:rsidR="004A11FA" w:rsidRPr="00E656E9" w:rsidRDefault="004A11FA" w:rsidP="004A11FA">
      <w:pPr>
        <w:rPr>
          <w:rFonts w:ascii="Times New Roman" w:hAnsi="Times New Roman" w:cs="Times New Roman"/>
          <w:sz w:val="28"/>
          <w:szCs w:val="28"/>
          <w:lang w:val="en-US"/>
        </w:rPr>
      </w:pPr>
      <w:r w:rsidRPr="00E656E9">
        <w:rPr>
          <w:rFonts w:ascii="Times New Roman" w:hAnsi="Times New Roman" w:cs="Times New Roman"/>
          <w:sz w:val="28"/>
          <w:szCs w:val="28"/>
          <w:lang w:val="en-US"/>
        </w:rPr>
        <w:t>to produce IR voltage drop.</w:t>
      </w:r>
    </w:p>
    <w:p w:rsidR="000157BD" w:rsidRDefault="004A11FA" w:rsidP="004A11FA">
      <w:pPr>
        <w:rPr>
          <w:rFonts w:ascii="Times New Roman" w:hAnsi="Times New Roman" w:cs="Times New Roman"/>
          <w:sz w:val="28"/>
          <w:szCs w:val="28"/>
          <w:lang w:val="en-US"/>
        </w:rPr>
      </w:pPr>
      <w:r w:rsidRPr="00E656E9">
        <w:rPr>
          <w:rFonts w:ascii="Times New Roman" w:hAnsi="Times New Roman" w:cs="Times New Roman"/>
          <w:sz w:val="28"/>
          <w:szCs w:val="28"/>
          <w:lang w:val="en-US"/>
        </w:rPr>
        <w:t>2. W</w:t>
      </w:r>
      <w:r w:rsidR="00A119A6">
        <w:rPr>
          <w:rFonts w:ascii="Times New Roman" w:hAnsi="Times New Roman" w:cs="Times New Roman"/>
          <w:sz w:val="28"/>
          <w:szCs w:val="28"/>
          <w:lang w:val="en-US"/>
        </w:rPr>
        <w:t>hen current passes through a resistor…</w:t>
      </w:r>
    </w:p>
    <w:p w:rsidR="004A11FA" w:rsidRPr="00E656E9" w:rsidRDefault="004A11FA" w:rsidP="004A11FA">
      <w:pPr>
        <w:rPr>
          <w:rFonts w:ascii="Times New Roman" w:hAnsi="Times New Roman" w:cs="Times New Roman"/>
          <w:sz w:val="28"/>
          <w:szCs w:val="28"/>
          <w:lang w:val="en-US"/>
        </w:rPr>
      </w:pPr>
      <w:r w:rsidRPr="00E656E9">
        <w:rPr>
          <w:rFonts w:ascii="Times New Roman" w:hAnsi="Times New Roman" w:cs="Times New Roman"/>
          <w:sz w:val="28"/>
          <w:szCs w:val="28"/>
          <w:lang w:val="en-US"/>
        </w:rPr>
        <w:t xml:space="preserve"> a) its temperature drops.</w:t>
      </w:r>
    </w:p>
    <w:p w:rsidR="004A11FA" w:rsidRPr="00E656E9" w:rsidRDefault="004A11FA" w:rsidP="004A11FA">
      <w:pPr>
        <w:rPr>
          <w:rFonts w:ascii="Times New Roman" w:hAnsi="Times New Roman" w:cs="Times New Roman"/>
          <w:sz w:val="28"/>
          <w:szCs w:val="28"/>
          <w:lang w:val="en-US"/>
        </w:rPr>
      </w:pPr>
      <w:r w:rsidRPr="00E656E9">
        <w:rPr>
          <w:rFonts w:ascii="Times New Roman" w:hAnsi="Times New Roman" w:cs="Times New Roman"/>
          <w:sz w:val="28"/>
          <w:szCs w:val="28"/>
          <w:lang w:val="en-US"/>
        </w:rPr>
        <w:t>b) its temperature rises.</w:t>
      </w:r>
    </w:p>
    <w:p w:rsidR="004A11FA" w:rsidRPr="00E656E9" w:rsidRDefault="004A11FA" w:rsidP="004A11FA">
      <w:pPr>
        <w:rPr>
          <w:rFonts w:ascii="Times New Roman" w:hAnsi="Times New Roman" w:cs="Times New Roman"/>
          <w:sz w:val="28"/>
          <w:szCs w:val="28"/>
          <w:lang w:val="en-US"/>
        </w:rPr>
      </w:pPr>
      <w:r w:rsidRPr="00E656E9">
        <w:rPr>
          <w:rFonts w:ascii="Times New Roman" w:hAnsi="Times New Roman" w:cs="Times New Roman"/>
          <w:sz w:val="28"/>
          <w:szCs w:val="28"/>
          <w:lang w:val="en-US"/>
        </w:rPr>
        <w:lastRenderedPageBreak/>
        <w:t>3. Resistors are rated</w:t>
      </w:r>
      <w:r w:rsidR="00A119A6">
        <w:rPr>
          <w:rFonts w:ascii="Times New Roman" w:hAnsi="Times New Roman" w:cs="Times New Roman"/>
          <w:sz w:val="28"/>
          <w:szCs w:val="28"/>
          <w:lang w:val="en-US"/>
        </w:rPr>
        <w:t>..</w:t>
      </w:r>
    </w:p>
    <w:p w:rsidR="004A11FA" w:rsidRPr="00E656E9" w:rsidRDefault="004A11FA" w:rsidP="004A11FA">
      <w:pPr>
        <w:rPr>
          <w:rFonts w:ascii="Times New Roman" w:hAnsi="Times New Roman" w:cs="Times New Roman"/>
          <w:sz w:val="28"/>
          <w:szCs w:val="28"/>
          <w:lang w:val="en-US"/>
        </w:rPr>
      </w:pPr>
      <w:r w:rsidRPr="00E656E9">
        <w:rPr>
          <w:rFonts w:ascii="Times New Roman" w:hAnsi="Times New Roman" w:cs="Times New Roman"/>
          <w:sz w:val="28"/>
          <w:szCs w:val="28"/>
          <w:lang w:val="en-US"/>
        </w:rPr>
        <w:t>in ohms.</w:t>
      </w:r>
    </w:p>
    <w:p w:rsidR="004A11FA" w:rsidRPr="00E656E9" w:rsidRDefault="004A11FA" w:rsidP="004A11FA">
      <w:pPr>
        <w:rPr>
          <w:rFonts w:ascii="Times New Roman" w:hAnsi="Times New Roman" w:cs="Times New Roman"/>
          <w:sz w:val="28"/>
          <w:szCs w:val="28"/>
          <w:lang w:val="en-US"/>
        </w:rPr>
      </w:pPr>
      <w:r w:rsidRPr="00E656E9">
        <w:rPr>
          <w:rFonts w:ascii="Times New Roman" w:hAnsi="Times New Roman" w:cs="Times New Roman"/>
          <w:sz w:val="28"/>
          <w:szCs w:val="28"/>
          <w:lang w:val="en-US"/>
        </w:rPr>
        <w:t>in volts.</w:t>
      </w:r>
    </w:p>
    <w:p w:rsidR="004A11FA" w:rsidRPr="00E656E9" w:rsidRDefault="004A11FA" w:rsidP="004A11FA">
      <w:pPr>
        <w:rPr>
          <w:rFonts w:ascii="Times New Roman" w:hAnsi="Times New Roman" w:cs="Times New Roman"/>
          <w:sz w:val="28"/>
          <w:szCs w:val="28"/>
          <w:lang w:val="en-US"/>
        </w:rPr>
      </w:pPr>
      <w:r w:rsidRPr="00E656E9">
        <w:rPr>
          <w:rFonts w:ascii="Times New Roman" w:hAnsi="Times New Roman" w:cs="Times New Roman"/>
          <w:sz w:val="28"/>
          <w:szCs w:val="28"/>
          <w:lang w:val="en-US"/>
        </w:rPr>
        <w:t>in watts.</w:t>
      </w:r>
    </w:p>
    <w:p w:rsidR="004A11FA" w:rsidRPr="00E656E9" w:rsidRDefault="004A11FA" w:rsidP="004A11FA">
      <w:pPr>
        <w:rPr>
          <w:rFonts w:ascii="Times New Roman" w:hAnsi="Times New Roman" w:cs="Times New Roman"/>
          <w:sz w:val="28"/>
          <w:szCs w:val="28"/>
          <w:lang w:val="en-US"/>
        </w:rPr>
      </w:pPr>
      <w:r w:rsidRPr="00E656E9">
        <w:rPr>
          <w:rFonts w:ascii="Times New Roman" w:hAnsi="Times New Roman" w:cs="Times New Roman"/>
          <w:sz w:val="28"/>
          <w:szCs w:val="28"/>
          <w:lang w:val="en-US"/>
        </w:rPr>
        <w:t>4. Power is given</w:t>
      </w:r>
      <w:r w:rsidR="00A119A6">
        <w:rPr>
          <w:rFonts w:ascii="Times New Roman" w:hAnsi="Times New Roman" w:cs="Times New Roman"/>
          <w:sz w:val="28"/>
          <w:szCs w:val="28"/>
          <w:lang w:val="en-US"/>
        </w:rPr>
        <w:t>….</w:t>
      </w:r>
    </w:p>
    <w:p w:rsidR="004A11FA" w:rsidRPr="00E656E9" w:rsidRDefault="004A11FA" w:rsidP="004A11FA">
      <w:pPr>
        <w:rPr>
          <w:rFonts w:ascii="Times New Roman" w:hAnsi="Times New Roman" w:cs="Times New Roman"/>
          <w:sz w:val="28"/>
          <w:szCs w:val="28"/>
          <w:lang w:val="en-US"/>
        </w:rPr>
      </w:pPr>
      <w:r w:rsidRPr="00E656E9">
        <w:rPr>
          <w:rFonts w:ascii="Times New Roman" w:hAnsi="Times New Roman" w:cs="Times New Roman"/>
          <w:sz w:val="28"/>
          <w:szCs w:val="28"/>
          <w:lang w:val="en-US"/>
        </w:rPr>
        <w:t>in amperes.</w:t>
      </w:r>
    </w:p>
    <w:p w:rsidR="004A11FA" w:rsidRPr="00E656E9" w:rsidRDefault="004A11FA" w:rsidP="004A11FA">
      <w:pPr>
        <w:rPr>
          <w:rFonts w:ascii="Times New Roman" w:hAnsi="Times New Roman" w:cs="Times New Roman"/>
          <w:sz w:val="28"/>
          <w:szCs w:val="28"/>
          <w:lang w:val="en-US"/>
        </w:rPr>
      </w:pPr>
      <w:r w:rsidRPr="00E656E9">
        <w:rPr>
          <w:rFonts w:ascii="Times New Roman" w:hAnsi="Times New Roman" w:cs="Times New Roman"/>
          <w:sz w:val="28"/>
          <w:szCs w:val="28"/>
          <w:lang w:val="en-US"/>
        </w:rPr>
        <w:t>in watts.</w:t>
      </w:r>
    </w:p>
    <w:p w:rsidR="004A11FA" w:rsidRPr="00E656E9" w:rsidRDefault="004A11FA" w:rsidP="004A11FA">
      <w:pPr>
        <w:rPr>
          <w:rFonts w:ascii="Times New Roman" w:hAnsi="Times New Roman" w:cs="Times New Roman"/>
          <w:sz w:val="28"/>
          <w:szCs w:val="28"/>
          <w:lang w:val="en-US"/>
        </w:rPr>
      </w:pPr>
      <w:r w:rsidRPr="00E656E9">
        <w:rPr>
          <w:rFonts w:ascii="Times New Roman" w:hAnsi="Times New Roman" w:cs="Times New Roman"/>
          <w:sz w:val="28"/>
          <w:szCs w:val="28"/>
          <w:lang w:val="en-US"/>
        </w:rPr>
        <w:t>5. Fixed resistors have</w:t>
      </w:r>
      <w:r w:rsidR="00A119A6">
        <w:rPr>
          <w:rFonts w:ascii="Times New Roman" w:hAnsi="Times New Roman" w:cs="Times New Roman"/>
          <w:sz w:val="28"/>
          <w:szCs w:val="28"/>
          <w:lang w:val="en-US"/>
        </w:rPr>
        <w:t>….</w:t>
      </w:r>
    </w:p>
    <w:p w:rsidR="004A11FA" w:rsidRPr="00E656E9" w:rsidRDefault="004A11FA" w:rsidP="004A11FA">
      <w:pPr>
        <w:rPr>
          <w:rFonts w:ascii="Times New Roman" w:hAnsi="Times New Roman" w:cs="Times New Roman"/>
          <w:sz w:val="28"/>
          <w:szCs w:val="28"/>
          <w:lang w:val="en-US"/>
        </w:rPr>
      </w:pPr>
      <w:r w:rsidRPr="00E656E9">
        <w:rPr>
          <w:rFonts w:ascii="Times New Roman" w:hAnsi="Times New Roman" w:cs="Times New Roman"/>
          <w:sz w:val="28"/>
          <w:szCs w:val="28"/>
          <w:lang w:val="en-US"/>
        </w:rPr>
        <w:t>a constant value.</w:t>
      </w:r>
    </w:p>
    <w:p w:rsidR="004A11FA" w:rsidRPr="00E656E9" w:rsidRDefault="004A11FA" w:rsidP="004A11FA">
      <w:pPr>
        <w:rPr>
          <w:rFonts w:ascii="Times New Roman" w:hAnsi="Times New Roman" w:cs="Times New Roman"/>
          <w:sz w:val="28"/>
          <w:szCs w:val="28"/>
          <w:lang w:val="en-US"/>
        </w:rPr>
      </w:pPr>
      <w:r w:rsidRPr="00E656E9">
        <w:rPr>
          <w:rFonts w:ascii="Times New Roman" w:hAnsi="Times New Roman" w:cs="Times New Roman"/>
          <w:sz w:val="28"/>
          <w:szCs w:val="28"/>
          <w:lang w:val="en-US"/>
        </w:rPr>
        <w:t>a variable value.</w:t>
      </w:r>
    </w:p>
    <w:p w:rsidR="000157BD" w:rsidRDefault="004A11FA" w:rsidP="004A11FA">
      <w:pPr>
        <w:rPr>
          <w:rFonts w:ascii="Times New Roman" w:hAnsi="Times New Roman" w:cs="Times New Roman"/>
          <w:sz w:val="28"/>
          <w:szCs w:val="28"/>
          <w:lang w:val="en-US"/>
        </w:rPr>
      </w:pPr>
      <w:r w:rsidRPr="00E656E9">
        <w:rPr>
          <w:rFonts w:ascii="Times New Roman" w:hAnsi="Times New Roman" w:cs="Times New Roman"/>
          <w:sz w:val="28"/>
          <w:szCs w:val="28"/>
          <w:lang w:val="en-US"/>
        </w:rPr>
        <w:t>6. The value of a variable resistor</w:t>
      </w:r>
    </w:p>
    <w:p w:rsidR="004A11FA" w:rsidRPr="00E656E9" w:rsidRDefault="004A11FA" w:rsidP="004A11FA">
      <w:pPr>
        <w:rPr>
          <w:rFonts w:ascii="Times New Roman" w:hAnsi="Times New Roman" w:cs="Times New Roman"/>
          <w:sz w:val="28"/>
          <w:szCs w:val="28"/>
          <w:lang w:val="en-US"/>
        </w:rPr>
      </w:pPr>
      <w:r w:rsidRPr="00E656E9">
        <w:rPr>
          <w:rFonts w:ascii="Times New Roman" w:hAnsi="Times New Roman" w:cs="Times New Roman"/>
          <w:sz w:val="28"/>
          <w:szCs w:val="28"/>
          <w:lang w:val="en-US"/>
        </w:rPr>
        <w:t xml:space="preserve"> a) is fixed.</w:t>
      </w:r>
    </w:p>
    <w:p w:rsidR="004A11FA" w:rsidRPr="00E656E9" w:rsidRDefault="004A11FA" w:rsidP="004A11FA">
      <w:pPr>
        <w:rPr>
          <w:rFonts w:ascii="Times New Roman" w:hAnsi="Times New Roman" w:cs="Times New Roman"/>
          <w:sz w:val="28"/>
          <w:szCs w:val="28"/>
          <w:lang w:val="en-US"/>
        </w:rPr>
      </w:pPr>
      <w:r w:rsidRPr="00E656E9">
        <w:rPr>
          <w:rFonts w:ascii="Times New Roman" w:hAnsi="Times New Roman" w:cs="Times New Roman"/>
          <w:sz w:val="28"/>
          <w:szCs w:val="28"/>
          <w:lang w:val="en-US"/>
        </w:rPr>
        <w:t>b) is varied.</w:t>
      </w:r>
    </w:p>
    <w:p w:rsidR="004A11FA" w:rsidRPr="00E656E9" w:rsidRDefault="004A11FA" w:rsidP="004A11FA">
      <w:pPr>
        <w:rPr>
          <w:rFonts w:ascii="Times New Roman" w:hAnsi="Times New Roman" w:cs="Times New Roman"/>
          <w:sz w:val="28"/>
          <w:szCs w:val="28"/>
          <w:lang w:val="en-US"/>
        </w:rPr>
      </w:pPr>
      <w:r w:rsidRPr="00E656E9">
        <w:rPr>
          <w:rFonts w:ascii="Times New Roman" w:hAnsi="Times New Roman" w:cs="Times New Roman"/>
          <w:sz w:val="28"/>
          <w:szCs w:val="28"/>
          <w:lang w:val="en-US"/>
        </w:rPr>
        <w:t>7. A two-ohm resistor rated as-a 8,000,000-W resistor</w:t>
      </w:r>
    </w:p>
    <w:p w:rsidR="004A11FA" w:rsidRPr="00E656E9" w:rsidRDefault="004A11FA" w:rsidP="004A11FA">
      <w:pPr>
        <w:rPr>
          <w:rFonts w:ascii="Times New Roman" w:hAnsi="Times New Roman" w:cs="Times New Roman"/>
          <w:sz w:val="28"/>
          <w:szCs w:val="28"/>
          <w:lang w:val="en-US"/>
        </w:rPr>
      </w:pPr>
      <w:r w:rsidRPr="00E656E9">
        <w:rPr>
          <w:rFonts w:ascii="Times New Roman" w:hAnsi="Times New Roman" w:cs="Times New Roman"/>
          <w:sz w:val="28"/>
          <w:szCs w:val="28"/>
          <w:lang w:val="en-US"/>
        </w:rPr>
        <w:t>a) has a current-carrying capac</w:t>
      </w:r>
      <w:r w:rsidRPr="00E656E9">
        <w:rPr>
          <w:rFonts w:ascii="Times New Roman" w:hAnsi="Times New Roman" w:cs="Times New Roman"/>
          <w:sz w:val="28"/>
          <w:szCs w:val="28"/>
          <w:lang w:val="en-US"/>
        </w:rPr>
        <w:softHyphen/>
        <w:t>ity equal to 2,000 amp.</w:t>
      </w:r>
    </w:p>
    <w:p w:rsidR="004A11FA" w:rsidRPr="004A11FA" w:rsidRDefault="004A11FA" w:rsidP="004A11FA">
      <w:pPr>
        <w:rPr>
          <w:rFonts w:ascii="Times New Roman" w:hAnsi="Times New Roman" w:cs="Times New Roman"/>
          <w:sz w:val="28"/>
          <w:szCs w:val="28"/>
          <w:lang w:val="en-US"/>
        </w:rPr>
      </w:pPr>
      <w:r w:rsidRPr="004A11FA">
        <w:rPr>
          <w:rFonts w:ascii="Times New Roman" w:hAnsi="Times New Roman" w:cs="Times New Roman"/>
          <w:sz w:val="28"/>
          <w:szCs w:val="28"/>
          <w:lang w:val="en-US"/>
        </w:rPr>
        <w:t>b) has a current-carrying capac</w:t>
      </w:r>
      <w:r w:rsidRPr="004A11FA">
        <w:rPr>
          <w:rFonts w:ascii="Times New Roman" w:hAnsi="Times New Roman" w:cs="Times New Roman"/>
          <w:sz w:val="28"/>
          <w:szCs w:val="28"/>
          <w:lang w:val="en-US"/>
        </w:rPr>
        <w:softHyphen/>
        <w:t xml:space="preserve">ity </w:t>
      </w:r>
      <w:r w:rsidRPr="004A11FA">
        <w:rPr>
          <w:rFonts w:ascii="Times New Roman" w:hAnsi="Times New Roman" w:cs="Times New Roman"/>
          <w:sz w:val="28"/>
          <w:szCs w:val="28"/>
          <w:lang w:val="en-US" w:eastAsia="en-US"/>
        </w:rPr>
        <w:t>capac</w:t>
      </w:r>
      <w:r w:rsidRPr="004A11FA">
        <w:rPr>
          <w:rFonts w:ascii="Times New Roman" w:hAnsi="Times New Roman" w:cs="Times New Roman"/>
          <w:sz w:val="28"/>
          <w:szCs w:val="28"/>
          <w:lang w:val="en-US" w:eastAsia="en-US"/>
        </w:rPr>
        <w:softHyphen/>
        <w:t>ity equal to 200 amp.</w:t>
      </w:r>
    </w:p>
    <w:p w:rsidR="000157BD" w:rsidRDefault="000157BD" w:rsidP="000157BD">
      <w:pPr>
        <w:rPr>
          <w:rFonts w:ascii="Times New Roman" w:hAnsi="Times New Roman" w:cs="Times New Roman"/>
          <w:sz w:val="28"/>
          <w:szCs w:val="28"/>
          <w:lang w:val="en-US"/>
        </w:rPr>
      </w:pPr>
      <w:r>
        <w:rPr>
          <w:rFonts w:ascii="Times New Roman" w:hAnsi="Times New Roman" w:cs="Times New Roman"/>
          <w:sz w:val="28"/>
          <w:szCs w:val="28"/>
          <w:lang w:val="en-US"/>
        </w:rPr>
        <w:t>8.</w:t>
      </w:r>
      <w:r w:rsidRPr="000157BD">
        <w:rPr>
          <w:rFonts w:ascii="Times New Roman" w:hAnsi="Times New Roman" w:cs="Times New Roman"/>
          <w:sz w:val="28"/>
          <w:szCs w:val="28"/>
          <w:lang w:val="en-US"/>
        </w:rPr>
        <w:t xml:space="preserve"> T</w:t>
      </w:r>
      <w:r w:rsidR="00A119A6">
        <w:rPr>
          <w:rFonts w:ascii="Times New Roman" w:hAnsi="Times New Roman" w:cs="Times New Roman"/>
          <w:sz w:val="28"/>
          <w:szCs w:val="28"/>
          <w:lang w:val="en-US"/>
        </w:rPr>
        <w:t>he higher the value of current…</w:t>
      </w:r>
    </w:p>
    <w:p w:rsidR="000157BD" w:rsidRPr="000157BD" w:rsidRDefault="000157BD" w:rsidP="000157BD">
      <w:pPr>
        <w:rPr>
          <w:rFonts w:ascii="Times New Roman" w:hAnsi="Times New Roman" w:cs="Times New Roman"/>
          <w:sz w:val="28"/>
          <w:szCs w:val="28"/>
          <w:lang w:val="en-US"/>
        </w:rPr>
      </w:pPr>
      <w:r w:rsidRPr="000157BD">
        <w:rPr>
          <w:rFonts w:ascii="Times New Roman" w:hAnsi="Times New Roman" w:cs="Times New Roman"/>
          <w:sz w:val="28"/>
          <w:szCs w:val="28"/>
          <w:lang w:val="en-US"/>
        </w:rPr>
        <w:t>a) the lower is the temperature</w:t>
      </w:r>
      <w:r>
        <w:rPr>
          <w:rFonts w:ascii="Times New Roman" w:hAnsi="Times New Roman" w:cs="Times New Roman"/>
          <w:sz w:val="28"/>
          <w:szCs w:val="28"/>
          <w:lang w:val="en-US"/>
        </w:rPr>
        <w:t xml:space="preserve"> </w:t>
      </w:r>
      <w:r w:rsidRPr="000157BD">
        <w:rPr>
          <w:rFonts w:ascii="Times New Roman" w:hAnsi="Times New Roman" w:cs="Times New Roman"/>
          <w:sz w:val="28"/>
          <w:szCs w:val="28"/>
          <w:lang w:val="en-US"/>
        </w:rPr>
        <w:t>of a resistor.</w:t>
      </w:r>
    </w:p>
    <w:p w:rsidR="000157BD" w:rsidRPr="00E656E9" w:rsidRDefault="000157BD" w:rsidP="000157BD">
      <w:pPr>
        <w:rPr>
          <w:rFonts w:ascii="Times New Roman" w:hAnsi="Times New Roman" w:cs="Times New Roman"/>
          <w:sz w:val="28"/>
          <w:szCs w:val="28"/>
          <w:lang w:val="en-US"/>
        </w:rPr>
      </w:pPr>
      <w:r w:rsidRPr="00E656E9">
        <w:rPr>
          <w:rFonts w:ascii="Times New Roman" w:hAnsi="Times New Roman" w:cs="Times New Roman"/>
          <w:sz w:val="28"/>
          <w:szCs w:val="28"/>
          <w:lang w:val="en-US"/>
        </w:rPr>
        <w:t>b) the higher is the temperature of a resistor.</w:t>
      </w:r>
    </w:p>
    <w:p w:rsidR="000157BD" w:rsidRPr="00A119A6" w:rsidRDefault="000157BD" w:rsidP="000157BD">
      <w:pPr>
        <w:rPr>
          <w:rFonts w:ascii="Times New Roman" w:hAnsi="Times New Roman" w:cs="Times New Roman"/>
          <w:b/>
          <w:sz w:val="28"/>
          <w:szCs w:val="28"/>
          <w:lang w:val="en-US"/>
        </w:rPr>
      </w:pPr>
      <w:r w:rsidRPr="00A119A6">
        <w:rPr>
          <w:rFonts w:ascii="Times New Roman" w:hAnsi="Times New Roman" w:cs="Times New Roman"/>
          <w:b/>
          <w:sz w:val="28"/>
          <w:szCs w:val="28"/>
          <w:lang w:val="en-US"/>
        </w:rPr>
        <w:t>Pair work. Put these questions to your groupmate and let him/her an</w:t>
      </w:r>
      <w:r w:rsidRPr="00A119A6">
        <w:rPr>
          <w:rFonts w:ascii="Times New Roman" w:hAnsi="Times New Roman" w:cs="Times New Roman"/>
          <w:b/>
          <w:sz w:val="28"/>
          <w:szCs w:val="28"/>
          <w:lang w:val="en-US"/>
        </w:rPr>
        <w:softHyphen/>
        <w:t>swer them.</w:t>
      </w:r>
    </w:p>
    <w:p w:rsidR="000157BD" w:rsidRPr="00E656E9" w:rsidRDefault="000157BD" w:rsidP="000157BD">
      <w:pPr>
        <w:pStyle w:val="ac"/>
        <w:numPr>
          <w:ilvl w:val="0"/>
          <w:numId w:val="33"/>
        </w:numPr>
        <w:rPr>
          <w:rFonts w:ascii="Times New Roman" w:hAnsi="Times New Roman" w:cs="Times New Roman"/>
          <w:sz w:val="28"/>
          <w:szCs w:val="28"/>
          <w:lang w:val="en-US"/>
        </w:rPr>
      </w:pPr>
      <w:r w:rsidRPr="00E656E9">
        <w:rPr>
          <w:rFonts w:ascii="Times New Roman" w:hAnsi="Times New Roman" w:cs="Times New Roman"/>
          <w:sz w:val="28"/>
          <w:szCs w:val="28"/>
          <w:lang w:val="en-US"/>
        </w:rPr>
        <w:t>What is a resistor used for?</w:t>
      </w:r>
    </w:p>
    <w:p w:rsidR="000157BD" w:rsidRPr="00E656E9" w:rsidRDefault="000157BD" w:rsidP="000157BD">
      <w:pPr>
        <w:pStyle w:val="ac"/>
        <w:numPr>
          <w:ilvl w:val="0"/>
          <w:numId w:val="33"/>
        </w:numPr>
        <w:rPr>
          <w:rFonts w:ascii="Times New Roman" w:hAnsi="Times New Roman" w:cs="Times New Roman"/>
          <w:sz w:val="28"/>
          <w:szCs w:val="28"/>
          <w:lang w:val="en-US"/>
        </w:rPr>
      </w:pPr>
      <w:r w:rsidRPr="00E656E9">
        <w:rPr>
          <w:rFonts w:ascii="Times New Roman" w:hAnsi="Times New Roman" w:cs="Times New Roman"/>
          <w:sz w:val="28"/>
          <w:szCs w:val="28"/>
          <w:lang w:val="en-US"/>
        </w:rPr>
        <w:t>When does the temperature of a resistor rise?</w:t>
      </w:r>
    </w:p>
    <w:p w:rsidR="000157BD" w:rsidRPr="00E656E9" w:rsidRDefault="000157BD" w:rsidP="000157BD">
      <w:pPr>
        <w:pStyle w:val="ac"/>
        <w:numPr>
          <w:ilvl w:val="0"/>
          <w:numId w:val="33"/>
        </w:numPr>
        <w:rPr>
          <w:rFonts w:ascii="Times New Roman" w:hAnsi="Times New Roman" w:cs="Times New Roman"/>
          <w:sz w:val="28"/>
          <w:szCs w:val="28"/>
          <w:lang w:val="en-US"/>
        </w:rPr>
      </w:pPr>
      <w:r w:rsidRPr="00E656E9">
        <w:rPr>
          <w:rFonts w:ascii="Times New Roman" w:hAnsi="Times New Roman" w:cs="Times New Roman"/>
          <w:sz w:val="28"/>
          <w:szCs w:val="28"/>
          <w:lang w:val="en-US"/>
        </w:rPr>
        <w:t>What element is used to change the value of voltage?</w:t>
      </w:r>
    </w:p>
    <w:p w:rsidR="000157BD" w:rsidRPr="000157BD" w:rsidRDefault="000157BD" w:rsidP="000157BD">
      <w:pPr>
        <w:pStyle w:val="ac"/>
        <w:numPr>
          <w:ilvl w:val="0"/>
          <w:numId w:val="33"/>
        </w:numPr>
        <w:rPr>
          <w:rFonts w:ascii="Times New Roman" w:hAnsi="Times New Roman" w:cs="Times New Roman"/>
          <w:sz w:val="28"/>
          <w:szCs w:val="28"/>
        </w:rPr>
      </w:pPr>
      <w:r w:rsidRPr="000157BD">
        <w:rPr>
          <w:rFonts w:ascii="Times New Roman" w:hAnsi="Times New Roman" w:cs="Times New Roman"/>
          <w:sz w:val="28"/>
          <w:szCs w:val="28"/>
        </w:rPr>
        <w:t>How are resistors rated?</w:t>
      </w:r>
    </w:p>
    <w:p w:rsidR="000157BD" w:rsidRPr="00E656E9" w:rsidRDefault="000157BD" w:rsidP="000157BD">
      <w:pPr>
        <w:pStyle w:val="ac"/>
        <w:numPr>
          <w:ilvl w:val="0"/>
          <w:numId w:val="33"/>
        </w:numPr>
        <w:rPr>
          <w:rFonts w:ascii="Times New Roman" w:hAnsi="Times New Roman" w:cs="Times New Roman"/>
          <w:sz w:val="28"/>
          <w:szCs w:val="28"/>
          <w:lang w:val="en-US"/>
        </w:rPr>
      </w:pPr>
      <w:r w:rsidRPr="00E656E9">
        <w:rPr>
          <w:rFonts w:ascii="Times New Roman" w:hAnsi="Times New Roman" w:cs="Times New Roman"/>
          <w:sz w:val="28"/>
          <w:szCs w:val="28"/>
          <w:lang w:val="en-US"/>
        </w:rPr>
        <w:t>What types of resistors do you know?</w:t>
      </w:r>
    </w:p>
    <w:p w:rsidR="000157BD" w:rsidRPr="00E656E9" w:rsidRDefault="000157BD" w:rsidP="000157BD">
      <w:pPr>
        <w:pStyle w:val="ac"/>
        <w:numPr>
          <w:ilvl w:val="0"/>
          <w:numId w:val="33"/>
        </w:numPr>
        <w:rPr>
          <w:rFonts w:ascii="Times New Roman" w:hAnsi="Times New Roman" w:cs="Times New Roman"/>
          <w:sz w:val="28"/>
          <w:szCs w:val="28"/>
          <w:lang w:val="en-US"/>
        </w:rPr>
      </w:pPr>
      <w:r w:rsidRPr="00E656E9">
        <w:rPr>
          <w:rFonts w:ascii="Times New Roman" w:hAnsi="Times New Roman" w:cs="Times New Roman"/>
          <w:sz w:val="28"/>
          <w:szCs w:val="28"/>
          <w:lang w:val="en-US"/>
        </w:rPr>
        <w:t>When does a resistor get open?</w:t>
      </w:r>
    </w:p>
    <w:p w:rsidR="000157BD" w:rsidRPr="00E656E9" w:rsidRDefault="000157BD" w:rsidP="000157BD">
      <w:pPr>
        <w:pStyle w:val="ac"/>
        <w:numPr>
          <w:ilvl w:val="0"/>
          <w:numId w:val="33"/>
        </w:numPr>
        <w:rPr>
          <w:rFonts w:ascii="Times New Roman" w:hAnsi="Times New Roman" w:cs="Times New Roman"/>
          <w:sz w:val="28"/>
          <w:szCs w:val="28"/>
          <w:lang w:val="en-US"/>
        </w:rPr>
      </w:pPr>
      <w:r w:rsidRPr="00E656E9">
        <w:rPr>
          <w:rFonts w:ascii="Times New Roman" w:hAnsi="Times New Roman" w:cs="Times New Roman"/>
          <w:sz w:val="28"/>
          <w:szCs w:val="28"/>
          <w:lang w:val="en-US"/>
        </w:rPr>
        <w:t>What does an open resistor result in?</w:t>
      </w:r>
    </w:p>
    <w:p w:rsidR="000157BD" w:rsidRPr="00E656E9" w:rsidRDefault="000157BD" w:rsidP="000157BD">
      <w:pPr>
        <w:pStyle w:val="ac"/>
        <w:numPr>
          <w:ilvl w:val="0"/>
          <w:numId w:val="33"/>
        </w:numPr>
        <w:rPr>
          <w:rFonts w:ascii="Times New Roman" w:hAnsi="Times New Roman" w:cs="Times New Roman"/>
          <w:sz w:val="28"/>
          <w:szCs w:val="28"/>
          <w:lang w:val="en-US"/>
        </w:rPr>
      </w:pPr>
      <w:r w:rsidRPr="00E656E9">
        <w:rPr>
          <w:rFonts w:ascii="Times New Roman" w:hAnsi="Times New Roman" w:cs="Times New Roman"/>
          <w:sz w:val="28"/>
          <w:szCs w:val="28"/>
          <w:lang w:val="en-US"/>
        </w:rPr>
        <w:t>What is the difference between a fixed resistor and a variable resistor?</w:t>
      </w:r>
    </w:p>
    <w:p w:rsidR="000157BD" w:rsidRPr="00E656E9" w:rsidRDefault="000157BD" w:rsidP="000157BD">
      <w:pPr>
        <w:pStyle w:val="ac"/>
        <w:numPr>
          <w:ilvl w:val="0"/>
          <w:numId w:val="33"/>
        </w:numPr>
        <w:rPr>
          <w:rFonts w:ascii="Times New Roman" w:hAnsi="Times New Roman" w:cs="Times New Roman"/>
          <w:sz w:val="28"/>
          <w:szCs w:val="28"/>
          <w:lang w:val="en-US"/>
        </w:rPr>
      </w:pPr>
      <w:r w:rsidRPr="00E656E9">
        <w:rPr>
          <w:rFonts w:ascii="Times New Roman" w:hAnsi="Times New Roman" w:cs="Times New Roman"/>
          <w:sz w:val="28"/>
          <w:szCs w:val="28"/>
          <w:lang w:val="en-US"/>
        </w:rPr>
        <w:lastRenderedPageBreak/>
        <w:t>How much is the current-carrying capacity of a two-ohm resistor?</w:t>
      </w:r>
    </w:p>
    <w:p w:rsidR="000157BD" w:rsidRPr="00E656E9" w:rsidRDefault="000157BD" w:rsidP="000157BD">
      <w:pPr>
        <w:pStyle w:val="ac"/>
        <w:numPr>
          <w:ilvl w:val="0"/>
          <w:numId w:val="33"/>
        </w:numPr>
        <w:rPr>
          <w:rFonts w:ascii="Times New Roman" w:hAnsi="Times New Roman" w:cs="Times New Roman"/>
          <w:sz w:val="28"/>
          <w:szCs w:val="28"/>
          <w:lang w:val="en-US"/>
        </w:rPr>
      </w:pPr>
      <w:r w:rsidRPr="00E656E9">
        <w:rPr>
          <w:rFonts w:ascii="Times New Roman" w:hAnsi="Times New Roman" w:cs="Times New Roman"/>
          <w:sz w:val="28"/>
          <w:szCs w:val="28"/>
          <w:lang w:val="en-US"/>
        </w:rPr>
        <w:t>What resistors have a variable value?</w:t>
      </w:r>
    </w:p>
    <w:p w:rsidR="000157BD" w:rsidRPr="00E656E9" w:rsidRDefault="000157BD" w:rsidP="000157BD">
      <w:pPr>
        <w:rPr>
          <w:rFonts w:ascii="Times New Roman" w:hAnsi="Times New Roman" w:cs="Times New Roman"/>
          <w:b/>
          <w:sz w:val="28"/>
          <w:szCs w:val="28"/>
          <w:lang w:val="en-US"/>
        </w:rPr>
      </w:pPr>
      <w:r w:rsidRPr="00E656E9">
        <w:rPr>
          <w:rFonts w:ascii="Times New Roman" w:hAnsi="Times New Roman" w:cs="Times New Roman"/>
          <w:b/>
          <w:sz w:val="28"/>
          <w:szCs w:val="28"/>
          <w:lang w:val="en-US"/>
        </w:rPr>
        <w:t>Solve the problem:</w:t>
      </w:r>
    </w:p>
    <w:p w:rsidR="000157BD" w:rsidRPr="00E656E9" w:rsidRDefault="000157BD" w:rsidP="000157BD">
      <w:pPr>
        <w:rPr>
          <w:rFonts w:ascii="Times New Roman" w:hAnsi="Times New Roman" w:cs="Times New Roman"/>
          <w:sz w:val="28"/>
          <w:szCs w:val="28"/>
          <w:lang w:val="en-US"/>
        </w:rPr>
      </w:pPr>
      <w:r w:rsidRPr="00E656E9">
        <w:rPr>
          <w:rFonts w:ascii="Times New Roman" w:hAnsi="Times New Roman" w:cs="Times New Roman"/>
          <w:sz w:val="28"/>
          <w:szCs w:val="28"/>
          <w:lang w:val="en-US"/>
        </w:rPr>
        <w:t>What is the maximum current for a resistor having a 5-watt capacity and a resistance of 20,000 ohms?</w:t>
      </w:r>
    </w:p>
    <w:p w:rsidR="004A11FA" w:rsidRPr="00E656E9" w:rsidRDefault="000157BD" w:rsidP="000157BD">
      <w:pPr>
        <w:rPr>
          <w:rFonts w:ascii="Times New Roman" w:hAnsi="Times New Roman" w:cs="Times New Roman"/>
          <w:sz w:val="28"/>
          <w:szCs w:val="28"/>
          <w:lang w:val="en-US"/>
        </w:rPr>
      </w:pPr>
      <w:r w:rsidRPr="00E656E9">
        <w:rPr>
          <w:rFonts w:ascii="Times New Roman" w:hAnsi="Times New Roman" w:cs="Times New Roman"/>
          <w:sz w:val="28"/>
          <w:szCs w:val="28"/>
          <w:lang w:val="en-US"/>
        </w:rPr>
        <w:t>Pair work. Think of three similar problems of your own. Ask your groupmate to solve them.</w:t>
      </w:r>
    </w:p>
    <w:p w:rsidR="00DD182A" w:rsidRPr="00F45C09" w:rsidRDefault="00DD182A" w:rsidP="00F45C09">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Recommendations on the preparation of students for classes</w:t>
      </w:r>
    </w:p>
    <w:p w:rsidR="00DD182A" w:rsidRPr="000E5D1F" w:rsidRDefault="00DD182A" w:rsidP="00F45C09">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Students should understand technical texts of varying difficulty.</w:t>
      </w:r>
    </w:p>
    <w:p w:rsidR="00DD182A" w:rsidRPr="000E5D1F" w:rsidRDefault="00DD182A" w:rsidP="00F45C09">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to search for more information contained in the text.</w:t>
      </w:r>
    </w:p>
    <w:p w:rsidR="00DD182A" w:rsidRPr="00F45C09" w:rsidRDefault="009D5006" w:rsidP="00F45C09">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to</w:t>
      </w:r>
      <w:r w:rsidR="00F45C09" w:rsidRPr="00F45C09">
        <w:rPr>
          <w:rFonts w:ascii="Times New Roman" w:hAnsi="Times New Roman" w:cs="Times New Roman"/>
          <w:sz w:val="28"/>
          <w:szCs w:val="28"/>
          <w:lang w:val="en-US"/>
        </w:rPr>
        <w:t xml:space="preserve"> generalize (</w:t>
      </w:r>
      <w:r w:rsidR="00DD182A" w:rsidRPr="00F45C09">
        <w:rPr>
          <w:rFonts w:ascii="Times New Roman" w:hAnsi="Times New Roman" w:cs="Times New Roman"/>
          <w:sz w:val="28"/>
          <w:szCs w:val="28"/>
          <w:lang w:val="en-US"/>
        </w:rPr>
        <w:t>synthesize) the received information from several texts;</w:t>
      </w:r>
    </w:p>
    <w:p w:rsidR="00DD182A" w:rsidRPr="000E5D1F" w:rsidRDefault="00DD182A" w:rsidP="00F45C09">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-to find sentences, paragraphs, which can be used to argue their point of view during the discussion, the conversation;</w:t>
      </w:r>
    </w:p>
    <w:p w:rsidR="00DD182A" w:rsidRPr="000E5D1F" w:rsidRDefault="00DD182A" w:rsidP="00F45C09">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comments contained in the text of the facts and events;</w:t>
      </w:r>
    </w:p>
    <w:p w:rsidR="00DD182A" w:rsidRPr="000E5D1F" w:rsidRDefault="00DD182A" w:rsidP="00F45C09">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-to select information to report .</w:t>
      </w:r>
    </w:p>
    <w:p w:rsidR="006A197C" w:rsidRDefault="006F52E0" w:rsidP="002B445C">
      <w:pPr>
        <w:spacing w:after="0" w:line="240" w:lineRule="auto"/>
        <w:rPr>
          <w:rFonts w:ascii="Times New Roman" w:hAnsi="Times New Roman" w:cs="Times New Roman"/>
          <w:b/>
          <w:sz w:val="28"/>
          <w:szCs w:val="28"/>
          <w:lang w:val="en-US"/>
        </w:rPr>
      </w:pPr>
      <w:r w:rsidRPr="006F52E0">
        <w:rPr>
          <w:rFonts w:ascii="Times New Roman" w:hAnsi="Times New Roman" w:cs="Times New Roman"/>
          <w:b/>
          <w:sz w:val="28"/>
          <w:szCs w:val="28"/>
          <w:lang w:val="en-US"/>
        </w:rPr>
        <w:t>Tasks and order of work in the classroom:</w:t>
      </w:r>
    </w:p>
    <w:p w:rsidR="006A197C" w:rsidRPr="00F45C09" w:rsidRDefault="009D5006" w:rsidP="00F45C09">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to r</w:t>
      </w:r>
      <w:r w:rsidR="006A197C" w:rsidRPr="00F45C09">
        <w:rPr>
          <w:rFonts w:ascii="Times New Roman" w:hAnsi="Times New Roman" w:cs="Times New Roman"/>
          <w:sz w:val="28"/>
          <w:szCs w:val="28"/>
          <w:lang w:val="en-US"/>
        </w:rPr>
        <w:t>ead texts with the extraction of complete and accurate information:</w:t>
      </w:r>
    </w:p>
    <w:p w:rsidR="006A197C" w:rsidRPr="00F45C09" w:rsidRDefault="009D5006" w:rsidP="00F45C09">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t</w:t>
      </w:r>
      <w:r w:rsidR="006A197C" w:rsidRPr="00F45C09">
        <w:rPr>
          <w:rFonts w:ascii="Times New Roman" w:hAnsi="Times New Roman" w:cs="Times New Roman"/>
          <w:sz w:val="28"/>
          <w:szCs w:val="28"/>
          <w:lang w:val="en-US"/>
        </w:rPr>
        <w:t>o search for the information you need, annotate and abstracted texts:</w:t>
      </w:r>
    </w:p>
    <w:p w:rsidR="006A197C" w:rsidRPr="000E5D1F" w:rsidRDefault="009D5006" w:rsidP="00F45C09">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to k</w:t>
      </w:r>
      <w:r w:rsidR="006A197C" w:rsidRPr="000E5D1F">
        <w:rPr>
          <w:rFonts w:ascii="Times New Roman" w:hAnsi="Times New Roman" w:cs="Times New Roman"/>
          <w:sz w:val="28"/>
          <w:szCs w:val="28"/>
          <w:lang w:val="en-US"/>
        </w:rPr>
        <w:t>eep the conversation in English language within the studied theme:</w:t>
      </w:r>
    </w:p>
    <w:p w:rsidR="006A197C" w:rsidRPr="000E5D1F" w:rsidRDefault="006A197C" w:rsidP="00F45C09">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to do exercises</w:t>
      </w:r>
    </w:p>
    <w:p w:rsidR="006F52E0" w:rsidRPr="00F45C09" w:rsidRDefault="006F52E0" w:rsidP="00F45C09">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Technical aids and tools:</w:t>
      </w:r>
      <w:r w:rsidR="00C54679" w:rsidRPr="00F45C09">
        <w:rPr>
          <w:rFonts w:ascii="Times New Roman" w:hAnsi="Times New Roman" w:cs="Times New Roman"/>
          <w:sz w:val="28"/>
          <w:szCs w:val="28"/>
          <w:lang w:val="en-US"/>
        </w:rPr>
        <w:t xml:space="preserve"> tape-recorder, Course book and audio CDs (2) Cambridge University Press</w:t>
      </w:r>
    </w:p>
    <w:p w:rsidR="00196950" w:rsidRDefault="006F52E0" w:rsidP="00196950">
      <w:pPr>
        <w:shd w:val="clear" w:color="auto" w:fill="FFFFFF"/>
        <w:spacing w:after="0" w:line="240" w:lineRule="exact"/>
        <w:jc w:val="both"/>
        <w:rPr>
          <w:b/>
          <w:sz w:val="24"/>
          <w:szCs w:val="24"/>
          <w:lang w:val="en-US"/>
        </w:rPr>
      </w:pPr>
      <w:r w:rsidRPr="006F52E0">
        <w:rPr>
          <w:rFonts w:ascii="Times New Roman" w:hAnsi="Times New Roman" w:cs="Times New Roman"/>
          <w:b/>
          <w:sz w:val="28"/>
          <w:szCs w:val="28"/>
          <w:lang w:val="en-US"/>
        </w:rPr>
        <w:t>List and types of homework:</w:t>
      </w:r>
      <w:r w:rsidR="00196950" w:rsidRPr="00196950">
        <w:rPr>
          <w:b/>
          <w:sz w:val="24"/>
          <w:szCs w:val="24"/>
          <w:lang w:val="en-US"/>
        </w:rPr>
        <w:t xml:space="preserve"> </w:t>
      </w:r>
    </w:p>
    <w:p w:rsidR="00196950" w:rsidRPr="00F45C09" w:rsidRDefault="00196950" w:rsidP="00F45C09">
      <w:pPr>
        <w:pStyle w:val="ad"/>
        <w:rPr>
          <w:rFonts w:ascii="Times New Roman" w:hAnsi="Times New Roman" w:cs="Times New Roman"/>
          <w:sz w:val="28"/>
          <w:szCs w:val="28"/>
          <w:lang w:val="en-US"/>
        </w:rPr>
      </w:pPr>
      <w:r w:rsidRPr="00F45C09">
        <w:rPr>
          <w:rFonts w:ascii="Times New Roman" w:eastAsia="Times New Roman" w:hAnsi="Times New Roman" w:cs="Times New Roman"/>
          <w:sz w:val="28"/>
          <w:szCs w:val="28"/>
          <w:lang w:val="en-US"/>
        </w:rPr>
        <w:t>Prepare the report on t</w:t>
      </w:r>
      <w:r w:rsidR="00A119A6">
        <w:rPr>
          <w:rFonts w:ascii="Times New Roman" w:eastAsia="Times New Roman" w:hAnsi="Times New Roman" w:cs="Times New Roman"/>
          <w:sz w:val="28"/>
          <w:szCs w:val="28"/>
          <w:lang w:val="en-US"/>
        </w:rPr>
        <w:t>he theme: “</w:t>
      </w:r>
      <w:r w:rsidR="00DF5B43">
        <w:rPr>
          <w:rFonts w:ascii="Times New Roman" w:eastAsia="Times New Roman" w:hAnsi="Times New Roman" w:cs="Times New Roman"/>
          <w:sz w:val="28"/>
          <w:szCs w:val="28"/>
          <w:lang w:val="en-US"/>
        </w:rPr>
        <w:t>R</w:t>
      </w:r>
      <w:r w:rsidR="00A119A6">
        <w:rPr>
          <w:rFonts w:ascii="Times New Roman" w:eastAsia="Times New Roman" w:hAnsi="Times New Roman" w:cs="Times New Roman"/>
          <w:sz w:val="28"/>
          <w:szCs w:val="28"/>
          <w:lang w:val="en-US"/>
        </w:rPr>
        <w:t>esistor</w:t>
      </w:r>
      <w:r w:rsidRPr="00F45C09">
        <w:rPr>
          <w:rFonts w:ascii="Times New Roman" w:eastAsia="Times New Roman" w:hAnsi="Times New Roman" w:cs="Times New Roman"/>
          <w:sz w:val="28"/>
          <w:szCs w:val="28"/>
          <w:lang w:val="en-US"/>
        </w:rPr>
        <w:t>”</w:t>
      </w:r>
    </w:p>
    <w:p w:rsidR="006F52E0" w:rsidRPr="00F45C09" w:rsidRDefault="00196950" w:rsidP="00F45C09">
      <w:pPr>
        <w:pStyle w:val="ad"/>
        <w:rPr>
          <w:rFonts w:ascii="Times New Roman" w:hAnsi="Times New Roman" w:cs="Times New Roman"/>
          <w:sz w:val="28"/>
          <w:szCs w:val="28"/>
          <w:lang w:val="en-US"/>
        </w:rPr>
      </w:pPr>
      <w:r w:rsidRPr="000E5D1F">
        <w:rPr>
          <w:rFonts w:ascii="Times New Roman" w:eastAsia="Times New Roman" w:hAnsi="Times New Roman" w:cs="Times New Roman"/>
          <w:sz w:val="28"/>
          <w:szCs w:val="28"/>
          <w:lang w:val="en-US"/>
        </w:rPr>
        <w:t>Make up the situation</w:t>
      </w:r>
    </w:p>
    <w:p w:rsidR="006F52E0" w:rsidRPr="00F45C09" w:rsidRDefault="006F52E0" w:rsidP="00F45C09">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Control questions</w:t>
      </w:r>
    </w:p>
    <w:p w:rsidR="00DF5B43" w:rsidRPr="00DF5B43" w:rsidRDefault="00DF5B43" w:rsidP="00DF5B43">
      <w:pPr>
        <w:pStyle w:val="ad"/>
        <w:numPr>
          <w:ilvl w:val="0"/>
          <w:numId w:val="39"/>
        </w:numPr>
        <w:rPr>
          <w:rFonts w:ascii="Times New Roman" w:hAnsi="Times New Roman" w:cs="Times New Roman"/>
          <w:sz w:val="28"/>
          <w:szCs w:val="28"/>
          <w:lang w:val="en-US"/>
        </w:rPr>
      </w:pPr>
      <w:r w:rsidRPr="00DF5B43">
        <w:rPr>
          <w:rFonts w:ascii="Times New Roman" w:hAnsi="Times New Roman" w:cs="Times New Roman"/>
          <w:sz w:val="28"/>
          <w:szCs w:val="28"/>
          <w:lang w:val="en-US"/>
        </w:rPr>
        <w:t>What is a resistor used for?</w:t>
      </w:r>
    </w:p>
    <w:p w:rsidR="00DF5B43" w:rsidRPr="00DF5B43" w:rsidRDefault="00DF5B43" w:rsidP="00DF5B43">
      <w:pPr>
        <w:pStyle w:val="ad"/>
        <w:numPr>
          <w:ilvl w:val="0"/>
          <w:numId w:val="39"/>
        </w:numPr>
        <w:rPr>
          <w:rFonts w:ascii="Times New Roman" w:hAnsi="Times New Roman" w:cs="Times New Roman"/>
          <w:sz w:val="28"/>
          <w:szCs w:val="28"/>
          <w:lang w:val="en-US"/>
        </w:rPr>
      </w:pPr>
      <w:r w:rsidRPr="00DF5B43">
        <w:rPr>
          <w:rFonts w:ascii="Times New Roman" w:hAnsi="Times New Roman" w:cs="Times New Roman"/>
          <w:sz w:val="28"/>
          <w:szCs w:val="28"/>
          <w:lang w:val="en-US"/>
        </w:rPr>
        <w:t>When does the temperature of a resistor rise?</w:t>
      </w:r>
    </w:p>
    <w:p w:rsidR="00DF5B43" w:rsidRPr="00DF5B43" w:rsidRDefault="00DF5B43" w:rsidP="00DF5B43">
      <w:pPr>
        <w:pStyle w:val="ad"/>
        <w:numPr>
          <w:ilvl w:val="0"/>
          <w:numId w:val="39"/>
        </w:numPr>
        <w:rPr>
          <w:rFonts w:ascii="Times New Roman" w:hAnsi="Times New Roman" w:cs="Times New Roman"/>
          <w:sz w:val="28"/>
          <w:szCs w:val="28"/>
          <w:lang w:val="en-US"/>
        </w:rPr>
      </w:pPr>
      <w:r w:rsidRPr="00DF5B43">
        <w:rPr>
          <w:rFonts w:ascii="Times New Roman" w:hAnsi="Times New Roman" w:cs="Times New Roman"/>
          <w:sz w:val="28"/>
          <w:szCs w:val="28"/>
          <w:lang w:val="en-US"/>
        </w:rPr>
        <w:t>What element is used to change the value of voltage?</w:t>
      </w:r>
    </w:p>
    <w:p w:rsidR="00DF5B43" w:rsidRPr="00DF5B43" w:rsidRDefault="00DF5B43" w:rsidP="00DF5B43">
      <w:pPr>
        <w:pStyle w:val="ad"/>
        <w:numPr>
          <w:ilvl w:val="0"/>
          <w:numId w:val="39"/>
        </w:numPr>
        <w:rPr>
          <w:rFonts w:ascii="Times New Roman" w:hAnsi="Times New Roman" w:cs="Times New Roman"/>
          <w:sz w:val="28"/>
          <w:szCs w:val="28"/>
        </w:rPr>
      </w:pPr>
      <w:r w:rsidRPr="00DF5B43">
        <w:rPr>
          <w:rFonts w:ascii="Times New Roman" w:hAnsi="Times New Roman" w:cs="Times New Roman"/>
          <w:sz w:val="28"/>
          <w:szCs w:val="28"/>
        </w:rPr>
        <w:t>How are resistors rated?</w:t>
      </w:r>
    </w:p>
    <w:p w:rsidR="00DF5B43" w:rsidRPr="00DF5B43" w:rsidRDefault="00DF5B43" w:rsidP="00DF5B43">
      <w:pPr>
        <w:pStyle w:val="ad"/>
        <w:numPr>
          <w:ilvl w:val="0"/>
          <w:numId w:val="39"/>
        </w:numPr>
        <w:rPr>
          <w:rFonts w:ascii="Times New Roman" w:hAnsi="Times New Roman" w:cs="Times New Roman"/>
          <w:sz w:val="28"/>
          <w:szCs w:val="28"/>
          <w:lang w:val="en-US"/>
        </w:rPr>
      </w:pPr>
      <w:r w:rsidRPr="00DF5B43">
        <w:rPr>
          <w:rFonts w:ascii="Times New Roman" w:hAnsi="Times New Roman" w:cs="Times New Roman"/>
          <w:sz w:val="28"/>
          <w:szCs w:val="28"/>
          <w:lang w:val="en-US"/>
        </w:rPr>
        <w:t>What types of resistors do you know?</w:t>
      </w:r>
    </w:p>
    <w:p w:rsidR="00DF5B43" w:rsidRPr="00DF5B43" w:rsidRDefault="00DF5B43" w:rsidP="00DF5B43">
      <w:pPr>
        <w:pStyle w:val="ad"/>
        <w:numPr>
          <w:ilvl w:val="0"/>
          <w:numId w:val="39"/>
        </w:numPr>
        <w:rPr>
          <w:rFonts w:ascii="Times New Roman" w:hAnsi="Times New Roman" w:cs="Times New Roman"/>
          <w:sz w:val="28"/>
          <w:szCs w:val="28"/>
          <w:lang w:val="en-US"/>
        </w:rPr>
      </w:pPr>
      <w:r w:rsidRPr="00DF5B43">
        <w:rPr>
          <w:rFonts w:ascii="Times New Roman" w:hAnsi="Times New Roman" w:cs="Times New Roman"/>
          <w:sz w:val="28"/>
          <w:szCs w:val="28"/>
          <w:lang w:val="en-US"/>
        </w:rPr>
        <w:t>When does a resistor get open?</w:t>
      </w:r>
    </w:p>
    <w:p w:rsidR="00DF5B43" w:rsidRPr="00DF5B43" w:rsidRDefault="00DF5B43" w:rsidP="00DF5B43">
      <w:pPr>
        <w:pStyle w:val="ad"/>
        <w:numPr>
          <w:ilvl w:val="0"/>
          <w:numId w:val="39"/>
        </w:numPr>
        <w:rPr>
          <w:rFonts w:ascii="Times New Roman" w:hAnsi="Times New Roman" w:cs="Times New Roman"/>
          <w:sz w:val="28"/>
          <w:szCs w:val="28"/>
          <w:lang w:val="en-US"/>
        </w:rPr>
      </w:pPr>
      <w:r w:rsidRPr="00DF5B43">
        <w:rPr>
          <w:rFonts w:ascii="Times New Roman" w:hAnsi="Times New Roman" w:cs="Times New Roman"/>
          <w:sz w:val="28"/>
          <w:szCs w:val="28"/>
          <w:lang w:val="en-US"/>
        </w:rPr>
        <w:t>What does an open resistor result in?</w:t>
      </w:r>
    </w:p>
    <w:p w:rsidR="00DF5B43" w:rsidRPr="00DF5B43" w:rsidRDefault="00DF5B43" w:rsidP="00DF5B43">
      <w:pPr>
        <w:pStyle w:val="ad"/>
        <w:numPr>
          <w:ilvl w:val="0"/>
          <w:numId w:val="39"/>
        </w:numPr>
        <w:rPr>
          <w:rFonts w:ascii="Times New Roman" w:hAnsi="Times New Roman" w:cs="Times New Roman"/>
          <w:sz w:val="28"/>
          <w:szCs w:val="28"/>
          <w:lang w:val="en-US"/>
        </w:rPr>
      </w:pPr>
      <w:r w:rsidRPr="00DF5B43">
        <w:rPr>
          <w:rFonts w:ascii="Times New Roman" w:hAnsi="Times New Roman" w:cs="Times New Roman"/>
          <w:sz w:val="28"/>
          <w:szCs w:val="28"/>
          <w:lang w:val="en-US"/>
        </w:rPr>
        <w:t>What is the difference between a fixed resistor and a variable resistor?</w:t>
      </w:r>
    </w:p>
    <w:p w:rsidR="00DF5B43" w:rsidRPr="00DF5B43" w:rsidRDefault="00DF5B43" w:rsidP="00DF5B43">
      <w:pPr>
        <w:pStyle w:val="ad"/>
        <w:numPr>
          <w:ilvl w:val="0"/>
          <w:numId w:val="39"/>
        </w:numPr>
        <w:rPr>
          <w:rFonts w:ascii="Times New Roman" w:hAnsi="Times New Roman" w:cs="Times New Roman"/>
          <w:sz w:val="28"/>
          <w:szCs w:val="28"/>
          <w:lang w:val="en-US"/>
        </w:rPr>
      </w:pPr>
      <w:r w:rsidRPr="00DF5B43">
        <w:rPr>
          <w:rFonts w:ascii="Times New Roman" w:hAnsi="Times New Roman" w:cs="Times New Roman"/>
          <w:sz w:val="28"/>
          <w:szCs w:val="28"/>
          <w:lang w:val="en-US"/>
        </w:rPr>
        <w:t>How much is the current-carrying capacity of a two-ohm resistor?</w:t>
      </w:r>
    </w:p>
    <w:p w:rsidR="00DF5B43" w:rsidRPr="00DF5B43" w:rsidRDefault="00DF5B43" w:rsidP="00DF5B43">
      <w:pPr>
        <w:pStyle w:val="ad"/>
        <w:numPr>
          <w:ilvl w:val="0"/>
          <w:numId w:val="39"/>
        </w:numPr>
        <w:rPr>
          <w:rFonts w:ascii="Times New Roman" w:hAnsi="Times New Roman" w:cs="Times New Roman"/>
          <w:sz w:val="28"/>
          <w:szCs w:val="28"/>
          <w:lang w:val="en-US"/>
        </w:rPr>
      </w:pPr>
      <w:r w:rsidRPr="00DF5B43">
        <w:rPr>
          <w:rFonts w:ascii="Times New Roman" w:hAnsi="Times New Roman" w:cs="Times New Roman"/>
          <w:sz w:val="28"/>
          <w:szCs w:val="28"/>
          <w:lang w:val="en-US"/>
        </w:rPr>
        <w:t>What resistors have a variable value?</w:t>
      </w:r>
    </w:p>
    <w:p w:rsidR="006F52E0" w:rsidRPr="00F45C09" w:rsidRDefault="006F52E0" w:rsidP="00F45C09">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Taks for SIW</w:t>
      </w:r>
    </w:p>
    <w:p w:rsidR="00B63A2C" w:rsidRPr="000E5D1F" w:rsidRDefault="00B63A2C" w:rsidP="00F45C09">
      <w:pPr>
        <w:pStyle w:val="ad"/>
        <w:rPr>
          <w:rFonts w:ascii="Times New Roman" w:eastAsia="Times New Roman" w:hAnsi="Times New Roman" w:cs="Times New Roman"/>
          <w:sz w:val="28"/>
          <w:szCs w:val="28"/>
          <w:lang w:val="en-US"/>
        </w:rPr>
      </w:pPr>
      <w:r w:rsidRPr="000E5D1F">
        <w:rPr>
          <w:rFonts w:ascii="Times New Roman" w:eastAsia="Times New Roman" w:hAnsi="Times New Roman" w:cs="Times New Roman"/>
          <w:sz w:val="28"/>
          <w:szCs w:val="28"/>
          <w:lang w:val="en-US"/>
        </w:rPr>
        <w:t>1. Give the main idea of the text.</w:t>
      </w:r>
    </w:p>
    <w:p w:rsidR="00B63A2C" w:rsidRPr="000E5D1F" w:rsidRDefault="00B63A2C" w:rsidP="00F45C09">
      <w:pPr>
        <w:pStyle w:val="ad"/>
        <w:rPr>
          <w:rFonts w:ascii="Times New Roman" w:eastAsia="Times New Roman" w:hAnsi="Times New Roman" w:cs="Times New Roman"/>
          <w:sz w:val="28"/>
          <w:szCs w:val="28"/>
          <w:lang w:val="en-US"/>
        </w:rPr>
      </w:pPr>
      <w:r w:rsidRPr="000E5D1F">
        <w:rPr>
          <w:rFonts w:ascii="Times New Roman" w:eastAsia="Times New Roman" w:hAnsi="Times New Roman" w:cs="Times New Roman"/>
          <w:sz w:val="28"/>
          <w:szCs w:val="28"/>
          <w:lang w:val="en-US"/>
        </w:rPr>
        <w:t>2. Find the information describing this text.</w:t>
      </w:r>
    </w:p>
    <w:p w:rsidR="006F52E0" w:rsidRPr="00F45C09" w:rsidRDefault="006F52E0" w:rsidP="00F45C09">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Recommended literature</w:t>
      </w:r>
    </w:p>
    <w:p w:rsidR="00C54679" w:rsidRPr="00F45C09" w:rsidRDefault="006F52E0" w:rsidP="00F45C09">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Main literature</w:t>
      </w:r>
      <w:r w:rsidR="00C54679" w:rsidRPr="00F45C09">
        <w:rPr>
          <w:rFonts w:ascii="Times New Roman" w:hAnsi="Times New Roman" w:cs="Times New Roman"/>
          <w:b/>
          <w:sz w:val="28"/>
          <w:szCs w:val="28"/>
          <w:lang w:val="kk-KZ"/>
        </w:rPr>
        <w:t>:</w:t>
      </w:r>
    </w:p>
    <w:p w:rsidR="00C54679" w:rsidRDefault="00C54679" w:rsidP="00C54679">
      <w:pPr>
        <w:pStyle w:val="ad"/>
        <w:rPr>
          <w:rFonts w:ascii="Times New Roman" w:hAnsi="Times New Roman"/>
          <w:sz w:val="28"/>
          <w:szCs w:val="28"/>
          <w:lang w:val="kk-KZ"/>
        </w:rPr>
      </w:pPr>
      <w:r w:rsidRPr="000E5D1F">
        <w:rPr>
          <w:rFonts w:ascii="Times New Roman" w:hAnsi="Times New Roman"/>
          <w:sz w:val="28"/>
          <w:szCs w:val="28"/>
          <w:lang w:val="en-US"/>
        </w:rPr>
        <w:lastRenderedPageBreak/>
        <w:t>1</w:t>
      </w:r>
      <w:r w:rsidRPr="000E5D1F">
        <w:rPr>
          <w:rFonts w:ascii="Times New Roman" w:hAnsi="Times New Roman"/>
          <w:b/>
          <w:sz w:val="28"/>
          <w:szCs w:val="28"/>
          <w:lang w:val="en-US"/>
        </w:rPr>
        <w:t xml:space="preserve">. </w:t>
      </w:r>
      <w:r w:rsidRPr="00886423">
        <w:rPr>
          <w:rFonts w:ascii="Times New Roman" w:hAnsi="Times New Roman"/>
          <w:sz w:val="28"/>
          <w:szCs w:val="28"/>
        </w:rPr>
        <w:t>Английский</w:t>
      </w:r>
      <w:r w:rsidRPr="000E5D1F">
        <w:rPr>
          <w:rFonts w:ascii="Times New Roman" w:hAnsi="Times New Roman"/>
          <w:sz w:val="28"/>
          <w:szCs w:val="28"/>
          <w:lang w:val="en-US"/>
        </w:rPr>
        <w:t xml:space="preserve"> </w:t>
      </w:r>
      <w:r w:rsidRPr="00886423">
        <w:rPr>
          <w:rFonts w:ascii="Times New Roman" w:hAnsi="Times New Roman"/>
          <w:sz w:val="28"/>
          <w:szCs w:val="28"/>
        </w:rPr>
        <w:t>язык</w:t>
      </w:r>
      <w:r w:rsidRPr="000E5D1F">
        <w:rPr>
          <w:rFonts w:ascii="Times New Roman" w:hAnsi="Times New Roman"/>
          <w:sz w:val="28"/>
          <w:szCs w:val="28"/>
          <w:lang w:val="en-US"/>
        </w:rPr>
        <w:t xml:space="preserve"> </w:t>
      </w:r>
      <w:r w:rsidRPr="00886423">
        <w:rPr>
          <w:rFonts w:ascii="Times New Roman" w:hAnsi="Times New Roman"/>
          <w:sz w:val="28"/>
          <w:szCs w:val="28"/>
        </w:rPr>
        <w:t>для</w:t>
      </w:r>
      <w:r w:rsidRPr="000E5D1F">
        <w:rPr>
          <w:rFonts w:ascii="Times New Roman" w:hAnsi="Times New Roman"/>
          <w:sz w:val="28"/>
          <w:szCs w:val="28"/>
          <w:lang w:val="en-US"/>
        </w:rPr>
        <w:t xml:space="preserve"> </w:t>
      </w:r>
      <w:r w:rsidRPr="00886423">
        <w:rPr>
          <w:rFonts w:ascii="Times New Roman" w:hAnsi="Times New Roman"/>
          <w:sz w:val="28"/>
          <w:szCs w:val="28"/>
        </w:rPr>
        <w:t>инженеров</w:t>
      </w:r>
      <w:r w:rsidRPr="000E5D1F">
        <w:rPr>
          <w:rFonts w:ascii="Times New Roman" w:hAnsi="Times New Roman"/>
          <w:b/>
          <w:sz w:val="28"/>
          <w:szCs w:val="28"/>
          <w:lang w:val="en-US"/>
        </w:rPr>
        <w:t xml:space="preserve">: </w:t>
      </w:r>
      <w:r w:rsidRPr="00886423">
        <w:rPr>
          <w:rFonts w:ascii="Times New Roman" w:hAnsi="Times New Roman"/>
          <w:sz w:val="28"/>
          <w:szCs w:val="28"/>
        </w:rPr>
        <w:t>Учеб</w:t>
      </w:r>
      <w:r w:rsidRPr="000E5D1F">
        <w:rPr>
          <w:rFonts w:ascii="Times New Roman" w:hAnsi="Times New Roman"/>
          <w:sz w:val="28"/>
          <w:szCs w:val="28"/>
          <w:lang w:val="en-US"/>
        </w:rPr>
        <w:t xml:space="preserve">./ </w:t>
      </w:r>
      <w:r w:rsidRPr="00886423">
        <w:rPr>
          <w:rFonts w:ascii="Times New Roman" w:hAnsi="Times New Roman"/>
          <w:sz w:val="28"/>
          <w:szCs w:val="28"/>
        </w:rPr>
        <w:t>Т</w:t>
      </w:r>
      <w:r w:rsidRPr="000E5D1F">
        <w:rPr>
          <w:rFonts w:ascii="Times New Roman" w:hAnsi="Times New Roman"/>
          <w:sz w:val="28"/>
          <w:szCs w:val="28"/>
          <w:lang w:val="en-US"/>
        </w:rPr>
        <w:t>.</w:t>
      </w:r>
      <w:r w:rsidRPr="00886423">
        <w:rPr>
          <w:rFonts w:ascii="Times New Roman" w:hAnsi="Times New Roman"/>
          <w:sz w:val="28"/>
          <w:szCs w:val="28"/>
        </w:rPr>
        <w:t>Ю</w:t>
      </w:r>
      <w:r w:rsidRPr="000E5D1F">
        <w:rPr>
          <w:rFonts w:ascii="Times New Roman" w:hAnsi="Times New Roman"/>
          <w:sz w:val="28"/>
          <w:szCs w:val="28"/>
          <w:lang w:val="en-US"/>
        </w:rPr>
        <w:t xml:space="preserve">. </w:t>
      </w:r>
      <w:r w:rsidRPr="00886423">
        <w:rPr>
          <w:rFonts w:ascii="Times New Roman" w:hAnsi="Times New Roman"/>
          <w:sz w:val="28"/>
          <w:szCs w:val="28"/>
        </w:rPr>
        <w:t>Полякова</w:t>
      </w:r>
      <w:r w:rsidRPr="000E5D1F">
        <w:rPr>
          <w:rFonts w:ascii="Times New Roman" w:hAnsi="Times New Roman"/>
          <w:sz w:val="28"/>
          <w:szCs w:val="28"/>
          <w:lang w:val="en-US"/>
        </w:rPr>
        <w:t xml:space="preserve">, </w:t>
      </w:r>
      <w:r w:rsidRPr="00886423">
        <w:rPr>
          <w:rFonts w:ascii="Times New Roman" w:hAnsi="Times New Roman"/>
          <w:sz w:val="28"/>
          <w:szCs w:val="28"/>
        </w:rPr>
        <w:t>Е</w:t>
      </w:r>
      <w:r w:rsidRPr="000E5D1F">
        <w:rPr>
          <w:rFonts w:ascii="Times New Roman" w:hAnsi="Times New Roman"/>
          <w:sz w:val="28"/>
          <w:szCs w:val="28"/>
          <w:lang w:val="en-US"/>
        </w:rPr>
        <w:t>.</w:t>
      </w:r>
      <w:r w:rsidRPr="00886423">
        <w:rPr>
          <w:rFonts w:ascii="Times New Roman" w:hAnsi="Times New Roman"/>
          <w:sz w:val="28"/>
          <w:szCs w:val="28"/>
        </w:rPr>
        <w:t>В</w:t>
      </w:r>
      <w:r w:rsidRPr="000E5D1F">
        <w:rPr>
          <w:rFonts w:ascii="Times New Roman" w:hAnsi="Times New Roman"/>
          <w:sz w:val="28"/>
          <w:szCs w:val="28"/>
          <w:lang w:val="en-US"/>
        </w:rPr>
        <w:t>.</w:t>
      </w:r>
      <w:r w:rsidRPr="00886423">
        <w:rPr>
          <w:rFonts w:ascii="Times New Roman" w:hAnsi="Times New Roman"/>
          <w:sz w:val="28"/>
          <w:szCs w:val="28"/>
        </w:rPr>
        <w:t>Синявская</w:t>
      </w:r>
      <w:r w:rsidRPr="000E5D1F">
        <w:rPr>
          <w:rFonts w:ascii="Times New Roman" w:hAnsi="Times New Roman"/>
          <w:sz w:val="28"/>
          <w:szCs w:val="28"/>
          <w:lang w:val="en-US"/>
        </w:rPr>
        <w:t xml:space="preserve">, </w:t>
      </w:r>
      <w:r w:rsidRPr="00886423">
        <w:rPr>
          <w:rFonts w:ascii="Times New Roman" w:hAnsi="Times New Roman"/>
          <w:sz w:val="28"/>
          <w:szCs w:val="28"/>
        </w:rPr>
        <w:t>О</w:t>
      </w:r>
      <w:r w:rsidRPr="000E5D1F">
        <w:rPr>
          <w:rFonts w:ascii="Times New Roman" w:hAnsi="Times New Roman"/>
          <w:sz w:val="28"/>
          <w:szCs w:val="28"/>
          <w:lang w:val="en-US"/>
        </w:rPr>
        <w:t>.</w:t>
      </w:r>
      <w:r w:rsidRPr="00886423">
        <w:rPr>
          <w:rFonts w:ascii="Times New Roman" w:hAnsi="Times New Roman"/>
          <w:sz w:val="28"/>
          <w:szCs w:val="28"/>
        </w:rPr>
        <w:t>И</w:t>
      </w:r>
      <w:r w:rsidRPr="000E5D1F">
        <w:rPr>
          <w:rFonts w:ascii="Times New Roman" w:hAnsi="Times New Roman"/>
          <w:sz w:val="28"/>
          <w:szCs w:val="28"/>
          <w:lang w:val="en-US"/>
        </w:rPr>
        <w:t xml:space="preserve">. </w:t>
      </w:r>
      <w:r w:rsidRPr="00886423">
        <w:rPr>
          <w:rFonts w:ascii="Times New Roman" w:hAnsi="Times New Roman"/>
          <w:sz w:val="28"/>
          <w:szCs w:val="28"/>
        </w:rPr>
        <w:t>Тынкова</w:t>
      </w:r>
      <w:r w:rsidRPr="000E5D1F">
        <w:rPr>
          <w:rFonts w:ascii="Times New Roman" w:hAnsi="Times New Roman"/>
          <w:sz w:val="28"/>
          <w:szCs w:val="28"/>
          <w:lang w:val="en-US"/>
        </w:rPr>
        <w:t xml:space="preserve">, </w:t>
      </w:r>
      <w:r w:rsidRPr="00886423">
        <w:rPr>
          <w:rFonts w:ascii="Times New Roman" w:hAnsi="Times New Roman"/>
          <w:sz w:val="28"/>
          <w:szCs w:val="28"/>
        </w:rPr>
        <w:t>Э</w:t>
      </w:r>
      <w:r w:rsidRPr="000E5D1F">
        <w:rPr>
          <w:rFonts w:ascii="Times New Roman" w:hAnsi="Times New Roman"/>
          <w:sz w:val="28"/>
          <w:szCs w:val="28"/>
          <w:lang w:val="en-US"/>
        </w:rPr>
        <w:t>.</w:t>
      </w:r>
      <w:r w:rsidRPr="00886423">
        <w:rPr>
          <w:rFonts w:ascii="Times New Roman" w:hAnsi="Times New Roman"/>
          <w:sz w:val="28"/>
          <w:szCs w:val="28"/>
        </w:rPr>
        <w:t>С</w:t>
      </w:r>
      <w:r w:rsidRPr="000E5D1F">
        <w:rPr>
          <w:rFonts w:ascii="Times New Roman" w:hAnsi="Times New Roman"/>
          <w:sz w:val="28"/>
          <w:szCs w:val="28"/>
          <w:lang w:val="en-US"/>
        </w:rPr>
        <w:t>.</w:t>
      </w:r>
      <w:r w:rsidRPr="00886423">
        <w:rPr>
          <w:rFonts w:ascii="Times New Roman" w:hAnsi="Times New Roman"/>
          <w:sz w:val="28"/>
          <w:szCs w:val="28"/>
        </w:rPr>
        <w:t>Улановская</w:t>
      </w:r>
      <w:r w:rsidRPr="000E5D1F">
        <w:rPr>
          <w:rFonts w:ascii="Times New Roman" w:hAnsi="Times New Roman"/>
          <w:sz w:val="28"/>
          <w:szCs w:val="28"/>
          <w:lang w:val="en-US"/>
        </w:rPr>
        <w:t xml:space="preserve">. - 6- </w:t>
      </w:r>
      <w:r w:rsidRPr="00886423">
        <w:rPr>
          <w:rFonts w:ascii="Times New Roman" w:hAnsi="Times New Roman"/>
          <w:sz w:val="28"/>
          <w:szCs w:val="28"/>
        </w:rPr>
        <w:t>е</w:t>
      </w:r>
      <w:r w:rsidRPr="000E5D1F">
        <w:rPr>
          <w:rFonts w:ascii="Times New Roman" w:hAnsi="Times New Roman"/>
          <w:sz w:val="28"/>
          <w:szCs w:val="28"/>
          <w:lang w:val="en-US"/>
        </w:rPr>
        <w:t xml:space="preserve"> </w:t>
      </w:r>
      <w:r w:rsidRPr="00886423">
        <w:rPr>
          <w:rFonts w:ascii="Times New Roman" w:hAnsi="Times New Roman"/>
          <w:sz w:val="28"/>
          <w:szCs w:val="28"/>
        </w:rPr>
        <w:t>изд</w:t>
      </w:r>
      <w:r w:rsidRPr="000E5D1F">
        <w:rPr>
          <w:rFonts w:ascii="Times New Roman" w:hAnsi="Times New Roman"/>
          <w:sz w:val="28"/>
          <w:szCs w:val="28"/>
          <w:lang w:val="en-US"/>
        </w:rPr>
        <w:t xml:space="preserve">., </w:t>
      </w:r>
      <w:r>
        <w:rPr>
          <w:rFonts w:ascii="Times New Roman" w:hAnsi="Times New Roman"/>
          <w:sz w:val="28"/>
          <w:szCs w:val="28"/>
        </w:rPr>
        <w:t>испр</w:t>
      </w:r>
      <w:r w:rsidRPr="000E5D1F">
        <w:rPr>
          <w:rFonts w:ascii="Times New Roman" w:hAnsi="Times New Roman"/>
          <w:sz w:val="28"/>
          <w:szCs w:val="28"/>
          <w:lang w:val="en-US"/>
        </w:rPr>
        <w:t xml:space="preserve">.- </w:t>
      </w:r>
      <w:r>
        <w:rPr>
          <w:rFonts w:ascii="Times New Roman" w:hAnsi="Times New Roman"/>
          <w:sz w:val="28"/>
          <w:szCs w:val="28"/>
        </w:rPr>
        <w:t>М</w:t>
      </w:r>
      <w:r w:rsidRPr="000E5D1F">
        <w:rPr>
          <w:rFonts w:ascii="Times New Roman" w:hAnsi="Times New Roman"/>
          <w:sz w:val="28"/>
          <w:szCs w:val="28"/>
          <w:lang w:val="en-US"/>
        </w:rPr>
        <w:t xml:space="preserve">.: </w:t>
      </w:r>
      <w:r>
        <w:rPr>
          <w:rFonts w:ascii="Times New Roman" w:hAnsi="Times New Roman"/>
          <w:sz w:val="28"/>
          <w:szCs w:val="28"/>
        </w:rPr>
        <w:t>Высшая</w:t>
      </w:r>
      <w:r w:rsidRPr="000E5D1F">
        <w:rPr>
          <w:rFonts w:ascii="Times New Roman" w:hAnsi="Times New Roman"/>
          <w:sz w:val="28"/>
          <w:szCs w:val="28"/>
          <w:lang w:val="en-US"/>
        </w:rPr>
        <w:t xml:space="preserve"> </w:t>
      </w:r>
      <w:r>
        <w:rPr>
          <w:rFonts w:ascii="Times New Roman" w:hAnsi="Times New Roman"/>
          <w:sz w:val="28"/>
          <w:szCs w:val="28"/>
        </w:rPr>
        <w:t>школа</w:t>
      </w:r>
      <w:r w:rsidRPr="000E5D1F">
        <w:rPr>
          <w:rFonts w:ascii="Times New Roman" w:hAnsi="Times New Roman"/>
          <w:sz w:val="28"/>
          <w:szCs w:val="28"/>
          <w:lang w:val="en-US"/>
        </w:rPr>
        <w:t>, 2009.-</w:t>
      </w:r>
    </w:p>
    <w:p w:rsidR="00C54679" w:rsidRPr="00886423" w:rsidRDefault="00C54679" w:rsidP="00C54679">
      <w:pPr>
        <w:pStyle w:val="ad"/>
        <w:rPr>
          <w:rFonts w:ascii="Times New Roman" w:hAnsi="Times New Roman"/>
          <w:sz w:val="28"/>
          <w:szCs w:val="28"/>
        </w:rPr>
      </w:pPr>
      <w:r w:rsidRPr="007154A5">
        <w:rPr>
          <w:rFonts w:ascii="Times New Roman" w:hAnsi="Times New Roman"/>
          <w:sz w:val="28"/>
          <w:szCs w:val="28"/>
          <w:lang w:val="kk-KZ"/>
        </w:rPr>
        <w:t>2. To score high level in reading Учебное пособие</w:t>
      </w:r>
      <w:r w:rsidRPr="007154A5">
        <w:rPr>
          <w:rFonts w:ascii="Times New Roman" w:hAnsi="Times New Roman"/>
          <w:i/>
          <w:sz w:val="28"/>
          <w:szCs w:val="28"/>
          <w:lang w:val="kk-KZ"/>
        </w:rPr>
        <w:t xml:space="preserve"> /</w:t>
      </w:r>
      <w:r w:rsidRPr="007154A5">
        <w:rPr>
          <w:rFonts w:ascii="Times New Roman" w:hAnsi="Times New Roman"/>
          <w:sz w:val="28"/>
          <w:szCs w:val="28"/>
          <w:lang w:val="kk-KZ"/>
        </w:rPr>
        <w:t xml:space="preserve">Иванова М.А., Кузнецова Е.В., Лебедева И.С., Михеев А.И.. </w:t>
      </w:r>
      <w:r w:rsidRPr="00886423">
        <w:rPr>
          <w:rFonts w:ascii="Times New Roman" w:hAnsi="Times New Roman"/>
          <w:sz w:val="28"/>
          <w:szCs w:val="28"/>
        </w:rPr>
        <w:t>СПб изд. “Инфо-да”, 2009.</w:t>
      </w:r>
    </w:p>
    <w:p w:rsidR="00C54679" w:rsidRPr="00C830DE" w:rsidRDefault="00C54679" w:rsidP="00C54679">
      <w:pPr>
        <w:pStyle w:val="ad"/>
        <w:rPr>
          <w:rFonts w:ascii="Times New Roman" w:hAnsi="Times New Roman"/>
          <w:sz w:val="28"/>
          <w:szCs w:val="28"/>
          <w:lang w:val="kk-KZ"/>
        </w:rPr>
      </w:pPr>
      <w:r w:rsidRPr="00C54679">
        <w:rPr>
          <w:rFonts w:ascii="Times New Roman" w:hAnsi="Times New Roman"/>
          <w:sz w:val="28"/>
          <w:szCs w:val="28"/>
        </w:rPr>
        <w:t>3</w:t>
      </w:r>
      <w:r w:rsidRPr="00886423">
        <w:rPr>
          <w:rFonts w:ascii="Times New Roman" w:hAnsi="Times New Roman"/>
          <w:sz w:val="28"/>
          <w:szCs w:val="28"/>
        </w:rPr>
        <w:t>. Английский для инженеров / И.П. Агабекян, П. И. Коваленко. – изд.4-е. – Ростов н/Д: Феникс, 200</w:t>
      </w:r>
      <w:r>
        <w:rPr>
          <w:rFonts w:ascii="Times New Roman" w:hAnsi="Times New Roman"/>
          <w:sz w:val="28"/>
          <w:szCs w:val="28"/>
        </w:rPr>
        <w:t>6. – 319.</w:t>
      </w:r>
    </w:p>
    <w:p w:rsidR="00C54679" w:rsidRPr="00C830DE" w:rsidRDefault="00C54679" w:rsidP="00C54679">
      <w:pPr>
        <w:pStyle w:val="ad"/>
        <w:rPr>
          <w:rFonts w:ascii="Times New Roman" w:hAnsi="Times New Roman"/>
          <w:sz w:val="28"/>
          <w:szCs w:val="28"/>
          <w:lang w:val="kk-KZ"/>
        </w:rPr>
      </w:pPr>
      <w:r>
        <w:rPr>
          <w:rFonts w:ascii="Times New Roman" w:hAnsi="Times New Roman"/>
          <w:sz w:val="28"/>
          <w:szCs w:val="28"/>
          <w:lang w:val="en-US"/>
        </w:rPr>
        <w:t>4</w:t>
      </w:r>
      <w:r w:rsidRPr="00886423">
        <w:rPr>
          <w:rFonts w:ascii="Times New Roman" w:hAnsi="Times New Roman"/>
          <w:sz w:val="28"/>
          <w:szCs w:val="28"/>
          <w:lang w:val="en-US"/>
        </w:rPr>
        <w:t>. Cambridge English for Scientists / Tamzen Armer, Bathany Cagnol. Cambridge</w:t>
      </w:r>
      <w:r w:rsidRPr="000E5D1F">
        <w:rPr>
          <w:rFonts w:ascii="Times New Roman" w:hAnsi="Times New Roman"/>
          <w:sz w:val="28"/>
          <w:szCs w:val="28"/>
          <w:lang w:val="en-US"/>
        </w:rPr>
        <w:t xml:space="preserve"> </w:t>
      </w:r>
      <w:r w:rsidRPr="00886423">
        <w:rPr>
          <w:rFonts w:ascii="Times New Roman" w:hAnsi="Times New Roman"/>
          <w:sz w:val="28"/>
          <w:szCs w:val="28"/>
          <w:lang w:val="en-US"/>
        </w:rPr>
        <w:t>University</w:t>
      </w:r>
      <w:r w:rsidRPr="000E5D1F">
        <w:rPr>
          <w:rFonts w:ascii="Times New Roman" w:hAnsi="Times New Roman"/>
          <w:sz w:val="28"/>
          <w:szCs w:val="28"/>
          <w:lang w:val="en-US"/>
        </w:rPr>
        <w:t xml:space="preserve"> </w:t>
      </w:r>
      <w:r w:rsidRPr="00886423">
        <w:rPr>
          <w:rFonts w:ascii="Times New Roman" w:hAnsi="Times New Roman"/>
          <w:sz w:val="28"/>
          <w:szCs w:val="28"/>
          <w:lang w:val="en-US"/>
        </w:rPr>
        <w:t>Press</w:t>
      </w:r>
      <w:r w:rsidRPr="000E5D1F">
        <w:rPr>
          <w:rFonts w:ascii="Times New Roman" w:hAnsi="Times New Roman"/>
          <w:sz w:val="28"/>
          <w:szCs w:val="28"/>
          <w:lang w:val="en-US"/>
        </w:rPr>
        <w:t xml:space="preserve"> – 2011.</w:t>
      </w:r>
    </w:p>
    <w:p w:rsidR="00C54679" w:rsidRPr="00886423" w:rsidRDefault="00C54679" w:rsidP="00C54679">
      <w:pPr>
        <w:pStyle w:val="ad"/>
        <w:rPr>
          <w:rFonts w:ascii="Times New Roman" w:hAnsi="Times New Roman"/>
          <w:b/>
          <w:sz w:val="28"/>
          <w:szCs w:val="28"/>
          <w:lang w:val="kk-KZ"/>
        </w:rPr>
      </w:pPr>
    </w:p>
    <w:p w:rsidR="00C54679" w:rsidRPr="00F45C09" w:rsidRDefault="00C54679" w:rsidP="00F45C09">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Additional literature</w:t>
      </w:r>
    </w:p>
    <w:p w:rsidR="00C54679" w:rsidRPr="00F45C09" w:rsidRDefault="00C54679" w:rsidP="00F45C09">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1. R.Murphy “English Grammar in Use” a self-study reference and practice book for elementary students of English, and audio CDs (2)  third edition; Oxford University Press. 2011</w:t>
      </w:r>
    </w:p>
    <w:p w:rsidR="00C54679" w:rsidRPr="00FC5987" w:rsidRDefault="00C54679" w:rsidP="00C54679">
      <w:pPr>
        <w:pStyle w:val="ad"/>
        <w:rPr>
          <w:rFonts w:ascii="Times New Roman" w:hAnsi="Times New Roman"/>
          <w:sz w:val="28"/>
          <w:szCs w:val="28"/>
        </w:rPr>
      </w:pPr>
      <w:r>
        <w:rPr>
          <w:rFonts w:ascii="Times New Roman" w:hAnsi="Times New Roman"/>
          <w:sz w:val="28"/>
          <w:szCs w:val="28"/>
          <w:lang w:val="en-US"/>
        </w:rPr>
        <w:t>2.</w:t>
      </w:r>
      <w:r w:rsidRPr="00886423">
        <w:rPr>
          <w:rFonts w:ascii="Times New Roman" w:hAnsi="Times New Roman"/>
          <w:sz w:val="28"/>
          <w:szCs w:val="28"/>
          <w:lang w:val="en-US"/>
        </w:rPr>
        <w:t xml:space="preserve"> R. Murphy “English Grammar in Use” a self-study reference and practice book for intermediate students of English, and audio CDs (2) third edition); Oxford University Press. </w:t>
      </w:r>
      <w:r w:rsidRPr="00FC5987">
        <w:rPr>
          <w:rFonts w:ascii="Times New Roman" w:hAnsi="Times New Roman"/>
          <w:sz w:val="28"/>
          <w:szCs w:val="28"/>
        </w:rPr>
        <w:t>2011</w:t>
      </w:r>
    </w:p>
    <w:p w:rsidR="00C54679" w:rsidRPr="00886423" w:rsidRDefault="00C54679" w:rsidP="00C54679">
      <w:pPr>
        <w:pStyle w:val="ad"/>
        <w:rPr>
          <w:rFonts w:ascii="Times New Roman" w:hAnsi="Times New Roman"/>
          <w:sz w:val="28"/>
          <w:szCs w:val="28"/>
        </w:rPr>
      </w:pPr>
      <w:r w:rsidRPr="00C54679">
        <w:rPr>
          <w:rFonts w:ascii="Times New Roman" w:hAnsi="Times New Roman"/>
          <w:sz w:val="28"/>
          <w:szCs w:val="28"/>
        </w:rPr>
        <w:t>3</w:t>
      </w:r>
      <w:r w:rsidRPr="00C830DE">
        <w:rPr>
          <w:rFonts w:ascii="Times New Roman" w:hAnsi="Times New Roman"/>
          <w:sz w:val="28"/>
          <w:szCs w:val="28"/>
        </w:rPr>
        <w:t>.</w:t>
      </w:r>
      <w:r w:rsidRPr="00886423">
        <w:rPr>
          <w:rFonts w:ascii="Times New Roman" w:hAnsi="Times New Roman"/>
          <w:sz w:val="28"/>
          <w:szCs w:val="28"/>
        </w:rPr>
        <w:t>Орловская И.В.,Самсонова Л.С.,Скубриева А.И.Учебник английского языка для студентов технических университетов и вузов Москва 2006.</w:t>
      </w:r>
    </w:p>
    <w:p w:rsidR="00C54679" w:rsidRPr="00886423" w:rsidRDefault="00C54679" w:rsidP="00C54679">
      <w:pPr>
        <w:pStyle w:val="ad"/>
        <w:rPr>
          <w:rFonts w:ascii="Times New Roman" w:hAnsi="Times New Roman"/>
          <w:sz w:val="28"/>
          <w:szCs w:val="28"/>
          <w:lang w:val="en-US"/>
        </w:rPr>
      </w:pPr>
      <w:r>
        <w:rPr>
          <w:rFonts w:ascii="Times New Roman" w:hAnsi="Times New Roman"/>
          <w:sz w:val="28"/>
          <w:szCs w:val="28"/>
          <w:lang w:val="en-US"/>
        </w:rPr>
        <w:t>4.</w:t>
      </w:r>
      <w:r w:rsidRPr="00886423">
        <w:rPr>
          <w:rFonts w:ascii="Times New Roman" w:hAnsi="Times New Roman"/>
          <w:sz w:val="28"/>
          <w:szCs w:val="28"/>
          <w:lang w:val="en-US"/>
        </w:rPr>
        <w:t xml:space="preserve"> Kate Pickering&amp; Jackie McAvoy Global English, Pre-Intermediate coursebook Macmillan 2010</w:t>
      </w:r>
    </w:p>
    <w:p w:rsidR="00C54679" w:rsidRPr="00886423" w:rsidRDefault="00C54679" w:rsidP="00C54679">
      <w:pPr>
        <w:pStyle w:val="ad"/>
        <w:rPr>
          <w:rFonts w:ascii="Times New Roman" w:hAnsi="Times New Roman"/>
          <w:sz w:val="28"/>
          <w:szCs w:val="28"/>
          <w:lang w:val="en-US"/>
        </w:rPr>
      </w:pPr>
      <w:r>
        <w:rPr>
          <w:rFonts w:ascii="Times New Roman" w:hAnsi="Times New Roman"/>
          <w:sz w:val="28"/>
          <w:szCs w:val="28"/>
          <w:lang w:val="en-US"/>
        </w:rPr>
        <w:t>5.</w:t>
      </w:r>
      <w:r w:rsidRPr="00886423">
        <w:rPr>
          <w:rFonts w:ascii="Times New Roman" w:hAnsi="Times New Roman"/>
          <w:sz w:val="28"/>
          <w:szCs w:val="28"/>
          <w:lang w:val="en-US"/>
        </w:rPr>
        <w:t xml:space="preserve"> Richard Acklam &amp; AramintaCrace Total English, Pre-Intermediate Longman 2007</w:t>
      </w:r>
    </w:p>
    <w:p w:rsidR="00C54679" w:rsidRPr="00886423" w:rsidRDefault="00C54679" w:rsidP="00C54679">
      <w:pPr>
        <w:pStyle w:val="ad"/>
        <w:rPr>
          <w:rFonts w:ascii="Times New Roman" w:hAnsi="Times New Roman"/>
          <w:sz w:val="28"/>
          <w:szCs w:val="28"/>
          <w:lang w:val="en-US"/>
        </w:rPr>
      </w:pPr>
      <w:r>
        <w:rPr>
          <w:rFonts w:ascii="Times New Roman" w:hAnsi="Times New Roman"/>
          <w:sz w:val="28"/>
          <w:szCs w:val="28"/>
          <w:lang w:val="en-US"/>
        </w:rPr>
        <w:t>6.</w:t>
      </w:r>
      <w:r w:rsidRPr="00886423">
        <w:rPr>
          <w:rFonts w:ascii="Times New Roman" w:hAnsi="Times New Roman"/>
          <w:sz w:val="28"/>
          <w:szCs w:val="28"/>
          <w:lang w:val="en-US"/>
        </w:rPr>
        <w:t xml:space="preserve"> Sue Kay &amp; Vaughan Jones. Inside Out, Pre-Intermediate Macmillan 2007</w:t>
      </w:r>
    </w:p>
    <w:p w:rsidR="00C54679" w:rsidRPr="00886423" w:rsidRDefault="00C54679" w:rsidP="00C54679">
      <w:pPr>
        <w:pStyle w:val="ad"/>
        <w:rPr>
          <w:rFonts w:ascii="Times New Roman" w:hAnsi="Times New Roman"/>
          <w:sz w:val="28"/>
          <w:szCs w:val="28"/>
          <w:lang w:val="en-US"/>
        </w:rPr>
      </w:pPr>
      <w:r w:rsidRPr="00886423">
        <w:rPr>
          <w:rFonts w:ascii="Times New Roman" w:hAnsi="Times New Roman"/>
          <w:sz w:val="28"/>
          <w:szCs w:val="28"/>
          <w:lang w:val="en-US"/>
        </w:rPr>
        <w:t>English for Electrical Engineering Course book and audio CDs (2) Cambridge University Press 2011</w:t>
      </w:r>
    </w:p>
    <w:p w:rsidR="00C54679" w:rsidRPr="00886423" w:rsidRDefault="00C54679" w:rsidP="00C54679">
      <w:pPr>
        <w:pStyle w:val="ad"/>
        <w:rPr>
          <w:rFonts w:ascii="Times New Roman" w:hAnsi="Times New Roman"/>
          <w:sz w:val="28"/>
          <w:szCs w:val="28"/>
          <w:lang w:val="en-US"/>
        </w:rPr>
      </w:pPr>
      <w:r>
        <w:rPr>
          <w:rFonts w:ascii="Times New Roman" w:hAnsi="Times New Roman"/>
          <w:sz w:val="28"/>
          <w:szCs w:val="28"/>
          <w:lang w:val="en-US"/>
        </w:rPr>
        <w:t>7.</w:t>
      </w:r>
      <w:r w:rsidRPr="00886423">
        <w:rPr>
          <w:rFonts w:ascii="Times New Roman" w:hAnsi="Times New Roman"/>
          <w:sz w:val="28"/>
          <w:szCs w:val="28"/>
          <w:lang w:val="en-US"/>
        </w:rPr>
        <w:t xml:space="preserve"> English for ICT Studies Course book and audio CDs (2) Cambridge University Press 2011</w:t>
      </w:r>
    </w:p>
    <w:p w:rsidR="00C54679" w:rsidRPr="000E5D1F" w:rsidRDefault="00C54679" w:rsidP="00C54679">
      <w:pPr>
        <w:pStyle w:val="ad"/>
        <w:rPr>
          <w:rFonts w:ascii="Times New Roman" w:hAnsi="Times New Roman"/>
          <w:sz w:val="28"/>
          <w:szCs w:val="28"/>
          <w:lang w:val="en-US"/>
        </w:rPr>
      </w:pPr>
      <w:r>
        <w:rPr>
          <w:rFonts w:ascii="Times New Roman" w:hAnsi="Times New Roman"/>
          <w:sz w:val="28"/>
          <w:szCs w:val="28"/>
          <w:lang w:val="en-US"/>
        </w:rPr>
        <w:t>8.</w:t>
      </w:r>
      <w:r w:rsidRPr="00886423">
        <w:rPr>
          <w:rFonts w:ascii="Times New Roman" w:hAnsi="Times New Roman"/>
          <w:sz w:val="28"/>
          <w:szCs w:val="28"/>
          <w:lang w:val="en-US"/>
        </w:rPr>
        <w:t xml:space="preserve"> A Guide to the Exams.Cambridge Preliminary English Test (Pet), Cambridge First Certificate in English (FCE), Cambridge certificate in advanced English (CAE), Cambridge Certificate in Proficiency in English (CPE). Cambridge</w:t>
      </w:r>
      <w:r w:rsidRPr="000E5D1F">
        <w:rPr>
          <w:rFonts w:ascii="Times New Roman" w:hAnsi="Times New Roman"/>
          <w:sz w:val="28"/>
          <w:szCs w:val="28"/>
          <w:lang w:val="en-US"/>
        </w:rPr>
        <w:t xml:space="preserve"> </w:t>
      </w:r>
      <w:r w:rsidRPr="00886423">
        <w:rPr>
          <w:rFonts w:ascii="Times New Roman" w:hAnsi="Times New Roman"/>
          <w:sz w:val="28"/>
          <w:szCs w:val="28"/>
          <w:lang w:val="en-US"/>
        </w:rPr>
        <w:t>University</w:t>
      </w:r>
      <w:r w:rsidRPr="000E5D1F">
        <w:rPr>
          <w:rFonts w:ascii="Times New Roman" w:hAnsi="Times New Roman"/>
          <w:sz w:val="28"/>
          <w:szCs w:val="28"/>
          <w:lang w:val="en-US"/>
        </w:rPr>
        <w:t xml:space="preserve"> </w:t>
      </w:r>
      <w:r w:rsidRPr="00886423">
        <w:rPr>
          <w:rFonts w:ascii="Times New Roman" w:hAnsi="Times New Roman"/>
          <w:sz w:val="28"/>
          <w:szCs w:val="28"/>
          <w:lang w:val="en-US"/>
        </w:rPr>
        <w:t>Press</w:t>
      </w:r>
      <w:r w:rsidRPr="000E5D1F">
        <w:rPr>
          <w:rFonts w:ascii="Times New Roman" w:hAnsi="Times New Roman"/>
          <w:sz w:val="28"/>
          <w:szCs w:val="28"/>
          <w:lang w:val="en-US"/>
        </w:rPr>
        <w:t xml:space="preserve"> 2001.</w:t>
      </w:r>
    </w:p>
    <w:p w:rsidR="00C54679" w:rsidRPr="000E5D1F" w:rsidRDefault="00C54679" w:rsidP="00C54679">
      <w:pPr>
        <w:pStyle w:val="ad"/>
        <w:rPr>
          <w:rFonts w:ascii="Times New Roman" w:hAnsi="Times New Roman"/>
          <w:sz w:val="28"/>
          <w:szCs w:val="28"/>
          <w:lang w:val="en-US"/>
        </w:rPr>
      </w:pPr>
    </w:p>
    <w:p w:rsidR="00C54679" w:rsidRPr="000E5D1F" w:rsidRDefault="00C54679" w:rsidP="00C54679">
      <w:pPr>
        <w:pStyle w:val="ad"/>
        <w:rPr>
          <w:rFonts w:ascii="Times New Roman" w:hAnsi="Times New Roman"/>
          <w:sz w:val="28"/>
          <w:szCs w:val="28"/>
          <w:lang w:val="en-US"/>
        </w:rPr>
      </w:pPr>
    </w:p>
    <w:p w:rsidR="005A6529" w:rsidRPr="000E5D1F" w:rsidRDefault="005A6529" w:rsidP="005A6529">
      <w:pPr>
        <w:rPr>
          <w:rFonts w:ascii="Times New Roman" w:hAnsi="Times New Roman" w:cs="Times New Roman"/>
          <w:b/>
          <w:sz w:val="28"/>
          <w:szCs w:val="28"/>
          <w:lang w:val="en-US"/>
        </w:rPr>
      </w:pPr>
      <w:r>
        <w:rPr>
          <w:rFonts w:ascii="Times New Roman" w:hAnsi="Times New Roman" w:cs="Times New Roman"/>
          <w:b/>
          <w:sz w:val="28"/>
          <w:szCs w:val="28"/>
          <w:lang w:val="en-US"/>
        </w:rPr>
        <w:t>Practical lesson 11</w:t>
      </w:r>
    </w:p>
    <w:p w:rsidR="005A6529" w:rsidRPr="005A6529" w:rsidRDefault="005A6529" w:rsidP="005A6529">
      <w:pPr>
        <w:rPr>
          <w:rFonts w:ascii="Times New Roman" w:hAnsi="Times New Roman" w:cs="Times New Roman"/>
          <w:b/>
          <w:sz w:val="28"/>
          <w:szCs w:val="28"/>
          <w:lang w:val="en-US"/>
        </w:rPr>
      </w:pPr>
      <w:r w:rsidRPr="005A6529">
        <w:rPr>
          <w:rFonts w:ascii="Times New Roman" w:hAnsi="Times New Roman" w:cs="Times New Roman"/>
          <w:b/>
          <w:sz w:val="28"/>
          <w:szCs w:val="28"/>
          <w:lang w:val="en-US"/>
        </w:rPr>
        <w:t xml:space="preserve">The theme of the lesson: </w:t>
      </w:r>
      <w:r w:rsidR="00DF5B43" w:rsidRPr="00DF5B43">
        <w:rPr>
          <w:rFonts w:ascii="Times New Roman" w:hAnsi="Times New Roman" w:cs="Times New Roman"/>
          <w:b/>
          <w:sz w:val="28"/>
          <w:szCs w:val="28"/>
          <w:lang w:val="en-US"/>
        </w:rPr>
        <w:t>An electric cell</w:t>
      </w:r>
      <w:r w:rsidR="00DF5B43" w:rsidRPr="00E656E9">
        <w:rPr>
          <w:rFonts w:ascii="Times New Roman" w:hAnsi="Times New Roman" w:cs="Times New Roman"/>
          <w:sz w:val="28"/>
          <w:szCs w:val="28"/>
          <w:lang w:val="en-US"/>
        </w:rPr>
        <w:t xml:space="preserve"> </w:t>
      </w:r>
    </w:p>
    <w:p w:rsidR="005A6529" w:rsidRPr="000E5D1F" w:rsidRDefault="005A6529" w:rsidP="005A6529">
      <w:pPr>
        <w:rPr>
          <w:rFonts w:ascii="Times New Roman" w:hAnsi="Times New Roman" w:cs="Times New Roman"/>
          <w:sz w:val="28"/>
          <w:szCs w:val="28"/>
          <w:lang w:val="en-US"/>
        </w:rPr>
      </w:pPr>
      <w:r w:rsidRPr="006F52E0">
        <w:rPr>
          <w:rFonts w:ascii="Times New Roman" w:hAnsi="Times New Roman" w:cs="Times New Roman"/>
          <w:b/>
          <w:sz w:val="28"/>
          <w:szCs w:val="28"/>
          <w:lang w:val="en-US"/>
        </w:rPr>
        <w:t>Lesson plan:</w:t>
      </w:r>
      <w:r w:rsidRPr="00C77160">
        <w:rPr>
          <w:lang w:val="en-US"/>
        </w:rPr>
        <w:t xml:space="preserve"> </w:t>
      </w:r>
      <w:r w:rsidRPr="000E5D1F">
        <w:rPr>
          <w:rFonts w:ascii="Times New Roman" w:hAnsi="Times New Roman" w:cs="Times New Roman"/>
          <w:sz w:val="28"/>
          <w:szCs w:val="28"/>
          <w:lang w:val="en-US"/>
        </w:rPr>
        <w:t>to e</w:t>
      </w:r>
      <w:r w:rsidRPr="00DD182A">
        <w:rPr>
          <w:rFonts w:ascii="Times New Roman" w:hAnsi="Times New Roman" w:cs="Times New Roman"/>
          <w:sz w:val="28"/>
          <w:szCs w:val="28"/>
          <w:lang w:val="en-US"/>
        </w:rPr>
        <w:t>xtend voc</w:t>
      </w:r>
      <w:r w:rsidRPr="000E5D1F">
        <w:rPr>
          <w:rFonts w:ascii="Times New Roman" w:hAnsi="Times New Roman" w:cs="Times New Roman"/>
          <w:sz w:val="28"/>
          <w:szCs w:val="28"/>
          <w:lang w:val="en-US"/>
        </w:rPr>
        <w:t xml:space="preserve">abulary from the </w:t>
      </w:r>
      <w:r w:rsidRPr="00DD182A">
        <w:rPr>
          <w:rFonts w:ascii="Times New Roman" w:hAnsi="Times New Roman" w:cs="Times New Roman"/>
          <w:sz w:val="28"/>
          <w:szCs w:val="28"/>
          <w:lang w:val="en-US"/>
        </w:rPr>
        <w:t xml:space="preserve">fields of </w:t>
      </w:r>
      <w:r w:rsidRPr="000E5D1F">
        <w:rPr>
          <w:rFonts w:ascii="Times New Roman" w:hAnsi="Times New Roman" w:cs="Times New Roman"/>
          <w:sz w:val="28"/>
          <w:szCs w:val="28"/>
          <w:lang w:val="en-US"/>
        </w:rPr>
        <w:t>engineering and general technical vocabulary; to improve</w:t>
      </w:r>
      <w:r w:rsidRPr="00DD182A">
        <w:rPr>
          <w:rFonts w:ascii="Times New Roman" w:hAnsi="Times New Roman" w:cs="Times New Roman"/>
          <w:sz w:val="28"/>
          <w:szCs w:val="28"/>
          <w:lang w:val="en-US"/>
        </w:rPr>
        <w:t xml:space="preserve"> the skills </w:t>
      </w:r>
      <w:r w:rsidRPr="000E5D1F">
        <w:rPr>
          <w:rFonts w:ascii="Times New Roman" w:hAnsi="Times New Roman" w:cs="Times New Roman"/>
          <w:sz w:val="28"/>
          <w:szCs w:val="28"/>
          <w:lang w:val="en-US"/>
        </w:rPr>
        <w:t>evaluation, viewing and reading of professional character</w:t>
      </w:r>
      <w:r w:rsidRPr="00DD182A">
        <w:rPr>
          <w:rFonts w:ascii="Times New Roman" w:hAnsi="Times New Roman" w:cs="Times New Roman"/>
          <w:sz w:val="28"/>
          <w:szCs w:val="28"/>
          <w:lang w:val="en-US"/>
        </w:rPr>
        <w:t xml:space="preserve"> of the texts;</w:t>
      </w:r>
    </w:p>
    <w:p w:rsidR="005A6529" w:rsidRPr="00DD182A" w:rsidRDefault="005A6529" w:rsidP="005A6529">
      <w:pPr>
        <w:spacing w:after="0" w:line="240" w:lineRule="auto"/>
        <w:rPr>
          <w:rFonts w:ascii="Times New Roman" w:hAnsi="Times New Roman"/>
          <w:sz w:val="28"/>
          <w:szCs w:val="28"/>
          <w:lang w:val="en-US"/>
        </w:rPr>
      </w:pPr>
      <w:r w:rsidRPr="006F52E0">
        <w:rPr>
          <w:rFonts w:ascii="Times New Roman" w:hAnsi="Times New Roman" w:cs="Times New Roman"/>
          <w:b/>
          <w:sz w:val="28"/>
          <w:szCs w:val="28"/>
          <w:lang w:val="en-US"/>
        </w:rPr>
        <w:t>The purp</w:t>
      </w:r>
      <w:r>
        <w:rPr>
          <w:rFonts w:ascii="Times New Roman" w:hAnsi="Times New Roman" w:cs="Times New Roman"/>
          <w:b/>
          <w:sz w:val="28"/>
          <w:szCs w:val="28"/>
          <w:lang w:val="en-US"/>
        </w:rPr>
        <w:t>ose and objectives of the lesson</w:t>
      </w:r>
      <w:r w:rsidRPr="006F52E0">
        <w:rPr>
          <w:rFonts w:ascii="Times New Roman" w:hAnsi="Times New Roman" w:cs="Times New Roman"/>
          <w:b/>
          <w:sz w:val="28"/>
          <w:szCs w:val="28"/>
          <w:lang w:val="en-US"/>
        </w:rPr>
        <w:t>, skills and competences:</w:t>
      </w:r>
      <w:r w:rsidRPr="00196950">
        <w:rPr>
          <w:sz w:val="28"/>
          <w:szCs w:val="28"/>
          <w:lang w:val="en-US"/>
        </w:rPr>
        <w:t xml:space="preserve"> </w:t>
      </w:r>
      <w:r w:rsidRPr="00DD182A">
        <w:rPr>
          <w:rFonts w:ascii="Times New Roman" w:hAnsi="Times New Roman"/>
          <w:sz w:val="28"/>
          <w:szCs w:val="28"/>
          <w:lang w:val="en-US"/>
        </w:rPr>
        <w:t>to apply English in professional sphere of the specialist, using skills of four kinds of communications: auditions, readings, letters, and communication in a foreign language</w:t>
      </w:r>
      <w:r>
        <w:rPr>
          <w:rFonts w:ascii="Times New Roman" w:hAnsi="Times New Roman"/>
          <w:sz w:val="28"/>
          <w:szCs w:val="28"/>
          <w:lang w:val="en-US"/>
        </w:rPr>
        <w:t xml:space="preserve">; </w:t>
      </w:r>
      <w:r w:rsidRPr="00DD182A">
        <w:rPr>
          <w:rFonts w:ascii="Times New Roman" w:hAnsi="Times New Roman"/>
          <w:sz w:val="28"/>
          <w:szCs w:val="28"/>
          <w:lang w:val="en-US"/>
        </w:rPr>
        <w:t>to use logical and critical thinking for problems</w:t>
      </w:r>
    </w:p>
    <w:p w:rsidR="005A6529" w:rsidRDefault="005A6529" w:rsidP="005A6529">
      <w:pPr>
        <w:rPr>
          <w:rFonts w:ascii="Times New Roman" w:hAnsi="Times New Roman" w:cs="Times New Roman"/>
          <w:b/>
          <w:sz w:val="28"/>
          <w:szCs w:val="28"/>
          <w:lang w:val="en-US"/>
        </w:rPr>
      </w:pPr>
      <w:r w:rsidRPr="00332B6A">
        <w:rPr>
          <w:rFonts w:ascii="Times New Roman" w:hAnsi="Times New Roman" w:cs="Times New Roman"/>
          <w:b/>
          <w:sz w:val="28"/>
          <w:szCs w:val="28"/>
          <w:lang w:val="en-US"/>
        </w:rPr>
        <w:t>Brief theoretical information</w:t>
      </w:r>
    </w:p>
    <w:p w:rsidR="00336B0E" w:rsidRPr="00E656E9" w:rsidRDefault="00336B0E" w:rsidP="00AA711A">
      <w:pPr>
        <w:rPr>
          <w:rFonts w:ascii="Times New Roman" w:hAnsi="Times New Roman" w:cs="Times New Roman"/>
          <w:sz w:val="28"/>
          <w:szCs w:val="28"/>
          <w:lang w:val="en-US"/>
        </w:rPr>
      </w:pPr>
      <w:r w:rsidRPr="00E656E9">
        <w:rPr>
          <w:rFonts w:ascii="Times New Roman" w:hAnsi="Times New Roman" w:cs="Times New Roman"/>
          <w:sz w:val="28"/>
          <w:szCs w:val="28"/>
          <w:lang w:val="en-US"/>
        </w:rPr>
        <w:lastRenderedPageBreak/>
        <w:t>An electric cell is used to produce and supply electric energy. It consists of an electrolyte and two electrodes. Electrodes are used as terminals, they connect the cell to the circuit - current passes through the terminals and the bulb lights. '</w:t>
      </w:r>
    </w:p>
    <w:p w:rsidR="00336B0E" w:rsidRPr="00E656E9" w:rsidRDefault="00336B0E" w:rsidP="00AA711A">
      <w:pPr>
        <w:rPr>
          <w:rFonts w:ascii="Times New Roman" w:hAnsi="Times New Roman" w:cs="Times New Roman"/>
          <w:sz w:val="28"/>
          <w:szCs w:val="28"/>
          <w:lang w:val="en-US"/>
        </w:rPr>
      </w:pPr>
      <w:r w:rsidRPr="00E656E9">
        <w:rPr>
          <w:rFonts w:ascii="Times New Roman" w:hAnsi="Times New Roman" w:cs="Times New Roman"/>
          <w:sz w:val="28"/>
          <w:szCs w:val="28"/>
          <w:lang w:val="en-US"/>
        </w:rPr>
        <w:t>Cells can be connected in series, in parallel and in series-parallel. In order to increase the current capacity cells should be connected in parallel.</w:t>
      </w:r>
    </w:p>
    <w:p w:rsidR="00336B0E" w:rsidRPr="00E656E9" w:rsidRDefault="00336B0E" w:rsidP="00AA711A">
      <w:pPr>
        <w:rPr>
          <w:rFonts w:ascii="Times New Roman" w:hAnsi="Times New Roman" w:cs="Times New Roman"/>
          <w:sz w:val="28"/>
          <w:szCs w:val="28"/>
          <w:lang w:val="en-US"/>
        </w:rPr>
      </w:pPr>
      <w:r w:rsidRPr="00E656E9">
        <w:rPr>
          <w:rFonts w:ascii="Times New Roman" w:hAnsi="Times New Roman" w:cs="Times New Roman"/>
          <w:sz w:val="28"/>
          <w:szCs w:val="28"/>
          <w:lang w:val="en-US"/>
        </w:rPr>
        <w:t>In order to increase the voltage out</w:t>
      </w:r>
      <w:r w:rsidRPr="00E656E9">
        <w:rPr>
          <w:rFonts w:ascii="Times New Roman" w:hAnsi="Times New Roman" w:cs="Times New Roman"/>
          <w:sz w:val="28"/>
          <w:szCs w:val="28"/>
          <w:lang w:val="en-US"/>
        </w:rPr>
        <w:softHyphen/>
        <w:t>put cells should be connected in se</w:t>
      </w:r>
      <w:r w:rsidRPr="00E656E9">
        <w:rPr>
          <w:rFonts w:ascii="Times New Roman" w:hAnsi="Times New Roman" w:cs="Times New Roman"/>
          <w:sz w:val="28"/>
          <w:szCs w:val="28"/>
          <w:lang w:val="en-US"/>
        </w:rPr>
        <w:softHyphen/>
        <w:t>ries. In case a batteiy has a large current capacity and a large voltage output, its cells are connected in se</w:t>
      </w:r>
      <w:r w:rsidRPr="00E656E9">
        <w:rPr>
          <w:rFonts w:ascii="Times New Roman" w:hAnsi="Times New Roman" w:cs="Times New Roman"/>
          <w:sz w:val="28"/>
          <w:szCs w:val="28"/>
          <w:lang w:val="en-US"/>
        </w:rPr>
        <w:softHyphen/>
        <w:t>ries-parallel.</w:t>
      </w:r>
    </w:p>
    <w:p w:rsidR="00336B0E" w:rsidRPr="00E656E9" w:rsidRDefault="00336B0E" w:rsidP="00AA711A">
      <w:pPr>
        <w:rPr>
          <w:rFonts w:ascii="Times New Roman" w:hAnsi="Times New Roman" w:cs="Times New Roman"/>
          <w:sz w:val="28"/>
          <w:szCs w:val="28"/>
          <w:lang w:val="en-US"/>
        </w:rPr>
      </w:pPr>
      <w:r w:rsidRPr="00E656E9">
        <w:rPr>
          <w:rFonts w:ascii="Times New Roman" w:hAnsi="Times New Roman" w:cs="Times New Roman"/>
          <w:sz w:val="28"/>
          <w:szCs w:val="28"/>
          <w:lang w:val="en-US"/>
        </w:rPr>
        <w:t>When cells are connected in series the positive terminal of one cell is connected to the negative terminal of the second cell, the positive terminal of the second cell - to the negative terminal of the third ... and so on.</w:t>
      </w:r>
    </w:p>
    <w:p w:rsidR="00336B0E" w:rsidRPr="00E656E9" w:rsidRDefault="00336B0E" w:rsidP="00AA711A">
      <w:pPr>
        <w:rPr>
          <w:rFonts w:ascii="Times New Roman" w:hAnsi="Times New Roman" w:cs="Times New Roman"/>
          <w:sz w:val="28"/>
          <w:szCs w:val="28"/>
          <w:lang w:val="en-US"/>
        </w:rPr>
      </w:pPr>
      <w:r w:rsidRPr="00E656E9">
        <w:rPr>
          <w:rFonts w:ascii="Times New Roman" w:hAnsi="Times New Roman" w:cs="Times New Roman"/>
          <w:sz w:val="28"/>
          <w:szCs w:val="28"/>
          <w:lang w:val="en-US"/>
        </w:rPr>
        <w:t>When cells are connected in parallel their negative terminals are connected together and their positive terminals are also connected.</w:t>
      </w:r>
    </w:p>
    <w:p w:rsidR="00336B0E" w:rsidRPr="00E656E9" w:rsidRDefault="00AA711A" w:rsidP="00AA711A">
      <w:pPr>
        <w:rPr>
          <w:rFonts w:ascii="Times New Roman" w:hAnsi="Times New Roman" w:cs="Times New Roman"/>
          <w:sz w:val="28"/>
          <w:szCs w:val="28"/>
          <w:lang w:val="en-US"/>
        </w:rPr>
      </w:pPr>
      <w:r w:rsidRPr="00E656E9">
        <w:rPr>
          <w:rFonts w:ascii="Times New Roman" w:hAnsi="Times New Roman" w:cs="Times New Roman"/>
          <w:sz w:val="28"/>
          <w:szCs w:val="28"/>
          <w:lang w:val="en-US"/>
        </w:rPr>
        <w:t>In case a cell has a trouble it stops operating or operates badly. This cell should be substituted by another one.</w:t>
      </w:r>
    </w:p>
    <w:p w:rsidR="00336B0E" w:rsidRPr="00E656E9" w:rsidRDefault="00336B0E" w:rsidP="00336B0E">
      <w:pPr>
        <w:rPr>
          <w:rFonts w:ascii="Times New Roman" w:hAnsi="Times New Roman" w:cs="Times New Roman"/>
          <w:sz w:val="28"/>
          <w:szCs w:val="28"/>
          <w:lang w:val="en-US"/>
        </w:rPr>
      </w:pPr>
      <w:r w:rsidRPr="00336B0E">
        <w:rPr>
          <w:rFonts w:ascii="Times New Roman" w:hAnsi="Times New Roman" w:cs="Times New Roman"/>
          <w:sz w:val="28"/>
          <w:szCs w:val="28"/>
          <w:lang w:val="en-US"/>
        </w:rPr>
        <w:t xml:space="preserve">An electrochemical cell circuit includes an anode, cathode, electrolyte, salt bridge and external circuit. </w:t>
      </w:r>
      <w:r w:rsidRPr="00E656E9">
        <w:rPr>
          <w:rFonts w:ascii="Times New Roman" w:hAnsi="Times New Roman" w:cs="Times New Roman"/>
          <w:sz w:val="28"/>
          <w:szCs w:val="28"/>
          <w:lang w:val="en-US"/>
        </w:rPr>
        <w:t>At the anode, oxidation reactions in which electrons are lost occur, while electrons are gained via reduction at the cathode. The anode and cathode are connected via the external circuit.</w:t>
      </w:r>
    </w:p>
    <w:p w:rsidR="00336B0E" w:rsidRPr="00E656E9" w:rsidRDefault="00336B0E" w:rsidP="00336B0E">
      <w:pPr>
        <w:rPr>
          <w:rFonts w:ascii="Times New Roman" w:hAnsi="Times New Roman" w:cs="Times New Roman"/>
          <w:sz w:val="28"/>
          <w:szCs w:val="28"/>
          <w:lang w:val="en-US"/>
        </w:rPr>
      </w:pPr>
      <w:r w:rsidRPr="00E656E9">
        <w:rPr>
          <w:rFonts w:ascii="Times New Roman" w:hAnsi="Times New Roman" w:cs="Times New Roman"/>
          <w:sz w:val="28"/>
          <w:szCs w:val="28"/>
          <w:lang w:val="en-US"/>
        </w:rPr>
        <w:t>Scientists are able to create electrochemical cells by inserting metallic electrodes into electrolytes. There are two main classifications of electrochemical cells: voltaic cells, also known as galvanic cells, and electrolytic cells. Voltaic cells are the type of electrochemical cells found in batteries. These cells generate electric currents, and a given battery may contain one or several of these cells. An exothermic reaction involving the release of energy occurs when an electrochemical cell is in voltaic mode.</w:t>
      </w:r>
    </w:p>
    <w:p w:rsidR="00336B0E" w:rsidRPr="00E656E9" w:rsidRDefault="00336B0E" w:rsidP="00336B0E">
      <w:pPr>
        <w:rPr>
          <w:rFonts w:ascii="Times New Roman" w:hAnsi="Times New Roman" w:cs="Times New Roman"/>
          <w:sz w:val="28"/>
          <w:szCs w:val="28"/>
          <w:lang w:val="en-US"/>
        </w:rPr>
      </w:pPr>
      <w:r w:rsidRPr="00E656E9">
        <w:rPr>
          <w:rFonts w:ascii="Times New Roman" w:hAnsi="Times New Roman" w:cs="Times New Roman"/>
          <w:sz w:val="28"/>
          <w:szCs w:val="28"/>
          <w:lang w:val="en-US"/>
        </w:rPr>
        <w:t>Unlike voltaic cells, electrolytic cells use rather than generate electric currents. Chemical reactions do not occur spontaneously in electrolytic cells, so an electric current must be externally applied. Energy becomes absorbed inside the cell, classifying the reactions that occur within electrolytic cells as endothermic rather than exothermic.</w:t>
      </w:r>
    </w:p>
    <w:p w:rsidR="00DF5B43" w:rsidRPr="00DF5B43" w:rsidRDefault="00DF5B43" w:rsidP="00336B0E">
      <w:pPr>
        <w:rPr>
          <w:rFonts w:ascii="Times New Roman" w:hAnsi="Times New Roman" w:cs="Times New Roman"/>
          <w:b/>
          <w:sz w:val="28"/>
          <w:szCs w:val="28"/>
          <w:lang w:val="en-US"/>
        </w:rPr>
      </w:pPr>
      <w:r w:rsidRPr="00DF5B43">
        <w:rPr>
          <w:rFonts w:ascii="Times New Roman" w:hAnsi="Times New Roman" w:cs="Times New Roman"/>
          <w:b/>
          <w:sz w:val="28"/>
          <w:szCs w:val="28"/>
          <w:lang w:val="en-US"/>
        </w:rPr>
        <w:t>Answer these questions</w:t>
      </w:r>
    </w:p>
    <w:p w:rsidR="00336B0E" w:rsidRDefault="00DF5B43" w:rsidP="00336B0E">
      <w:pPr>
        <w:rPr>
          <w:rFonts w:ascii="Times New Roman" w:hAnsi="Times New Roman" w:cs="Times New Roman"/>
          <w:sz w:val="28"/>
          <w:szCs w:val="28"/>
          <w:lang w:val="en-US"/>
        </w:rPr>
      </w:pPr>
      <w:r>
        <w:rPr>
          <w:rFonts w:ascii="Times New Roman" w:hAnsi="Times New Roman" w:cs="Times New Roman"/>
          <w:sz w:val="28"/>
          <w:szCs w:val="28"/>
          <w:lang w:val="en-US"/>
        </w:rPr>
        <w:t xml:space="preserve">1. </w:t>
      </w:r>
      <w:r w:rsidR="00336B0E" w:rsidRPr="00E656E9">
        <w:rPr>
          <w:rFonts w:ascii="Times New Roman" w:hAnsi="Times New Roman" w:cs="Times New Roman"/>
          <w:sz w:val="28"/>
          <w:szCs w:val="28"/>
          <w:lang w:val="en-US"/>
        </w:rPr>
        <w:t>What is used to produce and supply electric energy?</w:t>
      </w:r>
    </w:p>
    <w:p w:rsidR="00336B0E" w:rsidRDefault="00336B0E" w:rsidP="00336B0E">
      <w:pPr>
        <w:rPr>
          <w:rFonts w:ascii="Times New Roman" w:hAnsi="Times New Roman" w:cs="Times New Roman"/>
          <w:sz w:val="28"/>
          <w:szCs w:val="28"/>
          <w:lang w:val="en-US"/>
        </w:rPr>
      </w:pPr>
      <w:r w:rsidRPr="00336B0E">
        <w:rPr>
          <w:rFonts w:ascii="Times New Roman" w:hAnsi="Times New Roman" w:cs="Times New Roman"/>
          <w:sz w:val="28"/>
          <w:szCs w:val="28"/>
          <w:lang w:val="en-US"/>
        </w:rPr>
        <w:t xml:space="preserve"> 2. Which elements does a cell consist of? </w:t>
      </w:r>
    </w:p>
    <w:p w:rsidR="00336B0E" w:rsidRDefault="00336B0E" w:rsidP="00336B0E">
      <w:pPr>
        <w:rPr>
          <w:rFonts w:ascii="Times New Roman" w:hAnsi="Times New Roman" w:cs="Times New Roman"/>
          <w:sz w:val="28"/>
          <w:szCs w:val="28"/>
          <w:lang w:val="en-US"/>
        </w:rPr>
      </w:pPr>
      <w:r w:rsidRPr="00336B0E">
        <w:rPr>
          <w:rFonts w:ascii="Times New Roman" w:hAnsi="Times New Roman" w:cs="Times New Roman"/>
          <w:sz w:val="28"/>
          <w:szCs w:val="28"/>
          <w:lang w:val="en-US"/>
        </w:rPr>
        <w:lastRenderedPageBreak/>
        <w:t xml:space="preserve">3. What is the function of the terminals? </w:t>
      </w:r>
    </w:p>
    <w:p w:rsidR="00336B0E" w:rsidRDefault="00336B0E" w:rsidP="00336B0E">
      <w:pPr>
        <w:rPr>
          <w:rFonts w:ascii="Times New Roman" w:hAnsi="Times New Roman" w:cs="Times New Roman"/>
          <w:sz w:val="28"/>
          <w:szCs w:val="28"/>
          <w:lang w:val="en-US"/>
        </w:rPr>
      </w:pPr>
      <w:r w:rsidRPr="00336B0E">
        <w:rPr>
          <w:rFonts w:ascii="Times New Roman" w:hAnsi="Times New Roman" w:cs="Times New Roman"/>
          <w:sz w:val="28"/>
          <w:szCs w:val="28"/>
          <w:lang w:val="en-US"/>
        </w:rPr>
        <w:t xml:space="preserve">4. How must the cells be connected in order to increase the voltage output? </w:t>
      </w:r>
    </w:p>
    <w:p w:rsidR="00336B0E" w:rsidRDefault="00336B0E" w:rsidP="00336B0E">
      <w:pPr>
        <w:rPr>
          <w:rFonts w:ascii="Times New Roman" w:hAnsi="Times New Roman" w:cs="Times New Roman"/>
          <w:sz w:val="28"/>
          <w:szCs w:val="28"/>
          <w:lang w:val="en-US"/>
        </w:rPr>
      </w:pPr>
      <w:r w:rsidRPr="00336B0E">
        <w:rPr>
          <w:rFonts w:ascii="Times New Roman" w:hAnsi="Times New Roman" w:cs="Times New Roman"/>
          <w:sz w:val="28"/>
          <w:szCs w:val="28"/>
          <w:lang w:val="en-US"/>
        </w:rPr>
        <w:t>5. How must the cells be connected in order to increase the current output?</w:t>
      </w:r>
    </w:p>
    <w:p w:rsidR="00336B0E" w:rsidRPr="00336B0E" w:rsidRDefault="00336B0E" w:rsidP="00336B0E">
      <w:pPr>
        <w:rPr>
          <w:rFonts w:ascii="Times New Roman" w:hAnsi="Times New Roman" w:cs="Times New Roman"/>
          <w:b/>
          <w:sz w:val="28"/>
          <w:szCs w:val="28"/>
          <w:lang w:val="en-US"/>
        </w:rPr>
      </w:pPr>
      <w:r w:rsidRPr="00E656E9">
        <w:rPr>
          <w:rFonts w:ascii="Times New Roman" w:hAnsi="Times New Roman" w:cs="Times New Roman"/>
          <w:b/>
          <w:sz w:val="28"/>
          <w:szCs w:val="28"/>
          <w:lang w:val="en-US"/>
        </w:rPr>
        <w:t>Find out which sentence corresponds to the text:</w:t>
      </w:r>
    </w:p>
    <w:p w:rsidR="00336B0E" w:rsidRDefault="00336B0E" w:rsidP="00336B0E">
      <w:pPr>
        <w:rPr>
          <w:rFonts w:ascii="Times New Roman" w:hAnsi="Times New Roman" w:cs="Times New Roman"/>
          <w:sz w:val="28"/>
          <w:szCs w:val="28"/>
          <w:lang w:val="en-US"/>
        </w:rPr>
      </w:pPr>
      <w:r w:rsidRPr="00336B0E">
        <w:rPr>
          <w:rFonts w:ascii="Times New Roman" w:hAnsi="Times New Roman" w:cs="Times New Roman"/>
          <w:sz w:val="28"/>
          <w:szCs w:val="28"/>
          <w:lang w:val="en-US"/>
        </w:rPr>
        <w:t xml:space="preserve"> a) In order to increase the current capacity cells are connected in series.</w:t>
      </w:r>
    </w:p>
    <w:p w:rsidR="00336B0E" w:rsidRDefault="00336B0E" w:rsidP="00336B0E">
      <w:pPr>
        <w:rPr>
          <w:rFonts w:ascii="Times New Roman" w:hAnsi="Times New Roman" w:cs="Times New Roman"/>
          <w:sz w:val="28"/>
          <w:szCs w:val="28"/>
          <w:lang w:val="en-US"/>
        </w:rPr>
      </w:pPr>
      <w:r w:rsidRPr="00336B0E">
        <w:rPr>
          <w:rFonts w:ascii="Times New Roman" w:hAnsi="Times New Roman" w:cs="Times New Roman"/>
          <w:sz w:val="28"/>
          <w:szCs w:val="28"/>
          <w:lang w:val="en-US"/>
        </w:rPr>
        <w:t xml:space="preserve"> b) Cells should be connected in series- parallel in order to increase the current capacity. </w:t>
      </w:r>
    </w:p>
    <w:p w:rsidR="00336B0E" w:rsidRDefault="00336B0E" w:rsidP="00336B0E">
      <w:pPr>
        <w:rPr>
          <w:rFonts w:ascii="Times New Roman" w:hAnsi="Times New Roman" w:cs="Times New Roman"/>
          <w:sz w:val="28"/>
          <w:szCs w:val="28"/>
          <w:lang w:val="en-US"/>
        </w:rPr>
      </w:pPr>
      <w:r w:rsidRPr="00336B0E">
        <w:rPr>
          <w:rFonts w:ascii="Times New Roman" w:hAnsi="Times New Roman" w:cs="Times New Roman"/>
          <w:sz w:val="28"/>
          <w:szCs w:val="28"/>
          <w:lang w:val="en-US"/>
        </w:rPr>
        <w:t xml:space="preserve">c) To obtain a higher current output care is taken to connect the cells in parallel. </w:t>
      </w:r>
    </w:p>
    <w:p w:rsidR="00336B0E" w:rsidRPr="00336B0E" w:rsidRDefault="00336B0E" w:rsidP="00336B0E">
      <w:pPr>
        <w:rPr>
          <w:rFonts w:ascii="Times New Roman" w:hAnsi="Times New Roman" w:cs="Times New Roman"/>
          <w:b/>
          <w:sz w:val="28"/>
          <w:szCs w:val="28"/>
          <w:lang w:val="en-US"/>
        </w:rPr>
      </w:pPr>
      <w:r w:rsidRPr="00336B0E">
        <w:rPr>
          <w:rFonts w:ascii="Times New Roman" w:hAnsi="Times New Roman" w:cs="Times New Roman"/>
          <w:b/>
          <w:sz w:val="28"/>
          <w:szCs w:val="28"/>
          <w:lang w:val="en-US"/>
        </w:rPr>
        <w:t xml:space="preserve">Determine the chief idea of the text: </w:t>
      </w:r>
    </w:p>
    <w:p w:rsidR="00336B0E" w:rsidRDefault="00336B0E" w:rsidP="00336B0E">
      <w:pPr>
        <w:rPr>
          <w:rFonts w:ascii="Times New Roman" w:hAnsi="Times New Roman" w:cs="Times New Roman"/>
          <w:sz w:val="28"/>
          <w:szCs w:val="28"/>
          <w:lang w:val="en-US"/>
        </w:rPr>
      </w:pPr>
      <w:r w:rsidRPr="00336B0E">
        <w:rPr>
          <w:rFonts w:ascii="Times New Roman" w:hAnsi="Times New Roman" w:cs="Times New Roman"/>
          <w:sz w:val="28"/>
          <w:szCs w:val="28"/>
          <w:lang w:val="en-US"/>
        </w:rPr>
        <w:t xml:space="preserve">1. </w:t>
      </w:r>
      <w:r w:rsidRPr="00E656E9">
        <w:rPr>
          <w:rFonts w:ascii="Times New Roman" w:hAnsi="Times New Roman" w:cs="Times New Roman"/>
          <w:sz w:val="28"/>
          <w:szCs w:val="28"/>
          <w:lang w:val="en-US"/>
        </w:rPr>
        <w:t xml:space="preserve">Types of cell connections. </w:t>
      </w:r>
    </w:p>
    <w:p w:rsidR="00336B0E" w:rsidRDefault="00336B0E" w:rsidP="00336B0E">
      <w:pPr>
        <w:rPr>
          <w:rFonts w:ascii="Times New Roman" w:hAnsi="Times New Roman" w:cs="Times New Roman"/>
          <w:sz w:val="28"/>
          <w:szCs w:val="28"/>
          <w:lang w:val="en-US"/>
        </w:rPr>
      </w:pPr>
      <w:r w:rsidRPr="00336B0E">
        <w:rPr>
          <w:rFonts w:ascii="Times New Roman" w:hAnsi="Times New Roman" w:cs="Times New Roman"/>
          <w:sz w:val="28"/>
          <w:szCs w:val="28"/>
          <w:lang w:val="en-US"/>
        </w:rPr>
        <w:t xml:space="preserve">2. The purpose and function of an electric cell. </w:t>
      </w:r>
    </w:p>
    <w:p w:rsidR="00336B0E" w:rsidRPr="00336B0E" w:rsidRDefault="00336B0E" w:rsidP="00336B0E">
      <w:pPr>
        <w:rPr>
          <w:rFonts w:ascii="Times New Roman" w:hAnsi="Times New Roman" w:cs="Times New Roman"/>
          <w:sz w:val="28"/>
          <w:szCs w:val="28"/>
          <w:lang w:val="en-US"/>
        </w:rPr>
      </w:pPr>
      <w:r w:rsidRPr="00336B0E">
        <w:rPr>
          <w:rFonts w:ascii="Times New Roman" w:hAnsi="Times New Roman" w:cs="Times New Roman"/>
          <w:sz w:val="28"/>
          <w:szCs w:val="28"/>
          <w:lang w:val="en-US"/>
        </w:rPr>
        <w:t>3. The importance of various connections.</w:t>
      </w:r>
    </w:p>
    <w:p w:rsidR="001678ED" w:rsidRPr="00F45C09" w:rsidRDefault="001678ED" w:rsidP="001678ED">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Recommendations on the preparation of students for classes</w:t>
      </w:r>
    </w:p>
    <w:p w:rsidR="001678ED" w:rsidRPr="00FD5A26" w:rsidRDefault="001678ED" w:rsidP="001678ED">
      <w:pPr>
        <w:pStyle w:val="ad"/>
        <w:rPr>
          <w:rFonts w:ascii="Times New Roman" w:hAnsi="Times New Roman" w:cs="Times New Roman"/>
          <w:sz w:val="28"/>
          <w:szCs w:val="28"/>
          <w:lang w:val="en-US"/>
        </w:rPr>
      </w:pPr>
      <w:r w:rsidRPr="00FD5A26">
        <w:rPr>
          <w:rFonts w:ascii="Times New Roman" w:hAnsi="Times New Roman" w:cs="Times New Roman"/>
          <w:sz w:val="28"/>
          <w:szCs w:val="28"/>
          <w:lang w:val="en-US"/>
        </w:rPr>
        <w:t>Students should understand technical texts of varying difficulty.</w:t>
      </w:r>
    </w:p>
    <w:p w:rsidR="001678ED" w:rsidRPr="00FD5A26" w:rsidRDefault="001678ED" w:rsidP="001678ED">
      <w:pPr>
        <w:pStyle w:val="ad"/>
        <w:rPr>
          <w:rFonts w:ascii="Times New Roman" w:hAnsi="Times New Roman" w:cs="Times New Roman"/>
          <w:sz w:val="28"/>
          <w:szCs w:val="28"/>
          <w:lang w:val="en-US"/>
        </w:rPr>
      </w:pPr>
      <w:r w:rsidRPr="00FD5A26">
        <w:rPr>
          <w:rFonts w:ascii="Times New Roman" w:hAnsi="Times New Roman" w:cs="Times New Roman"/>
          <w:sz w:val="28"/>
          <w:szCs w:val="28"/>
          <w:lang w:val="en-US"/>
        </w:rPr>
        <w:t>to search for more information contained in the text.</w:t>
      </w:r>
    </w:p>
    <w:p w:rsidR="001678ED" w:rsidRPr="00F45C09" w:rsidRDefault="001678ED" w:rsidP="001678ED">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to generalize (synthesize) the received information from several texts;</w:t>
      </w:r>
    </w:p>
    <w:p w:rsidR="001678ED" w:rsidRPr="00FD5A26" w:rsidRDefault="001678ED" w:rsidP="001678ED">
      <w:pPr>
        <w:pStyle w:val="ad"/>
        <w:rPr>
          <w:rFonts w:ascii="Times New Roman" w:hAnsi="Times New Roman" w:cs="Times New Roman"/>
          <w:sz w:val="28"/>
          <w:szCs w:val="28"/>
          <w:lang w:val="en-US"/>
        </w:rPr>
      </w:pPr>
      <w:r w:rsidRPr="00FD5A26">
        <w:rPr>
          <w:rFonts w:ascii="Times New Roman" w:hAnsi="Times New Roman" w:cs="Times New Roman"/>
          <w:sz w:val="28"/>
          <w:szCs w:val="28"/>
          <w:lang w:val="en-US"/>
        </w:rPr>
        <w:t>-to find sentences, paragraphs, which can be used to argue their point of view during the discussion, the conversation;</w:t>
      </w:r>
    </w:p>
    <w:p w:rsidR="001678ED" w:rsidRPr="00FD5A26" w:rsidRDefault="001678ED" w:rsidP="001678ED">
      <w:pPr>
        <w:pStyle w:val="ad"/>
        <w:rPr>
          <w:rFonts w:ascii="Times New Roman" w:hAnsi="Times New Roman" w:cs="Times New Roman"/>
          <w:sz w:val="28"/>
          <w:szCs w:val="28"/>
          <w:lang w:val="en-US"/>
        </w:rPr>
      </w:pPr>
      <w:r w:rsidRPr="00FD5A26">
        <w:rPr>
          <w:rFonts w:ascii="Times New Roman" w:hAnsi="Times New Roman" w:cs="Times New Roman"/>
          <w:sz w:val="28"/>
          <w:szCs w:val="28"/>
          <w:lang w:val="en-US"/>
        </w:rPr>
        <w:t>comments contained in the text of the facts and events;</w:t>
      </w:r>
    </w:p>
    <w:p w:rsidR="001678ED" w:rsidRPr="00FD5A26" w:rsidRDefault="001678ED" w:rsidP="001678ED">
      <w:pPr>
        <w:pStyle w:val="ad"/>
        <w:rPr>
          <w:rFonts w:ascii="Times New Roman" w:hAnsi="Times New Roman" w:cs="Times New Roman"/>
          <w:sz w:val="28"/>
          <w:szCs w:val="28"/>
          <w:lang w:val="en-US"/>
        </w:rPr>
      </w:pPr>
      <w:r w:rsidRPr="00FD5A26">
        <w:rPr>
          <w:rFonts w:ascii="Times New Roman" w:hAnsi="Times New Roman" w:cs="Times New Roman"/>
          <w:sz w:val="28"/>
          <w:szCs w:val="28"/>
          <w:lang w:val="en-US"/>
        </w:rPr>
        <w:t>-to select information to report .</w:t>
      </w:r>
    </w:p>
    <w:p w:rsidR="001678ED" w:rsidRDefault="001678ED" w:rsidP="001678ED">
      <w:pPr>
        <w:spacing w:after="0" w:line="240" w:lineRule="auto"/>
        <w:rPr>
          <w:rFonts w:ascii="Times New Roman" w:hAnsi="Times New Roman" w:cs="Times New Roman"/>
          <w:b/>
          <w:sz w:val="28"/>
          <w:szCs w:val="28"/>
          <w:lang w:val="en-US"/>
        </w:rPr>
      </w:pPr>
      <w:r w:rsidRPr="006F52E0">
        <w:rPr>
          <w:rFonts w:ascii="Times New Roman" w:hAnsi="Times New Roman" w:cs="Times New Roman"/>
          <w:b/>
          <w:sz w:val="28"/>
          <w:szCs w:val="28"/>
          <w:lang w:val="en-US"/>
        </w:rPr>
        <w:t>Tasks and order of work in the classroom:</w:t>
      </w:r>
    </w:p>
    <w:p w:rsidR="001678ED" w:rsidRPr="00F45C09" w:rsidRDefault="001678ED" w:rsidP="001678ED">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to read texts with the extraction of complete and accurate information:</w:t>
      </w:r>
    </w:p>
    <w:p w:rsidR="001678ED" w:rsidRPr="00F45C09" w:rsidRDefault="001678ED" w:rsidP="001678ED">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to search for the information you need, annotate and abstracted texts:</w:t>
      </w:r>
    </w:p>
    <w:p w:rsidR="001678ED" w:rsidRPr="00FD5A26" w:rsidRDefault="001678ED" w:rsidP="001678ED">
      <w:pPr>
        <w:pStyle w:val="ad"/>
        <w:rPr>
          <w:rFonts w:ascii="Times New Roman" w:hAnsi="Times New Roman" w:cs="Times New Roman"/>
          <w:sz w:val="28"/>
          <w:szCs w:val="28"/>
          <w:lang w:val="en-US"/>
        </w:rPr>
      </w:pPr>
      <w:r w:rsidRPr="00FD5A26">
        <w:rPr>
          <w:rFonts w:ascii="Times New Roman" w:hAnsi="Times New Roman" w:cs="Times New Roman"/>
          <w:sz w:val="28"/>
          <w:szCs w:val="28"/>
          <w:lang w:val="en-US"/>
        </w:rPr>
        <w:t>to keep the conversation in English language within the studied theme:</w:t>
      </w:r>
    </w:p>
    <w:p w:rsidR="001678ED" w:rsidRPr="00FD5A26" w:rsidRDefault="001678ED" w:rsidP="001678ED">
      <w:pPr>
        <w:pStyle w:val="ad"/>
        <w:rPr>
          <w:rFonts w:ascii="Times New Roman" w:hAnsi="Times New Roman" w:cs="Times New Roman"/>
          <w:sz w:val="28"/>
          <w:szCs w:val="28"/>
          <w:lang w:val="en-US"/>
        </w:rPr>
      </w:pPr>
      <w:r w:rsidRPr="00FD5A26">
        <w:rPr>
          <w:rFonts w:ascii="Times New Roman" w:hAnsi="Times New Roman" w:cs="Times New Roman"/>
          <w:sz w:val="28"/>
          <w:szCs w:val="28"/>
          <w:lang w:val="en-US"/>
        </w:rPr>
        <w:t>to do exercises</w:t>
      </w:r>
    </w:p>
    <w:p w:rsidR="001678ED" w:rsidRPr="00F45C09" w:rsidRDefault="001678ED" w:rsidP="001678ED">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Technical aids and tools:</w:t>
      </w:r>
      <w:r w:rsidRPr="00F45C09">
        <w:rPr>
          <w:rFonts w:ascii="Times New Roman" w:hAnsi="Times New Roman" w:cs="Times New Roman"/>
          <w:sz w:val="28"/>
          <w:szCs w:val="28"/>
          <w:lang w:val="en-US"/>
        </w:rPr>
        <w:t xml:space="preserve"> tape-recorder, Course book and audio CDs (2) Cambridge University Press</w:t>
      </w:r>
    </w:p>
    <w:p w:rsidR="001678ED" w:rsidRDefault="001678ED" w:rsidP="001678ED">
      <w:pPr>
        <w:shd w:val="clear" w:color="auto" w:fill="FFFFFF"/>
        <w:spacing w:after="0" w:line="240" w:lineRule="exact"/>
        <w:jc w:val="both"/>
        <w:rPr>
          <w:b/>
          <w:sz w:val="24"/>
          <w:szCs w:val="24"/>
          <w:lang w:val="en-US"/>
        </w:rPr>
      </w:pPr>
      <w:r w:rsidRPr="006F52E0">
        <w:rPr>
          <w:rFonts w:ascii="Times New Roman" w:hAnsi="Times New Roman" w:cs="Times New Roman"/>
          <w:b/>
          <w:sz w:val="28"/>
          <w:szCs w:val="28"/>
          <w:lang w:val="en-US"/>
        </w:rPr>
        <w:t>List and types of homework:</w:t>
      </w:r>
      <w:r w:rsidRPr="00196950">
        <w:rPr>
          <w:b/>
          <w:sz w:val="24"/>
          <w:szCs w:val="24"/>
          <w:lang w:val="en-US"/>
        </w:rPr>
        <w:t xml:space="preserve"> </w:t>
      </w:r>
    </w:p>
    <w:p w:rsidR="00DF5B43" w:rsidRPr="00DF5B43" w:rsidRDefault="00DF5B43" w:rsidP="00DF5B43">
      <w:pPr>
        <w:pStyle w:val="ad"/>
        <w:rPr>
          <w:rFonts w:ascii="Times New Roman" w:hAnsi="Times New Roman" w:cs="Times New Roman"/>
          <w:b/>
          <w:sz w:val="28"/>
          <w:szCs w:val="28"/>
          <w:lang w:val="en-US"/>
        </w:rPr>
      </w:pPr>
      <w:r w:rsidRPr="00DF5B43">
        <w:rPr>
          <w:rFonts w:ascii="Times New Roman" w:hAnsi="Times New Roman" w:cs="Times New Roman"/>
          <w:b/>
          <w:sz w:val="28"/>
          <w:szCs w:val="28"/>
          <w:lang w:val="en-US"/>
        </w:rPr>
        <w:t>Solve these problems:</w:t>
      </w:r>
    </w:p>
    <w:p w:rsidR="00DF5B43" w:rsidRPr="00DF5B43" w:rsidRDefault="00DF5B43" w:rsidP="00DF5B43">
      <w:pPr>
        <w:pStyle w:val="ad"/>
        <w:rPr>
          <w:rFonts w:ascii="Times New Roman" w:hAnsi="Times New Roman" w:cs="Times New Roman"/>
          <w:sz w:val="28"/>
          <w:szCs w:val="28"/>
          <w:lang w:val="en-US"/>
        </w:rPr>
      </w:pPr>
      <w:r w:rsidRPr="00DF5B43">
        <w:rPr>
          <w:rFonts w:ascii="Times New Roman" w:hAnsi="Times New Roman" w:cs="Times New Roman"/>
          <w:sz w:val="28"/>
          <w:szCs w:val="28"/>
          <w:lang w:val="en-US"/>
        </w:rPr>
        <w:t>Suppose that you have four electric cells. The current capacity of each cell equals l.S amp, the voltage output equals 2 V.</w:t>
      </w:r>
    </w:p>
    <w:p w:rsidR="00DF5B43" w:rsidRPr="00DF5B43" w:rsidRDefault="00DF5B43" w:rsidP="00DF5B43">
      <w:pPr>
        <w:pStyle w:val="ad"/>
        <w:rPr>
          <w:rFonts w:ascii="Times New Roman" w:hAnsi="Times New Roman" w:cs="Times New Roman"/>
          <w:sz w:val="28"/>
          <w:szCs w:val="28"/>
          <w:lang w:val="en-US"/>
        </w:rPr>
      </w:pPr>
      <w:r w:rsidRPr="00DF5B43">
        <w:rPr>
          <w:rFonts w:ascii="Times New Roman" w:hAnsi="Times New Roman" w:cs="Times New Roman"/>
          <w:sz w:val="28"/>
          <w:szCs w:val="28"/>
          <w:lang w:val="en-US"/>
        </w:rPr>
        <w:t>Connect the cells in series. In what way should it be done?</w:t>
      </w:r>
    </w:p>
    <w:p w:rsidR="00DF5B43" w:rsidRPr="00DF5B43" w:rsidRDefault="00DF5B43" w:rsidP="00DF5B43">
      <w:pPr>
        <w:pStyle w:val="ad"/>
        <w:rPr>
          <w:rFonts w:ascii="Times New Roman" w:hAnsi="Times New Roman" w:cs="Times New Roman"/>
          <w:sz w:val="28"/>
          <w:szCs w:val="28"/>
          <w:lang w:val="en-US"/>
        </w:rPr>
      </w:pPr>
      <w:r w:rsidRPr="00DF5B43">
        <w:rPr>
          <w:rFonts w:ascii="Times New Roman" w:hAnsi="Times New Roman" w:cs="Times New Roman"/>
          <w:sz w:val="28"/>
          <w:szCs w:val="28"/>
          <w:lang w:val="en-US"/>
        </w:rPr>
        <w:t>Connect the battery to a circuit whose resistance value equals- 15 ohms. What is the value of current in the circuit?</w:t>
      </w:r>
    </w:p>
    <w:p w:rsidR="001678ED" w:rsidRDefault="001678ED" w:rsidP="001678ED">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Control questions</w:t>
      </w:r>
    </w:p>
    <w:p w:rsidR="00DF5B43" w:rsidRPr="00DF5B43" w:rsidRDefault="00DF5B43" w:rsidP="00DF5B43">
      <w:pPr>
        <w:pStyle w:val="ad"/>
        <w:rPr>
          <w:rFonts w:ascii="Times New Roman" w:hAnsi="Times New Roman" w:cs="Times New Roman"/>
          <w:sz w:val="28"/>
          <w:szCs w:val="28"/>
          <w:lang w:val="en-US"/>
        </w:rPr>
      </w:pPr>
      <w:r>
        <w:rPr>
          <w:rFonts w:ascii="Times New Roman" w:hAnsi="Times New Roman" w:cs="Times New Roman"/>
          <w:sz w:val="28"/>
          <w:szCs w:val="28"/>
          <w:lang w:val="en-US"/>
        </w:rPr>
        <w:t xml:space="preserve">1. </w:t>
      </w:r>
      <w:r w:rsidRPr="00DF5B43">
        <w:rPr>
          <w:rFonts w:ascii="Times New Roman" w:hAnsi="Times New Roman" w:cs="Times New Roman"/>
          <w:sz w:val="28"/>
          <w:szCs w:val="28"/>
          <w:lang w:val="en-US"/>
        </w:rPr>
        <w:t>What is used to produce and supply electric energy?</w:t>
      </w:r>
    </w:p>
    <w:p w:rsidR="00DF5B43" w:rsidRPr="00F379D8" w:rsidRDefault="00DF5B43" w:rsidP="00DF5B43">
      <w:pPr>
        <w:pStyle w:val="ad"/>
        <w:rPr>
          <w:rFonts w:ascii="Times New Roman" w:hAnsi="Times New Roman" w:cs="Times New Roman"/>
          <w:sz w:val="28"/>
          <w:szCs w:val="28"/>
          <w:lang w:val="en-US"/>
        </w:rPr>
      </w:pPr>
      <w:r w:rsidRPr="00DF5B43">
        <w:rPr>
          <w:rFonts w:ascii="Times New Roman" w:hAnsi="Times New Roman" w:cs="Times New Roman"/>
          <w:sz w:val="28"/>
          <w:szCs w:val="28"/>
          <w:lang w:val="en-US"/>
        </w:rPr>
        <w:t xml:space="preserve"> </w:t>
      </w:r>
      <w:r w:rsidRPr="00F379D8">
        <w:rPr>
          <w:rFonts w:ascii="Times New Roman" w:hAnsi="Times New Roman" w:cs="Times New Roman"/>
          <w:sz w:val="28"/>
          <w:szCs w:val="28"/>
          <w:lang w:val="en-US"/>
        </w:rPr>
        <w:t xml:space="preserve">2. Which elements does a cell consist of? </w:t>
      </w:r>
    </w:p>
    <w:p w:rsidR="00DF5B43" w:rsidRPr="00F379D8" w:rsidRDefault="00DF5B43" w:rsidP="00DF5B43">
      <w:pPr>
        <w:pStyle w:val="ad"/>
        <w:rPr>
          <w:rFonts w:ascii="Times New Roman" w:hAnsi="Times New Roman" w:cs="Times New Roman"/>
          <w:sz w:val="28"/>
          <w:szCs w:val="28"/>
          <w:lang w:val="en-US"/>
        </w:rPr>
      </w:pPr>
      <w:r w:rsidRPr="00F379D8">
        <w:rPr>
          <w:rFonts w:ascii="Times New Roman" w:hAnsi="Times New Roman" w:cs="Times New Roman"/>
          <w:sz w:val="28"/>
          <w:szCs w:val="28"/>
          <w:lang w:val="en-US"/>
        </w:rPr>
        <w:t xml:space="preserve">3. What is the function of the terminals? </w:t>
      </w:r>
    </w:p>
    <w:p w:rsidR="00DF5B43" w:rsidRPr="00F379D8" w:rsidRDefault="00DF5B43" w:rsidP="00DF5B43">
      <w:pPr>
        <w:pStyle w:val="ad"/>
        <w:rPr>
          <w:rFonts w:ascii="Times New Roman" w:hAnsi="Times New Roman" w:cs="Times New Roman"/>
          <w:sz w:val="28"/>
          <w:szCs w:val="28"/>
          <w:lang w:val="en-US"/>
        </w:rPr>
      </w:pPr>
      <w:r w:rsidRPr="00F379D8">
        <w:rPr>
          <w:rFonts w:ascii="Times New Roman" w:hAnsi="Times New Roman" w:cs="Times New Roman"/>
          <w:sz w:val="28"/>
          <w:szCs w:val="28"/>
          <w:lang w:val="en-US"/>
        </w:rPr>
        <w:lastRenderedPageBreak/>
        <w:t xml:space="preserve">4. How must the cells be connected in order to increase the voltage output? </w:t>
      </w:r>
    </w:p>
    <w:p w:rsidR="00DF5B43" w:rsidRPr="00F379D8" w:rsidRDefault="00DF5B43" w:rsidP="00DF5B43">
      <w:pPr>
        <w:pStyle w:val="ad"/>
        <w:rPr>
          <w:rFonts w:ascii="Times New Roman" w:hAnsi="Times New Roman" w:cs="Times New Roman"/>
          <w:sz w:val="28"/>
          <w:szCs w:val="28"/>
          <w:lang w:val="en-US"/>
        </w:rPr>
      </w:pPr>
      <w:r w:rsidRPr="00F379D8">
        <w:rPr>
          <w:rFonts w:ascii="Times New Roman" w:hAnsi="Times New Roman" w:cs="Times New Roman"/>
          <w:sz w:val="28"/>
          <w:szCs w:val="28"/>
          <w:lang w:val="en-US"/>
        </w:rPr>
        <w:t>5. How must the cells be connected in order to increase the current output?</w:t>
      </w:r>
    </w:p>
    <w:p w:rsidR="001678ED" w:rsidRPr="00F45C09" w:rsidRDefault="001678ED" w:rsidP="001678ED">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Taks for SIW</w:t>
      </w:r>
    </w:p>
    <w:p w:rsidR="001678ED" w:rsidRPr="00FD5A26" w:rsidRDefault="001678ED" w:rsidP="001678ED">
      <w:pPr>
        <w:pStyle w:val="ad"/>
        <w:rPr>
          <w:rFonts w:ascii="Times New Roman" w:eastAsia="Times New Roman" w:hAnsi="Times New Roman" w:cs="Times New Roman"/>
          <w:sz w:val="28"/>
          <w:szCs w:val="28"/>
          <w:lang w:val="en-US"/>
        </w:rPr>
      </w:pPr>
      <w:r w:rsidRPr="00FD5A26">
        <w:rPr>
          <w:rFonts w:ascii="Times New Roman" w:eastAsia="Times New Roman" w:hAnsi="Times New Roman" w:cs="Times New Roman"/>
          <w:sz w:val="28"/>
          <w:szCs w:val="28"/>
          <w:lang w:val="en-US"/>
        </w:rPr>
        <w:t>1. Give the main idea of the text.</w:t>
      </w:r>
    </w:p>
    <w:p w:rsidR="001678ED" w:rsidRPr="00FD5A26" w:rsidRDefault="001678ED" w:rsidP="001678ED">
      <w:pPr>
        <w:pStyle w:val="ad"/>
        <w:rPr>
          <w:rFonts w:ascii="Times New Roman" w:eastAsia="Times New Roman" w:hAnsi="Times New Roman" w:cs="Times New Roman"/>
          <w:sz w:val="28"/>
          <w:szCs w:val="28"/>
          <w:lang w:val="en-US"/>
        </w:rPr>
      </w:pPr>
      <w:r w:rsidRPr="00FD5A26">
        <w:rPr>
          <w:rFonts w:ascii="Times New Roman" w:eastAsia="Times New Roman" w:hAnsi="Times New Roman" w:cs="Times New Roman"/>
          <w:sz w:val="28"/>
          <w:szCs w:val="28"/>
          <w:lang w:val="en-US"/>
        </w:rPr>
        <w:t>2. Find the information describing this text.</w:t>
      </w:r>
    </w:p>
    <w:p w:rsidR="00DF5B43" w:rsidRDefault="001678ED" w:rsidP="001678ED">
      <w:pPr>
        <w:pStyle w:val="ad"/>
        <w:rPr>
          <w:rFonts w:ascii="Times New Roman" w:eastAsia="Times New Roman" w:hAnsi="Times New Roman" w:cs="Times New Roman"/>
          <w:sz w:val="28"/>
          <w:szCs w:val="28"/>
          <w:lang w:val="en-US"/>
        </w:rPr>
      </w:pPr>
      <w:r w:rsidRPr="00F45C09">
        <w:rPr>
          <w:rFonts w:ascii="Times New Roman" w:eastAsia="Times New Roman" w:hAnsi="Times New Roman" w:cs="Times New Roman"/>
          <w:sz w:val="28"/>
          <w:szCs w:val="28"/>
          <w:lang w:val="en-US"/>
        </w:rPr>
        <w:t xml:space="preserve">3. Read the last part of the text and </w:t>
      </w:r>
      <w:r w:rsidR="00DF5B43">
        <w:rPr>
          <w:rFonts w:ascii="Times New Roman" w:eastAsia="Times New Roman" w:hAnsi="Times New Roman" w:cs="Times New Roman"/>
          <w:sz w:val="28"/>
          <w:szCs w:val="28"/>
          <w:lang w:val="en-US"/>
        </w:rPr>
        <w:t>translate</w:t>
      </w:r>
    </w:p>
    <w:p w:rsidR="001678ED" w:rsidRPr="007154A5" w:rsidRDefault="001678ED" w:rsidP="001678ED">
      <w:pPr>
        <w:pStyle w:val="ad"/>
        <w:rPr>
          <w:rFonts w:ascii="Times New Roman" w:eastAsia="Calibri" w:hAnsi="Times New Roman" w:cs="Times New Roman"/>
          <w:sz w:val="28"/>
          <w:szCs w:val="28"/>
          <w:lang w:val="en-US"/>
        </w:rPr>
      </w:pPr>
      <w:r w:rsidRPr="007154A5">
        <w:rPr>
          <w:rFonts w:ascii="Times New Roman" w:eastAsia="Calibri" w:hAnsi="Times New Roman" w:cs="Times New Roman"/>
          <w:sz w:val="28"/>
          <w:szCs w:val="28"/>
          <w:lang w:val="en-US"/>
        </w:rPr>
        <w:t>Your ideas</w:t>
      </w:r>
    </w:p>
    <w:p w:rsidR="001678ED" w:rsidRPr="007154A5" w:rsidRDefault="001678ED" w:rsidP="001678ED">
      <w:pPr>
        <w:pStyle w:val="ad"/>
        <w:rPr>
          <w:rFonts w:ascii="Times New Roman" w:eastAsia="Times New Roman" w:hAnsi="Times New Roman" w:cs="Times New Roman"/>
          <w:sz w:val="28"/>
          <w:szCs w:val="28"/>
          <w:lang w:val="en-US"/>
        </w:rPr>
      </w:pPr>
      <w:r w:rsidRPr="007154A5">
        <w:rPr>
          <w:rFonts w:ascii="Times New Roman" w:eastAsia="Times New Roman" w:hAnsi="Times New Roman" w:cs="Times New Roman"/>
          <w:color w:val="000000"/>
          <w:sz w:val="28"/>
          <w:szCs w:val="28"/>
          <w:lang w:val="en-US"/>
        </w:rPr>
        <w:t xml:space="preserve">2. Make up a dialogue about </w:t>
      </w:r>
      <w:r w:rsidRPr="007154A5">
        <w:rPr>
          <w:rFonts w:ascii="Times New Roman" w:eastAsia="Times New Roman" w:hAnsi="Times New Roman" w:cs="Times New Roman"/>
          <w:sz w:val="28"/>
          <w:szCs w:val="28"/>
          <w:lang w:val="en-US"/>
        </w:rPr>
        <w:t>“</w:t>
      </w:r>
      <w:r w:rsidR="00DF5B43">
        <w:rPr>
          <w:rFonts w:ascii="Times New Roman" w:hAnsi="Times New Roman" w:cs="Times New Roman"/>
          <w:sz w:val="28"/>
          <w:szCs w:val="28"/>
          <w:lang w:val="en-US"/>
        </w:rPr>
        <w:t>An electric cell</w:t>
      </w:r>
      <w:r w:rsidRPr="007154A5">
        <w:rPr>
          <w:rFonts w:ascii="Times New Roman" w:eastAsia="Times New Roman" w:hAnsi="Times New Roman" w:cs="Times New Roman"/>
          <w:sz w:val="28"/>
          <w:szCs w:val="28"/>
          <w:lang w:val="en-US"/>
        </w:rPr>
        <w:t>”</w:t>
      </w:r>
    </w:p>
    <w:p w:rsidR="001678ED" w:rsidRPr="007154A5" w:rsidRDefault="001678ED" w:rsidP="001678ED">
      <w:pPr>
        <w:pStyle w:val="ad"/>
        <w:rPr>
          <w:rFonts w:ascii="Times New Roman" w:eastAsia="Times New Roman" w:hAnsi="Times New Roman" w:cs="Times New Roman"/>
          <w:color w:val="000000"/>
          <w:sz w:val="28"/>
          <w:szCs w:val="28"/>
          <w:lang w:val="kk-KZ"/>
        </w:rPr>
      </w:pPr>
      <w:r w:rsidRPr="007154A5">
        <w:rPr>
          <w:rFonts w:ascii="Times New Roman" w:eastAsia="Times New Roman" w:hAnsi="Times New Roman" w:cs="Times New Roman"/>
          <w:color w:val="000000"/>
          <w:sz w:val="28"/>
          <w:szCs w:val="28"/>
          <w:lang w:val="en-US"/>
        </w:rPr>
        <w:t>3. Give an interview as a scientist</w:t>
      </w:r>
    </w:p>
    <w:p w:rsidR="001678ED" w:rsidRPr="001678ED" w:rsidRDefault="001678ED" w:rsidP="001C74A2">
      <w:pPr>
        <w:rPr>
          <w:rFonts w:ascii="Times New Roman" w:hAnsi="Times New Roman" w:cs="Times New Roman"/>
          <w:b/>
          <w:sz w:val="28"/>
          <w:szCs w:val="28"/>
          <w:lang w:val="en-US"/>
        </w:rPr>
      </w:pPr>
    </w:p>
    <w:p w:rsidR="005A6529" w:rsidRPr="000E5D1F" w:rsidRDefault="005A6529" w:rsidP="005A6529">
      <w:pPr>
        <w:rPr>
          <w:rFonts w:ascii="Times New Roman" w:hAnsi="Times New Roman" w:cs="Times New Roman"/>
          <w:b/>
          <w:sz w:val="28"/>
          <w:szCs w:val="28"/>
          <w:lang w:val="en-US"/>
        </w:rPr>
      </w:pPr>
      <w:r>
        <w:rPr>
          <w:rFonts w:ascii="Times New Roman" w:hAnsi="Times New Roman" w:cs="Times New Roman"/>
          <w:b/>
          <w:sz w:val="28"/>
          <w:szCs w:val="28"/>
          <w:lang w:val="en-US"/>
        </w:rPr>
        <w:t>Practical lesson 12</w:t>
      </w:r>
    </w:p>
    <w:p w:rsidR="005A6529" w:rsidRPr="005A6529" w:rsidRDefault="005A6529" w:rsidP="005A6529">
      <w:pPr>
        <w:rPr>
          <w:rFonts w:ascii="Times New Roman" w:hAnsi="Times New Roman" w:cs="Times New Roman"/>
          <w:b/>
          <w:sz w:val="28"/>
          <w:szCs w:val="28"/>
          <w:lang w:val="en-US"/>
        </w:rPr>
      </w:pPr>
      <w:r w:rsidRPr="005A6529">
        <w:rPr>
          <w:rFonts w:ascii="Times New Roman" w:hAnsi="Times New Roman" w:cs="Times New Roman"/>
          <w:b/>
          <w:sz w:val="28"/>
          <w:szCs w:val="28"/>
          <w:lang w:val="en-US"/>
        </w:rPr>
        <w:t xml:space="preserve">The theme of the lesson: </w:t>
      </w:r>
      <w:r w:rsidR="00DF5B43">
        <w:rPr>
          <w:rFonts w:ascii="Times New Roman" w:hAnsi="Times New Roman" w:cs="Times New Roman"/>
          <w:b/>
          <w:sz w:val="28"/>
          <w:szCs w:val="28"/>
          <w:lang w:val="en-US"/>
        </w:rPr>
        <w:t>Capacitors</w:t>
      </w:r>
    </w:p>
    <w:p w:rsidR="005A6529" w:rsidRPr="000E5D1F" w:rsidRDefault="005A6529" w:rsidP="005A6529">
      <w:pPr>
        <w:rPr>
          <w:rFonts w:ascii="Times New Roman" w:hAnsi="Times New Roman" w:cs="Times New Roman"/>
          <w:sz w:val="28"/>
          <w:szCs w:val="28"/>
          <w:lang w:val="en-US"/>
        </w:rPr>
      </w:pPr>
      <w:r w:rsidRPr="006F52E0">
        <w:rPr>
          <w:rFonts w:ascii="Times New Roman" w:hAnsi="Times New Roman" w:cs="Times New Roman"/>
          <w:b/>
          <w:sz w:val="28"/>
          <w:szCs w:val="28"/>
          <w:lang w:val="en-US"/>
        </w:rPr>
        <w:t>Lesson plan:</w:t>
      </w:r>
      <w:r w:rsidRPr="00C77160">
        <w:rPr>
          <w:lang w:val="en-US"/>
        </w:rPr>
        <w:t xml:space="preserve"> </w:t>
      </w:r>
      <w:r w:rsidRPr="000E5D1F">
        <w:rPr>
          <w:rFonts w:ascii="Times New Roman" w:hAnsi="Times New Roman" w:cs="Times New Roman"/>
          <w:sz w:val="28"/>
          <w:szCs w:val="28"/>
          <w:lang w:val="en-US"/>
        </w:rPr>
        <w:t>to e</w:t>
      </w:r>
      <w:r w:rsidRPr="00DD182A">
        <w:rPr>
          <w:rFonts w:ascii="Times New Roman" w:hAnsi="Times New Roman" w:cs="Times New Roman"/>
          <w:sz w:val="28"/>
          <w:szCs w:val="28"/>
          <w:lang w:val="en-US"/>
        </w:rPr>
        <w:t>xtend voc</w:t>
      </w:r>
      <w:r w:rsidRPr="000E5D1F">
        <w:rPr>
          <w:rFonts w:ascii="Times New Roman" w:hAnsi="Times New Roman" w:cs="Times New Roman"/>
          <w:sz w:val="28"/>
          <w:szCs w:val="28"/>
          <w:lang w:val="en-US"/>
        </w:rPr>
        <w:t xml:space="preserve">abulary from the </w:t>
      </w:r>
      <w:r w:rsidRPr="00DD182A">
        <w:rPr>
          <w:rFonts w:ascii="Times New Roman" w:hAnsi="Times New Roman" w:cs="Times New Roman"/>
          <w:sz w:val="28"/>
          <w:szCs w:val="28"/>
          <w:lang w:val="en-US"/>
        </w:rPr>
        <w:t xml:space="preserve">fields of </w:t>
      </w:r>
      <w:r w:rsidRPr="000E5D1F">
        <w:rPr>
          <w:rFonts w:ascii="Times New Roman" w:hAnsi="Times New Roman" w:cs="Times New Roman"/>
          <w:sz w:val="28"/>
          <w:szCs w:val="28"/>
          <w:lang w:val="en-US"/>
        </w:rPr>
        <w:t>engineering and general technical vocabulary; to improve</w:t>
      </w:r>
      <w:r w:rsidRPr="00DD182A">
        <w:rPr>
          <w:rFonts w:ascii="Times New Roman" w:hAnsi="Times New Roman" w:cs="Times New Roman"/>
          <w:sz w:val="28"/>
          <w:szCs w:val="28"/>
          <w:lang w:val="en-US"/>
        </w:rPr>
        <w:t xml:space="preserve"> the skills </w:t>
      </w:r>
      <w:r w:rsidRPr="000E5D1F">
        <w:rPr>
          <w:rFonts w:ascii="Times New Roman" w:hAnsi="Times New Roman" w:cs="Times New Roman"/>
          <w:sz w:val="28"/>
          <w:szCs w:val="28"/>
          <w:lang w:val="en-US"/>
        </w:rPr>
        <w:t>evaluation, viewing and reading of professional character</w:t>
      </w:r>
      <w:r w:rsidRPr="00DD182A">
        <w:rPr>
          <w:rFonts w:ascii="Times New Roman" w:hAnsi="Times New Roman" w:cs="Times New Roman"/>
          <w:sz w:val="28"/>
          <w:szCs w:val="28"/>
          <w:lang w:val="en-US"/>
        </w:rPr>
        <w:t xml:space="preserve"> of the texts;</w:t>
      </w:r>
    </w:p>
    <w:p w:rsidR="005A6529" w:rsidRPr="00DD182A" w:rsidRDefault="005A6529" w:rsidP="005A6529">
      <w:pPr>
        <w:spacing w:after="0" w:line="240" w:lineRule="auto"/>
        <w:rPr>
          <w:rFonts w:ascii="Times New Roman" w:hAnsi="Times New Roman"/>
          <w:sz w:val="28"/>
          <w:szCs w:val="28"/>
          <w:lang w:val="en-US"/>
        </w:rPr>
      </w:pPr>
      <w:r w:rsidRPr="006F52E0">
        <w:rPr>
          <w:rFonts w:ascii="Times New Roman" w:hAnsi="Times New Roman" w:cs="Times New Roman"/>
          <w:b/>
          <w:sz w:val="28"/>
          <w:szCs w:val="28"/>
          <w:lang w:val="en-US"/>
        </w:rPr>
        <w:t>The purp</w:t>
      </w:r>
      <w:r>
        <w:rPr>
          <w:rFonts w:ascii="Times New Roman" w:hAnsi="Times New Roman" w:cs="Times New Roman"/>
          <w:b/>
          <w:sz w:val="28"/>
          <w:szCs w:val="28"/>
          <w:lang w:val="en-US"/>
        </w:rPr>
        <w:t>ose and objectives of the lesson</w:t>
      </w:r>
      <w:r w:rsidRPr="006F52E0">
        <w:rPr>
          <w:rFonts w:ascii="Times New Roman" w:hAnsi="Times New Roman" w:cs="Times New Roman"/>
          <w:b/>
          <w:sz w:val="28"/>
          <w:szCs w:val="28"/>
          <w:lang w:val="en-US"/>
        </w:rPr>
        <w:t>, skills and competences:</w:t>
      </w:r>
      <w:r w:rsidRPr="00196950">
        <w:rPr>
          <w:sz w:val="28"/>
          <w:szCs w:val="28"/>
          <w:lang w:val="en-US"/>
        </w:rPr>
        <w:t xml:space="preserve"> </w:t>
      </w:r>
      <w:r w:rsidRPr="00DD182A">
        <w:rPr>
          <w:rFonts w:ascii="Times New Roman" w:hAnsi="Times New Roman"/>
          <w:sz w:val="28"/>
          <w:szCs w:val="28"/>
          <w:lang w:val="en-US"/>
        </w:rPr>
        <w:t>to apply English in professional sphere of the specialist, using skills of four kinds of communications: auditions, readings, letters, and communication in a foreign language</w:t>
      </w:r>
      <w:r>
        <w:rPr>
          <w:rFonts w:ascii="Times New Roman" w:hAnsi="Times New Roman"/>
          <w:sz w:val="28"/>
          <w:szCs w:val="28"/>
          <w:lang w:val="en-US"/>
        </w:rPr>
        <w:t xml:space="preserve">; </w:t>
      </w:r>
      <w:r w:rsidRPr="00DD182A">
        <w:rPr>
          <w:rFonts w:ascii="Times New Roman" w:hAnsi="Times New Roman"/>
          <w:sz w:val="28"/>
          <w:szCs w:val="28"/>
          <w:lang w:val="en-US"/>
        </w:rPr>
        <w:t>to use logical and critical thinking for problems</w:t>
      </w:r>
    </w:p>
    <w:p w:rsidR="005A6529" w:rsidRDefault="005A6529" w:rsidP="005A6529">
      <w:pPr>
        <w:rPr>
          <w:rFonts w:ascii="Times New Roman" w:hAnsi="Times New Roman" w:cs="Times New Roman"/>
          <w:b/>
          <w:sz w:val="28"/>
          <w:szCs w:val="28"/>
          <w:lang w:val="en-US"/>
        </w:rPr>
      </w:pPr>
      <w:r w:rsidRPr="00332B6A">
        <w:rPr>
          <w:rFonts w:ascii="Times New Roman" w:hAnsi="Times New Roman" w:cs="Times New Roman"/>
          <w:b/>
          <w:sz w:val="28"/>
          <w:szCs w:val="28"/>
          <w:lang w:val="en-US"/>
        </w:rPr>
        <w:t>Brief theoretical information</w:t>
      </w:r>
    </w:p>
    <w:p w:rsidR="00AA711A" w:rsidRPr="00E656E9" w:rsidRDefault="00AA711A" w:rsidP="00AA711A">
      <w:pPr>
        <w:rPr>
          <w:rFonts w:ascii="Times New Roman" w:hAnsi="Times New Roman" w:cs="Times New Roman"/>
          <w:b/>
          <w:sz w:val="28"/>
          <w:szCs w:val="28"/>
          <w:lang w:val="en-US"/>
        </w:rPr>
      </w:pPr>
      <w:r w:rsidRPr="00E656E9">
        <w:rPr>
          <w:rFonts w:ascii="Times New Roman" w:hAnsi="Times New Roman" w:cs="Times New Roman"/>
          <w:b/>
          <w:sz w:val="28"/>
          <w:szCs w:val="28"/>
          <w:lang w:val="en-US"/>
        </w:rPr>
        <w:t>Capacitors</w:t>
      </w:r>
    </w:p>
    <w:p w:rsidR="004C480F" w:rsidRDefault="004C480F" w:rsidP="00DF5B43">
      <w:pPr>
        <w:rPr>
          <w:rFonts w:ascii="Times New Roman" w:hAnsi="Times New Roman" w:cs="Times New Roman"/>
          <w:sz w:val="28"/>
          <w:szCs w:val="28"/>
          <w:lang w:val="en-US"/>
        </w:rPr>
      </w:pPr>
      <w:r>
        <w:rPr>
          <w:rFonts w:ascii="Times New Roman" w:hAnsi="Times New Roman" w:cs="Times New Roman"/>
          <w:noProof/>
          <w:sz w:val="28"/>
          <w:szCs w:val="28"/>
        </w:rPr>
        <w:drawing>
          <wp:inline distT="0" distB="0" distL="0" distR="0">
            <wp:extent cx="4219575" cy="2028825"/>
            <wp:effectExtent l="19050" t="0" r="9525" b="0"/>
            <wp:docPr id="2303" name="Рисунок 2303" descr="C:\Users\АЗИЗА\Desktop\Capacitors_(71895971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3" descr="C:\Users\АЗИЗА\Desktop\Capacitors_(7189597135).jpg"/>
                    <pic:cNvPicPr>
                      <a:picLocks noChangeAspect="1" noChangeArrowheads="1"/>
                    </pic:cNvPicPr>
                  </pic:nvPicPr>
                  <pic:blipFill>
                    <a:blip r:embed="rId51"/>
                    <a:srcRect/>
                    <a:stretch>
                      <a:fillRect/>
                    </a:stretch>
                  </pic:blipFill>
                  <pic:spPr bwMode="auto">
                    <a:xfrm>
                      <a:off x="0" y="0"/>
                      <a:ext cx="4219575" cy="2028825"/>
                    </a:xfrm>
                    <a:prstGeom prst="rect">
                      <a:avLst/>
                    </a:prstGeom>
                    <a:noFill/>
                    <a:ln w="9525">
                      <a:noFill/>
                      <a:miter lim="800000"/>
                      <a:headEnd/>
                      <a:tailEnd/>
                    </a:ln>
                  </pic:spPr>
                </pic:pic>
              </a:graphicData>
            </a:graphic>
          </wp:inline>
        </w:drawing>
      </w:r>
    </w:p>
    <w:p w:rsidR="004C480F" w:rsidRDefault="004C480F" w:rsidP="00DF5B43">
      <w:pPr>
        <w:rPr>
          <w:rFonts w:ascii="Times New Roman" w:hAnsi="Times New Roman" w:cs="Times New Roman"/>
          <w:sz w:val="28"/>
          <w:szCs w:val="28"/>
          <w:lang w:val="en-US"/>
        </w:rPr>
      </w:pPr>
      <w:r>
        <w:rPr>
          <w:rFonts w:ascii="Times New Roman" w:hAnsi="Times New Roman" w:cs="Times New Roman"/>
          <w:noProof/>
          <w:sz w:val="28"/>
          <w:szCs w:val="28"/>
        </w:rPr>
        <w:drawing>
          <wp:inline distT="0" distB="0" distL="0" distR="0">
            <wp:extent cx="6076950" cy="1548675"/>
            <wp:effectExtent l="19050" t="0" r="0" b="0"/>
            <wp:docPr id="2304" name="Рисунок 2304" descr="C:\Users\АЗИЗА\Desktop\Types_of_capacitor.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4" descr="C:\Users\АЗИЗА\Desktop\Types_of_capacitor.svg.png"/>
                    <pic:cNvPicPr>
                      <a:picLocks noChangeAspect="1" noChangeArrowheads="1"/>
                    </pic:cNvPicPr>
                  </pic:nvPicPr>
                  <pic:blipFill>
                    <a:blip r:embed="rId52"/>
                    <a:srcRect/>
                    <a:stretch>
                      <a:fillRect/>
                    </a:stretch>
                  </pic:blipFill>
                  <pic:spPr bwMode="auto">
                    <a:xfrm>
                      <a:off x="0" y="0"/>
                      <a:ext cx="6079890" cy="1549424"/>
                    </a:xfrm>
                    <a:prstGeom prst="rect">
                      <a:avLst/>
                    </a:prstGeom>
                    <a:noFill/>
                    <a:ln w="9525">
                      <a:noFill/>
                      <a:miter lim="800000"/>
                      <a:headEnd/>
                      <a:tailEnd/>
                    </a:ln>
                  </pic:spPr>
                </pic:pic>
              </a:graphicData>
            </a:graphic>
          </wp:inline>
        </w:drawing>
      </w:r>
    </w:p>
    <w:p w:rsidR="00DF5B43" w:rsidRPr="004C480F" w:rsidRDefault="00DF5B43" w:rsidP="00DF5B43">
      <w:pPr>
        <w:rPr>
          <w:rFonts w:ascii="Times New Roman" w:hAnsi="Times New Roman" w:cs="Times New Roman"/>
          <w:sz w:val="28"/>
          <w:szCs w:val="28"/>
          <w:lang w:val="en-US"/>
        </w:rPr>
      </w:pPr>
      <w:r w:rsidRPr="004C480F">
        <w:rPr>
          <w:rFonts w:ascii="Times New Roman" w:hAnsi="Times New Roman" w:cs="Times New Roman"/>
          <w:sz w:val="28"/>
          <w:szCs w:val="28"/>
          <w:lang w:val="en-US"/>
        </w:rPr>
        <w:lastRenderedPageBreak/>
        <w:t>A capacitor is a passive</w:t>
      </w:r>
      <w:r w:rsidR="004C480F">
        <w:rPr>
          <w:rFonts w:ascii="Times New Roman" w:hAnsi="Times New Roman" w:cs="Times New Roman"/>
          <w:sz w:val="28"/>
          <w:szCs w:val="28"/>
          <w:lang w:val="en-US"/>
        </w:rPr>
        <w:t xml:space="preserve"> </w:t>
      </w:r>
      <w:r w:rsidRPr="004C480F">
        <w:rPr>
          <w:rFonts w:ascii="Times New Roman" w:hAnsi="Times New Roman" w:cs="Times New Roman"/>
          <w:sz w:val="28"/>
          <w:szCs w:val="28"/>
          <w:lang w:val="en-US"/>
        </w:rPr>
        <w:t>two-terminal electrical component that stores electrical energy</w:t>
      </w:r>
      <w:r w:rsidR="004C480F">
        <w:rPr>
          <w:rFonts w:ascii="Times New Roman" w:hAnsi="Times New Roman" w:cs="Times New Roman"/>
          <w:sz w:val="28"/>
          <w:szCs w:val="28"/>
          <w:lang w:val="en-US"/>
        </w:rPr>
        <w:t xml:space="preserve"> </w:t>
      </w:r>
      <w:r w:rsidRPr="004C480F">
        <w:rPr>
          <w:rFonts w:ascii="Times New Roman" w:hAnsi="Times New Roman" w:cs="Times New Roman"/>
          <w:sz w:val="28"/>
          <w:szCs w:val="28"/>
          <w:lang w:val="en-US"/>
        </w:rPr>
        <w:t> in an electric field.The effect of a capacitor is known as capacitance. While capacitance exists between any two electrical conductors of a circuit in sufficiently close proximity, a capacitor is specifically designed to provide and enhance this effect for a variety of practical applications by consideration of size, shape, and positioning of closely spaced conductors, and the intervening </w:t>
      </w:r>
      <w:r w:rsidR="004C480F" w:rsidRPr="004C480F">
        <w:rPr>
          <w:rFonts w:ascii="Times New Roman" w:hAnsi="Times New Roman" w:cs="Times New Roman"/>
          <w:sz w:val="28"/>
          <w:szCs w:val="28"/>
          <w:lang w:val="en-US"/>
        </w:rPr>
        <w:t>dielectric</w:t>
      </w:r>
      <w:r w:rsidR="004C480F">
        <w:rPr>
          <w:rFonts w:ascii="Times New Roman" w:hAnsi="Times New Roman" w:cs="Times New Roman"/>
          <w:sz w:val="28"/>
          <w:szCs w:val="28"/>
          <w:lang w:val="en-US"/>
        </w:rPr>
        <w:t xml:space="preserve"> </w:t>
      </w:r>
      <w:r w:rsidR="004C480F" w:rsidRPr="004C480F">
        <w:rPr>
          <w:rFonts w:ascii="Times New Roman" w:hAnsi="Times New Roman" w:cs="Times New Roman"/>
          <w:sz w:val="28"/>
          <w:szCs w:val="28"/>
          <w:lang w:val="en-US"/>
        </w:rPr>
        <w:t>material</w:t>
      </w:r>
      <w:r w:rsidRPr="004C480F">
        <w:rPr>
          <w:rFonts w:ascii="Times New Roman" w:hAnsi="Times New Roman" w:cs="Times New Roman"/>
          <w:sz w:val="28"/>
          <w:szCs w:val="28"/>
          <w:lang w:val="en-US"/>
        </w:rPr>
        <w:t>. A capacitor was therefore historically first known as an electric condenser.</w:t>
      </w:r>
    </w:p>
    <w:p w:rsidR="00DF5B43" w:rsidRPr="004C480F" w:rsidRDefault="00DF5B43" w:rsidP="00DF5B43">
      <w:pPr>
        <w:rPr>
          <w:rFonts w:ascii="Times New Roman" w:hAnsi="Times New Roman" w:cs="Times New Roman"/>
          <w:sz w:val="28"/>
          <w:szCs w:val="28"/>
          <w:lang w:val="en-US"/>
        </w:rPr>
      </w:pPr>
      <w:r w:rsidRPr="004C480F">
        <w:rPr>
          <w:rFonts w:ascii="Times New Roman" w:hAnsi="Times New Roman" w:cs="Times New Roman"/>
          <w:sz w:val="28"/>
          <w:szCs w:val="28"/>
          <w:lang w:val="en-US"/>
        </w:rPr>
        <w:t xml:space="preserve">The physical form and construction of practical capacitors vary widely and many capacitor types are in common use. Most capacitors contain at least two electrical conductors often in the form of metallic plates or surfaces separated by a dielectric medium. </w:t>
      </w:r>
      <w:r w:rsidRPr="00F379D8">
        <w:rPr>
          <w:rFonts w:ascii="Times New Roman" w:hAnsi="Times New Roman" w:cs="Times New Roman"/>
          <w:sz w:val="28"/>
          <w:szCs w:val="28"/>
          <w:lang w:val="en-US"/>
        </w:rPr>
        <w:t xml:space="preserve">The conductors may be foils, thin films, or sintered beads of metal or conductive electrolyte. The nonconducting dielectric acts to increase the capacitor's charge capacity. </w:t>
      </w:r>
      <w:r w:rsidRPr="004C480F">
        <w:rPr>
          <w:rFonts w:ascii="Times New Roman" w:hAnsi="Times New Roman" w:cs="Times New Roman"/>
          <w:sz w:val="28"/>
          <w:szCs w:val="28"/>
          <w:lang w:val="en-US"/>
        </w:rPr>
        <w:t>Materials commonly used as dielectrics include glass, ceramic, plastic film, paper, mica, and oxide layers. Capacitors are widely used as parts of electrical circuits in many common electrical devices. Unlike a resistor, an ideal capacitor does not dissipate energy.</w:t>
      </w:r>
    </w:p>
    <w:p w:rsidR="00DF5B43" w:rsidRPr="00F379D8" w:rsidRDefault="00DF5B43" w:rsidP="00DF5B43">
      <w:pPr>
        <w:rPr>
          <w:rFonts w:ascii="Times New Roman" w:hAnsi="Times New Roman" w:cs="Times New Roman"/>
          <w:sz w:val="28"/>
          <w:szCs w:val="28"/>
          <w:lang w:val="en-US"/>
        </w:rPr>
      </w:pPr>
      <w:r w:rsidRPr="004C480F">
        <w:rPr>
          <w:rFonts w:ascii="Times New Roman" w:hAnsi="Times New Roman" w:cs="Times New Roman"/>
          <w:sz w:val="28"/>
          <w:szCs w:val="28"/>
          <w:lang w:val="en-US"/>
        </w:rPr>
        <w:t xml:space="preserve">When two conductors experience a potential difference, for example, when a capacitor is attached across a battery, an electric field develops across the dielectric, causing a net positive charge to collect on one plate and net negative charge to collect on the other plate. </w:t>
      </w:r>
      <w:r w:rsidRPr="00F379D8">
        <w:rPr>
          <w:rFonts w:ascii="Times New Roman" w:hAnsi="Times New Roman" w:cs="Times New Roman"/>
          <w:sz w:val="28"/>
          <w:szCs w:val="28"/>
          <w:lang w:val="en-US"/>
        </w:rPr>
        <w:t xml:space="preserve">No current actually flows through the </w:t>
      </w:r>
      <w:proofErr w:type="gramStart"/>
      <w:r w:rsidRPr="00F379D8">
        <w:rPr>
          <w:rFonts w:ascii="Times New Roman" w:hAnsi="Times New Roman" w:cs="Times New Roman"/>
          <w:sz w:val="28"/>
          <w:szCs w:val="28"/>
          <w:lang w:val="en-US"/>
        </w:rPr>
        <w:t>dielectric,</w:t>
      </w:r>
      <w:proofErr w:type="gramEnd"/>
      <w:r w:rsidRPr="00F379D8">
        <w:rPr>
          <w:rFonts w:ascii="Times New Roman" w:hAnsi="Times New Roman" w:cs="Times New Roman"/>
          <w:sz w:val="28"/>
          <w:szCs w:val="28"/>
          <w:lang w:val="en-US"/>
        </w:rPr>
        <w:t xml:space="preserve"> instead, the effect is a displacement of charges through the source circuit. </w:t>
      </w:r>
      <w:r w:rsidRPr="004C480F">
        <w:rPr>
          <w:rFonts w:ascii="Times New Roman" w:hAnsi="Times New Roman" w:cs="Times New Roman"/>
          <w:sz w:val="28"/>
          <w:szCs w:val="28"/>
          <w:lang w:val="en-US"/>
        </w:rPr>
        <w:t xml:space="preserve">If the condition is maintained sufficiently long, this displacement current through the battery ceases. </w:t>
      </w:r>
      <w:r w:rsidRPr="00F379D8">
        <w:rPr>
          <w:rFonts w:ascii="Times New Roman" w:hAnsi="Times New Roman" w:cs="Times New Roman"/>
          <w:sz w:val="28"/>
          <w:szCs w:val="28"/>
          <w:lang w:val="en-US"/>
        </w:rPr>
        <w:t>However, if a time-varying voltage is applied across the leads of the capacitor, the source experiences an ongoing current due to the charging and discharging cycles of the capacitor.</w:t>
      </w:r>
    </w:p>
    <w:p w:rsidR="00DF5B43" w:rsidRPr="00F379D8" w:rsidRDefault="00DF5B43" w:rsidP="00DF5B43">
      <w:pPr>
        <w:rPr>
          <w:rFonts w:ascii="Times New Roman" w:hAnsi="Times New Roman" w:cs="Times New Roman"/>
          <w:sz w:val="28"/>
          <w:szCs w:val="28"/>
          <w:lang w:val="en-US"/>
        </w:rPr>
      </w:pPr>
      <w:r w:rsidRPr="00F379D8">
        <w:rPr>
          <w:rFonts w:ascii="Times New Roman" w:hAnsi="Times New Roman" w:cs="Times New Roman"/>
          <w:sz w:val="28"/>
          <w:szCs w:val="28"/>
          <w:lang w:val="en-US"/>
        </w:rPr>
        <w:t xml:space="preserve">Capacitance is defined as the ratio of the electric charge Q on each conductor to the potential difference V between them. </w:t>
      </w:r>
      <w:r w:rsidRPr="004C480F">
        <w:rPr>
          <w:rFonts w:ascii="Times New Roman" w:hAnsi="Times New Roman" w:cs="Times New Roman"/>
          <w:sz w:val="28"/>
          <w:szCs w:val="28"/>
          <w:lang w:val="en-US"/>
        </w:rPr>
        <w:t>The unit of capacitance in the International System of Units (SI) is the farad (F), which is equal to one coulomb per volt</w:t>
      </w:r>
      <w:r w:rsidR="004C480F">
        <w:rPr>
          <w:rFonts w:ascii="Times New Roman" w:hAnsi="Times New Roman" w:cs="Times New Roman"/>
          <w:sz w:val="28"/>
          <w:szCs w:val="28"/>
          <w:lang w:val="en-US"/>
        </w:rPr>
        <w:t xml:space="preserve"> </w:t>
      </w:r>
      <w:r w:rsidRPr="004C480F">
        <w:rPr>
          <w:rFonts w:ascii="Times New Roman" w:hAnsi="Times New Roman" w:cs="Times New Roman"/>
          <w:sz w:val="28"/>
          <w:szCs w:val="28"/>
          <w:lang w:val="en-US"/>
        </w:rPr>
        <w:t xml:space="preserve">(1 C/V). </w:t>
      </w:r>
      <w:r w:rsidRPr="00F379D8">
        <w:rPr>
          <w:rFonts w:ascii="Times New Roman" w:hAnsi="Times New Roman" w:cs="Times New Roman"/>
          <w:sz w:val="28"/>
          <w:szCs w:val="28"/>
          <w:lang w:val="en-US"/>
        </w:rPr>
        <w:t>Capacitance values of typical capacitors for use in general electronics range from about 1 pF (10−12 F) to about 1 mF (10−3 F).</w:t>
      </w:r>
    </w:p>
    <w:p w:rsidR="00DF5B43" w:rsidRPr="004C480F" w:rsidRDefault="00DF5B43" w:rsidP="00DF5B43">
      <w:pPr>
        <w:rPr>
          <w:rFonts w:ascii="Times New Roman" w:hAnsi="Times New Roman" w:cs="Times New Roman"/>
          <w:sz w:val="28"/>
          <w:szCs w:val="28"/>
          <w:lang w:val="en-US"/>
        </w:rPr>
      </w:pPr>
      <w:r w:rsidRPr="00F379D8">
        <w:rPr>
          <w:rFonts w:ascii="Times New Roman" w:hAnsi="Times New Roman" w:cs="Times New Roman"/>
          <w:sz w:val="28"/>
          <w:szCs w:val="28"/>
          <w:lang w:val="en-US"/>
        </w:rPr>
        <w:t xml:space="preserve">The capacitance of a capacitor is proportional to the surface area of the plates (conductors) and inversely related to the gap between them. </w:t>
      </w:r>
      <w:r w:rsidRPr="004C480F">
        <w:rPr>
          <w:rFonts w:ascii="Times New Roman" w:hAnsi="Times New Roman" w:cs="Times New Roman"/>
          <w:sz w:val="28"/>
          <w:szCs w:val="28"/>
          <w:lang w:val="en-US"/>
        </w:rPr>
        <w:t>In practice, the dielectric between the plates passes a small amount of leakage current and also has an electric field strength limit, known as the breakdown voltage. The conductors and leads introduce an undesired inductance and resistance.</w:t>
      </w:r>
    </w:p>
    <w:p w:rsidR="00DF5B43" w:rsidRDefault="00DF5B43" w:rsidP="00DF5B43">
      <w:pPr>
        <w:rPr>
          <w:rFonts w:ascii="Times New Roman" w:hAnsi="Times New Roman" w:cs="Times New Roman"/>
          <w:sz w:val="28"/>
          <w:szCs w:val="28"/>
          <w:lang w:val="en-US"/>
        </w:rPr>
      </w:pPr>
      <w:r w:rsidRPr="004C480F">
        <w:rPr>
          <w:rFonts w:ascii="Times New Roman" w:hAnsi="Times New Roman" w:cs="Times New Roman"/>
          <w:sz w:val="28"/>
          <w:szCs w:val="28"/>
          <w:lang w:val="en-US"/>
        </w:rPr>
        <w:t>Capacitors are widely used in electronic circuits for blocking direct current while allowing alternating current to pass. In analog filter</w:t>
      </w:r>
      <w:r w:rsidR="004C480F">
        <w:rPr>
          <w:rFonts w:ascii="Times New Roman" w:hAnsi="Times New Roman" w:cs="Times New Roman"/>
          <w:sz w:val="28"/>
          <w:szCs w:val="28"/>
          <w:lang w:val="en-US"/>
        </w:rPr>
        <w:t xml:space="preserve"> </w:t>
      </w:r>
      <w:r w:rsidRPr="004C480F">
        <w:rPr>
          <w:rFonts w:ascii="Times New Roman" w:hAnsi="Times New Roman" w:cs="Times New Roman"/>
          <w:sz w:val="28"/>
          <w:szCs w:val="28"/>
          <w:lang w:val="en-US"/>
        </w:rPr>
        <w:t>networks, they smooth the output of power supplies. In resonant circuits they tune radios</w:t>
      </w:r>
      <w:r w:rsidR="004C480F">
        <w:rPr>
          <w:rFonts w:ascii="Times New Roman" w:hAnsi="Times New Roman" w:cs="Times New Roman"/>
          <w:sz w:val="28"/>
          <w:szCs w:val="28"/>
          <w:lang w:val="en-US"/>
        </w:rPr>
        <w:t xml:space="preserve"> </w:t>
      </w:r>
      <w:r w:rsidRPr="004C480F">
        <w:rPr>
          <w:rFonts w:ascii="Times New Roman" w:hAnsi="Times New Roman" w:cs="Times New Roman"/>
          <w:sz w:val="28"/>
          <w:szCs w:val="28"/>
          <w:lang w:val="en-US"/>
        </w:rPr>
        <w:t xml:space="preserve">to particular frequencies. In electric </w:t>
      </w:r>
      <w:r w:rsidRPr="004C480F">
        <w:rPr>
          <w:rFonts w:ascii="Times New Roman" w:hAnsi="Times New Roman" w:cs="Times New Roman"/>
          <w:sz w:val="28"/>
          <w:szCs w:val="28"/>
          <w:lang w:val="en-US"/>
        </w:rPr>
        <w:lastRenderedPageBreak/>
        <w:t>power transmission systems, they stabilize voltage and power flow. The property of energy storage in capacitors was exploited as dynamic memory in early digital computers.</w:t>
      </w:r>
    </w:p>
    <w:p w:rsidR="00B22A6E" w:rsidRPr="00B22A6E" w:rsidRDefault="00B22A6E" w:rsidP="00DF5B43">
      <w:pPr>
        <w:rPr>
          <w:rFonts w:ascii="Times New Roman" w:hAnsi="Times New Roman" w:cs="Times New Roman"/>
          <w:b/>
          <w:sz w:val="28"/>
          <w:szCs w:val="28"/>
          <w:lang w:val="en-US"/>
        </w:rPr>
      </w:pPr>
      <w:r w:rsidRPr="00B22A6E">
        <w:rPr>
          <w:rFonts w:ascii="Times New Roman" w:hAnsi="Times New Roman" w:cs="Times New Roman"/>
          <w:b/>
          <w:sz w:val="28"/>
          <w:szCs w:val="28"/>
          <w:lang w:val="en-US"/>
        </w:rPr>
        <w:t>Symbols of capacitors</w:t>
      </w:r>
    </w:p>
    <w:p w:rsidR="004C480F" w:rsidRPr="004C480F" w:rsidRDefault="004C480F" w:rsidP="00DF5B43">
      <w:pPr>
        <w:rPr>
          <w:rFonts w:ascii="Times New Roman" w:hAnsi="Times New Roman" w:cs="Times New Roman"/>
          <w:sz w:val="28"/>
          <w:szCs w:val="28"/>
          <w:lang w:val="en-US"/>
        </w:rPr>
      </w:pPr>
      <w:r>
        <w:rPr>
          <w:rFonts w:ascii="Times New Roman" w:hAnsi="Times New Roman" w:cs="Times New Roman"/>
          <w:noProof/>
          <w:sz w:val="28"/>
          <w:szCs w:val="28"/>
        </w:rPr>
        <w:drawing>
          <wp:inline distT="0" distB="0" distL="0" distR="0">
            <wp:extent cx="2857500" cy="1714500"/>
            <wp:effectExtent l="19050" t="0" r="0" b="0"/>
            <wp:docPr id="2305" name="Рисунок 2305" descr="C:\Users\АЗИЗА\Desktop\how_to_use_capacitor_values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5" descr="C:\Users\АЗИЗА\Desktop\how_to_use_capacitor_values_1.png"/>
                    <pic:cNvPicPr>
                      <a:picLocks noChangeAspect="1" noChangeArrowheads="1"/>
                    </pic:cNvPicPr>
                  </pic:nvPicPr>
                  <pic:blipFill>
                    <a:blip r:embed="rId53"/>
                    <a:srcRect/>
                    <a:stretch>
                      <a:fillRect/>
                    </a:stretch>
                  </pic:blipFill>
                  <pic:spPr bwMode="auto">
                    <a:xfrm>
                      <a:off x="0" y="0"/>
                      <a:ext cx="2857500" cy="1714500"/>
                    </a:xfrm>
                    <a:prstGeom prst="rect">
                      <a:avLst/>
                    </a:prstGeom>
                    <a:noFill/>
                    <a:ln w="9525">
                      <a:noFill/>
                      <a:miter lim="800000"/>
                      <a:headEnd/>
                      <a:tailEnd/>
                    </a:ln>
                  </pic:spPr>
                </pic:pic>
              </a:graphicData>
            </a:graphic>
          </wp:inline>
        </w:drawing>
      </w:r>
      <w:r w:rsidRPr="00F379D8">
        <w:rPr>
          <w:rFonts w:ascii="Times New Roman" w:eastAsia="Times New Roman" w:hAnsi="Times New Roman" w:cs="Times New Roman"/>
          <w:snapToGrid w:val="0"/>
          <w:color w:val="000000"/>
          <w:w w:val="0"/>
          <w:sz w:val="0"/>
          <w:szCs w:val="0"/>
          <w:u w:color="000000"/>
          <w:bdr w:val="none" w:sz="0" w:space="0" w:color="000000"/>
          <w:shd w:val="clear" w:color="000000" w:fill="000000"/>
          <w:lang w:val="en-US"/>
        </w:rPr>
        <w:t xml:space="preserve"> </w:t>
      </w:r>
      <w:r>
        <w:rPr>
          <w:rFonts w:ascii="Times New Roman" w:hAnsi="Times New Roman" w:cs="Times New Roman"/>
          <w:noProof/>
          <w:sz w:val="28"/>
          <w:szCs w:val="28"/>
        </w:rPr>
        <w:drawing>
          <wp:inline distT="0" distB="0" distL="0" distR="0">
            <wp:extent cx="2514600" cy="790575"/>
            <wp:effectExtent l="19050" t="0" r="0" b="0"/>
            <wp:docPr id="2306" name="Рисунок 2306" descr="C:\Users\АЗИЗА\Desktop\2008-12-18_1321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6" descr="C:\Users\АЗИЗА\Desktop\2008-12-18_132113.jpg"/>
                    <pic:cNvPicPr>
                      <a:picLocks noChangeAspect="1" noChangeArrowheads="1"/>
                    </pic:cNvPicPr>
                  </pic:nvPicPr>
                  <pic:blipFill>
                    <a:blip r:embed="rId54"/>
                    <a:srcRect/>
                    <a:stretch>
                      <a:fillRect/>
                    </a:stretch>
                  </pic:blipFill>
                  <pic:spPr bwMode="auto">
                    <a:xfrm>
                      <a:off x="0" y="0"/>
                      <a:ext cx="2514600" cy="790575"/>
                    </a:xfrm>
                    <a:prstGeom prst="rect">
                      <a:avLst/>
                    </a:prstGeom>
                    <a:noFill/>
                    <a:ln w="9525">
                      <a:noFill/>
                      <a:miter lim="800000"/>
                      <a:headEnd/>
                      <a:tailEnd/>
                    </a:ln>
                  </pic:spPr>
                </pic:pic>
              </a:graphicData>
            </a:graphic>
          </wp:inline>
        </w:drawing>
      </w:r>
    </w:p>
    <w:p w:rsidR="004C480F" w:rsidRDefault="004C480F" w:rsidP="00AA711A">
      <w:pPr>
        <w:rPr>
          <w:rFonts w:ascii="Times New Roman" w:hAnsi="Times New Roman" w:cs="Times New Roman"/>
          <w:b/>
          <w:sz w:val="28"/>
          <w:szCs w:val="28"/>
          <w:lang w:val="en-US"/>
        </w:rPr>
      </w:pPr>
      <w:r>
        <w:rPr>
          <w:rFonts w:ascii="Times New Roman" w:hAnsi="Times New Roman" w:cs="Times New Roman"/>
          <w:b/>
          <w:noProof/>
          <w:sz w:val="28"/>
          <w:szCs w:val="28"/>
        </w:rPr>
        <w:drawing>
          <wp:inline distT="0" distB="0" distL="0" distR="0">
            <wp:extent cx="3533775" cy="1412308"/>
            <wp:effectExtent l="19050" t="0" r="9525" b="0"/>
            <wp:docPr id="2307" name="Рисунок 2307" descr="C:\Users\АЗИЗА\Desktop\capacitorSymbol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7" descr="C:\Users\АЗИЗА\Desktop\capacitorSymbols.png"/>
                    <pic:cNvPicPr>
                      <a:picLocks noChangeAspect="1" noChangeArrowheads="1"/>
                    </pic:cNvPicPr>
                  </pic:nvPicPr>
                  <pic:blipFill>
                    <a:blip r:embed="rId55"/>
                    <a:srcRect/>
                    <a:stretch>
                      <a:fillRect/>
                    </a:stretch>
                  </pic:blipFill>
                  <pic:spPr bwMode="auto">
                    <a:xfrm>
                      <a:off x="0" y="0"/>
                      <a:ext cx="3533775" cy="1412308"/>
                    </a:xfrm>
                    <a:prstGeom prst="rect">
                      <a:avLst/>
                    </a:prstGeom>
                    <a:noFill/>
                    <a:ln w="9525">
                      <a:noFill/>
                      <a:miter lim="800000"/>
                      <a:headEnd/>
                      <a:tailEnd/>
                    </a:ln>
                  </pic:spPr>
                </pic:pic>
              </a:graphicData>
            </a:graphic>
          </wp:inline>
        </w:drawing>
      </w:r>
      <w:r w:rsidRPr="004C480F">
        <w:rPr>
          <w:rFonts w:ascii="Times New Roman" w:hAnsi="Times New Roman" w:cs="Times New Roman"/>
          <w:b/>
          <w:sz w:val="28"/>
          <w:szCs w:val="28"/>
          <w:lang w:val="en-US"/>
        </w:rPr>
        <w:t xml:space="preserve"> </w:t>
      </w:r>
      <w:r>
        <w:rPr>
          <w:rFonts w:ascii="Times New Roman" w:hAnsi="Times New Roman" w:cs="Times New Roman"/>
          <w:b/>
          <w:noProof/>
          <w:sz w:val="28"/>
          <w:szCs w:val="28"/>
        </w:rPr>
        <w:drawing>
          <wp:inline distT="0" distB="0" distL="0" distR="0">
            <wp:extent cx="2640001" cy="1574936"/>
            <wp:effectExtent l="19050" t="0" r="7949" b="0"/>
            <wp:docPr id="2308" name="Рисунок 2308" descr="C:\Users\АЗИЗА\Desktop\dT6ep9pT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8" descr="C:\Users\АЗИЗА\Desktop\dT6ep9pT9.png"/>
                    <pic:cNvPicPr>
                      <a:picLocks noChangeAspect="1" noChangeArrowheads="1"/>
                    </pic:cNvPicPr>
                  </pic:nvPicPr>
                  <pic:blipFill>
                    <a:blip r:embed="rId56"/>
                    <a:srcRect/>
                    <a:stretch>
                      <a:fillRect/>
                    </a:stretch>
                  </pic:blipFill>
                  <pic:spPr bwMode="auto">
                    <a:xfrm>
                      <a:off x="0" y="0"/>
                      <a:ext cx="2646882" cy="1579041"/>
                    </a:xfrm>
                    <a:prstGeom prst="rect">
                      <a:avLst/>
                    </a:prstGeom>
                    <a:noFill/>
                    <a:ln w="9525">
                      <a:noFill/>
                      <a:miter lim="800000"/>
                      <a:headEnd/>
                      <a:tailEnd/>
                    </a:ln>
                  </pic:spPr>
                </pic:pic>
              </a:graphicData>
            </a:graphic>
          </wp:inline>
        </w:drawing>
      </w:r>
    </w:p>
    <w:p w:rsidR="00AA711A" w:rsidRPr="004C480F" w:rsidRDefault="00AA711A" w:rsidP="00AA711A">
      <w:pPr>
        <w:rPr>
          <w:rFonts w:ascii="Times New Roman" w:hAnsi="Times New Roman" w:cs="Times New Roman"/>
          <w:b/>
          <w:sz w:val="28"/>
          <w:szCs w:val="28"/>
          <w:lang w:val="en-US"/>
        </w:rPr>
      </w:pPr>
      <w:r w:rsidRPr="004C480F">
        <w:rPr>
          <w:rFonts w:ascii="Times New Roman" w:hAnsi="Times New Roman" w:cs="Times New Roman"/>
          <w:b/>
          <w:sz w:val="28"/>
          <w:szCs w:val="28"/>
          <w:lang w:val="en-US"/>
        </w:rPr>
        <w:t xml:space="preserve">Answer the following questions: </w:t>
      </w:r>
    </w:p>
    <w:p w:rsidR="00AA711A" w:rsidRDefault="00AA711A" w:rsidP="00AA711A">
      <w:pPr>
        <w:rPr>
          <w:rFonts w:ascii="Times New Roman" w:hAnsi="Times New Roman" w:cs="Times New Roman"/>
          <w:sz w:val="28"/>
          <w:szCs w:val="28"/>
          <w:lang w:val="en-US"/>
        </w:rPr>
      </w:pPr>
      <w:r w:rsidRPr="00AA711A">
        <w:rPr>
          <w:rFonts w:ascii="Times New Roman" w:hAnsi="Times New Roman" w:cs="Times New Roman"/>
          <w:sz w:val="28"/>
          <w:szCs w:val="28"/>
          <w:lang w:val="en-US"/>
        </w:rPr>
        <w:t xml:space="preserve">1. What is one of the main elements of the circuit? </w:t>
      </w:r>
    </w:p>
    <w:p w:rsidR="00AA711A" w:rsidRDefault="00AA711A" w:rsidP="00AA711A">
      <w:pPr>
        <w:rPr>
          <w:rFonts w:ascii="Times New Roman" w:hAnsi="Times New Roman" w:cs="Times New Roman"/>
          <w:sz w:val="28"/>
          <w:szCs w:val="28"/>
          <w:lang w:val="en-US"/>
        </w:rPr>
      </w:pPr>
      <w:r w:rsidRPr="00AA711A">
        <w:rPr>
          <w:rFonts w:ascii="Times New Roman" w:hAnsi="Times New Roman" w:cs="Times New Roman"/>
          <w:sz w:val="28"/>
          <w:szCs w:val="28"/>
          <w:lang w:val="en-US"/>
        </w:rPr>
        <w:t xml:space="preserve">2. What is the purpose of a capacitor? </w:t>
      </w:r>
    </w:p>
    <w:p w:rsidR="00AA711A" w:rsidRDefault="00AA711A" w:rsidP="00AA711A">
      <w:pPr>
        <w:rPr>
          <w:rFonts w:ascii="Times New Roman" w:hAnsi="Times New Roman" w:cs="Times New Roman"/>
          <w:sz w:val="28"/>
          <w:szCs w:val="28"/>
          <w:lang w:val="en-US"/>
        </w:rPr>
      </w:pPr>
      <w:r w:rsidRPr="00AA711A">
        <w:rPr>
          <w:rFonts w:ascii="Times New Roman" w:hAnsi="Times New Roman" w:cs="Times New Roman"/>
          <w:sz w:val="28"/>
          <w:szCs w:val="28"/>
          <w:lang w:val="en-US"/>
        </w:rPr>
        <w:t>3. What is the function of a capacitor?</w:t>
      </w:r>
    </w:p>
    <w:p w:rsidR="00AA711A" w:rsidRDefault="00AA711A" w:rsidP="00AA711A">
      <w:pPr>
        <w:rPr>
          <w:rFonts w:ascii="Times New Roman" w:hAnsi="Times New Roman" w:cs="Times New Roman"/>
          <w:sz w:val="28"/>
          <w:szCs w:val="28"/>
          <w:lang w:val="en-US"/>
        </w:rPr>
      </w:pPr>
      <w:r w:rsidRPr="00AA711A">
        <w:rPr>
          <w:rFonts w:ascii="Times New Roman" w:hAnsi="Times New Roman" w:cs="Times New Roman"/>
          <w:sz w:val="28"/>
          <w:szCs w:val="28"/>
          <w:lang w:val="en-US"/>
        </w:rPr>
        <w:t xml:space="preserve"> 4. What effects the capacity of a capacitor? </w:t>
      </w:r>
    </w:p>
    <w:p w:rsidR="00AA711A" w:rsidRDefault="00AA711A" w:rsidP="00AA711A">
      <w:pPr>
        <w:rPr>
          <w:rFonts w:ascii="Times New Roman" w:hAnsi="Times New Roman" w:cs="Times New Roman"/>
          <w:sz w:val="28"/>
          <w:szCs w:val="28"/>
          <w:lang w:val="en-US"/>
        </w:rPr>
      </w:pPr>
      <w:r w:rsidRPr="00AA711A">
        <w:rPr>
          <w:rFonts w:ascii="Times New Roman" w:hAnsi="Times New Roman" w:cs="Times New Roman"/>
          <w:sz w:val="28"/>
          <w:szCs w:val="28"/>
          <w:lang w:val="en-US"/>
        </w:rPr>
        <w:t xml:space="preserve">5. How does a fixed capacitor differ from a variable one? </w:t>
      </w:r>
    </w:p>
    <w:p w:rsidR="00AA711A" w:rsidRDefault="00AA711A" w:rsidP="00AA711A">
      <w:pPr>
        <w:rPr>
          <w:rFonts w:ascii="Times New Roman" w:hAnsi="Times New Roman" w:cs="Times New Roman"/>
          <w:sz w:val="28"/>
          <w:szCs w:val="28"/>
          <w:lang w:val="en-US"/>
        </w:rPr>
      </w:pPr>
      <w:r w:rsidRPr="00AA711A">
        <w:rPr>
          <w:rFonts w:ascii="Times New Roman" w:hAnsi="Times New Roman" w:cs="Times New Roman"/>
          <w:sz w:val="28"/>
          <w:szCs w:val="28"/>
          <w:lang w:val="en-US"/>
        </w:rPr>
        <w:t xml:space="preserve">6. How is the capacity of a capacitor regulated? </w:t>
      </w:r>
    </w:p>
    <w:p w:rsidR="00AA711A" w:rsidRDefault="00AA711A" w:rsidP="00AA711A">
      <w:pPr>
        <w:rPr>
          <w:rFonts w:ascii="Times New Roman" w:hAnsi="Times New Roman" w:cs="Times New Roman"/>
          <w:sz w:val="28"/>
          <w:szCs w:val="28"/>
          <w:lang w:val="en-US"/>
        </w:rPr>
      </w:pPr>
      <w:r w:rsidRPr="00AA711A">
        <w:rPr>
          <w:rFonts w:ascii="Times New Roman" w:hAnsi="Times New Roman" w:cs="Times New Roman"/>
          <w:sz w:val="28"/>
          <w:szCs w:val="28"/>
          <w:lang w:val="en-US"/>
        </w:rPr>
        <w:t>7. What insulators is a variable capacitor made up of? 8. When should a capacitor be replaced?</w:t>
      </w:r>
    </w:p>
    <w:p w:rsidR="001678ED" w:rsidRPr="00DF5B43" w:rsidRDefault="001678ED" w:rsidP="00AA711A">
      <w:pPr>
        <w:rPr>
          <w:rFonts w:ascii="Times New Roman" w:hAnsi="Times New Roman" w:cs="Times New Roman"/>
          <w:b/>
          <w:sz w:val="28"/>
          <w:szCs w:val="28"/>
          <w:lang w:val="en-US"/>
        </w:rPr>
      </w:pPr>
      <w:r w:rsidRPr="00DF5B43">
        <w:rPr>
          <w:rFonts w:ascii="Times New Roman" w:hAnsi="Times New Roman" w:cs="Times New Roman"/>
          <w:b/>
          <w:sz w:val="28"/>
          <w:szCs w:val="28"/>
          <w:lang w:val="en-US"/>
        </w:rPr>
        <w:t>Recommendations on the preparation of students for classes</w:t>
      </w:r>
    </w:p>
    <w:p w:rsidR="001678ED" w:rsidRPr="00FD5A26" w:rsidRDefault="001678ED" w:rsidP="001678ED">
      <w:pPr>
        <w:pStyle w:val="ad"/>
        <w:rPr>
          <w:rFonts w:ascii="Times New Roman" w:hAnsi="Times New Roman" w:cs="Times New Roman"/>
          <w:sz w:val="28"/>
          <w:szCs w:val="28"/>
          <w:lang w:val="en-US"/>
        </w:rPr>
      </w:pPr>
      <w:r w:rsidRPr="00FD5A26">
        <w:rPr>
          <w:rFonts w:ascii="Times New Roman" w:hAnsi="Times New Roman" w:cs="Times New Roman"/>
          <w:sz w:val="28"/>
          <w:szCs w:val="28"/>
          <w:lang w:val="en-US"/>
        </w:rPr>
        <w:t>Students should understand technical texts of varying difficulty.</w:t>
      </w:r>
    </w:p>
    <w:p w:rsidR="001678ED" w:rsidRPr="00FD5A26" w:rsidRDefault="001678ED" w:rsidP="001678ED">
      <w:pPr>
        <w:pStyle w:val="ad"/>
        <w:rPr>
          <w:rFonts w:ascii="Times New Roman" w:hAnsi="Times New Roman" w:cs="Times New Roman"/>
          <w:sz w:val="28"/>
          <w:szCs w:val="28"/>
          <w:lang w:val="en-US"/>
        </w:rPr>
      </w:pPr>
      <w:r w:rsidRPr="00FD5A26">
        <w:rPr>
          <w:rFonts w:ascii="Times New Roman" w:hAnsi="Times New Roman" w:cs="Times New Roman"/>
          <w:sz w:val="28"/>
          <w:szCs w:val="28"/>
          <w:lang w:val="en-US"/>
        </w:rPr>
        <w:t>to search for more information contained in the text.</w:t>
      </w:r>
    </w:p>
    <w:p w:rsidR="001678ED" w:rsidRPr="00F45C09" w:rsidRDefault="001678ED" w:rsidP="001678ED">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to generalize (synthesize) the received information from several texts;</w:t>
      </w:r>
    </w:p>
    <w:p w:rsidR="001678ED" w:rsidRPr="00FD5A26" w:rsidRDefault="001678ED" w:rsidP="001678ED">
      <w:pPr>
        <w:pStyle w:val="ad"/>
        <w:rPr>
          <w:rFonts w:ascii="Times New Roman" w:hAnsi="Times New Roman" w:cs="Times New Roman"/>
          <w:sz w:val="28"/>
          <w:szCs w:val="28"/>
          <w:lang w:val="en-US"/>
        </w:rPr>
      </w:pPr>
      <w:r w:rsidRPr="00FD5A26">
        <w:rPr>
          <w:rFonts w:ascii="Times New Roman" w:hAnsi="Times New Roman" w:cs="Times New Roman"/>
          <w:sz w:val="28"/>
          <w:szCs w:val="28"/>
          <w:lang w:val="en-US"/>
        </w:rPr>
        <w:t>-to find sentences, paragraphs, which can be used to argue their point of view during the discussion, the conversation;</w:t>
      </w:r>
    </w:p>
    <w:p w:rsidR="001678ED" w:rsidRPr="00FD5A26" w:rsidRDefault="001678ED" w:rsidP="001678ED">
      <w:pPr>
        <w:pStyle w:val="ad"/>
        <w:rPr>
          <w:rFonts w:ascii="Times New Roman" w:hAnsi="Times New Roman" w:cs="Times New Roman"/>
          <w:sz w:val="28"/>
          <w:szCs w:val="28"/>
          <w:lang w:val="en-US"/>
        </w:rPr>
      </w:pPr>
      <w:r w:rsidRPr="00FD5A26">
        <w:rPr>
          <w:rFonts w:ascii="Times New Roman" w:hAnsi="Times New Roman" w:cs="Times New Roman"/>
          <w:sz w:val="28"/>
          <w:szCs w:val="28"/>
          <w:lang w:val="en-US"/>
        </w:rPr>
        <w:lastRenderedPageBreak/>
        <w:t>comments contained in the text of the facts and events;</w:t>
      </w:r>
    </w:p>
    <w:p w:rsidR="001678ED" w:rsidRPr="00FD5A26" w:rsidRDefault="001678ED" w:rsidP="001678ED">
      <w:pPr>
        <w:pStyle w:val="ad"/>
        <w:rPr>
          <w:rFonts w:ascii="Times New Roman" w:hAnsi="Times New Roman" w:cs="Times New Roman"/>
          <w:sz w:val="28"/>
          <w:szCs w:val="28"/>
          <w:lang w:val="en-US"/>
        </w:rPr>
      </w:pPr>
      <w:r w:rsidRPr="00FD5A26">
        <w:rPr>
          <w:rFonts w:ascii="Times New Roman" w:hAnsi="Times New Roman" w:cs="Times New Roman"/>
          <w:sz w:val="28"/>
          <w:szCs w:val="28"/>
          <w:lang w:val="en-US"/>
        </w:rPr>
        <w:t>-to select information to report .</w:t>
      </w:r>
    </w:p>
    <w:p w:rsidR="001678ED" w:rsidRDefault="001678ED" w:rsidP="001678ED">
      <w:pPr>
        <w:spacing w:after="0" w:line="240" w:lineRule="auto"/>
        <w:rPr>
          <w:rFonts w:ascii="Times New Roman" w:hAnsi="Times New Roman" w:cs="Times New Roman"/>
          <w:b/>
          <w:sz w:val="28"/>
          <w:szCs w:val="28"/>
          <w:lang w:val="en-US"/>
        </w:rPr>
      </w:pPr>
      <w:r w:rsidRPr="006F52E0">
        <w:rPr>
          <w:rFonts w:ascii="Times New Roman" w:hAnsi="Times New Roman" w:cs="Times New Roman"/>
          <w:b/>
          <w:sz w:val="28"/>
          <w:szCs w:val="28"/>
          <w:lang w:val="en-US"/>
        </w:rPr>
        <w:t>Tasks and order of work in the classroom:</w:t>
      </w:r>
    </w:p>
    <w:p w:rsidR="001678ED" w:rsidRPr="00F45C09" w:rsidRDefault="001678ED" w:rsidP="001678ED">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to read texts with the extraction of complete and accurate information:</w:t>
      </w:r>
    </w:p>
    <w:p w:rsidR="001678ED" w:rsidRPr="00F45C09" w:rsidRDefault="001678ED" w:rsidP="001678ED">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to search for the information you need, annotate and abstracted texts:</w:t>
      </w:r>
    </w:p>
    <w:p w:rsidR="001678ED" w:rsidRPr="00FD5A26" w:rsidRDefault="001678ED" w:rsidP="001678ED">
      <w:pPr>
        <w:pStyle w:val="ad"/>
        <w:rPr>
          <w:rFonts w:ascii="Times New Roman" w:hAnsi="Times New Roman" w:cs="Times New Roman"/>
          <w:sz w:val="28"/>
          <w:szCs w:val="28"/>
          <w:lang w:val="en-US"/>
        </w:rPr>
      </w:pPr>
      <w:r w:rsidRPr="00FD5A26">
        <w:rPr>
          <w:rFonts w:ascii="Times New Roman" w:hAnsi="Times New Roman" w:cs="Times New Roman"/>
          <w:sz w:val="28"/>
          <w:szCs w:val="28"/>
          <w:lang w:val="en-US"/>
        </w:rPr>
        <w:t>to keep the conversation in English language within the studied theme:</w:t>
      </w:r>
    </w:p>
    <w:p w:rsidR="001678ED" w:rsidRPr="00FD5A26" w:rsidRDefault="001678ED" w:rsidP="001678ED">
      <w:pPr>
        <w:pStyle w:val="ad"/>
        <w:rPr>
          <w:rFonts w:ascii="Times New Roman" w:hAnsi="Times New Roman" w:cs="Times New Roman"/>
          <w:sz w:val="28"/>
          <w:szCs w:val="28"/>
          <w:lang w:val="en-US"/>
        </w:rPr>
      </w:pPr>
      <w:r w:rsidRPr="00FD5A26">
        <w:rPr>
          <w:rFonts w:ascii="Times New Roman" w:hAnsi="Times New Roman" w:cs="Times New Roman"/>
          <w:sz w:val="28"/>
          <w:szCs w:val="28"/>
          <w:lang w:val="en-US"/>
        </w:rPr>
        <w:t>to do exercises</w:t>
      </w:r>
    </w:p>
    <w:p w:rsidR="001678ED" w:rsidRPr="00F45C09" w:rsidRDefault="001678ED" w:rsidP="001678ED">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Technical aids and tools:</w:t>
      </w:r>
      <w:r w:rsidRPr="00F45C09">
        <w:rPr>
          <w:rFonts w:ascii="Times New Roman" w:hAnsi="Times New Roman" w:cs="Times New Roman"/>
          <w:sz w:val="28"/>
          <w:szCs w:val="28"/>
          <w:lang w:val="en-US"/>
        </w:rPr>
        <w:t xml:space="preserve"> tape-recorder, Course book and audio CDs (2) Cambridge University Press</w:t>
      </w:r>
    </w:p>
    <w:p w:rsidR="001678ED" w:rsidRPr="004C480F" w:rsidRDefault="001678ED" w:rsidP="004C480F">
      <w:pPr>
        <w:pStyle w:val="ad"/>
        <w:rPr>
          <w:rFonts w:ascii="Times New Roman" w:hAnsi="Times New Roman" w:cs="Times New Roman"/>
          <w:b/>
          <w:sz w:val="28"/>
          <w:szCs w:val="28"/>
          <w:lang w:val="en-US"/>
        </w:rPr>
      </w:pPr>
      <w:r w:rsidRPr="004C480F">
        <w:rPr>
          <w:rFonts w:ascii="Times New Roman" w:hAnsi="Times New Roman" w:cs="Times New Roman"/>
          <w:b/>
          <w:sz w:val="28"/>
          <w:szCs w:val="28"/>
          <w:lang w:val="en-US"/>
        </w:rPr>
        <w:t xml:space="preserve">List and types of homework: </w:t>
      </w:r>
    </w:p>
    <w:p w:rsidR="00DF5B43" w:rsidRPr="004C480F" w:rsidRDefault="00DF5B43" w:rsidP="004C480F">
      <w:pPr>
        <w:pStyle w:val="ad"/>
        <w:rPr>
          <w:rFonts w:ascii="Times New Roman" w:hAnsi="Times New Roman" w:cs="Times New Roman"/>
          <w:b/>
          <w:sz w:val="28"/>
          <w:szCs w:val="28"/>
          <w:lang w:val="en-US"/>
        </w:rPr>
      </w:pPr>
      <w:r w:rsidRPr="004C480F">
        <w:rPr>
          <w:rFonts w:ascii="Times New Roman" w:hAnsi="Times New Roman" w:cs="Times New Roman"/>
          <w:b/>
          <w:sz w:val="28"/>
          <w:szCs w:val="28"/>
          <w:lang w:val="en-US"/>
        </w:rPr>
        <w:t>Capacitors</w:t>
      </w:r>
    </w:p>
    <w:p w:rsidR="001678ED" w:rsidRPr="004C480F" w:rsidRDefault="001678ED" w:rsidP="004C480F">
      <w:pPr>
        <w:pStyle w:val="ad"/>
        <w:rPr>
          <w:rFonts w:ascii="Times New Roman" w:hAnsi="Times New Roman" w:cs="Times New Roman"/>
          <w:b/>
          <w:sz w:val="28"/>
          <w:szCs w:val="28"/>
          <w:lang w:val="en-US"/>
        </w:rPr>
      </w:pPr>
      <w:r w:rsidRPr="004C480F">
        <w:rPr>
          <w:rFonts w:ascii="Times New Roman" w:hAnsi="Times New Roman" w:cs="Times New Roman"/>
          <w:b/>
          <w:sz w:val="28"/>
          <w:szCs w:val="28"/>
          <w:lang w:val="en-US"/>
        </w:rPr>
        <w:t>Control questions</w:t>
      </w:r>
    </w:p>
    <w:p w:rsidR="00DF5B43" w:rsidRPr="00F379D8" w:rsidRDefault="00DF5B43" w:rsidP="00DF5B43">
      <w:pPr>
        <w:pStyle w:val="ad"/>
        <w:rPr>
          <w:rFonts w:ascii="Times New Roman" w:hAnsi="Times New Roman" w:cs="Times New Roman"/>
          <w:sz w:val="28"/>
          <w:szCs w:val="28"/>
          <w:lang w:val="en-US"/>
        </w:rPr>
      </w:pPr>
      <w:r w:rsidRPr="00F379D8">
        <w:rPr>
          <w:rFonts w:ascii="Times New Roman" w:hAnsi="Times New Roman" w:cs="Times New Roman"/>
          <w:sz w:val="28"/>
          <w:szCs w:val="28"/>
          <w:lang w:val="en-US"/>
        </w:rPr>
        <w:t xml:space="preserve">1. What is one of the main elements of the circuit? </w:t>
      </w:r>
    </w:p>
    <w:p w:rsidR="00DF5B43" w:rsidRPr="00F379D8" w:rsidRDefault="00DF5B43" w:rsidP="00DF5B43">
      <w:pPr>
        <w:pStyle w:val="ad"/>
        <w:rPr>
          <w:rFonts w:ascii="Times New Roman" w:hAnsi="Times New Roman" w:cs="Times New Roman"/>
          <w:sz w:val="28"/>
          <w:szCs w:val="28"/>
          <w:lang w:val="en-US"/>
        </w:rPr>
      </w:pPr>
      <w:r w:rsidRPr="00F379D8">
        <w:rPr>
          <w:rFonts w:ascii="Times New Roman" w:hAnsi="Times New Roman" w:cs="Times New Roman"/>
          <w:sz w:val="28"/>
          <w:szCs w:val="28"/>
          <w:lang w:val="en-US"/>
        </w:rPr>
        <w:t xml:space="preserve">2. What is the purpose of a capacitor? </w:t>
      </w:r>
    </w:p>
    <w:p w:rsidR="00DF5B43" w:rsidRPr="00F379D8" w:rsidRDefault="00DF5B43" w:rsidP="00DF5B43">
      <w:pPr>
        <w:pStyle w:val="ad"/>
        <w:rPr>
          <w:rFonts w:ascii="Times New Roman" w:hAnsi="Times New Roman" w:cs="Times New Roman"/>
          <w:sz w:val="28"/>
          <w:szCs w:val="28"/>
          <w:lang w:val="en-US"/>
        </w:rPr>
      </w:pPr>
      <w:r w:rsidRPr="00F379D8">
        <w:rPr>
          <w:rFonts w:ascii="Times New Roman" w:hAnsi="Times New Roman" w:cs="Times New Roman"/>
          <w:sz w:val="28"/>
          <w:szCs w:val="28"/>
          <w:lang w:val="en-US"/>
        </w:rPr>
        <w:t>3. What is the function of a capacitor?</w:t>
      </w:r>
    </w:p>
    <w:p w:rsidR="00DF5B43" w:rsidRPr="00F379D8" w:rsidRDefault="00DF5B43" w:rsidP="00DF5B43">
      <w:pPr>
        <w:pStyle w:val="ad"/>
        <w:rPr>
          <w:rFonts w:ascii="Times New Roman" w:hAnsi="Times New Roman" w:cs="Times New Roman"/>
          <w:sz w:val="28"/>
          <w:szCs w:val="28"/>
          <w:lang w:val="en-US"/>
        </w:rPr>
      </w:pPr>
      <w:r w:rsidRPr="00F379D8">
        <w:rPr>
          <w:rFonts w:ascii="Times New Roman" w:hAnsi="Times New Roman" w:cs="Times New Roman"/>
          <w:sz w:val="28"/>
          <w:szCs w:val="28"/>
          <w:lang w:val="en-US"/>
        </w:rPr>
        <w:t xml:space="preserve"> 4. What </w:t>
      </w:r>
      <w:proofErr w:type="gramStart"/>
      <w:r w:rsidRPr="00F379D8">
        <w:rPr>
          <w:rFonts w:ascii="Times New Roman" w:hAnsi="Times New Roman" w:cs="Times New Roman"/>
          <w:sz w:val="28"/>
          <w:szCs w:val="28"/>
          <w:lang w:val="en-US"/>
        </w:rPr>
        <w:t>effects</w:t>
      </w:r>
      <w:proofErr w:type="gramEnd"/>
      <w:r w:rsidRPr="00F379D8">
        <w:rPr>
          <w:rFonts w:ascii="Times New Roman" w:hAnsi="Times New Roman" w:cs="Times New Roman"/>
          <w:sz w:val="28"/>
          <w:szCs w:val="28"/>
          <w:lang w:val="en-US"/>
        </w:rPr>
        <w:t xml:space="preserve"> the capacity of a capacitor? </w:t>
      </w:r>
    </w:p>
    <w:p w:rsidR="00DF5B43" w:rsidRPr="00F379D8" w:rsidRDefault="00DF5B43" w:rsidP="00DF5B43">
      <w:pPr>
        <w:pStyle w:val="ad"/>
        <w:rPr>
          <w:rFonts w:ascii="Times New Roman" w:hAnsi="Times New Roman" w:cs="Times New Roman"/>
          <w:sz w:val="28"/>
          <w:szCs w:val="28"/>
          <w:lang w:val="en-US"/>
        </w:rPr>
      </w:pPr>
      <w:r w:rsidRPr="00F379D8">
        <w:rPr>
          <w:rFonts w:ascii="Times New Roman" w:hAnsi="Times New Roman" w:cs="Times New Roman"/>
          <w:sz w:val="28"/>
          <w:szCs w:val="28"/>
          <w:lang w:val="en-US"/>
        </w:rPr>
        <w:t xml:space="preserve">5. How does a fixed capacitor differ from a variable one? </w:t>
      </w:r>
    </w:p>
    <w:p w:rsidR="00DF5B43" w:rsidRPr="00F379D8" w:rsidRDefault="00DF5B43" w:rsidP="00DF5B43">
      <w:pPr>
        <w:pStyle w:val="ad"/>
        <w:rPr>
          <w:rFonts w:ascii="Times New Roman" w:hAnsi="Times New Roman" w:cs="Times New Roman"/>
          <w:sz w:val="28"/>
          <w:szCs w:val="28"/>
          <w:lang w:val="en-US"/>
        </w:rPr>
      </w:pPr>
      <w:r w:rsidRPr="00F379D8">
        <w:rPr>
          <w:rFonts w:ascii="Times New Roman" w:hAnsi="Times New Roman" w:cs="Times New Roman"/>
          <w:sz w:val="28"/>
          <w:szCs w:val="28"/>
          <w:lang w:val="en-US"/>
        </w:rPr>
        <w:t xml:space="preserve">6. How is the capacity of a capacitor regulated? </w:t>
      </w:r>
    </w:p>
    <w:p w:rsidR="00DF5B43" w:rsidRPr="00F379D8" w:rsidRDefault="00DF5B43" w:rsidP="00DF5B43">
      <w:pPr>
        <w:pStyle w:val="ad"/>
        <w:rPr>
          <w:rFonts w:ascii="Times New Roman" w:hAnsi="Times New Roman" w:cs="Times New Roman"/>
          <w:sz w:val="28"/>
          <w:szCs w:val="28"/>
          <w:lang w:val="en-US"/>
        </w:rPr>
      </w:pPr>
      <w:r w:rsidRPr="00F379D8">
        <w:rPr>
          <w:rFonts w:ascii="Times New Roman" w:hAnsi="Times New Roman" w:cs="Times New Roman"/>
          <w:sz w:val="28"/>
          <w:szCs w:val="28"/>
          <w:lang w:val="en-US"/>
        </w:rPr>
        <w:t>7. What insulators is a variable capacitor made up of? 8. When should a capacitor be replaced?</w:t>
      </w:r>
    </w:p>
    <w:p w:rsidR="001678ED" w:rsidRPr="00F45C09" w:rsidRDefault="001678ED" w:rsidP="001678ED">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Taks for SIW</w:t>
      </w:r>
    </w:p>
    <w:p w:rsidR="001678ED" w:rsidRPr="00FD5A26" w:rsidRDefault="001678ED" w:rsidP="001678ED">
      <w:pPr>
        <w:pStyle w:val="ad"/>
        <w:rPr>
          <w:rFonts w:ascii="Times New Roman" w:eastAsia="Times New Roman" w:hAnsi="Times New Roman" w:cs="Times New Roman"/>
          <w:sz w:val="28"/>
          <w:szCs w:val="28"/>
          <w:lang w:val="en-US"/>
        </w:rPr>
      </w:pPr>
      <w:r w:rsidRPr="00FD5A26">
        <w:rPr>
          <w:rFonts w:ascii="Times New Roman" w:eastAsia="Times New Roman" w:hAnsi="Times New Roman" w:cs="Times New Roman"/>
          <w:sz w:val="28"/>
          <w:szCs w:val="28"/>
          <w:lang w:val="en-US"/>
        </w:rPr>
        <w:t>1. Give the main idea of the text.</w:t>
      </w:r>
    </w:p>
    <w:p w:rsidR="001678ED" w:rsidRPr="00FD5A26" w:rsidRDefault="001678ED" w:rsidP="001678ED">
      <w:pPr>
        <w:pStyle w:val="ad"/>
        <w:rPr>
          <w:rFonts w:ascii="Times New Roman" w:eastAsia="Times New Roman" w:hAnsi="Times New Roman" w:cs="Times New Roman"/>
          <w:sz w:val="28"/>
          <w:szCs w:val="28"/>
          <w:lang w:val="en-US"/>
        </w:rPr>
      </w:pPr>
      <w:r w:rsidRPr="00FD5A26">
        <w:rPr>
          <w:rFonts w:ascii="Times New Roman" w:eastAsia="Times New Roman" w:hAnsi="Times New Roman" w:cs="Times New Roman"/>
          <w:sz w:val="28"/>
          <w:szCs w:val="28"/>
          <w:lang w:val="en-US"/>
        </w:rPr>
        <w:t>2. Find the information describing this text.</w:t>
      </w:r>
    </w:p>
    <w:p w:rsidR="001678ED" w:rsidRPr="00F45C09" w:rsidRDefault="004C480F" w:rsidP="001678ED">
      <w:pPr>
        <w:pStyle w:val="ad"/>
        <w:rPr>
          <w:rFonts w:ascii="Times New Roman" w:hAnsi="Times New Roman" w:cs="Times New Roman"/>
          <w:sz w:val="28"/>
          <w:szCs w:val="28"/>
          <w:lang w:val="en-US"/>
        </w:rPr>
      </w:pPr>
      <w:r>
        <w:rPr>
          <w:rFonts w:ascii="Times New Roman" w:eastAsia="Times New Roman" w:hAnsi="Times New Roman" w:cs="Times New Roman"/>
          <w:sz w:val="28"/>
          <w:szCs w:val="28"/>
          <w:lang w:val="en-US"/>
        </w:rPr>
        <w:t>3. Read the text and translate</w:t>
      </w:r>
    </w:p>
    <w:p w:rsidR="001678ED" w:rsidRPr="007154A5" w:rsidRDefault="001678ED" w:rsidP="001678ED">
      <w:pPr>
        <w:pStyle w:val="ad"/>
        <w:rPr>
          <w:rFonts w:ascii="Times New Roman" w:eastAsia="Calibri" w:hAnsi="Times New Roman" w:cs="Times New Roman"/>
          <w:sz w:val="28"/>
          <w:szCs w:val="28"/>
          <w:lang w:val="en-US"/>
        </w:rPr>
      </w:pPr>
      <w:r w:rsidRPr="007154A5">
        <w:rPr>
          <w:rFonts w:ascii="Times New Roman" w:eastAsia="Calibri" w:hAnsi="Times New Roman" w:cs="Times New Roman"/>
          <w:sz w:val="28"/>
          <w:szCs w:val="28"/>
          <w:lang w:val="en-US"/>
        </w:rPr>
        <w:t>Your ideas</w:t>
      </w:r>
    </w:p>
    <w:p w:rsidR="004C480F" w:rsidRDefault="004C480F" w:rsidP="005A6529">
      <w:pPr>
        <w:rPr>
          <w:rFonts w:ascii="Times New Roman" w:hAnsi="Times New Roman" w:cs="Times New Roman"/>
          <w:b/>
          <w:sz w:val="28"/>
          <w:szCs w:val="28"/>
          <w:lang w:val="en-US"/>
        </w:rPr>
      </w:pPr>
    </w:p>
    <w:p w:rsidR="005A6529" w:rsidRPr="000E5D1F" w:rsidRDefault="005A6529" w:rsidP="005A6529">
      <w:pPr>
        <w:rPr>
          <w:rFonts w:ascii="Times New Roman" w:hAnsi="Times New Roman" w:cs="Times New Roman"/>
          <w:b/>
          <w:sz w:val="28"/>
          <w:szCs w:val="28"/>
          <w:lang w:val="en-US"/>
        </w:rPr>
      </w:pPr>
      <w:r>
        <w:rPr>
          <w:rFonts w:ascii="Times New Roman" w:hAnsi="Times New Roman" w:cs="Times New Roman"/>
          <w:b/>
          <w:sz w:val="28"/>
          <w:szCs w:val="28"/>
          <w:lang w:val="en-US"/>
        </w:rPr>
        <w:t>Practical lesson 13</w:t>
      </w:r>
    </w:p>
    <w:p w:rsidR="005A6529" w:rsidRPr="004C480F" w:rsidRDefault="005A6529" w:rsidP="005A6529">
      <w:pPr>
        <w:rPr>
          <w:rFonts w:ascii="Times New Roman" w:hAnsi="Times New Roman" w:cs="Times New Roman"/>
          <w:b/>
          <w:sz w:val="28"/>
          <w:szCs w:val="28"/>
          <w:lang w:val="en-US"/>
        </w:rPr>
      </w:pPr>
      <w:r w:rsidRPr="005A6529">
        <w:rPr>
          <w:rFonts w:ascii="Times New Roman" w:hAnsi="Times New Roman" w:cs="Times New Roman"/>
          <w:b/>
          <w:sz w:val="28"/>
          <w:szCs w:val="28"/>
          <w:lang w:val="en-US"/>
        </w:rPr>
        <w:t xml:space="preserve">The theme of the lesson: </w:t>
      </w:r>
      <w:r w:rsidR="004C480F" w:rsidRPr="004C480F">
        <w:rPr>
          <w:rFonts w:ascii="Times New Roman" w:hAnsi="Times New Roman" w:cs="Times New Roman"/>
          <w:b/>
          <w:sz w:val="28"/>
          <w:szCs w:val="28"/>
          <w:lang w:val="en-US"/>
        </w:rPr>
        <w:t>Conductors</w:t>
      </w:r>
    </w:p>
    <w:p w:rsidR="005A6529" w:rsidRPr="000E5D1F" w:rsidRDefault="005A6529" w:rsidP="005A6529">
      <w:pPr>
        <w:rPr>
          <w:rFonts w:ascii="Times New Roman" w:hAnsi="Times New Roman" w:cs="Times New Roman"/>
          <w:sz w:val="28"/>
          <w:szCs w:val="28"/>
          <w:lang w:val="en-US"/>
        </w:rPr>
      </w:pPr>
      <w:r w:rsidRPr="006F52E0">
        <w:rPr>
          <w:rFonts w:ascii="Times New Roman" w:hAnsi="Times New Roman" w:cs="Times New Roman"/>
          <w:b/>
          <w:sz w:val="28"/>
          <w:szCs w:val="28"/>
          <w:lang w:val="en-US"/>
        </w:rPr>
        <w:t>Lesson plan:</w:t>
      </w:r>
      <w:r w:rsidRPr="00C77160">
        <w:rPr>
          <w:lang w:val="en-US"/>
        </w:rPr>
        <w:t xml:space="preserve"> </w:t>
      </w:r>
      <w:r w:rsidRPr="000E5D1F">
        <w:rPr>
          <w:rFonts w:ascii="Times New Roman" w:hAnsi="Times New Roman" w:cs="Times New Roman"/>
          <w:sz w:val="28"/>
          <w:szCs w:val="28"/>
          <w:lang w:val="en-US"/>
        </w:rPr>
        <w:t>to e</w:t>
      </w:r>
      <w:r w:rsidRPr="00DD182A">
        <w:rPr>
          <w:rFonts w:ascii="Times New Roman" w:hAnsi="Times New Roman" w:cs="Times New Roman"/>
          <w:sz w:val="28"/>
          <w:szCs w:val="28"/>
          <w:lang w:val="en-US"/>
        </w:rPr>
        <w:t>xtend voc</w:t>
      </w:r>
      <w:r w:rsidRPr="000E5D1F">
        <w:rPr>
          <w:rFonts w:ascii="Times New Roman" w:hAnsi="Times New Roman" w:cs="Times New Roman"/>
          <w:sz w:val="28"/>
          <w:szCs w:val="28"/>
          <w:lang w:val="en-US"/>
        </w:rPr>
        <w:t xml:space="preserve">abulary from the </w:t>
      </w:r>
      <w:r w:rsidRPr="00DD182A">
        <w:rPr>
          <w:rFonts w:ascii="Times New Roman" w:hAnsi="Times New Roman" w:cs="Times New Roman"/>
          <w:sz w:val="28"/>
          <w:szCs w:val="28"/>
          <w:lang w:val="en-US"/>
        </w:rPr>
        <w:t xml:space="preserve">fields of </w:t>
      </w:r>
      <w:r w:rsidRPr="000E5D1F">
        <w:rPr>
          <w:rFonts w:ascii="Times New Roman" w:hAnsi="Times New Roman" w:cs="Times New Roman"/>
          <w:sz w:val="28"/>
          <w:szCs w:val="28"/>
          <w:lang w:val="en-US"/>
        </w:rPr>
        <w:t>engineering and general technical vocabulary; to improve</w:t>
      </w:r>
      <w:r w:rsidRPr="00DD182A">
        <w:rPr>
          <w:rFonts w:ascii="Times New Roman" w:hAnsi="Times New Roman" w:cs="Times New Roman"/>
          <w:sz w:val="28"/>
          <w:szCs w:val="28"/>
          <w:lang w:val="en-US"/>
        </w:rPr>
        <w:t xml:space="preserve"> the skills </w:t>
      </w:r>
      <w:r w:rsidRPr="000E5D1F">
        <w:rPr>
          <w:rFonts w:ascii="Times New Roman" w:hAnsi="Times New Roman" w:cs="Times New Roman"/>
          <w:sz w:val="28"/>
          <w:szCs w:val="28"/>
          <w:lang w:val="en-US"/>
        </w:rPr>
        <w:t>evaluation, viewing and reading of professional character</w:t>
      </w:r>
      <w:r w:rsidRPr="00DD182A">
        <w:rPr>
          <w:rFonts w:ascii="Times New Roman" w:hAnsi="Times New Roman" w:cs="Times New Roman"/>
          <w:sz w:val="28"/>
          <w:szCs w:val="28"/>
          <w:lang w:val="en-US"/>
        </w:rPr>
        <w:t xml:space="preserve"> of the texts;</w:t>
      </w:r>
    </w:p>
    <w:p w:rsidR="005A6529" w:rsidRPr="00DD182A" w:rsidRDefault="005A6529" w:rsidP="005A6529">
      <w:pPr>
        <w:spacing w:after="0" w:line="240" w:lineRule="auto"/>
        <w:rPr>
          <w:rFonts w:ascii="Times New Roman" w:hAnsi="Times New Roman"/>
          <w:sz w:val="28"/>
          <w:szCs w:val="28"/>
          <w:lang w:val="en-US"/>
        </w:rPr>
      </w:pPr>
      <w:r w:rsidRPr="006F52E0">
        <w:rPr>
          <w:rFonts w:ascii="Times New Roman" w:hAnsi="Times New Roman" w:cs="Times New Roman"/>
          <w:b/>
          <w:sz w:val="28"/>
          <w:szCs w:val="28"/>
          <w:lang w:val="en-US"/>
        </w:rPr>
        <w:t>The purp</w:t>
      </w:r>
      <w:r>
        <w:rPr>
          <w:rFonts w:ascii="Times New Roman" w:hAnsi="Times New Roman" w:cs="Times New Roman"/>
          <w:b/>
          <w:sz w:val="28"/>
          <w:szCs w:val="28"/>
          <w:lang w:val="en-US"/>
        </w:rPr>
        <w:t>ose and objectives of the lesson</w:t>
      </w:r>
      <w:r w:rsidRPr="006F52E0">
        <w:rPr>
          <w:rFonts w:ascii="Times New Roman" w:hAnsi="Times New Roman" w:cs="Times New Roman"/>
          <w:b/>
          <w:sz w:val="28"/>
          <w:szCs w:val="28"/>
          <w:lang w:val="en-US"/>
        </w:rPr>
        <w:t>, skills and competences:</w:t>
      </w:r>
      <w:r w:rsidRPr="00196950">
        <w:rPr>
          <w:sz w:val="28"/>
          <w:szCs w:val="28"/>
          <w:lang w:val="en-US"/>
        </w:rPr>
        <w:t xml:space="preserve"> </w:t>
      </w:r>
      <w:r w:rsidRPr="00DD182A">
        <w:rPr>
          <w:rFonts w:ascii="Times New Roman" w:hAnsi="Times New Roman"/>
          <w:sz w:val="28"/>
          <w:szCs w:val="28"/>
          <w:lang w:val="en-US"/>
        </w:rPr>
        <w:t>to apply English in professional sphere of the specialist, using skills of four kinds of communications: auditions, readings, letters, and communication in a foreign language</w:t>
      </w:r>
      <w:r>
        <w:rPr>
          <w:rFonts w:ascii="Times New Roman" w:hAnsi="Times New Roman"/>
          <w:sz w:val="28"/>
          <w:szCs w:val="28"/>
          <w:lang w:val="en-US"/>
        </w:rPr>
        <w:t xml:space="preserve">; </w:t>
      </w:r>
      <w:r w:rsidRPr="00DD182A">
        <w:rPr>
          <w:rFonts w:ascii="Times New Roman" w:hAnsi="Times New Roman"/>
          <w:sz w:val="28"/>
          <w:szCs w:val="28"/>
          <w:lang w:val="en-US"/>
        </w:rPr>
        <w:t>to use logical and critical thinking for problems</w:t>
      </w:r>
    </w:p>
    <w:p w:rsidR="005A6529" w:rsidRDefault="005A6529" w:rsidP="005A6529">
      <w:pPr>
        <w:rPr>
          <w:rFonts w:ascii="Times New Roman" w:hAnsi="Times New Roman" w:cs="Times New Roman"/>
          <w:b/>
          <w:sz w:val="28"/>
          <w:szCs w:val="28"/>
          <w:lang w:val="en-US"/>
        </w:rPr>
      </w:pPr>
      <w:r w:rsidRPr="00332B6A">
        <w:rPr>
          <w:rFonts w:ascii="Times New Roman" w:hAnsi="Times New Roman" w:cs="Times New Roman"/>
          <w:b/>
          <w:sz w:val="28"/>
          <w:szCs w:val="28"/>
          <w:lang w:val="en-US"/>
        </w:rPr>
        <w:t>Brief theoretical information</w:t>
      </w:r>
    </w:p>
    <w:p w:rsidR="00AA711A" w:rsidRDefault="00B22A6E" w:rsidP="00AA711A">
      <w:pPr>
        <w:rPr>
          <w:rFonts w:ascii="Times New Roman" w:hAnsi="Times New Roman" w:cs="Times New Roman"/>
          <w:b/>
          <w:sz w:val="28"/>
          <w:szCs w:val="28"/>
          <w:lang w:val="en-US"/>
        </w:rPr>
      </w:pPr>
      <w:r>
        <w:rPr>
          <w:rFonts w:ascii="Times New Roman" w:hAnsi="Times New Roman" w:cs="Times New Roman"/>
          <w:b/>
          <w:sz w:val="28"/>
          <w:szCs w:val="28"/>
          <w:lang w:val="en-US"/>
        </w:rPr>
        <w:t>Conductors</w:t>
      </w:r>
    </w:p>
    <w:p w:rsidR="00B22A6E" w:rsidRPr="00E656E9" w:rsidRDefault="00B22A6E" w:rsidP="00AA711A">
      <w:pPr>
        <w:rPr>
          <w:rFonts w:ascii="Times New Roman" w:hAnsi="Times New Roman" w:cs="Times New Roman"/>
          <w:b/>
          <w:sz w:val="28"/>
          <w:szCs w:val="28"/>
          <w:lang w:val="en-US"/>
        </w:rPr>
      </w:pPr>
      <w:r>
        <w:rPr>
          <w:rFonts w:ascii="Times New Roman" w:hAnsi="Times New Roman" w:cs="Times New Roman"/>
          <w:b/>
          <w:noProof/>
          <w:sz w:val="28"/>
          <w:szCs w:val="28"/>
        </w:rPr>
        <w:lastRenderedPageBreak/>
        <w:drawing>
          <wp:inline distT="0" distB="0" distL="0" distR="0">
            <wp:extent cx="2619375" cy="1905000"/>
            <wp:effectExtent l="19050" t="0" r="9525" b="0"/>
            <wp:docPr id="2313" name="Рисунок 2313" descr="C:\Users\АЗИЗА\Desktop\imag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3" descr="C:\Users\АЗИЗА\Desktop\images.jpg"/>
                    <pic:cNvPicPr>
                      <a:picLocks noChangeAspect="1" noChangeArrowheads="1"/>
                    </pic:cNvPicPr>
                  </pic:nvPicPr>
                  <pic:blipFill>
                    <a:blip r:embed="rId57"/>
                    <a:srcRect/>
                    <a:stretch>
                      <a:fillRect/>
                    </a:stretch>
                  </pic:blipFill>
                  <pic:spPr bwMode="auto">
                    <a:xfrm>
                      <a:off x="0" y="0"/>
                      <a:ext cx="2619375" cy="1905000"/>
                    </a:xfrm>
                    <a:prstGeom prst="rect">
                      <a:avLst/>
                    </a:prstGeom>
                    <a:noFill/>
                    <a:ln w="9525">
                      <a:noFill/>
                      <a:miter lim="800000"/>
                      <a:headEnd/>
                      <a:tailEnd/>
                    </a:ln>
                  </pic:spPr>
                </pic:pic>
              </a:graphicData>
            </a:graphic>
          </wp:inline>
        </w:drawing>
      </w:r>
      <w:r>
        <w:rPr>
          <w:rFonts w:ascii="Times New Roman" w:hAnsi="Times New Roman" w:cs="Times New Roman"/>
          <w:b/>
          <w:noProof/>
          <w:sz w:val="28"/>
          <w:szCs w:val="28"/>
        </w:rPr>
        <w:drawing>
          <wp:inline distT="0" distB="0" distL="0" distR="0">
            <wp:extent cx="2540794" cy="1905000"/>
            <wp:effectExtent l="19050" t="0" r="0" b="0"/>
            <wp:docPr id="2312" name="Рисунок 2312" descr="C:\Users\АЗИЗА\Desktop\conductor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2" descr="C:\Users\АЗИЗА\Desktop\conductors.jpg"/>
                    <pic:cNvPicPr>
                      <a:picLocks noChangeAspect="1" noChangeArrowheads="1"/>
                    </pic:cNvPicPr>
                  </pic:nvPicPr>
                  <pic:blipFill>
                    <a:blip r:embed="rId58" cstate="print"/>
                    <a:srcRect/>
                    <a:stretch>
                      <a:fillRect/>
                    </a:stretch>
                  </pic:blipFill>
                  <pic:spPr bwMode="auto">
                    <a:xfrm>
                      <a:off x="0" y="0"/>
                      <a:ext cx="2541283" cy="1905367"/>
                    </a:xfrm>
                    <a:prstGeom prst="rect">
                      <a:avLst/>
                    </a:prstGeom>
                    <a:noFill/>
                    <a:ln w="9525">
                      <a:noFill/>
                      <a:miter lim="800000"/>
                      <a:headEnd/>
                      <a:tailEnd/>
                    </a:ln>
                  </pic:spPr>
                </pic:pic>
              </a:graphicData>
            </a:graphic>
          </wp:inline>
        </w:drawing>
      </w:r>
      <w:r w:rsidRPr="00F379D8">
        <w:rPr>
          <w:rFonts w:ascii="Times New Roman" w:eastAsia="Times New Roman" w:hAnsi="Times New Roman" w:cs="Times New Roman"/>
          <w:snapToGrid w:val="0"/>
          <w:color w:val="000000"/>
          <w:w w:val="0"/>
          <w:sz w:val="0"/>
          <w:szCs w:val="0"/>
          <w:u w:color="000000"/>
          <w:bdr w:val="none" w:sz="0" w:space="0" w:color="000000"/>
          <w:shd w:val="clear" w:color="000000" w:fill="000000"/>
          <w:lang w:val="en-US"/>
        </w:rPr>
        <w:t xml:space="preserve"> </w:t>
      </w:r>
      <w:r>
        <w:rPr>
          <w:rFonts w:ascii="Times New Roman" w:hAnsi="Times New Roman" w:cs="Times New Roman"/>
          <w:b/>
          <w:noProof/>
          <w:sz w:val="28"/>
          <w:szCs w:val="28"/>
        </w:rPr>
        <w:drawing>
          <wp:inline distT="0" distB="0" distL="0" distR="0">
            <wp:extent cx="6153150" cy="2505075"/>
            <wp:effectExtent l="19050" t="0" r="0" b="0"/>
            <wp:docPr id="2314" name="Рисунок 2314" descr="C:\Users\АЗИЗА\Desktop\0037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4" descr="C:\Users\АЗИЗА\Desktop\00378.png"/>
                    <pic:cNvPicPr>
                      <a:picLocks noChangeAspect="1" noChangeArrowheads="1"/>
                    </pic:cNvPicPr>
                  </pic:nvPicPr>
                  <pic:blipFill>
                    <a:blip r:embed="rId59"/>
                    <a:srcRect/>
                    <a:stretch>
                      <a:fillRect/>
                    </a:stretch>
                  </pic:blipFill>
                  <pic:spPr bwMode="auto">
                    <a:xfrm>
                      <a:off x="0" y="0"/>
                      <a:ext cx="6153150" cy="2505075"/>
                    </a:xfrm>
                    <a:prstGeom prst="rect">
                      <a:avLst/>
                    </a:prstGeom>
                    <a:noFill/>
                    <a:ln w="9525">
                      <a:noFill/>
                      <a:miter lim="800000"/>
                      <a:headEnd/>
                      <a:tailEnd/>
                    </a:ln>
                  </pic:spPr>
                </pic:pic>
              </a:graphicData>
            </a:graphic>
          </wp:inline>
        </w:drawing>
      </w:r>
    </w:p>
    <w:p w:rsidR="00AA711A" w:rsidRDefault="00B22A6E" w:rsidP="00AA711A">
      <w:pPr>
        <w:rPr>
          <w:rFonts w:ascii="Times New Roman" w:hAnsi="Times New Roman" w:cs="Times New Roman"/>
          <w:sz w:val="28"/>
          <w:szCs w:val="28"/>
          <w:lang w:val="en-US"/>
        </w:rPr>
      </w:pPr>
      <w:r w:rsidRPr="00B22A6E">
        <w:rPr>
          <w:rFonts w:ascii="Times New Roman" w:hAnsi="Times New Roman" w:cs="Times New Roman"/>
          <w:sz w:val="28"/>
          <w:szCs w:val="28"/>
          <w:lang w:val="en-US"/>
        </w:rPr>
        <w:t xml:space="preserve"> </w:t>
      </w:r>
      <w:r w:rsidR="0003171F">
        <w:rPr>
          <w:rFonts w:ascii="Times New Roman" w:hAnsi="Times New Roman" w:cs="Times New Roman"/>
          <w:sz w:val="28"/>
          <w:szCs w:val="28"/>
          <w:lang w:val="en-US"/>
        </w:rPr>
        <w:t xml:space="preserve">  </w:t>
      </w:r>
      <w:r w:rsidR="00AA711A" w:rsidRPr="00E656E9">
        <w:rPr>
          <w:rFonts w:ascii="Times New Roman" w:hAnsi="Times New Roman" w:cs="Times New Roman"/>
          <w:sz w:val="28"/>
          <w:szCs w:val="28"/>
          <w:lang w:val="en-US"/>
        </w:rPr>
        <w:t>Conductors are materials having a low resistance, so that current easily passes through them. The lower the resistance of the material is, the more current can pass through it. The most common conductors are metals, and silver and copper are the best of them. The advantage of copper is that it is much cheaper than silver. Thus copper is widely used to produce wire conductors. One of the common functions of wire conductors is to connect a voltage source to a 37 load resistance. Since copper wire conductors have a very low resistance, a minimum voltage drop is produced in them. Thus, all of the applied voltage can produce current in the load resistance. It should be taken into consideration that most materials change the value of resistance when their temperature changes. Metals increase their resistance when the temperature increases while carbon decreases its resistance when the temperature increases. Thus, metals have a positive temperature coefficient of resistance while carbon has a negative temperature coefficient. The smaller the temperature coefficient is or the less the change of resistance with the change of temperature is, the more perfect the resistance material is.</w:t>
      </w:r>
    </w:p>
    <w:p w:rsidR="00B22A6E" w:rsidRPr="00AA711A" w:rsidRDefault="00B22A6E" w:rsidP="00AA711A">
      <w:pPr>
        <w:rPr>
          <w:rFonts w:ascii="Times New Roman" w:hAnsi="Times New Roman" w:cs="Times New Roman"/>
          <w:sz w:val="28"/>
          <w:szCs w:val="28"/>
          <w:lang w:val="en-US"/>
        </w:rPr>
      </w:pPr>
      <w:r>
        <w:rPr>
          <w:rFonts w:ascii="Times New Roman" w:hAnsi="Times New Roman" w:cs="Times New Roman"/>
          <w:noProof/>
          <w:sz w:val="28"/>
          <w:szCs w:val="28"/>
        </w:rPr>
        <w:lastRenderedPageBreak/>
        <w:drawing>
          <wp:inline distT="0" distB="0" distL="0" distR="0">
            <wp:extent cx="4473735" cy="3038475"/>
            <wp:effectExtent l="19050" t="0" r="3015" b="0"/>
            <wp:docPr id="2309" name="Рисунок 2309" descr="C:\Users\АЗИЗА\Desktop\venn diagra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9" descr="C:\Users\АЗИЗА\Desktop\venn diagram.jpg"/>
                    <pic:cNvPicPr>
                      <a:picLocks noChangeAspect="1" noChangeArrowheads="1"/>
                    </pic:cNvPicPr>
                  </pic:nvPicPr>
                  <pic:blipFill>
                    <a:blip r:embed="rId60"/>
                    <a:srcRect/>
                    <a:stretch>
                      <a:fillRect/>
                    </a:stretch>
                  </pic:blipFill>
                  <pic:spPr bwMode="auto">
                    <a:xfrm>
                      <a:off x="0" y="0"/>
                      <a:ext cx="4473735" cy="3038475"/>
                    </a:xfrm>
                    <a:prstGeom prst="rect">
                      <a:avLst/>
                    </a:prstGeom>
                    <a:noFill/>
                    <a:ln w="9525">
                      <a:noFill/>
                      <a:miter lim="800000"/>
                      <a:headEnd/>
                      <a:tailEnd/>
                    </a:ln>
                  </pic:spPr>
                </pic:pic>
              </a:graphicData>
            </a:graphic>
          </wp:inline>
        </w:drawing>
      </w:r>
    </w:p>
    <w:p w:rsidR="00B22A6E" w:rsidRDefault="00B22A6E" w:rsidP="00AA711A">
      <w:pPr>
        <w:rPr>
          <w:rFonts w:ascii="Times New Roman" w:hAnsi="Times New Roman" w:cs="Times New Roman"/>
          <w:b/>
          <w:sz w:val="28"/>
          <w:szCs w:val="28"/>
          <w:lang w:val="en-US"/>
        </w:rPr>
      </w:pPr>
      <w:r>
        <w:rPr>
          <w:rFonts w:ascii="Times New Roman" w:hAnsi="Times New Roman" w:cs="Times New Roman"/>
          <w:b/>
          <w:noProof/>
          <w:sz w:val="28"/>
          <w:szCs w:val="28"/>
        </w:rPr>
        <w:drawing>
          <wp:inline distT="0" distB="0" distL="0" distR="0">
            <wp:extent cx="4448175" cy="3133725"/>
            <wp:effectExtent l="19050" t="0" r="9525" b="0"/>
            <wp:docPr id="2310" name="Рисунок 2310" descr="C:\Users\АЗИЗА\Desktop\c5f6ed3e6ecc57d401f413ce01fff9b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0" descr="C:\Users\АЗИЗА\Desktop\c5f6ed3e6ecc57d401f413ce01fff9b3.jpg"/>
                    <pic:cNvPicPr>
                      <a:picLocks noChangeAspect="1" noChangeArrowheads="1"/>
                    </pic:cNvPicPr>
                  </pic:nvPicPr>
                  <pic:blipFill>
                    <a:blip r:embed="rId61"/>
                    <a:srcRect/>
                    <a:stretch>
                      <a:fillRect/>
                    </a:stretch>
                  </pic:blipFill>
                  <pic:spPr bwMode="auto">
                    <a:xfrm>
                      <a:off x="0" y="0"/>
                      <a:ext cx="4448175" cy="3133725"/>
                    </a:xfrm>
                    <a:prstGeom prst="rect">
                      <a:avLst/>
                    </a:prstGeom>
                    <a:noFill/>
                    <a:ln w="9525">
                      <a:noFill/>
                      <a:miter lim="800000"/>
                      <a:headEnd/>
                      <a:tailEnd/>
                    </a:ln>
                  </pic:spPr>
                </pic:pic>
              </a:graphicData>
            </a:graphic>
          </wp:inline>
        </w:drawing>
      </w:r>
      <w:r w:rsidRPr="00B22A6E">
        <w:rPr>
          <w:rFonts w:ascii="Times New Roman" w:hAnsi="Times New Roman" w:cs="Times New Roman"/>
          <w:b/>
          <w:sz w:val="28"/>
          <w:szCs w:val="28"/>
          <w:lang w:val="en-US"/>
        </w:rPr>
        <w:t xml:space="preserve"> </w:t>
      </w:r>
    </w:p>
    <w:p w:rsidR="00AA711A" w:rsidRPr="00E656E9" w:rsidRDefault="00AA711A" w:rsidP="00AA711A">
      <w:pPr>
        <w:rPr>
          <w:rFonts w:ascii="Times New Roman" w:hAnsi="Times New Roman" w:cs="Times New Roman"/>
          <w:b/>
          <w:sz w:val="28"/>
          <w:szCs w:val="28"/>
          <w:lang w:val="en-US"/>
        </w:rPr>
      </w:pPr>
      <w:r w:rsidRPr="00E656E9">
        <w:rPr>
          <w:rFonts w:ascii="Times New Roman" w:hAnsi="Times New Roman" w:cs="Times New Roman"/>
          <w:b/>
          <w:sz w:val="28"/>
          <w:szCs w:val="28"/>
          <w:lang w:val="en-US"/>
        </w:rPr>
        <w:t xml:space="preserve">Answer the following question: </w:t>
      </w:r>
    </w:p>
    <w:p w:rsidR="00AA711A" w:rsidRPr="00E656E9" w:rsidRDefault="00AA711A" w:rsidP="00AA711A">
      <w:pPr>
        <w:rPr>
          <w:rFonts w:ascii="Times New Roman" w:hAnsi="Times New Roman" w:cs="Times New Roman"/>
          <w:sz w:val="28"/>
          <w:szCs w:val="28"/>
          <w:lang w:val="en-US"/>
        </w:rPr>
      </w:pPr>
      <w:r w:rsidRPr="00E656E9">
        <w:rPr>
          <w:rFonts w:ascii="Times New Roman" w:hAnsi="Times New Roman" w:cs="Times New Roman"/>
          <w:sz w:val="28"/>
          <w:szCs w:val="28"/>
          <w:lang w:val="en-US"/>
        </w:rPr>
        <w:t xml:space="preserve">1. What is a conductor? </w:t>
      </w:r>
    </w:p>
    <w:p w:rsidR="00AA711A" w:rsidRPr="00E656E9" w:rsidRDefault="00AA711A" w:rsidP="00AA711A">
      <w:pPr>
        <w:rPr>
          <w:rFonts w:ascii="Times New Roman" w:hAnsi="Times New Roman" w:cs="Times New Roman"/>
          <w:sz w:val="28"/>
          <w:szCs w:val="28"/>
          <w:lang w:val="en-US"/>
        </w:rPr>
      </w:pPr>
      <w:r w:rsidRPr="00E656E9">
        <w:rPr>
          <w:rFonts w:ascii="Times New Roman" w:hAnsi="Times New Roman" w:cs="Times New Roman"/>
          <w:sz w:val="28"/>
          <w:szCs w:val="28"/>
          <w:lang w:val="en-US"/>
        </w:rPr>
        <w:t xml:space="preserve">2. What are the most common conductors in electrical engineering? </w:t>
      </w:r>
    </w:p>
    <w:p w:rsidR="00AA711A" w:rsidRPr="00E656E9" w:rsidRDefault="00AA711A" w:rsidP="00AA711A">
      <w:pPr>
        <w:rPr>
          <w:rFonts w:ascii="Times New Roman" w:hAnsi="Times New Roman" w:cs="Times New Roman"/>
          <w:sz w:val="28"/>
          <w:szCs w:val="28"/>
          <w:lang w:val="en-US"/>
        </w:rPr>
      </w:pPr>
      <w:r w:rsidRPr="00E656E9">
        <w:rPr>
          <w:rFonts w:ascii="Times New Roman" w:hAnsi="Times New Roman" w:cs="Times New Roman"/>
          <w:sz w:val="28"/>
          <w:szCs w:val="28"/>
          <w:lang w:val="en-US"/>
        </w:rPr>
        <w:t xml:space="preserve">3. What is the most common function of wire conductors? </w:t>
      </w:r>
    </w:p>
    <w:p w:rsidR="00AA711A" w:rsidRPr="00E656E9" w:rsidRDefault="00AA711A" w:rsidP="00AA711A">
      <w:pPr>
        <w:rPr>
          <w:rFonts w:ascii="Times New Roman" w:hAnsi="Times New Roman" w:cs="Times New Roman"/>
          <w:sz w:val="28"/>
          <w:szCs w:val="28"/>
          <w:lang w:val="en-US"/>
        </w:rPr>
      </w:pPr>
      <w:r w:rsidRPr="00E656E9">
        <w:rPr>
          <w:rFonts w:ascii="Times New Roman" w:hAnsi="Times New Roman" w:cs="Times New Roman"/>
          <w:sz w:val="28"/>
          <w:szCs w:val="28"/>
          <w:lang w:val="en-US"/>
        </w:rPr>
        <w:t>4. What is a relationship of resistance to a temperature rise?</w:t>
      </w:r>
    </w:p>
    <w:p w:rsidR="001678ED" w:rsidRPr="00F45C09" w:rsidRDefault="001678ED" w:rsidP="001678ED">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Recommendations on the preparation of students for classes</w:t>
      </w:r>
    </w:p>
    <w:p w:rsidR="001678ED" w:rsidRPr="00FD5A26" w:rsidRDefault="001678ED" w:rsidP="001678ED">
      <w:pPr>
        <w:pStyle w:val="ad"/>
        <w:rPr>
          <w:rFonts w:ascii="Times New Roman" w:hAnsi="Times New Roman" w:cs="Times New Roman"/>
          <w:sz w:val="28"/>
          <w:szCs w:val="28"/>
          <w:lang w:val="en-US"/>
        </w:rPr>
      </w:pPr>
      <w:r w:rsidRPr="00FD5A26">
        <w:rPr>
          <w:rFonts w:ascii="Times New Roman" w:hAnsi="Times New Roman" w:cs="Times New Roman"/>
          <w:sz w:val="28"/>
          <w:szCs w:val="28"/>
          <w:lang w:val="en-US"/>
        </w:rPr>
        <w:t>Students should understand technical texts of varying difficulty.</w:t>
      </w:r>
    </w:p>
    <w:p w:rsidR="001678ED" w:rsidRPr="00FD5A26" w:rsidRDefault="001678ED" w:rsidP="001678ED">
      <w:pPr>
        <w:pStyle w:val="ad"/>
        <w:rPr>
          <w:rFonts w:ascii="Times New Roman" w:hAnsi="Times New Roman" w:cs="Times New Roman"/>
          <w:sz w:val="28"/>
          <w:szCs w:val="28"/>
          <w:lang w:val="en-US"/>
        </w:rPr>
      </w:pPr>
      <w:r w:rsidRPr="00FD5A26">
        <w:rPr>
          <w:rFonts w:ascii="Times New Roman" w:hAnsi="Times New Roman" w:cs="Times New Roman"/>
          <w:sz w:val="28"/>
          <w:szCs w:val="28"/>
          <w:lang w:val="en-US"/>
        </w:rPr>
        <w:t>to search for more information contained in the text.</w:t>
      </w:r>
    </w:p>
    <w:p w:rsidR="001678ED" w:rsidRPr="00F45C09" w:rsidRDefault="001678ED" w:rsidP="001678ED">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to generalize (synthesize) the received information from several texts;</w:t>
      </w:r>
    </w:p>
    <w:p w:rsidR="001678ED" w:rsidRPr="00FD5A26" w:rsidRDefault="001678ED" w:rsidP="001678ED">
      <w:pPr>
        <w:pStyle w:val="ad"/>
        <w:rPr>
          <w:rFonts w:ascii="Times New Roman" w:hAnsi="Times New Roman" w:cs="Times New Roman"/>
          <w:sz w:val="28"/>
          <w:szCs w:val="28"/>
          <w:lang w:val="en-US"/>
        </w:rPr>
      </w:pPr>
      <w:r w:rsidRPr="00FD5A26">
        <w:rPr>
          <w:rFonts w:ascii="Times New Roman" w:hAnsi="Times New Roman" w:cs="Times New Roman"/>
          <w:sz w:val="28"/>
          <w:szCs w:val="28"/>
          <w:lang w:val="en-US"/>
        </w:rPr>
        <w:lastRenderedPageBreak/>
        <w:t>-to find sentences, paragraphs, which can be used to argue their point of view during the discussion, the conversation;</w:t>
      </w:r>
    </w:p>
    <w:p w:rsidR="001678ED" w:rsidRPr="00FD5A26" w:rsidRDefault="001678ED" w:rsidP="001678ED">
      <w:pPr>
        <w:pStyle w:val="ad"/>
        <w:rPr>
          <w:rFonts w:ascii="Times New Roman" w:hAnsi="Times New Roman" w:cs="Times New Roman"/>
          <w:sz w:val="28"/>
          <w:szCs w:val="28"/>
          <w:lang w:val="en-US"/>
        </w:rPr>
      </w:pPr>
      <w:r w:rsidRPr="00FD5A26">
        <w:rPr>
          <w:rFonts w:ascii="Times New Roman" w:hAnsi="Times New Roman" w:cs="Times New Roman"/>
          <w:sz w:val="28"/>
          <w:szCs w:val="28"/>
          <w:lang w:val="en-US"/>
        </w:rPr>
        <w:t>comments contained in the text of the facts and events;</w:t>
      </w:r>
    </w:p>
    <w:p w:rsidR="001678ED" w:rsidRPr="00FD5A26" w:rsidRDefault="001678ED" w:rsidP="001678ED">
      <w:pPr>
        <w:pStyle w:val="ad"/>
        <w:rPr>
          <w:rFonts w:ascii="Times New Roman" w:hAnsi="Times New Roman" w:cs="Times New Roman"/>
          <w:sz w:val="28"/>
          <w:szCs w:val="28"/>
          <w:lang w:val="en-US"/>
        </w:rPr>
      </w:pPr>
      <w:r w:rsidRPr="00FD5A26">
        <w:rPr>
          <w:rFonts w:ascii="Times New Roman" w:hAnsi="Times New Roman" w:cs="Times New Roman"/>
          <w:sz w:val="28"/>
          <w:szCs w:val="28"/>
          <w:lang w:val="en-US"/>
        </w:rPr>
        <w:t>-to select information to report .</w:t>
      </w:r>
    </w:p>
    <w:p w:rsidR="001678ED" w:rsidRDefault="001678ED" w:rsidP="001678ED">
      <w:pPr>
        <w:spacing w:after="0" w:line="240" w:lineRule="auto"/>
        <w:rPr>
          <w:rFonts w:ascii="Times New Roman" w:hAnsi="Times New Roman" w:cs="Times New Roman"/>
          <w:b/>
          <w:sz w:val="28"/>
          <w:szCs w:val="28"/>
          <w:lang w:val="en-US"/>
        </w:rPr>
      </w:pPr>
      <w:r w:rsidRPr="006F52E0">
        <w:rPr>
          <w:rFonts w:ascii="Times New Roman" w:hAnsi="Times New Roman" w:cs="Times New Roman"/>
          <w:b/>
          <w:sz w:val="28"/>
          <w:szCs w:val="28"/>
          <w:lang w:val="en-US"/>
        </w:rPr>
        <w:t>Tasks and order of work in the classroom:</w:t>
      </w:r>
    </w:p>
    <w:p w:rsidR="001678ED" w:rsidRPr="00F45C09" w:rsidRDefault="001678ED" w:rsidP="001678ED">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to read texts with the extraction of complete and accurate information:</w:t>
      </w:r>
    </w:p>
    <w:p w:rsidR="001678ED" w:rsidRPr="00F45C09" w:rsidRDefault="001678ED" w:rsidP="001678ED">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to search for the information you need, annotate and abstracted texts:</w:t>
      </w:r>
    </w:p>
    <w:p w:rsidR="001678ED" w:rsidRPr="00FD5A26" w:rsidRDefault="001678ED" w:rsidP="001678ED">
      <w:pPr>
        <w:pStyle w:val="ad"/>
        <w:rPr>
          <w:rFonts w:ascii="Times New Roman" w:hAnsi="Times New Roman" w:cs="Times New Roman"/>
          <w:sz w:val="28"/>
          <w:szCs w:val="28"/>
          <w:lang w:val="en-US"/>
        </w:rPr>
      </w:pPr>
      <w:r w:rsidRPr="00FD5A26">
        <w:rPr>
          <w:rFonts w:ascii="Times New Roman" w:hAnsi="Times New Roman" w:cs="Times New Roman"/>
          <w:sz w:val="28"/>
          <w:szCs w:val="28"/>
          <w:lang w:val="en-US"/>
        </w:rPr>
        <w:t>to keep the conversation in English language within the studied theme:</w:t>
      </w:r>
    </w:p>
    <w:p w:rsidR="001678ED" w:rsidRPr="00FD5A26" w:rsidRDefault="001678ED" w:rsidP="001678ED">
      <w:pPr>
        <w:pStyle w:val="ad"/>
        <w:rPr>
          <w:rFonts w:ascii="Times New Roman" w:hAnsi="Times New Roman" w:cs="Times New Roman"/>
          <w:sz w:val="28"/>
          <w:szCs w:val="28"/>
          <w:lang w:val="en-US"/>
        </w:rPr>
      </w:pPr>
      <w:r w:rsidRPr="00FD5A26">
        <w:rPr>
          <w:rFonts w:ascii="Times New Roman" w:hAnsi="Times New Roman" w:cs="Times New Roman"/>
          <w:sz w:val="28"/>
          <w:szCs w:val="28"/>
          <w:lang w:val="en-US"/>
        </w:rPr>
        <w:t>to do exercises</w:t>
      </w:r>
    </w:p>
    <w:p w:rsidR="001678ED" w:rsidRPr="00F45C09" w:rsidRDefault="001678ED" w:rsidP="001678ED">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Technical aids and tools:</w:t>
      </w:r>
      <w:r w:rsidRPr="00F45C09">
        <w:rPr>
          <w:rFonts w:ascii="Times New Roman" w:hAnsi="Times New Roman" w:cs="Times New Roman"/>
          <w:sz w:val="28"/>
          <w:szCs w:val="28"/>
          <w:lang w:val="en-US"/>
        </w:rPr>
        <w:t xml:space="preserve"> tape-recorder, Course book and audio CDs (2) Cambridge University Press</w:t>
      </w:r>
    </w:p>
    <w:p w:rsidR="001678ED" w:rsidRDefault="001678ED" w:rsidP="001678ED">
      <w:pPr>
        <w:shd w:val="clear" w:color="auto" w:fill="FFFFFF"/>
        <w:spacing w:after="0" w:line="240" w:lineRule="exact"/>
        <w:jc w:val="both"/>
        <w:rPr>
          <w:b/>
          <w:sz w:val="24"/>
          <w:szCs w:val="24"/>
          <w:lang w:val="en-US"/>
        </w:rPr>
      </w:pPr>
      <w:r w:rsidRPr="006F52E0">
        <w:rPr>
          <w:rFonts w:ascii="Times New Roman" w:hAnsi="Times New Roman" w:cs="Times New Roman"/>
          <w:b/>
          <w:sz w:val="28"/>
          <w:szCs w:val="28"/>
          <w:lang w:val="en-US"/>
        </w:rPr>
        <w:t>List and types of homework:</w:t>
      </w:r>
      <w:r w:rsidRPr="00196950">
        <w:rPr>
          <w:b/>
          <w:sz w:val="24"/>
          <w:szCs w:val="24"/>
          <w:lang w:val="en-US"/>
        </w:rPr>
        <w:t xml:space="preserve"> </w:t>
      </w:r>
    </w:p>
    <w:p w:rsidR="00B22A6E" w:rsidRPr="00B22A6E" w:rsidRDefault="00B22A6E" w:rsidP="001678ED">
      <w:pPr>
        <w:pStyle w:val="ad"/>
        <w:rPr>
          <w:rFonts w:ascii="Times New Roman" w:hAnsi="Times New Roman" w:cs="Times New Roman"/>
          <w:b/>
          <w:sz w:val="28"/>
          <w:szCs w:val="28"/>
          <w:lang w:val="en-US"/>
        </w:rPr>
      </w:pPr>
      <w:r w:rsidRPr="00B22A6E">
        <w:rPr>
          <w:rFonts w:ascii="Times New Roman" w:hAnsi="Times New Roman" w:cs="Times New Roman"/>
          <w:b/>
          <w:sz w:val="28"/>
          <w:szCs w:val="28"/>
          <w:lang w:val="en-US"/>
        </w:rPr>
        <w:t>Conductors</w:t>
      </w:r>
    </w:p>
    <w:p w:rsidR="001678ED" w:rsidRDefault="001678ED" w:rsidP="001678ED">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Control questions</w:t>
      </w:r>
    </w:p>
    <w:p w:rsidR="00B22A6E" w:rsidRPr="00F379D8" w:rsidRDefault="00B22A6E" w:rsidP="00B22A6E">
      <w:pPr>
        <w:pStyle w:val="ad"/>
        <w:rPr>
          <w:rFonts w:ascii="Times New Roman" w:hAnsi="Times New Roman" w:cs="Times New Roman"/>
          <w:sz w:val="28"/>
          <w:szCs w:val="28"/>
          <w:lang w:val="en-US"/>
        </w:rPr>
      </w:pPr>
      <w:r>
        <w:rPr>
          <w:rFonts w:ascii="Times New Roman" w:hAnsi="Times New Roman" w:cs="Times New Roman"/>
          <w:sz w:val="28"/>
          <w:szCs w:val="28"/>
          <w:lang w:val="en-US"/>
        </w:rPr>
        <w:t>1.</w:t>
      </w:r>
      <w:r w:rsidRPr="00F379D8">
        <w:rPr>
          <w:rFonts w:ascii="Times New Roman" w:hAnsi="Times New Roman" w:cs="Times New Roman"/>
          <w:sz w:val="28"/>
          <w:szCs w:val="28"/>
          <w:lang w:val="en-US"/>
        </w:rPr>
        <w:t xml:space="preserve"> What is a conductor? </w:t>
      </w:r>
    </w:p>
    <w:p w:rsidR="00B22A6E" w:rsidRPr="00F379D8" w:rsidRDefault="00B22A6E" w:rsidP="00B22A6E">
      <w:pPr>
        <w:pStyle w:val="ad"/>
        <w:rPr>
          <w:rFonts w:ascii="Times New Roman" w:hAnsi="Times New Roman" w:cs="Times New Roman"/>
          <w:sz w:val="28"/>
          <w:szCs w:val="28"/>
          <w:lang w:val="en-US"/>
        </w:rPr>
      </w:pPr>
      <w:r w:rsidRPr="00F379D8">
        <w:rPr>
          <w:rFonts w:ascii="Times New Roman" w:hAnsi="Times New Roman" w:cs="Times New Roman"/>
          <w:sz w:val="28"/>
          <w:szCs w:val="28"/>
          <w:lang w:val="en-US"/>
        </w:rPr>
        <w:t xml:space="preserve">2. What are the most common conductors in electrical engineering? </w:t>
      </w:r>
    </w:p>
    <w:p w:rsidR="00B22A6E" w:rsidRPr="00F379D8" w:rsidRDefault="00B22A6E" w:rsidP="00B22A6E">
      <w:pPr>
        <w:pStyle w:val="ad"/>
        <w:rPr>
          <w:rFonts w:ascii="Times New Roman" w:hAnsi="Times New Roman" w:cs="Times New Roman"/>
          <w:sz w:val="28"/>
          <w:szCs w:val="28"/>
          <w:lang w:val="en-US"/>
        </w:rPr>
      </w:pPr>
      <w:r w:rsidRPr="00F379D8">
        <w:rPr>
          <w:rFonts w:ascii="Times New Roman" w:hAnsi="Times New Roman" w:cs="Times New Roman"/>
          <w:sz w:val="28"/>
          <w:szCs w:val="28"/>
          <w:lang w:val="en-US"/>
        </w:rPr>
        <w:t xml:space="preserve">3. What is the most common function of wire conductors? </w:t>
      </w:r>
    </w:p>
    <w:p w:rsidR="00B22A6E" w:rsidRPr="00F379D8" w:rsidRDefault="00B22A6E" w:rsidP="00B22A6E">
      <w:pPr>
        <w:pStyle w:val="ad"/>
        <w:rPr>
          <w:rFonts w:ascii="Times New Roman" w:hAnsi="Times New Roman" w:cs="Times New Roman"/>
          <w:sz w:val="28"/>
          <w:szCs w:val="28"/>
          <w:lang w:val="en-US"/>
        </w:rPr>
      </w:pPr>
      <w:r w:rsidRPr="00F379D8">
        <w:rPr>
          <w:rFonts w:ascii="Times New Roman" w:hAnsi="Times New Roman" w:cs="Times New Roman"/>
          <w:sz w:val="28"/>
          <w:szCs w:val="28"/>
          <w:lang w:val="en-US"/>
        </w:rPr>
        <w:t>4. What is a relationship of resistance to a temperature rise?</w:t>
      </w:r>
    </w:p>
    <w:p w:rsidR="001678ED" w:rsidRPr="00F45C09" w:rsidRDefault="001678ED" w:rsidP="001678ED">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Taks for SIW</w:t>
      </w:r>
    </w:p>
    <w:p w:rsidR="001678ED" w:rsidRPr="00FD5A26" w:rsidRDefault="001678ED" w:rsidP="001678ED">
      <w:pPr>
        <w:pStyle w:val="ad"/>
        <w:rPr>
          <w:rFonts w:ascii="Times New Roman" w:eastAsia="Times New Roman" w:hAnsi="Times New Roman" w:cs="Times New Roman"/>
          <w:sz w:val="28"/>
          <w:szCs w:val="28"/>
          <w:lang w:val="en-US"/>
        </w:rPr>
      </w:pPr>
      <w:r w:rsidRPr="00FD5A26">
        <w:rPr>
          <w:rFonts w:ascii="Times New Roman" w:eastAsia="Times New Roman" w:hAnsi="Times New Roman" w:cs="Times New Roman"/>
          <w:sz w:val="28"/>
          <w:szCs w:val="28"/>
          <w:lang w:val="en-US"/>
        </w:rPr>
        <w:t>1. Give the main idea of the text.</w:t>
      </w:r>
    </w:p>
    <w:p w:rsidR="001678ED" w:rsidRPr="00FD5A26" w:rsidRDefault="001678ED" w:rsidP="001678ED">
      <w:pPr>
        <w:pStyle w:val="ad"/>
        <w:rPr>
          <w:rFonts w:ascii="Times New Roman" w:eastAsia="Times New Roman" w:hAnsi="Times New Roman" w:cs="Times New Roman"/>
          <w:sz w:val="28"/>
          <w:szCs w:val="28"/>
          <w:lang w:val="en-US"/>
        </w:rPr>
      </w:pPr>
      <w:r w:rsidRPr="00FD5A26">
        <w:rPr>
          <w:rFonts w:ascii="Times New Roman" w:eastAsia="Times New Roman" w:hAnsi="Times New Roman" w:cs="Times New Roman"/>
          <w:sz w:val="28"/>
          <w:szCs w:val="28"/>
          <w:lang w:val="en-US"/>
        </w:rPr>
        <w:t>2. Find the information describing this text.</w:t>
      </w:r>
    </w:p>
    <w:p w:rsidR="001678ED" w:rsidRPr="007154A5" w:rsidRDefault="001678ED" w:rsidP="001678ED">
      <w:pPr>
        <w:pStyle w:val="ad"/>
        <w:rPr>
          <w:rFonts w:ascii="Times New Roman" w:eastAsia="Calibri" w:hAnsi="Times New Roman" w:cs="Times New Roman"/>
          <w:sz w:val="28"/>
          <w:szCs w:val="28"/>
          <w:lang w:val="en-US"/>
        </w:rPr>
      </w:pPr>
      <w:r w:rsidRPr="007154A5">
        <w:rPr>
          <w:rFonts w:ascii="Times New Roman" w:eastAsia="Calibri" w:hAnsi="Times New Roman" w:cs="Times New Roman"/>
          <w:sz w:val="28"/>
          <w:szCs w:val="28"/>
          <w:lang w:val="en-US"/>
        </w:rPr>
        <w:t>Your ideas</w:t>
      </w:r>
    </w:p>
    <w:p w:rsidR="001678ED" w:rsidRPr="007154A5" w:rsidRDefault="001678ED" w:rsidP="001678ED">
      <w:pPr>
        <w:pStyle w:val="ad"/>
        <w:rPr>
          <w:rFonts w:ascii="Times New Roman" w:eastAsia="Times New Roman" w:hAnsi="Times New Roman" w:cs="Times New Roman"/>
          <w:sz w:val="28"/>
          <w:szCs w:val="28"/>
          <w:lang w:val="en-US"/>
        </w:rPr>
      </w:pPr>
      <w:r w:rsidRPr="007154A5">
        <w:rPr>
          <w:rFonts w:ascii="Times New Roman" w:eastAsia="Times New Roman" w:hAnsi="Times New Roman" w:cs="Times New Roman"/>
          <w:color w:val="000000"/>
          <w:sz w:val="28"/>
          <w:szCs w:val="28"/>
          <w:lang w:val="en-US"/>
        </w:rPr>
        <w:t xml:space="preserve">2. Make up a dialogue about </w:t>
      </w:r>
      <w:r w:rsidR="001B7A1B">
        <w:rPr>
          <w:rFonts w:ascii="Times New Roman" w:eastAsia="Times New Roman" w:hAnsi="Times New Roman" w:cs="Times New Roman"/>
          <w:sz w:val="28"/>
          <w:szCs w:val="28"/>
          <w:lang w:val="en-US"/>
        </w:rPr>
        <w:t>“Conductor</w:t>
      </w:r>
      <w:r w:rsidRPr="007154A5">
        <w:rPr>
          <w:rFonts w:ascii="Times New Roman" w:eastAsia="Times New Roman" w:hAnsi="Times New Roman" w:cs="Times New Roman"/>
          <w:sz w:val="28"/>
          <w:szCs w:val="28"/>
          <w:lang w:val="en-US"/>
        </w:rPr>
        <w:t>”</w:t>
      </w:r>
    </w:p>
    <w:p w:rsidR="001678ED" w:rsidRPr="007154A5" w:rsidRDefault="001678ED" w:rsidP="001678ED">
      <w:pPr>
        <w:pStyle w:val="ad"/>
        <w:rPr>
          <w:rFonts w:ascii="Times New Roman" w:eastAsia="Times New Roman" w:hAnsi="Times New Roman" w:cs="Times New Roman"/>
          <w:color w:val="000000"/>
          <w:sz w:val="28"/>
          <w:szCs w:val="28"/>
          <w:lang w:val="kk-KZ"/>
        </w:rPr>
      </w:pPr>
      <w:r w:rsidRPr="007154A5">
        <w:rPr>
          <w:rFonts w:ascii="Times New Roman" w:eastAsia="Times New Roman" w:hAnsi="Times New Roman" w:cs="Times New Roman"/>
          <w:color w:val="000000"/>
          <w:sz w:val="28"/>
          <w:szCs w:val="28"/>
          <w:lang w:val="en-US"/>
        </w:rPr>
        <w:t>3. Give an interview as a scientist</w:t>
      </w:r>
    </w:p>
    <w:p w:rsidR="00FD5A26" w:rsidRDefault="00FD5A26" w:rsidP="001C74A2">
      <w:pPr>
        <w:rPr>
          <w:rFonts w:ascii="Times New Roman" w:hAnsi="Times New Roman" w:cs="Times New Roman"/>
          <w:b/>
          <w:sz w:val="28"/>
          <w:szCs w:val="28"/>
          <w:lang w:val="en-US"/>
        </w:rPr>
      </w:pPr>
    </w:p>
    <w:p w:rsidR="005A6529" w:rsidRPr="000E5D1F" w:rsidRDefault="005A6529" w:rsidP="005A6529">
      <w:pPr>
        <w:rPr>
          <w:rFonts w:ascii="Times New Roman" w:hAnsi="Times New Roman" w:cs="Times New Roman"/>
          <w:b/>
          <w:sz w:val="28"/>
          <w:szCs w:val="28"/>
          <w:lang w:val="en-US"/>
        </w:rPr>
      </w:pPr>
      <w:r>
        <w:rPr>
          <w:rFonts w:ascii="Times New Roman" w:hAnsi="Times New Roman" w:cs="Times New Roman"/>
          <w:b/>
          <w:sz w:val="28"/>
          <w:szCs w:val="28"/>
          <w:lang w:val="en-US"/>
        </w:rPr>
        <w:t>Practical lesson 14</w:t>
      </w:r>
    </w:p>
    <w:p w:rsidR="005A6529" w:rsidRPr="005A6529" w:rsidRDefault="005A6529" w:rsidP="005A6529">
      <w:pPr>
        <w:rPr>
          <w:rFonts w:ascii="Times New Roman" w:hAnsi="Times New Roman" w:cs="Times New Roman"/>
          <w:b/>
          <w:sz w:val="28"/>
          <w:szCs w:val="28"/>
          <w:lang w:val="en-US"/>
        </w:rPr>
      </w:pPr>
      <w:r w:rsidRPr="005A6529">
        <w:rPr>
          <w:rFonts w:ascii="Times New Roman" w:hAnsi="Times New Roman" w:cs="Times New Roman"/>
          <w:b/>
          <w:sz w:val="28"/>
          <w:szCs w:val="28"/>
          <w:lang w:val="en-US"/>
        </w:rPr>
        <w:t>The theme of the lesson:</w:t>
      </w:r>
      <w:r w:rsidR="00546172" w:rsidRPr="00546172">
        <w:rPr>
          <w:rFonts w:ascii="Times New Roman" w:hAnsi="Times New Roman" w:cs="Times New Roman"/>
          <w:b/>
          <w:sz w:val="28"/>
          <w:szCs w:val="28"/>
          <w:lang w:val="en-US"/>
        </w:rPr>
        <w:t xml:space="preserve"> Conductors and Insulators</w:t>
      </w:r>
      <w:r w:rsidRPr="005A6529">
        <w:rPr>
          <w:rFonts w:ascii="Times New Roman" w:hAnsi="Times New Roman" w:cs="Times New Roman"/>
          <w:b/>
          <w:sz w:val="28"/>
          <w:szCs w:val="28"/>
          <w:lang w:val="en-US"/>
        </w:rPr>
        <w:t xml:space="preserve"> </w:t>
      </w:r>
    </w:p>
    <w:p w:rsidR="005A6529" w:rsidRPr="000E5D1F" w:rsidRDefault="005A6529" w:rsidP="005A6529">
      <w:pPr>
        <w:rPr>
          <w:rFonts w:ascii="Times New Roman" w:hAnsi="Times New Roman" w:cs="Times New Roman"/>
          <w:sz w:val="28"/>
          <w:szCs w:val="28"/>
          <w:lang w:val="en-US"/>
        </w:rPr>
      </w:pPr>
      <w:r w:rsidRPr="006F52E0">
        <w:rPr>
          <w:rFonts w:ascii="Times New Roman" w:hAnsi="Times New Roman" w:cs="Times New Roman"/>
          <w:b/>
          <w:sz w:val="28"/>
          <w:szCs w:val="28"/>
          <w:lang w:val="en-US"/>
        </w:rPr>
        <w:t>Lesson plan:</w:t>
      </w:r>
      <w:r w:rsidRPr="00C77160">
        <w:rPr>
          <w:lang w:val="en-US"/>
        </w:rPr>
        <w:t xml:space="preserve"> </w:t>
      </w:r>
      <w:r w:rsidRPr="000E5D1F">
        <w:rPr>
          <w:rFonts w:ascii="Times New Roman" w:hAnsi="Times New Roman" w:cs="Times New Roman"/>
          <w:sz w:val="28"/>
          <w:szCs w:val="28"/>
          <w:lang w:val="en-US"/>
        </w:rPr>
        <w:t>to e</w:t>
      </w:r>
      <w:r w:rsidRPr="00DD182A">
        <w:rPr>
          <w:rFonts w:ascii="Times New Roman" w:hAnsi="Times New Roman" w:cs="Times New Roman"/>
          <w:sz w:val="28"/>
          <w:szCs w:val="28"/>
          <w:lang w:val="en-US"/>
        </w:rPr>
        <w:t>xtend voc</w:t>
      </w:r>
      <w:r w:rsidRPr="000E5D1F">
        <w:rPr>
          <w:rFonts w:ascii="Times New Roman" w:hAnsi="Times New Roman" w:cs="Times New Roman"/>
          <w:sz w:val="28"/>
          <w:szCs w:val="28"/>
          <w:lang w:val="en-US"/>
        </w:rPr>
        <w:t xml:space="preserve">abulary from the </w:t>
      </w:r>
      <w:r w:rsidRPr="00DD182A">
        <w:rPr>
          <w:rFonts w:ascii="Times New Roman" w:hAnsi="Times New Roman" w:cs="Times New Roman"/>
          <w:sz w:val="28"/>
          <w:szCs w:val="28"/>
          <w:lang w:val="en-US"/>
        </w:rPr>
        <w:t xml:space="preserve">fields of </w:t>
      </w:r>
      <w:r w:rsidRPr="000E5D1F">
        <w:rPr>
          <w:rFonts w:ascii="Times New Roman" w:hAnsi="Times New Roman" w:cs="Times New Roman"/>
          <w:sz w:val="28"/>
          <w:szCs w:val="28"/>
          <w:lang w:val="en-US"/>
        </w:rPr>
        <w:t>engineering and general technical vocabulary; to improve</w:t>
      </w:r>
      <w:r w:rsidRPr="00DD182A">
        <w:rPr>
          <w:rFonts w:ascii="Times New Roman" w:hAnsi="Times New Roman" w:cs="Times New Roman"/>
          <w:sz w:val="28"/>
          <w:szCs w:val="28"/>
          <w:lang w:val="en-US"/>
        </w:rPr>
        <w:t xml:space="preserve"> the skills </w:t>
      </w:r>
      <w:r w:rsidRPr="000E5D1F">
        <w:rPr>
          <w:rFonts w:ascii="Times New Roman" w:hAnsi="Times New Roman" w:cs="Times New Roman"/>
          <w:sz w:val="28"/>
          <w:szCs w:val="28"/>
          <w:lang w:val="en-US"/>
        </w:rPr>
        <w:t>evaluation, viewing and reading of professional character</w:t>
      </w:r>
      <w:r w:rsidRPr="00DD182A">
        <w:rPr>
          <w:rFonts w:ascii="Times New Roman" w:hAnsi="Times New Roman" w:cs="Times New Roman"/>
          <w:sz w:val="28"/>
          <w:szCs w:val="28"/>
          <w:lang w:val="en-US"/>
        </w:rPr>
        <w:t xml:space="preserve"> of the texts;</w:t>
      </w:r>
    </w:p>
    <w:p w:rsidR="005A6529" w:rsidRPr="00DD182A" w:rsidRDefault="005A6529" w:rsidP="005A6529">
      <w:pPr>
        <w:spacing w:after="0" w:line="240" w:lineRule="auto"/>
        <w:rPr>
          <w:rFonts w:ascii="Times New Roman" w:hAnsi="Times New Roman"/>
          <w:sz w:val="28"/>
          <w:szCs w:val="28"/>
          <w:lang w:val="en-US"/>
        </w:rPr>
      </w:pPr>
      <w:r w:rsidRPr="006F52E0">
        <w:rPr>
          <w:rFonts w:ascii="Times New Roman" w:hAnsi="Times New Roman" w:cs="Times New Roman"/>
          <w:b/>
          <w:sz w:val="28"/>
          <w:szCs w:val="28"/>
          <w:lang w:val="en-US"/>
        </w:rPr>
        <w:t>The purp</w:t>
      </w:r>
      <w:r>
        <w:rPr>
          <w:rFonts w:ascii="Times New Roman" w:hAnsi="Times New Roman" w:cs="Times New Roman"/>
          <w:b/>
          <w:sz w:val="28"/>
          <w:szCs w:val="28"/>
          <w:lang w:val="en-US"/>
        </w:rPr>
        <w:t>ose and objectives of the lesson</w:t>
      </w:r>
      <w:r w:rsidRPr="006F52E0">
        <w:rPr>
          <w:rFonts w:ascii="Times New Roman" w:hAnsi="Times New Roman" w:cs="Times New Roman"/>
          <w:b/>
          <w:sz w:val="28"/>
          <w:szCs w:val="28"/>
          <w:lang w:val="en-US"/>
        </w:rPr>
        <w:t>, skills and competences:</w:t>
      </w:r>
      <w:r w:rsidRPr="00196950">
        <w:rPr>
          <w:sz w:val="28"/>
          <w:szCs w:val="28"/>
          <w:lang w:val="en-US"/>
        </w:rPr>
        <w:t xml:space="preserve"> </w:t>
      </w:r>
      <w:r w:rsidRPr="00DD182A">
        <w:rPr>
          <w:rFonts w:ascii="Times New Roman" w:hAnsi="Times New Roman"/>
          <w:sz w:val="28"/>
          <w:szCs w:val="28"/>
          <w:lang w:val="en-US"/>
        </w:rPr>
        <w:t>to apply English in professional sphere of the specialist, using skills of four kinds of communications: auditions, readings, letters, and communication in a foreign language</w:t>
      </w:r>
      <w:r>
        <w:rPr>
          <w:rFonts w:ascii="Times New Roman" w:hAnsi="Times New Roman"/>
          <w:sz w:val="28"/>
          <w:szCs w:val="28"/>
          <w:lang w:val="en-US"/>
        </w:rPr>
        <w:t xml:space="preserve">; </w:t>
      </w:r>
      <w:r w:rsidRPr="00DD182A">
        <w:rPr>
          <w:rFonts w:ascii="Times New Roman" w:hAnsi="Times New Roman"/>
          <w:sz w:val="28"/>
          <w:szCs w:val="28"/>
          <w:lang w:val="en-US"/>
        </w:rPr>
        <w:t>to use logical and critical thinking for problems</w:t>
      </w:r>
    </w:p>
    <w:p w:rsidR="005A6529" w:rsidRDefault="005A6529" w:rsidP="005A6529">
      <w:pPr>
        <w:rPr>
          <w:rFonts w:ascii="Times New Roman" w:hAnsi="Times New Roman" w:cs="Times New Roman"/>
          <w:b/>
          <w:sz w:val="28"/>
          <w:szCs w:val="28"/>
          <w:lang w:val="en-US"/>
        </w:rPr>
      </w:pPr>
      <w:r w:rsidRPr="00332B6A">
        <w:rPr>
          <w:rFonts w:ascii="Times New Roman" w:hAnsi="Times New Roman" w:cs="Times New Roman"/>
          <w:b/>
          <w:sz w:val="28"/>
          <w:szCs w:val="28"/>
          <w:lang w:val="en-US"/>
        </w:rPr>
        <w:t>Brief theoretical information</w:t>
      </w:r>
    </w:p>
    <w:p w:rsidR="001B7A1B" w:rsidRPr="00F379D8" w:rsidRDefault="001B7A1B" w:rsidP="001B7A1B">
      <w:pPr>
        <w:rPr>
          <w:rFonts w:ascii="Times New Roman" w:hAnsi="Times New Roman" w:cs="Times New Roman"/>
          <w:b/>
          <w:sz w:val="28"/>
          <w:szCs w:val="28"/>
          <w:lang w:val="en-US"/>
        </w:rPr>
      </w:pPr>
      <w:r w:rsidRPr="00F379D8">
        <w:rPr>
          <w:rFonts w:ascii="Times New Roman" w:hAnsi="Times New Roman" w:cs="Times New Roman"/>
          <w:b/>
          <w:sz w:val="28"/>
          <w:szCs w:val="28"/>
          <w:lang w:val="en-US"/>
        </w:rPr>
        <w:t>Conductors and Insulators</w:t>
      </w:r>
    </w:p>
    <w:p w:rsidR="001E7DB8" w:rsidRDefault="001B7A1B" w:rsidP="001B7A1B">
      <w:pPr>
        <w:rPr>
          <w:rFonts w:ascii="Times New Roman" w:hAnsi="Times New Roman" w:cs="Times New Roman"/>
          <w:sz w:val="28"/>
          <w:szCs w:val="28"/>
          <w:lang w:val="en-US"/>
        </w:rPr>
      </w:pPr>
      <w:r>
        <w:rPr>
          <w:rFonts w:ascii="Times New Roman" w:hAnsi="Times New Roman" w:cs="Times New Roman"/>
          <w:noProof/>
          <w:sz w:val="28"/>
          <w:szCs w:val="28"/>
        </w:rPr>
        <w:lastRenderedPageBreak/>
        <w:drawing>
          <wp:inline distT="0" distB="0" distL="0" distR="0">
            <wp:extent cx="5848350" cy="1685925"/>
            <wp:effectExtent l="19050" t="0" r="0" b="0"/>
            <wp:docPr id="2321" name="Рисунок 2321" descr="C:\Users\АЗИЗА\Desktop\imag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1" descr="C:\Users\АЗИЗА\Desktop\images.jpg"/>
                    <pic:cNvPicPr>
                      <a:picLocks noChangeAspect="1" noChangeArrowheads="1"/>
                    </pic:cNvPicPr>
                  </pic:nvPicPr>
                  <pic:blipFill>
                    <a:blip r:embed="rId62"/>
                    <a:srcRect/>
                    <a:stretch>
                      <a:fillRect/>
                    </a:stretch>
                  </pic:blipFill>
                  <pic:spPr bwMode="auto">
                    <a:xfrm>
                      <a:off x="0" y="0"/>
                      <a:ext cx="5848350" cy="1685925"/>
                    </a:xfrm>
                    <a:prstGeom prst="rect">
                      <a:avLst/>
                    </a:prstGeom>
                    <a:noFill/>
                    <a:ln w="9525">
                      <a:noFill/>
                      <a:miter lim="800000"/>
                      <a:headEnd/>
                      <a:tailEnd/>
                    </a:ln>
                  </pic:spPr>
                </pic:pic>
              </a:graphicData>
            </a:graphic>
          </wp:inline>
        </w:drawing>
      </w:r>
    </w:p>
    <w:p w:rsidR="001E7DB8" w:rsidRDefault="001E7DB8" w:rsidP="001B7A1B">
      <w:pPr>
        <w:rPr>
          <w:rFonts w:ascii="Times New Roman" w:hAnsi="Times New Roman" w:cs="Times New Roman"/>
          <w:noProof/>
          <w:sz w:val="28"/>
          <w:szCs w:val="28"/>
          <w:lang w:val="en-US"/>
        </w:rPr>
      </w:pPr>
    </w:p>
    <w:p w:rsidR="001E7DB8" w:rsidRDefault="001E7DB8" w:rsidP="001B7A1B">
      <w:pPr>
        <w:rPr>
          <w:rFonts w:ascii="Times New Roman" w:hAnsi="Times New Roman" w:cs="Times New Roman"/>
          <w:sz w:val="28"/>
          <w:szCs w:val="28"/>
          <w:lang w:val="en-US"/>
        </w:rPr>
      </w:pPr>
      <w:r>
        <w:rPr>
          <w:rFonts w:ascii="Times New Roman" w:hAnsi="Times New Roman" w:cs="Times New Roman"/>
          <w:noProof/>
          <w:sz w:val="28"/>
          <w:szCs w:val="28"/>
        </w:rPr>
        <w:drawing>
          <wp:inline distT="0" distB="0" distL="0" distR="0">
            <wp:extent cx="6076950" cy="2512062"/>
            <wp:effectExtent l="19050" t="0" r="0" b="0"/>
            <wp:docPr id="2323" name="Рисунок 2323" descr="C:\Users\АЗИЗА\Desktop\insulators and conductor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3" descr="C:\Users\АЗИЗА\Desktop\insulators and conductors.JPG"/>
                    <pic:cNvPicPr>
                      <a:picLocks noChangeAspect="1" noChangeArrowheads="1"/>
                    </pic:cNvPicPr>
                  </pic:nvPicPr>
                  <pic:blipFill>
                    <a:blip r:embed="rId63"/>
                    <a:srcRect/>
                    <a:stretch>
                      <a:fillRect/>
                    </a:stretch>
                  </pic:blipFill>
                  <pic:spPr bwMode="auto">
                    <a:xfrm>
                      <a:off x="0" y="0"/>
                      <a:ext cx="6081120" cy="2513786"/>
                    </a:xfrm>
                    <a:prstGeom prst="rect">
                      <a:avLst/>
                    </a:prstGeom>
                    <a:noFill/>
                    <a:ln w="9525">
                      <a:noFill/>
                      <a:miter lim="800000"/>
                      <a:headEnd/>
                      <a:tailEnd/>
                    </a:ln>
                  </pic:spPr>
                </pic:pic>
              </a:graphicData>
            </a:graphic>
          </wp:inline>
        </w:drawing>
      </w:r>
    </w:p>
    <w:p w:rsidR="001B7A1B" w:rsidRPr="00F379D8" w:rsidRDefault="001B7A1B" w:rsidP="001B7A1B">
      <w:pPr>
        <w:rPr>
          <w:rFonts w:ascii="Times New Roman" w:hAnsi="Times New Roman" w:cs="Times New Roman"/>
          <w:sz w:val="28"/>
          <w:szCs w:val="28"/>
          <w:lang w:val="en-US"/>
        </w:rPr>
      </w:pPr>
      <w:r w:rsidRPr="001E7DB8">
        <w:rPr>
          <w:rFonts w:ascii="Times New Roman" w:hAnsi="Times New Roman" w:cs="Times New Roman"/>
          <w:sz w:val="28"/>
          <w:szCs w:val="28"/>
          <w:lang w:val="en-US"/>
        </w:rPr>
        <w:t xml:space="preserve">Back in the old days, if someone's house caught on fire, volunteers would rush to the scene and form a bucket brigade to put out the flames. </w:t>
      </w:r>
      <w:r w:rsidRPr="00F379D8">
        <w:rPr>
          <w:rFonts w:ascii="Times New Roman" w:hAnsi="Times New Roman" w:cs="Times New Roman"/>
          <w:sz w:val="28"/>
          <w:szCs w:val="28"/>
          <w:lang w:val="en-US"/>
        </w:rPr>
        <w:t>If you think about it, you could say that the bucket brigade was 'conducting' water from the source to the fire. But, what if the volunteers stopped passing the water?</w:t>
      </w:r>
    </w:p>
    <w:p w:rsidR="001B7A1B" w:rsidRPr="00F379D8" w:rsidRDefault="001B7A1B" w:rsidP="001B7A1B">
      <w:pPr>
        <w:rPr>
          <w:rFonts w:ascii="Times New Roman" w:hAnsi="Times New Roman" w:cs="Times New Roman"/>
          <w:sz w:val="28"/>
          <w:szCs w:val="28"/>
          <w:lang w:val="en-US"/>
        </w:rPr>
      </w:pPr>
      <w:r w:rsidRPr="00F379D8">
        <w:rPr>
          <w:rFonts w:ascii="Times New Roman" w:hAnsi="Times New Roman" w:cs="Times New Roman"/>
          <w:sz w:val="28"/>
          <w:szCs w:val="28"/>
          <w:lang w:val="en-US"/>
        </w:rPr>
        <w:t>Well, we know one thing: the house would burn to the ground because it was effectively 'insulated' from the water! The bucket brigade scenario is actually very similar to why some materials act like electrical conductors and others act like electrical insulators. But, to find the actors in our electrical 'bucket brigade', we have to start at the atomic level.</w:t>
      </w:r>
    </w:p>
    <w:p w:rsidR="001B7A1B" w:rsidRPr="00F379D8" w:rsidRDefault="001B7A1B" w:rsidP="001B7A1B">
      <w:pPr>
        <w:rPr>
          <w:rFonts w:ascii="Times New Roman" w:hAnsi="Times New Roman" w:cs="Times New Roman"/>
          <w:sz w:val="28"/>
          <w:szCs w:val="28"/>
          <w:lang w:val="en-US"/>
        </w:rPr>
      </w:pPr>
      <w:r w:rsidRPr="00F379D8">
        <w:rPr>
          <w:rFonts w:ascii="Times New Roman" w:hAnsi="Times New Roman" w:cs="Times New Roman"/>
          <w:sz w:val="28"/>
          <w:szCs w:val="28"/>
          <w:lang w:val="en-US"/>
        </w:rPr>
        <w:t>Not all atoms are created equal. Some atoms don't hold on to their outer electrons very tightly. These are known as free electrons because they are literally free to roam around from atom to atom. Free electrons are the members of our electrical bucket brigade passing electrical energy from one electron to another.</w:t>
      </w:r>
    </w:p>
    <w:tbl>
      <w:tblPr>
        <w:tblW w:w="4815" w:type="dxa"/>
        <w:shd w:val="clear" w:color="auto" w:fill="FFFFFF"/>
        <w:tblCellMar>
          <w:top w:w="15" w:type="dxa"/>
          <w:left w:w="15" w:type="dxa"/>
          <w:bottom w:w="15" w:type="dxa"/>
          <w:right w:w="15" w:type="dxa"/>
        </w:tblCellMar>
        <w:tblLook w:val="04A0" w:firstRow="1" w:lastRow="0" w:firstColumn="1" w:lastColumn="0" w:noHBand="0" w:noVBand="1"/>
      </w:tblPr>
      <w:tblGrid>
        <w:gridCol w:w="4815"/>
      </w:tblGrid>
      <w:tr w:rsidR="001B7A1B" w:rsidRPr="001B7A1B" w:rsidTr="001B7A1B">
        <w:tc>
          <w:tcPr>
            <w:tcW w:w="0" w:type="auto"/>
            <w:shd w:val="clear" w:color="auto" w:fill="FFFFFF"/>
            <w:tcMar>
              <w:top w:w="120" w:type="dxa"/>
              <w:left w:w="240" w:type="dxa"/>
              <w:bottom w:w="120" w:type="dxa"/>
              <w:right w:w="0" w:type="dxa"/>
            </w:tcMar>
            <w:vAlign w:val="center"/>
            <w:hideMark/>
          </w:tcPr>
          <w:p w:rsidR="001B7A1B" w:rsidRPr="001B7A1B" w:rsidRDefault="001B7A1B" w:rsidP="001B7A1B">
            <w:pPr>
              <w:rPr>
                <w:rFonts w:ascii="Times New Roman" w:hAnsi="Times New Roman" w:cs="Times New Roman"/>
                <w:sz w:val="28"/>
                <w:szCs w:val="28"/>
              </w:rPr>
            </w:pPr>
            <w:r w:rsidRPr="001B7A1B">
              <w:rPr>
                <w:rFonts w:ascii="Times New Roman" w:hAnsi="Times New Roman" w:cs="Times New Roman"/>
                <w:noProof/>
                <w:sz w:val="28"/>
                <w:szCs w:val="28"/>
              </w:rPr>
              <w:lastRenderedPageBreak/>
              <w:drawing>
                <wp:inline distT="0" distB="0" distL="0" distR="0">
                  <wp:extent cx="2857500" cy="1619250"/>
                  <wp:effectExtent l="19050" t="0" r="0" b="0"/>
                  <wp:docPr id="2315" name="Рисунок 2315" descr="Free Electr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5" descr="Free Electrons"/>
                          <pic:cNvPicPr>
                            <a:picLocks noChangeAspect="1" noChangeArrowheads="1"/>
                          </pic:cNvPicPr>
                        </pic:nvPicPr>
                        <pic:blipFill>
                          <a:blip r:embed="rId64"/>
                          <a:srcRect/>
                          <a:stretch>
                            <a:fillRect/>
                          </a:stretch>
                        </pic:blipFill>
                        <pic:spPr bwMode="auto">
                          <a:xfrm>
                            <a:off x="0" y="0"/>
                            <a:ext cx="2857500" cy="1619250"/>
                          </a:xfrm>
                          <a:prstGeom prst="rect">
                            <a:avLst/>
                          </a:prstGeom>
                          <a:noFill/>
                          <a:ln w="9525">
                            <a:noFill/>
                            <a:miter lim="800000"/>
                            <a:headEnd/>
                            <a:tailEnd/>
                          </a:ln>
                        </pic:spPr>
                      </pic:pic>
                    </a:graphicData>
                  </a:graphic>
                </wp:inline>
              </w:drawing>
            </w:r>
          </w:p>
        </w:tc>
      </w:tr>
      <w:tr w:rsidR="001B7A1B" w:rsidRPr="00F379D8" w:rsidTr="001B7A1B">
        <w:tc>
          <w:tcPr>
            <w:tcW w:w="0" w:type="auto"/>
            <w:tcBorders>
              <w:top w:val="nil"/>
              <w:left w:val="nil"/>
              <w:bottom w:val="nil"/>
              <w:right w:val="nil"/>
            </w:tcBorders>
            <w:shd w:val="clear" w:color="auto" w:fill="FFFFFF"/>
            <w:tcMar>
              <w:top w:w="120" w:type="dxa"/>
              <w:left w:w="240" w:type="dxa"/>
              <w:bottom w:w="120" w:type="dxa"/>
              <w:right w:w="0" w:type="dxa"/>
            </w:tcMar>
            <w:vAlign w:val="center"/>
            <w:hideMark/>
          </w:tcPr>
          <w:p w:rsidR="001B7A1B" w:rsidRPr="00F379D8" w:rsidRDefault="001B7A1B" w:rsidP="001B7A1B">
            <w:pPr>
              <w:rPr>
                <w:rFonts w:ascii="Times New Roman" w:hAnsi="Times New Roman" w:cs="Times New Roman"/>
                <w:sz w:val="24"/>
                <w:szCs w:val="24"/>
                <w:lang w:val="en-US"/>
              </w:rPr>
            </w:pPr>
            <w:r w:rsidRPr="00F379D8">
              <w:rPr>
                <w:rFonts w:ascii="Times New Roman" w:hAnsi="Times New Roman" w:cs="Times New Roman"/>
                <w:sz w:val="24"/>
                <w:szCs w:val="24"/>
                <w:lang w:val="en-US"/>
              </w:rPr>
              <w:t>Free electrons are free to roam from atom to atom.</w:t>
            </w:r>
          </w:p>
        </w:tc>
      </w:tr>
    </w:tbl>
    <w:p w:rsidR="001B7A1B" w:rsidRPr="00F379D8" w:rsidRDefault="001B7A1B" w:rsidP="001B7A1B">
      <w:pPr>
        <w:rPr>
          <w:rFonts w:ascii="Times New Roman" w:hAnsi="Times New Roman" w:cs="Times New Roman"/>
          <w:sz w:val="28"/>
          <w:szCs w:val="28"/>
          <w:lang w:val="en-US"/>
        </w:rPr>
      </w:pPr>
      <w:r w:rsidRPr="00F379D8">
        <w:rPr>
          <w:rFonts w:ascii="Times New Roman" w:hAnsi="Times New Roman" w:cs="Times New Roman"/>
          <w:sz w:val="28"/>
          <w:szCs w:val="28"/>
          <w:lang w:val="en-US"/>
        </w:rPr>
        <w:t>A material with many free electrons allows easy transfer of electrical energy and is therefore called a conductor. If we send an energetic electron into a conductor, it will impact a free electron, knocking it down the line until it hits another free electron. This sets up a chain reaction of impacts that conducts the electrical energy through the material.</w:t>
      </w:r>
    </w:p>
    <w:p w:rsidR="001B7A1B" w:rsidRPr="00F379D8" w:rsidRDefault="001B7A1B" w:rsidP="001B7A1B">
      <w:pPr>
        <w:rPr>
          <w:rFonts w:ascii="Times New Roman" w:hAnsi="Times New Roman" w:cs="Times New Roman"/>
          <w:sz w:val="28"/>
          <w:szCs w:val="28"/>
          <w:lang w:val="en-US"/>
        </w:rPr>
      </w:pPr>
      <w:r w:rsidRPr="00F379D8">
        <w:rPr>
          <w:rFonts w:ascii="Times New Roman" w:hAnsi="Times New Roman" w:cs="Times New Roman"/>
          <w:sz w:val="28"/>
          <w:szCs w:val="28"/>
          <w:lang w:val="en-US"/>
        </w:rPr>
        <w:t>A good way to think of it is like a group of balls spread out on a billiards table. Our energetic electron is like the cue ball being shot into the group and impacting one ball, which in turn knocks into another ball and so on down the line. Before you know it, the energy from the cue ball has been 'conducted' all the way to the other end of the table. The only real difference between billiard balls and electrons is that electrons conduct electrical energy at nearly the speed of light!</w:t>
      </w:r>
    </w:p>
    <w:tbl>
      <w:tblPr>
        <w:tblW w:w="4815" w:type="dxa"/>
        <w:shd w:val="clear" w:color="auto" w:fill="FFFFFF"/>
        <w:tblCellMar>
          <w:top w:w="15" w:type="dxa"/>
          <w:left w:w="15" w:type="dxa"/>
          <w:bottom w:w="15" w:type="dxa"/>
          <w:right w:w="15" w:type="dxa"/>
        </w:tblCellMar>
        <w:tblLook w:val="04A0" w:firstRow="1" w:lastRow="0" w:firstColumn="1" w:lastColumn="0" w:noHBand="0" w:noVBand="1"/>
      </w:tblPr>
      <w:tblGrid>
        <w:gridCol w:w="4815"/>
      </w:tblGrid>
      <w:tr w:rsidR="001B7A1B" w:rsidRPr="001B7A1B" w:rsidTr="001B7A1B">
        <w:tc>
          <w:tcPr>
            <w:tcW w:w="0" w:type="auto"/>
            <w:shd w:val="clear" w:color="auto" w:fill="FFFFFF"/>
            <w:tcMar>
              <w:top w:w="120" w:type="dxa"/>
              <w:left w:w="0" w:type="dxa"/>
              <w:bottom w:w="120" w:type="dxa"/>
              <w:right w:w="240" w:type="dxa"/>
            </w:tcMar>
            <w:vAlign w:val="center"/>
            <w:hideMark/>
          </w:tcPr>
          <w:p w:rsidR="001B7A1B" w:rsidRPr="001B7A1B" w:rsidRDefault="001B7A1B" w:rsidP="001B7A1B">
            <w:pPr>
              <w:rPr>
                <w:rFonts w:ascii="Times New Roman" w:hAnsi="Times New Roman" w:cs="Times New Roman"/>
                <w:sz w:val="28"/>
                <w:szCs w:val="28"/>
              </w:rPr>
            </w:pPr>
            <w:r w:rsidRPr="001B7A1B">
              <w:rPr>
                <w:rFonts w:ascii="Times New Roman" w:hAnsi="Times New Roman" w:cs="Times New Roman"/>
                <w:noProof/>
                <w:sz w:val="28"/>
                <w:szCs w:val="28"/>
              </w:rPr>
              <w:drawing>
                <wp:inline distT="0" distB="0" distL="0" distR="0">
                  <wp:extent cx="2857500" cy="1619250"/>
                  <wp:effectExtent l="19050" t="0" r="0" b="0"/>
                  <wp:docPr id="2316" name="Рисунок 2316" descr="Insula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6" descr="Insulator"/>
                          <pic:cNvPicPr>
                            <a:picLocks noChangeAspect="1" noChangeArrowheads="1"/>
                          </pic:cNvPicPr>
                        </pic:nvPicPr>
                        <pic:blipFill>
                          <a:blip r:embed="rId65"/>
                          <a:srcRect/>
                          <a:stretch>
                            <a:fillRect/>
                          </a:stretch>
                        </pic:blipFill>
                        <pic:spPr bwMode="auto">
                          <a:xfrm>
                            <a:off x="0" y="0"/>
                            <a:ext cx="2857500" cy="1619250"/>
                          </a:xfrm>
                          <a:prstGeom prst="rect">
                            <a:avLst/>
                          </a:prstGeom>
                          <a:noFill/>
                          <a:ln w="9525">
                            <a:noFill/>
                            <a:miter lim="800000"/>
                            <a:headEnd/>
                            <a:tailEnd/>
                          </a:ln>
                        </pic:spPr>
                      </pic:pic>
                    </a:graphicData>
                  </a:graphic>
                </wp:inline>
              </w:drawing>
            </w:r>
          </w:p>
        </w:tc>
      </w:tr>
      <w:tr w:rsidR="001B7A1B" w:rsidRPr="00F379D8" w:rsidTr="001B7A1B">
        <w:tc>
          <w:tcPr>
            <w:tcW w:w="0" w:type="auto"/>
            <w:tcBorders>
              <w:top w:val="nil"/>
              <w:left w:val="nil"/>
              <w:bottom w:val="nil"/>
              <w:right w:val="nil"/>
            </w:tcBorders>
            <w:shd w:val="clear" w:color="auto" w:fill="FFFFFF"/>
            <w:tcMar>
              <w:top w:w="120" w:type="dxa"/>
              <w:left w:w="0" w:type="dxa"/>
              <w:bottom w:w="120" w:type="dxa"/>
              <w:right w:w="240" w:type="dxa"/>
            </w:tcMar>
            <w:vAlign w:val="center"/>
            <w:hideMark/>
          </w:tcPr>
          <w:p w:rsidR="001B7A1B" w:rsidRPr="00F379D8" w:rsidRDefault="001B7A1B" w:rsidP="001B7A1B">
            <w:pPr>
              <w:rPr>
                <w:rFonts w:ascii="Times New Roman" w:hAnsi="Times New Roman" w:cs="Times New Roman"/>
                <w:sz w:val="24"/>
                <w:szCs w:val="24"/>
                <w:lang w:val="en-US"/>
              </w:rPr>
            </w:pPr>
            <w:r w:rsidRPr="00F379D8">
              <w:rPr>
                <w:rFonts w:ascii="Times New Roman" w:hAnsi="Times New Roman" w:cs="Times New Roman"/>
                <w:sz w:val="24"/>
                <w:szCs w:val="24"/>
                <w:lang w:val="en-US"/>
              </w:rPr>
              <w:t>Insulators have very few free electrons and do not transfer electrical energy well.</w:t>
            </w:r>
          </w:p>
        </w:tc>
      </w:tr>
    </w:tbl>
    <w:p w:rsidR="001B7A1B" w:rsidRPr="00F379D8" w:rsidRDefault="001B7A1B" w:rsidP="001B7A1B">
      <w:pPr>
        <w:rPr>
          <w:rFonts w:ascii="Times New Roman" w:hAnsi="Times New Roman" w:cs="Times New Roman"/>
          <w:sz w:val="28"/>
          <w:szCs w:val="28"/>
          <w:lang w:val="en-US"/>
        </w:rPr>
      </w:pPr>
      <w:r w:rsidRPr="00F379D8">
        <w:rPr>
          <w:rFonts w:ascii="Times New Roman" w:hAnsi="Times New Roman" w:cs="Times New Roman"/>
          <w:sz w:val="28"/>
          <w:szCs w:val="28"/>
          <w:lang w:val="en-US"/>
        </w:rPr>
        <w:t>On the other end of the spectrum, there are atoms that hold on to their electrons very tightly. A material that contains these types of atoms has very few, if any, free electrons and does not transfer electrical energy well, if at all. This type of material is called an insulator.</w:t>
      </w:r>
    </w:p>
    <w:p w:rsidR="001B7A1B" w:rsidRPr="00F379D8" w:rsidRDefault="001B7A1B" w:rsidP="001B7A1B">
      <w:pPr>
        <w:rPr>
          <w:rFonts w:ascii="Times New Roman" w:hAnsi="Times New Roman" w:cs="Times New Roman"/>
          <w:sz w:val="28"/>
          <w:szCs w:val="28"/>
          <w:lang w:val="en-US"/>
        </w:rPr>
      </w:pPr>
      <w:r w:rsidRPr="00F379D8">
        <w:rPr>
          <w:rFonts w:ascii="Times New Roman" w:hAnsi="Times New Roman" w:cs="Times New Roman"/>
          <w:sz w:val="28"/>
          <w:szCs w:val="28"/>
          <w:lang w:val="en-US"/>
        </w:rPr>
        <w:lastRenderedPageBreak/>
        <w:t>If we send an energetic electron into an insulator, it effectively bounces off the atoms, unable to transfer its energy to the tightly bound electrons. It will keep bouncing around until it either frees another electron or until it simply runs out of energy!</w:t>
      </w:r>
    </w:p>
    <w:p w:rsidR="001E7DB8" w:rsidRPr="0003171F" w:rsidRDefault="001B7A1B" w:rsidP="001B7A1B">
      <w:pPr>
        <w:rPr>
          <w:rFonts w:ascii="Times New Roman" w:hAnsi="Times New Roman" w:cs="Times New Roman"/>
          <w:sz w:val="28"/>
          <w:szCs w:val="28"/>
          <w:lang w:val="en-US"/>
        </w:rPr>
      </w:pPr>
      <w:r w:rsidRPr="00F379D8">
        <w:rPr>
          <w:rFonts w:ascii="Times New Roman" w:hAnsi="Times New Roman" w:cs="Times New Roman"/>
          <w:sz w:val="28"/>
          <w:szCs w:val="28"/>
          <w:lang w:val="en-US"/>
        </w:rPr>
        <w:t>Going back to our billiard table analogy, this is very similar to the cue ball simply bouncing off the sides of the table. Either it will hit another ball and transfer its energy, or it will just stop rolling because of friction.</w:t>
      </w:r>
    </w:p>
    <w:p w:rsidR="001B7A1B" w:rsidRPr="00F379D8" w:rsidRDefault="001B7A1B" w:rsidP="001B7A1B">
      <w:pPr>
        <w:rPr>
          <w:rFonts w:ascii="Times New Roman" w:hAnsi="Times New Roman" w:cs="Times New Roman"/>
          <w:b/>
          <w:sz w:val="28"/>
          <w:szCs w:val="28"/>
          <w:lang w:val="en-US"/>
        </w:rPr>
      </w:pPr>
      <w:r w:rsidRPr="00F379D8">
        <w:rPr>
          <w:rFonts w:ascii="Times New Roman" w:hAnsi="Times New Roman" w:cs="Times New Roman"/>
          <w:b/>
          <w:sz w:val="28"/>
          <w:szCs w:val="28"/>
          <w:lang w:val="en-US"/>
        </w:rPr>
        <w:t>Conductivity</w:t>
      </w:r>
    </w:p>
    <w:p w:rsidR="001B7A1B" w:rsidRPr="00F379D8" w:rsidRDefault="001B7A1B" w:rsidP="001B7A1B">
      <w:pPr>
        <w:rPr>
          <w:rFonts w:ascii="Times New Roman" w:hAnsi="Times New Roman" w:cs="Times New Roman"/>
          <w:sz w:val="28"/>
          <w:szCs w:val="28"/>
          <w:lang w:val="en-US"/>
        </w:rPr>
      </w:pPr>
      <w:r w:rsidRPr="00F379D8">
        <w:rPr>
          <w:rFonts w:ascii="Times New Roman" w:hAnsi="Times New Roman" w:cs="Times New Roman"/>
          <w:sz w:val="28"/>
          <w:szCs w:val="28"/>
          <w:lang w:val="en-US"/>
        </w:rPr>
        <w:t>The ability of a material to conduct electrical energy is known as its conductivity. Not surprisingly, materials that are good conductors have high conductivity, while materials that are good insulators have low conductivity. The conductivity of a material is dependent on the number of free electrons available, and this varies greatly between the different types of atoms. In general, the materials with the highest conductivities, or best conductors, are metals - but this doesn't mean that other materials aren't capable of conducting electricity. If that were true, no one would ever be in danger of getting electrocuted!</w:t>
      </w:r>
    </w:p>
    <w:tbl>
      <w:tblPr>
        <w:tblW w:w="4815" w:type="dxa"/>
        <w:shd w:val="clear" w:color="auto" w:fill="FFFFFF"/>
        <w:tblCellMar>
          <w:top w:w="15" w:type="dxa"/>
          <w:left w:w="15" w:type="dxa"/>
          <w:bottom w:w="15" w:type="dxa"/>
          <w:right w:w="15" w:type="dxa"/>
        </w:tblCellMar>
        <w:tblLook w:val="04A0" w:firstRow="1" w:lastRow="0" w:firstColumn="1" w:lastColumn="0" w:noHBand="0" w:noVBand="1"/>
      </w:tblPr>
      <w:tblGrid>
        <w:gridCol w:w="4815"/>
      </w:tblGrid>
      <w:tr w:rsidR="001B7A1B" w:rsidRPr="001B7A1B" w:rsidTr="001B7A1B">
        <w:tc>
          <w:tcPr>
            <w:tcW w:w="0" w:type="auto"/>
            <w:shd w:val="clear" w:color="auto" w:fill="FFFFFF"/>
            <w:tcMar>
              <w:top w:w="120" w:type="dxa"/>
              <w:left w:w="240" w:type="dxa"/>
              <w:bottom w:w="120" w:type="dxa"/>
              <w:right w:w="0" w:type="dxa"/>
            </w:tcMar>
            <w:vAlign w:val="center"/>
            <w:hideMark/>
          </w:tcPr>
          <w:p w:rsidR="001B7A1B" w:rsidRPr="001B7A1B" w:rsidRDefault="001B7A1B" w:rsidP="001B7A1B">
            <w:pPr>
              <w:rPr>
                <w:rFonts w:ascii="Times New Roman" w:hAnsi="Times New Roman" w:cs="Times New Roman"/>
                <w:sz w:val="28"/>
                <w:szCs w:val="28"/>
              </w:rPr>
            </w:pPr>
            <w:r w:rsidRPr="001B7A1B">
              <w:rPr>
                <w:rFonts w:ascii="Times New Roman" w:hAnsi="Times New Roman" w:cs="Times New Roman"/>
                <w:noProof/>
                <w:sz w:val="28"/>
                <w:szCs w:val="28"/>
              </w:rPr>
              <w:drawing>
                <wp:inline distT="0" distB="0" distL="0" distR="0">
                  <wp:extent cx="2857500" cy="1619250"/>
                  <wp:effectExtent l="19050" t="0" r="0" b="0"/>
                  <wp:docPr id="2317" name="Рисунок 2317" descr="Low Conductiv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7" descr="Low Conductivity"/>
                          <pic:cNvPicPr>
                            <a:picLocks noChangeAspect="1" noChangeArrowheads="1"/>
                          </pic:cNvPicPr>
                        </pic:nvPicPr>
                        <pic:blipFill>
                          <a:blip r:embed="rId66"/>
                          <a:srcRect/>
                          <a:stretch>
                            <a:fillRect/>
                          </a:stretch>
                        </pic:blipFill>
                        <pic:spPr bwMode="auto">
                          <a:xfrm>
                            <a:off x="0" y="0"/>
                            <a:ext cx="2857500" cy="1619250"/>
                          </a:xfrm>
                          <a:prstGeom prst="rect">
                            <a:avLst/>
                          </a:prstGeom>
                          <a:noFill/>
                          <a:ln w="9525">
                            <a:noFill/>
                            <a:miter lim="800000"/>
                            <a:headEnd/>
                            <a:tailEnd/>
                          </a:ln>
                        </pic:spPr>
                      </pic:pic>
                    </a:graphicData>
                  </a:graphic>
                </wp:inline>
              </w:drawing>
            </w:r>
          </w:p>
        </w:tc>
      </w:tr>
      <w:tr w:rsidR="001B7A1B" w:rsidRPr="00F379D8" w:rsidTr="001B7A1B">
        <w:tc>
          <w:tcPr>
            <w:tcW w:w="0" w:type="auto"/>
            <w:tcBorders>
              <w:top w:val="nil"/>
              <w:left w:val="nil"/>
              <w:bottom w:val="nil"/>
              <w:right w:val="nil"/>
            </w:tcBorders>
            <w:shd w:val="clear" w:color="auto" w:fill="FFFFFF"/>
            <w:tcMar>
              <w:top w:w="120" w:type="dxa"/>
              <w:left w:w="240" w:type="dxa"/>
              <w:bottom w:w="120" w:type="dxa"/>
              <w:right w:w="0" w:type="dxa"/>
            </w:tcMar>
            <w:vAlign w:val="center"/>
            <w:hideMark/>
          </w:tcPr>
          <w:p w:rsidR="001B7A1B" w:rsidRPr="00F379D8" w:rsidRDefault="001B7A1B" w:rsidP="001B7A1B">
            <w:pPr>
              <w:rPr>
                <w:rFonts w:ascii="Times New Roman" w:hAnsi="Times New Roman" w:cs="Times New Roman"/>
                <w:sz w:val="24"/>
                <w:szCs w:val="24"/>
                <w:lang w:val="en-US"/>
              </w:rPr>
            </w:pPr>
            <w:r w:rsidRPr="00F379D8">
              <w:rPr>
                <w:rFonts w:ascii="Times New Roman" w:hAnsi="Times New Roman" w:cs="Times New Roman"/>
                <w:sz w:val="24"/>
                <w:szCs w:val="24"/>
                <w:lang w:val="en-US"/>
              </w:rPr>
              <w:t>Examples of materials with low conductivities</w:t>
            </w:r>
          </w:p>
        </w:tc>
      </w:tr>
    </w:tbl>
    <w:p w:rsidR="001B7A1B" w:rsidRPr="00F379D8" w:rsidRDefault="001B7A1B" w:rsidP="001B7A1B">
      <w:pPr>
        <w:rPr>
          <w:rFonts w:ascii="Times New Roman" w:hAnsi="Times New Roman" w:cs="Times New Roman"/>
          <w:sz w:val="28"/>
          <w:szCs w:val="28"/>
          <w:lang w:val="en-US"/>
        </w:rPr>
      </w:pPr>
      <w:r w:rsidRPr="00F379D8">
        <w:rPr>
          <w:rFonts w:ascii="Times New Roman" w:hAnsi="Times New Roman" w:cs="Times New Roman"/>
          <w:sz w:val="28"/>
          <w:szCs w:val="28"/>
          <w:lang w:val="en-US"/>
        </w:rPr>
        <w:t>On the other end of the spectrum, the materials with the lowest conductivities, or best insulators, are glass, ceramic, rubber and some plastics. Not all materials are classified as insulators or conductors, because in the real world, they don't do a particularly good job of either one.</w:t>
      </w:r>
    </w:p>
    <w:p w:rsidR="001B7A1B" w:rsidRPr="00F379D8" w:rsidRDefault="001B7A1B" w:rsidP="001B7A1B">
      <w:pPr>
        <w:rPr>
          <w:rFonts w:ascii="Times New Roman" w:hAnsi="Times New Roman" w:cs="Times New Roman"/>
          <w:sz w:val="28"/>
          <w:szCs w:val="28"/>
          <w:lang w:val="en-US"/>
        </w:rPr>
      </w:pPr>
      <w:r w:rsidRPr="00F379D8">
        <w:rPr>
          <w:rFonts w:ascii="Times New Roman" w:hAnsi="Times New Roman" w:cs="Times New Roman"/>
          <w:sz w:val="28"/>
          <w:szCs w:val="28"/>
          <w:lang w:val="en-US"/>
        </w:rPr>
        <w:t>One final note on conductivity: good electrical conductors are also good heat conductors. Electricity and heat are just two different forms of energy, but both rely on free electrons to transfer through the material. Sometimes it's easier to tell if a material would be a good conductor by using our sense of touch to see how well it conducts heat.</w:t>
      </w:r>
    </w:p>
    <w:p w:rsidR="001678ED" w:rsidRPr="00F45C09" w:rsidRDefault="001678ED" w:rsidP="001678ED">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Recommendations on the preparation of students for classes</w:t>
      </w:r>
    </w:p>
    <w:p w:rsidR="001678ED" w:rsidRPr="00FD5A26" w:rsidRDefault="001678ED" w:rsidP="001678ED">
      <w:pPr>
        <w:pStyle w:val="ad"/>
        <w:rPr>
          <w:rFonts w:ascii="Times New Roman" w:hAnsi="Times New Roman" w:cs="Times New Roman"/>
          <w:sz w:val="28"/>
          <w:szCs w:val="28"/>
          <w:lang w:val="en-US"/>
        </w:rPr>
      </w:pPr>
      <w:r w:rsidRPr="00FD5A26">
        <w:rPr>
          <w:rFonts w:ascii="Times New Roman" w:hAnsi="Times New Roman" w:cs="Times New Roman"/>
          <w:sz w:val="28"/>
          <w:szCs w:val="28"/>
          <w:lang w:val="en-US"/>
        </w:rPr>
        <w:t>Students should understand technical texts of varying difficulty.</w:t>
      </w:r>
    </w:p>
    <w:p w:rsidR="001678ED" w:rsidRPr="00FD5A26" w:rsidRDefault="001678ED" w:rsidP="001678ED">
      <w:pPr>
        <w:pStyle w:val="ad"/>
        <w:rPr>
          <w:rFonts w:ascii="Times New Roman" w:hAnsi="Times New Roman" w:cs="Times New Roman"/>
          <w:sz w:val="28"/>
          <w:szCs w:val="28"/>
          <w:lang w:val="en-US"/>
        </w:rPr>
      </w:pPr>
      <w:r w:rsidRPr="00FD5A26">
        <w:rPr>
          <w:rFonts w:ascii="Times New Roman" w:hAnsi="Times New Roman" w:cs="Times New Roman"/>
          <w:sz w:val="28"/>
          <w:szCs w:val="28"/>
          <w:lang w:val="en-US"/>
        </w:rPr>
        <w:t>to search for more information contained in the text.</w:t>
      </w:r>
    </w:p>
    <w:p w:rsidR="001678ED" w:rsidRPr="00F45C09" w:rsidRDefault="001678ED" w:rsidP="001678ED">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lastRenderedPageBreak/>
        <w:t>to generalize (synthesize) the received information from several texts;</w:t>
      </w:r>
    </w:p>
    <w:p w:rsidR="001678ED" w:rsidRPr="00FD5A26" w:rsidRDefault="001678ED" w:rsidP="001678ED">
      <w:pPr>
        <w:pStyle w:val="ad"/>
        <w:rPr>
          <w:rFonts w:ascii="Times New Roman" w:hAnsi="Times New Roman" w:cs="Times New Roman"/>
          <w:sz w:val="28"/>
          <w:szCs w:val="28"/>
          <w:lang w:val="en-US"/>
        </w:rPr>
      </w:pPr>
      <w:r w:rsidRPr="00FD5A26">
        <w:rPr>
          <w:rFonts w:ascii="Times New Roman" w:hAnsi="Times New Roman" w:cs="Times New Roman"/>
          <w:sz w:val="28"/>
          <w:szCs w:val="28"/>
          <w:lang w:val="en-US"/>
        </w:rPr>
        <w:t>-to find sentences, paragraphs, which can be used to argue their point of view during the discussion, the conversation;</w:t>
      </w:r>
    </w:p>
    <w:p w:rsidR="001678ED" w:rsidRPr="00FD5A26" w:rsidRDefault="001678ED" w:rsidP="001678ED">
      <w:pPr>
        <w:pStyle w:val="ad"/>
        <w:rPr>
          <w:rFonts w:ascii="Times New Roman" w:hAnsi="Times New Roman" w:cs="Times New Roman"/>
          <w:sz w:val="28"/>
          <w:szCs w:val="28"/>
          <w:lang w:val="en-US"/>
        </w:rPr>
      </w:pPr>
      <w:r w:rsidRPr="00FD5A26">
        <w:rPr>
          <w:rFonts w:ascii="Times New Roman" w:hAnsi="Times New Roman" w:cs="Times New Roman"/>
          <w:sz w:val="28"/>
          <w:szCs w:val="28"/>
          <w:lang w:val="en-US"/>
        </w:rPr>
        <w:t>comments contained in the text of the facts and events;</w:t>
      </w:r>
    </w:p>
    <w:p w:rsidR="001678ED" w:rsidRPr="00FD5A26" w:rsidRDefault="001678ED" w:rsidP="001678ED">
      <w:pPr>
        <w:pStyle w:val="ad"/>
        <w:rPr>
          <w:rFonts w:ascii="Times New Roman" w:hAnsi="Times New Roman" w:cs="Times New Roman"/>
          <w:sz w:val="28"/>
          <w:szCs w:val="28"/>
          <w:lang w:val="en-US"/>
        </w:rPr>
      </w:pPr>
      <w:r w:rsidRPr="00FD5A26">
        <w:rPr>
          <w:rFonts w:ascii="Times New Roman" w:hAnsi="Times New Roman" w:cs="Times New Roman"/>
          <w:sz w:val="28"/>
          <w:szCs w:val="28"/>
          <w:lang w:val="en-US"/>
        </w:rPr>
        <w:t>-to select information to report .</w:t>
      </w:r>
    </w:p>
    <w:p w:rsidR="001678ED" w:rsidRDefault="001678ED" w:rsidP="001678ED">
      <w:pPr>
        <w:spacing w:after="0" w:line="240" w:lineRule="auto"/>
        <w:rPr>
          <w:rFonts w:ascii="Times New Roman" w:hAnsi="Times New Roman" w:cs="Times New Roman"/>
          <w:b/>
          <w:sz w:val="28"/>
          <w:szCs w:val="28"/>
          <w:lang w:val="en-US"/>
        </w:rPr>
      </w:pPr>
      <w:r w:rsidRPr="006F52E0">
        <w:rPr>
          <w:rFonts w:ascii="Times New Roman" w:hAnsi="Times New Roman" w:cs="Times New Roman"/>
          <w:b/>
          <w:sz w:val="28"/>
          <w:szCs w:val="28"/>
          <w:lang w:val="en-US"/>
        </w:rPr>
        <w:t>Tasks and order of work in the classroom:</w:t>
      </w:r>
    </w:p>
    <w:p w:rsidR="001678ED" w:rsidRPr="00F45C09" w:rsidRDefault="001678ED" w:rsidP="001678ED">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to read texts with the extraction of complete and accurate information:</w:t>
      </w:r>
    </w:p>
    <w:p w:rsidR="001678ED" w:rsidRPr="00F45C09" w:rsidRDefault="001678ED" w:rsidP="001678ED">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to search for the information you need, annotate and abstracted texts:</w:t>
      </w:r>
    </w:p>
    <w:p w:rsidR="001678ED" w:rsidRPr="00FD5A26" w:rsidRDefault="001678ED" w:rsidP="001678ED">
      <w:pPr>
        <w:pStyle w:val="ad"/>
        <w:rPr>
          <w:rFonts w:ascii="Times New Roman" w:hAnsi="Times New Roman" w:cs="Times New Roman"/>
          <w:sz w:val="28"/>
          <w:szCs w:val="28"/>
          <w:lang w:val="en-US"/>
        </w:rPr>
      </w:pPr>
      <w:r w:rsidRPr="00FD5A26">
        <w:rPr>
          <w:rFonts w:ascii="Times New Roman" w:hAnsi="Times New Roman" w:cs="Times New Roman"/>
          <w:sz w:val="28"/>
          <w:szCs w:val="28"/>
          <w:lang w:val="en-US"/>
        </w:rPr>
        <w:t>to keep the conversation in English language within the studied theme:</w:t>
      </w:r>
    </w:p>
    <w:p w:rsidR="001678ED" w:rsidRPr="00FD5A26" w:rsidRDefault="001678ED" w:rsidP="001678ED">
      <w:pPr>
        <w:pStyle w:val="ad"/>
        <w:rPr>
          <w:rFonts w:ascii="Times New Roman" w:hAnsi="Times New Roman" w:cs="Times New Roman"/>
          <w:sz w:val="28"/>
          <w:szCs w:val="28"/>
          <w:lang w:val="en-US"/>
        </w:rPr>
      </w:pPr>
      <w:r w:rsidRPr="00FD5A26">
        <w:rPr>
          <w:rFonts w:ascii="Times New Roman" w:hAnsi="Times New Roman" w:cs="Times New Roman"/>
          <w:sz w:val="28"/>
          <w:szCs w:val="28"/>
          <w:lang w:val="en-US"/>
        </w:rPr>
        <w:t>to do exercises</w:t>
      </w:r>
    </w:p>
    <w:p w:rsidR="001678ED" w:rsidRPr="00F45C09" w:rsidRDefault="001678ED" w:rsidP="001678ED">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Technical aids and tools:</w:t>
      </w:r>
      <w:r w:rsidRPr="00F45C09">
        <w:rPr>
          <w:rFonts w:ascii="Times New Roman" w:hAnsi="Times New Roman" w:cs="Times New Roman"/>
          <w:sz w:val="28"/>
          <w:szCs w:val="28"/>
          <w:lang w:val="en-US"/>
        </w:rPr>
        <w:t xml:space="preserve"> tape-recorder, Course book and audio CDs (2) Cambridge University Press</w:t>
      </w:r>
    </w:p>
    <w:p w:rsidR="001678ED" w:rsidRPr="001E7DB8" w:rsidRDefault="001678ED" w:rsidP="001E7DB8">
      <w:pPr>
        <w:pStyle w:val="ad"/>
        <w:rPr>
          <w:rFonts w:ascii="Times New Roman" w:hAnsi="Times New Roman" w:cs="Times New Roman"/>
          <w:b/>
          <w:sz w:val="28"/>
          <w:szCs w:val="28"/>
          <w:lang w:val="en-US"/>
        </w:rPr>
      </w:pPr>
      <w:r w:rsidRPr="001E7DB8">
        <w:rPr>
          <w:rFonts w:ascii="Times New Roman" w:hAnsi="Times New Roman" w:cs="Times New Roman"/>
          <w:b/>
          <w:sz w:val="28"/>
          <w:szCs w:val="28"/>
          <w:lang w:val="en-US"/>
        </w:rPr>
        <w:t xml:space="preserve">List and types of homework: </w:t>
      </w:r>
    </w:p>
    <w:p w:rsidR="001E7DB8" w:rsidRPr="001E7DB8" w:rsidRDefault="001E7DB8" w:rsidP="001E7DB8">
      <w:pPr>
        <w:pStyle w:val="ad"/>
        <w:rPr>
          <w:rFonts w:ascii="Times New Roman" w:hAnsi="Times New Roman" w:cs="Times New Roman"/>
          <w:b/>
          <w:sz w:val="28"/>
          <w:szCs w:val="28"/>
          <w:lang w:val="en-US"/>
        </w:rPr>
      </w:pPr>
      <w:r w:rsidRPr="001E7DB8">
        <w:rPr>
          <w:rFonts w:ascii="Times New Roman" w:hAnsi="Times New Roman" w:cs="Times New Roman"/>
          <w:b/>
          <w:sz w:val="28"/>
          <w:szCs w:val="28"/>
          <w:lang w:val="en-US"/>
        </w:rPr>
        <w:t>Conductors and Insulators</w:t>
      </w:r>
    </w:p>
    <w:p w:rsidR="001678ED" w:rsidRPr="001E7DB8" w:rsidRDefault="001678ED" w:rsidP="001E7DB8">
      <w:pPr>
        <w:pStyle w:val="ad"/>
        <w:rPr>
          <w:rFonts w:ascii="Times New Roman" w:hAnsi="Times New Roman" w:cs="Times New Roman"/>
          <w:sz w:val="28"/>
          <w:szCs w:val="28"/>
          <w:lang w:val="en-US"/>
        </w:rPr>
      </w:pPr>
      <w:r w:rsidRPr="001E7DB8">
        <w:rPr>
          <w:rFonts w:ascii="Times New Roman" w:hAnsi="Times New Roman" w:cs="Times New Roman"/>
          <w:b/>
          <w:sz w:val="28"/>
          <w:szCs w:val="28"/>
          <w:lang w:val="en-US"/>
        </w:rPr>
        <w:t>Control questions</w:t>
      </w:r>
    </w:p>
    <w:p w:rsidR="001E7DB8" w:rsidRPr="001E7DB8" w:rsidRDefault="001E7DB8" w:rsidP="001E7DB8">
      <w:pPr>
        <w:pStyle w:val="ad"/>
        <w:rPr>
          <w:rFonts w:ascii="Times New Roman" w:hAnsi="Times New Roman" w:cs="Times New Roman"/>
          <w:sz w:val="28"/>
          <w:szCs w:val="28"/>
          <w:lang w:val="en-US"/>
        </w:rPr>
      </w:pPr>
      <w:r w:rsidRPr="001E7DB8">
        <w:rPr>
          <w:rFonts w:ascii="Times New Roman" w:hAnsi="Times New Roman" w:cs="Times New Roman"/>
          <w:sz w:val="28"/>
          <w:szCs w:val="28"/>
          <w:lang w:val="en-US"/>
        </w:rPr>
        <w:t>Explain Conductors and Insulators</w:t>
      </w:r>
    </w:p>
    <w:p w:rsidR="001678ED" w:rsidRPr="001E7DB8" w:rsidRDefault="001678ED" w:rsidP="001E7DB8">
      <w:pPr>
        <w:pStyle w:val="ad"/>
        <w:rPr>
          <w:rFonts w:ascii="Times New Roman" w:hAnsi="Times New Roman" w:cs="Times New Roman"/>
          <w:b/>
          <w:sz w:val="28"/>
          <w:szCs w:val="28"/>
          <w:lang w:val="en-US"/>
        </w:rPr>
      </w:pPr>
      <w:r w:rsidRPr="001E7DB8">
        <w:rPr>
          <w:rFonts w:ascii="Times New Roman" w:hAnsi="Times New Roman" w:cs="Times New Roman"/>
          <w:b/>
          <w:sz w:val="28"/>
          <w:szCs w:val="28"/>
          <w:lang w:val="en-US"/>
        </w:rPr>
        <w:t>Taks for SIW</w:t>
      </w:r>
    </w:p>
    <w:p w:rsidR="001678ED" w:rsidRPr="00FD5A26" w:rsidRDefault="001678ED" w:rsidP="001678ED">
      <w:pPr>
        <w:pStyle w:val="ad"/>
        <w:rPr>
          <w:rFonts w:ascii="Times New Roman" w:eastAsia="Times New Roman" w:hAnsi="Times New Roman" w:cs="Times New Roman"/>
          <w:sz w:val="28"/>
          <w:szCs w:val="28"/>
          <w:lang w:val="en-US"/>
        </w:rPr>
      </w:pPr>
      <w:r w:rsidRPr="00FD5A26">
        <w:rPr>
          <w:rFonts w:ascii="Times New Roman" w:eastAsia="Times New Roman" w:hAnsi="Times New Roman" w:cs="Times New Roman"/>
          <w:sz w:val="28"/>
          <w:szCs w:val="28"/>
          <w:lang w:val="en-US"/>
        </w:rPr>
        <w:t>1. Give the main idea of the text.</w:t>
      </w:r>
    </w:p>
    <w:p w:rsidR="001678ED" w:rsidRPr="00FD5A26" w:rsidRDefault="001678ED" w:rsidP="001678ED">
      <w:pPr>
        <w:pStyle w:val="ad"/>
        <w:rPr>
          <w:rFonts w:ascii="Times New Roman" w:eastAsia="Times New Roman" w:hAnsi="Times New Roman" w:cs="Times New Roman"/>
          <w:sz w:val="28"/>
          <w:szCs w:val="28"/>
          <w:lang w:val="en-US"/>
        </w:rPr>
      </w:pPr>
      <w:r w:rsidRPr="00FD5A26">
        <w:rPr>
          <w:rFonts w:ascii="Times New Roman" w:eastAsia="Times New Roman" w:hAnsi="Times New Roman" w:cs="Times New Roman"/>
          <w:sz w:val="28"/>
          <w:szCs w:val="28"/>
          <w:lang w:val="en-US"/>
        </w:rPr>
        <w:t>2. Find the information describing this text.</w:t>
      </w:r>
    </w:p>
    <w:p w:rsidR="001E7DB8" w:rsidRDefault="001E7DB8" w:rsidP="001678ED">
      <w:pPr>
        <w:pStyle w:val="ad"/>
        <w:rPr>
          <w:rFonts w:ascii="Times New Roman" w:hAnsi="Times New Roman" w:cs="Times New Roman"/>
          <w:sz w:val="28"/>
          <w:szCs w:val="28"/>
          <w:lang w:val="en-US"/>
        </w:rPr>
      </w:pPr>
      <w:r>
        <w:rPr>
          <w:rFonts w:ascii="Times New Roman" w:eastAsia="Times New Roman" w:hAnsi="Times New Roman" w:cs="Times New Roman"/>
          <w:sz w:val="28"/>
          <w:szCs w:val="28"/>
          <w:lang w:val="en-US"/>
        </w:rPr>
        <w:t xml:space="preserve">3. Read </w:t>
      </w:r>
      <w:r w:rsidR="001678ED" w:rsidRPr="00F45C09">
        <w:rPr>
          <w:rFonts w:ascii="Times New Roman" w:eastAsia="Times New Roman" w:hAnsi="Times New Roman" w:cs="Times New Roman"/>
          <w:sz w:val="28"/>
          <w:szCs w:val="28"/>
          <w:lang w:val="en-US"/>
        </w:rPr>
        <w:t>the text and find characteri</w:t>
      </w:r>
      <w:r w:rsidR="001678ED">
        <w:rPr>
          <w:rFonts w:ascii="Times New Roman" w:hAnsi="Times New Roman" w:cs="Times New Roman"/>
          <w:sz w:val="28"/>
          <w:szCs w:val="28"/>
          <w:lang w:val="en-US"/>
        </w:rPr>
        <w:t xml:space="preserve">stics of </w:t>
      </w:r>
      <w:r>
        <w:rPr>
          <w:rFonts w:ascii="Times New Roman" w:hAnsi="Times New Roman" w:cs="Times New Roman"/>
          <w:sz w:val="28"/>
          <w:szCs w:val="28"/>
          <w:lang w:val="en-US"/>
        </w:rPr>
        <w:t>conductors and insulators</w:t>
      </w:r>
    </w:p>
    <w:p w:rsidR="001678ED" w:rsidRPr="007154A5" w:rsidRDefault="001678ED" w:rsidP="001678ED">
      <w:pPr>
        <w:pStyle w:val="ad"/>
        <w:rPr>
          <w:rFonts w:ascii="Times New Roman" w:eastAsia="Calibri" w:hAnsi="Times New Roman" w:cs="Times New Roman"/>
          <w:sz w:val="28"/>
          <w:szCs w:val="28"/>
          <w:lang w:val="en-US"/>
        </w:rPr>
      </w:pPr>
      <w:r w:rsidRPr="007154A5">
        <w:rPr>
          <w:rFonts w:ascii="Times New Roman" w:eastAsia="Calibri" w:hAnsi="Times New Roman" w:cs="Times New Roman"/>
          <w:sz w:val="28"/>
          <w:szCs w:val="28"/>
          <w:lang w:val="en-US"/>
        </w:rPr>
        <w:t>Your ideas</w:t>
      </w:r>
    </w:p>
    <w:p w:rsidR="00FD5A26" w:rsidRDefault="00FD5A26" w:rsidP="001C74A2">
      <w:pPr>
        <w:rPr>
          <w:rFonts w:ascii="Times New Roman" w:hAnsi="Times New Roman" w:cs="Times New Roman"/>
          <w:b/>
          <w:sz w:val="28"/>
          <w:szCs w:val="28"/>
          <w:lang w:val="en-US"/>
        </w:rPr>
      </w:pPr>
    </w:p>
    <w:p w:rsidR="005A6529" w:rsidRPr="000E5D1F" w:rsidRDefault="005A6529" w:rsidP="005A6529">
      <w:pPr>
        <w:rPr>
          <w:rFonts w:ascii="Times New Roman" w:hAnsi="Times New Roman" w:cs="Times New Roman"/>
          <w:b/>
          <w:sz w:val="28"/>
          <w:szCs w:val="28"/>
          <w:lang w:val="en-US"/>
        </w:rPr>
      </w:pPr>
      <w:r>
        <w:rPr>
          <w:rFonts w:ascii="Times New Roman" w:hAnsi="Times New Roman" w:cs="Times New Roman"/>
          <w:b/>
          <w:sz w:val="28"/>
          <w:szCs w:val="28"/>
          <w:lang w:val="en-US"/>
        </w:rPr>
        <w:t>Practical lesson 15</w:t>
      </w:r>
    </w:p>
    <w:p w:rsidR="005A6529" w:rsidRPr="005A6529" w:rsidRDefault="005A6529" w:rsidP="005A6529">
      <w:pPr>
        <w:rPr>
          <w:rFonts w:ascii="Times New Roman" w:hAnsi="Times New Roman" w:cs="Times New Roman"/>
          <w:b/>
          <w:sz w:val="28"/>
          <w:szCs w:val="28"/>
          <w:lang w:val="en-US"/>
        </w:rPr>
      </w:pPr>
      <w:r w:rsidRPr="005A6529">
        <w:rPr>
          <w:rFonts w:ascii="Times New Roman" w:hAnsi="Times New Roman" w:cs="Times New Roman"/>
          <w:b/>
          <w:sz w:val="28"/>
          <w:szCs w:val="28"/>
          <w:lang w:val="en-US"/>
        </w:rPr>
        <w:t xml:space="preserve">The theme of the lesson: </w:t>
      </w:r>
      <w:r w:rsidR="001E7DB8">
        <w:rPr>
          <w:rFonts w:ascii="Times New Roman" w:hAnsi="Times New Roman" w:cs="Times New Roman"/>
          <w:b/>
          <w:sz w:val="28"/>
          <w:szCs w:val="28"/>
          <w:lang w:val="en-US"/>
        </w:rPr>
        <w:t>Additional texts</w:t>
      </w:r>
    </w:p>
    <w:p w:rsidR="005A6529" w:rsidRPr="000E5D1F" w:rsidRDefault="005A6529" w:rsidP="005A6529">
      <w:pPr>
        <w:rPr>
          <w:rFonts w:ascii="Times New Roman" w:hAnsi="Times New Roman" w:cs="Times New Roman"/>
          <w:sz w:val="28"/>
          <w:szCs w:val="28"/>
          <w:lang w:val="en-US"/>
        </w:rPr>
      </w:pPr>
      <w:r w:rsidRPr="006F52E0">
        <w:rPr>
          <w:rFonts w:ascii="Times New Roman" w:hAnsi="Times New Roman" w:cs="Times New Roman"/>
          <w:b/>
          <w:sz w:val="28"/>
          <w:szCs w:val="28"/>
          <w:lang w:val="en-US"/>
        </w:rPr>
        <w:t>Lesson plan:</w:t>
      </w:r>
      <w:r w:rsidRPr="00C77160">
        <w:rPr>
          <w:lang w:val="en-US"/>
        </w:rPr>
        <w:t xml:space="preserve"> </w:t>
      </w:r>
      <w:r w:rsidRPr="000E5D1F">
        <w:rPr>
          <w:rFonts w:ascii="Times New Roman" w:hAnsi="Times New Roman" w:cs="Times New Roman"/>
          <w:sz w:val="28"/>
          <w:szCs w:val="28"/>
          <w:lang w:val="en-US"/>
        </w:rPr>
        <w:t>to e</w:t>
      </w:r>
      <w:r w:rsidRPr="00DD182A">
        <w:rPr>
          <w:rFonts w:ascii="Times New Roman" w:hAnsi="Times New Roman" w:cs="Times New Roman"/>
          <w:sz w:val="28"/>
          <w:szCs w:val="28"/>
          <w:lang w:val="en-US"/>
        </w:rPr>
        <w:t>xtend voc</w:t>
      </w:r>
      <w:r w:rsidRPr="000E5D1F">
        <w:rPr>
          <w:rFonts w:ascii="Times New Roman" w:hAnsi="Times New Roman" w:cs="Times New Roman"/>
          <w:sz w:val="28"/>
          <w:szCs w:val="28"/>
          <w:lang w:val="en-US"/>
        </w:rPr>
        <w:t xml:space="preserve">abulary from the </w:t>
      </w:r>
      <w:r w:rsidRPr="00DD182A">
        <w:rPr>
          <w:rFonts w:ascii="Times New Roman" w:hAnsi="Times New Roman" w:cs="Times New Roman"/>
          <w:sz w:val="28"/>
          <w:szCs w:val="28"/>
          <w:lang w:val="en-US"/>
        </w:rPr>
        <w:t xml:space="preserve">fields of </w:t>
      </w:r>
      <w:r w:rsidRPr="000E5D1F">
        <w:rPr>
          <w:rFonts w:ascii="Times New Roman" w:hAnsi="Times New Roman" w:cs="Times New Roman"/>
          <w:sz w:val="28"/>
          <w:szCs w:val="28"/>
          <w:lang w:val="en-US"/>
        </w:rPr>
        <w:t>engineering and general technical vocabulary; to improve</w:t>
      </w:r>
      <w:r w:rsidRPr="00DD182A">
        <w:rPr>
          <w:rFonts w:ascii="Times New Roman" w:hAnsi="Times New Roman" w:cs="Times New Roman"/>
          <w:sz w:val="28"/>
          <w:szCs w:val="28"/>
          <w:lang w:val="en-US"/>
        </w:rPr>
        <w:t xml:space="preserve"> the skills </w:t>
      </w:r>
      <w:r w:rsidRPr="000E5D1F">
        <w:rPr>
          <w:rFonts w:ascii="Times New Roman" w:hAnsi="Times New Roman" w:cs="Times New Roman"/>
          <w:sz w:val="28"/>
          <w:szCs w:val="28"/>
          <w:lang w:val="en-US"/>
        </w:rPr>
        <w:t>evaluation, viewing and reading of professional character</w:t>
      </w:r>
      <w:r w:rsidRPr="00DD182A">
        <w:rPr>
          <w:rFonts w:ascii="Times New Roman" w:hAnsi="Times New Roman" w:cs="Times New Roman"/>
          <w:sz w:val="28"/>
          <w:szCs w:val="28"/>
          <w:lang w:val="en-US"/>
        </w:rPr>
        <w:t xml:space="preserve"> of the texts;</w:t>
      </w:r>
    </w:p>
    <w:p w:rsidR="005A6529" w:rsidRPr="00DD182A" w:rsidRDefault="005A6529" w:rsidP="005A6529">
      <w:pPr>
        <w:spacing w:after="0" w:line="240" w:lineRule="auto"/>
        <w:rPr>
          <w:rFonts w:ascii="Times New Roman" w:hAnsi="Times New Roman"/>
          <w:sz w:val="28"/>
          <w:szCs w:val="28"/>
          <w:lang w:val="en-US"/>
        </w:rPr>
      </w:pPr>
      <w:r w:rsidRPr="006F52E0">
        <w:rPr>
          <w:rFonts w:ascii="Times New Roman" w:hAnsi="Times New Roman" w:cs="Times New Roman"/>
          <w:b/>
          <w:sz w:val="28"/>
          <w:szCs w:val="28"/>
          <w:lang w:val="en-US"/>
        </w:rPr>
        <w:t>The purp</w:t>
      </w:r>
      <w:r>
        <w:rPr>
          <w:rFonts w:ascii="Times New Roman" w:hAnsi="Times New Roman" w:cs="Times New Roman"/>
          <w:b/>
          <w:sz w:val="28"/>
          <w:szCs w:val="28"/>
          <w:lang w:val="en-US"/>
        </w:rPr>
        <w:t>ose and objectives of the lesson</w:t>
      </w:r>
      <w:r w:rsidRPr="006F52E0">
        <w:rPr>
          <w:rFonts w:ascii="Times New Roman" w:hAnsi="Times New Roman" w:cs="Times New Roman"/>
          <w:b/>
          <w:sz w:val="28"/>
          <w:szCs w:val="28"/>
          <w:lang w:val="en-US"/>
        </w:rPr>
        <w:t>, skills and competences:</w:t>
      </w:r>
      <w:r w:rsidRPr="00196950">
        <w:rPr>
          <w:sz w:val="28"/>
          <w:szCs w:val="28"/>
          <w:lang w:val="en-US"/>
        </w:rPr>
        <w:t xml:space="preserve"> </w:t>
      </w:r>
      <w:r w:rsidRPr="00DD182A">
        <w:rPr>
          <w:rFonts w:ascii="Times New Roman" w:hAnsi="Times New Roman"/>
          <w:sz w:val="28"/>
          <w:szCs w:val="28"/>
          <w:lang w:val="en-US"/>
        </w:rPr>
        <w:t>to apply English in professional sphere of the specialist, using skills of four kinds of communications: auditions, readings, letters, and communication in a foreign language</w:t>
      </w:r>
      <w:r>
        <w:rPr>
          <w:rFonts w:ascii="Times New Roman" w:hAnsi="Times New Roman"/>
          <w:sz w:val="28"/>
          <w:szCs w:val="28"/>
          <w:lang w:val="en-US"/>
        </w:rPr>
        <w:t xml:space="preserve">; </w:t>
      </w:r>
      <w:r w:rsidRPr="00DD182A">
        <w:rPr>
          <w:rFonts w:ascii="Times New Roman" w:hAnsi="Times New Roman"/>
          <w:sz w:val="28"/>
          <w:szCs w:val="28"/>
          <w:lang w:val="en-US"/>
        </w:rPr>
        <w:t>to use logical and critical thinking for problems</w:t>
      </w:r>
    </w:p>
    <w:p w:rsidR="005A6529" w:rsidRDefault="005A6529" w:rsidP="005A6529">
      <w:pPr>
        <w:rPr>
          <w:rFonts w:ascii="Times New Roman" w:hAnsi="Times New Roman" w:cs="Times New Roman"/>
          <w:b/>
          <w:sz w:val="28"/>
          <w:szCs w:val="28"/>
          <w:lang w:val="en-US"/>
        </w:rPr>
      </w:pPr>
      <w:r w:rsidRPr="00332B6A">
        <w:rPr>
          <w:rFonts w:ascii="Times New Roman" w:hAnsi="Times New Roman" w:cs="Times New Roman"/>
          <w:b/>
          <w:sz w:val="28"/>
          <w:szCs w:val="28"/>
          <w:lang w:val="en-US"/>
        </w:rPr>
        <w:t>Brief theoretical information</w:t>
      </w:r>
    </w:p>
    <w:p w:rsidR="001E7DB8" w:rsidRPr="001E7DB8" w:rsidRDefault="001E7DB8" w:rsidP="00AA711A">
      <w:pPr>
        <w:rPr>
          <w:rFonts w:ascii="Times New Roman" w:hAnsi="Times New Roman" w:cs="Times New Roman"/>
          <w:b/>
          <w:sz w:val="28"/>
          <w:szCs w:val="28"/>
          <w:lang w:val="en-US"/>
        </w:rPr>
      </w:pPr>
      <w:r w:rsidRPr="001E7DB8">
        <w:rPr>
          <w:rFonts w:ascii="Times New Roman" w:hAnsi="Times New Roman" w:cs="Times New Roman"/>
          <w:b/>
          <w:sz w:val="28"/>
          <w:szCs w:val="28"/>
          <w:lang w:val="en-US"/>
        </w:rPr>
        <w:t>I</w:t>
      </w:r>
      <w:r>
        <w:rPr>
          <w:rFonts w:ascii="Times New Roman" w:hAnsi="Times New Roman" w:cs="Times New Roman"/>
          <w:b/>
          <w:sz w:val="28"/>
          <w:szCs w:val="28"/>
          <w:lang w:val="en-US"/>
        </w:rPr>
        <w:t>m</w:t>
      </w:r>
      <w:r w:rsidRPr="001E7DB8">
        <w:rPr>
          <w:rFonts w:ascii="Times New Roman" w:hAnsi="Times New Roman" w:cs="Times New Roman"/>
          <w:b/>
          <w:sz w:val="28"/>
          <w:szCs w:val="28"/>
          <w:lang w:val="en-US"/>
        </w:rPr>
        <w:t>portance of energy</w:t>
      </w:r>
    </w:p>
    <w:p w:rsidR="001B7A1B" w:rsidRDefault="00AA711A" w:rsidP="00AA711A">
      <w:pPr>
        <w:rPr>
          <w:rFonts w:ascii="Times New Roman" w:hAnsi="Times New Roman" w:cs="Times New Roman"/>
          <w:sz w:val="28"/>
          <w:szCs w:val="28"/>
          <w:lang w:val="en-US"/>
        </w:rPr>
      </w:pPr>
      <w:r w:rsidRPr="00E656E9">
        <w:rPr>
          <w:rFonts w:ascii="Times New Roman" w:hAnsi="Times New Roman" w:cs="Times New Roman"/>
          <w:sz w:val="28"/>
          <w:szCs w:val="28"/>
          <w:lang w:val="en-US"/>
        </w:rPr>
        <w:t xml:space="preserve"> From the very outset energy has played a vital role in the development of civilization. There has been a universal basic drive towards better living through expanded utilization of energy. The history of civilization shows a close relationship between the utilization of energy and the process of mankind. The degree of utility of energy is the symbol of the progress of a country. Energy consciousness in the people has created interest in them to </w:t>
      </w:r>
      <w:r w:rsidRPr="00E656E9">
        <w:rPr>
          <w:rFonts w:ascii="Times New Roman" w:hAnsi="Times New Roman" w:cs="Times New Roman"/>
          <w:sz w:val="28"/>
          <w:szCs w:val="28"/>
          <w:lang w:val="en-US"/>
        </w:rPr>
        <w:lastRenderedPageBreak/>
        <w:t xml:space="preserve">tap new sources of energy from time to time. Of the various forms so far discovered the electrical energy has contributed a lot to the world’s energy requirements. </w:t>
      </w:r>
    </w:p>
    <w:p w:rsidR="001E7DB8" w:rsidRPr="001E7DB8" w:rsidRDefault="00AA711A" w:rsidP="00AA711A">
      <w:pPr>
        <w:rPr>
          <w:rFonts w:ascii="Times New Roman" w:hAnsi="Times New Roman" w:cs="Times New Roman"/>
          <w:b/>
          <w:sz w:val="28"/>
          <w:szCs w:val="28"/>
          <w:lang w:val="en-US"/>
        </w:rPr>
      </w:pPr>
      <w:r w:rsidRPr="00E656E9">
        <w:rPr>
          <w:rFonts w:ascii="Times New Roman" w:hAnsi="Times New Roman" w:cs="Times New Roman"/>
          <w:sz w:val="28"/>
          <w:szCs w:val="28"/>
          <w:lang w:val="en-US"/>
        </w:rPr>
        <w:t xml:space="preserve">Text 2. </w:t>
      </w:r>
      <w:r w:rsidRPr="001E7DB8">
        <w:rPr>
          <w:rFonts w:ascii="Times New Roman" w:hAnsi="Times New Roman" w:cs="Times New Roman"/>
          <w:b/>
          <w:sz w:val="28"/>
          <w:szCs w:val="28"/>
          <w:lang w:val="en-US"/>
        </w:rPr>
        <w:t>A</w:t>
      </w:r>
      <w:r w:rsidR="001E7DB8" w:rsidRPr="001E7DB8">
        <w:rPr>
          <w:rFonts w:ascii="Times New Roman" w:hAnsi="Times New Roman" w:cs="Times New Roman"/>
          <w:b/>
          <w:sz w:val="28"/>
          <w:szCs w:val="28"/>
          <w:lang w:val="en-US"/>
        </w:rPr>
        <w:t>dvantages of electrical energy</w:t>
      </w:r>
    </w:p>
    <w:p w:rsidR="001B7A1B" w:rsidRDefault="00AA711A" w:rsidP="00AA711A">
      <w:pPr>
        <w:rPr>
          <w:rFonts w:ascii="Times New Roman" w:hAnsi="Times New Roman" w:cs="Times New Roman"/>
          <w:sz w:val="28"/>
          <w:szCs w:val="28"/>
          <w:lang w:val="en-US"/>
        </w:rPr>
      </w:pPr>
      <w:r w:rsidRPr="00E656E9">
        <w:rPr>
          <w:rFonts w:ascii="Times New Roman" w:hAnsi="Times New Roman" w:cs="Times New Roman"/>
          <w:sz w:val="28"/>
          <w:szCs w:val="28"/>
          <w:lang w:val="en-US"/>
        </w:rPr>
        <w:t xml:space="preserve">Electrical energy is the most refined form of energy. The advantages derived from electrical energy are many in number. Some of its important advantages over other forms of energy are: 1. It can be generated in large quantities at comparable cost with other types of energy. 2. It can be conveniently transmitted over long distances. 3. It can be utilized efficiently in a number of processes requiring energy. 4. It has got maximum flexibility and has most sensitive susceptibility control. </w:t>
      </w:r>
    </w:p>
    <w:p w:rsidR="001E7DB8" w:rsidRDefault="00AA711A" w:rsidP="00AA711A">
      <w:pPr>
        <w:rPr>
          <w:rFonts w:ascii="Times New Roman" w:hAnsi="Times New Roman" w:cs="Times New Roman"/>
          <w:sz w:val="28"/>
          <w:szCs w:val="28"/>
          <w:lang w:val="en-US"/>
        </w:rPr>
      </w:pPr>
      <w:r w:rsidRPr="00E656E9">
        <w:rPr>
          <w:rFonts w:ascii="Times New Roman" w:hAnsi="Times New Roman" w:cs="Times New Roman"/>
          <w:sz w:val="28"/>
          <w:szCs w:val="28"/>
          <w:lang w:val="en-US"/>
        </w:rPr>
        <w:t xml:space="preserve">Text 3. </w:t>
      </w:r>
      <w:r w:rsidRPr="001E7DB8">
        <w:rPr>
          <w:rFonts w:ascii="Times New Roman" w:hAnsi="Times New Roman" w:cs="Times New Roman"/>
          <w:b/>
          <w:sz w:val="28"/>
          <w:szCs w:val="28"/>
          <w:lang w:val="en-US"/>
        </w:rPr>
        <w:t>S</w:t>
      </w:r>
      <w:r w:rsidR="001E7DB8" w:rsidRPr="001E7DB8">
        <w:rPr>
          <w:rFonts w:ascii="Times New Roman" w:hAnsi="Times New Roman" w:cs="Times New Roman"/>
          <w:b/>
          <w:sz w:val="28"/>
          <w:szCs w:val="28"/>
          <w:lang w:val="en-US"/>
        </w:rPr>
        <w:t>ources of electrical energy</w:t>
      </w:r>
    </w:p>
    <w:p w:rsidR="001B7A1B" w:rsidRDefault="00AA711A" w:rsidP="00AA711A">
      <w:pPr>
        <w:rPr>
          <w:rFonts w:ascii="Times New Roman" w:hAnsi="Times New Roman" w:cs="Times New Roman"/>
          <w:sz w:val="28"/>
          <w:szCs w:val="28"/>
          <w:lang w:val="en-US"/>
        </w:rPr>
      </w:pPr>
      <w:r w:rsidRPr="00E656E9">
        <w:rPr>
          <w:rFonts w:ascii="Times New Roman" w:hAnsi="Times New Roman" w:cs="Times New Roman"/>
          <w:sz w:val="28"/>
          <w:szCs w:val="28"/>
          <w:lang w:val="en-US"/>
        </w:rPr>
        <w:t xml:space="preserve">The energy requirements have also increased due to rapid growth of the world’s population. Therefore, it has become essential to harness more power resources with utmost economy so as to keep pace with the requirements of the world’s population. The main resources of generating power on large scale are steam, water, diesel, oil and nuclear energy. Other possible sources of electrical power are solar radiation, tidal and wind power. Magnetohydrodynamic 49 (MHD) generation of power by direct conversion of heat energy to electrical energy is drawing a great attention of experts in recent times. The choice of a particular method of generating power largely depends upon the technical and economical considerations. The generation of power by steam is common at places where there is abundance of supply of coal, oil or natural gas. Diesel power stations are preferred in countries rich in oil. Hydroelectric generation of power is adopted in hilly areas where water resources are in abundance and the rainfall is heavy. In countries where other resources are limited nuclear power generation has to be adopted. </w:t>
      </w:r>
    </w:p>
    <w:p w:rsidR="001E7DB8" w:rsidRPr="001E7DB8" w:rsidRDefault="00AA711A" w:rsidP="00AA711A">
      <w:pPr>
        <w:rPr>
          <w:rFonts w:ascii="Times New Roman" w:hAnsi="Times New Roman" w:cs="Times New Roman"/>
          <w:b/>
          <w:sz w:val="28"/>
          <w:szCs w:val="28"/>
          <w:lang w:val="en-US"/>
        </w:rPr>
      </w:pPr>
      <w:r w:rsidRPr="00E656E9">
        <w:rPr>
          <w:rFonts w:ascii="Times New Roman" w:hAnsi="Times New Roman" w:cs="Times New Roman"/>
          <w:sz w:val="28"/>
          <w:szCs w:val="28"/>
          <w:lang w:val="en-US"/>
        </w:rPr>
        <w:t xml:space="preserve">Text 4. </w:t>
      </w:r>
      <w:r w:rsidRPr="001E7DB8">
        <w:rPr>
          <w:rFonts w:ascii="Times New Roman" w:hAnsi="Times New Roman" w:cs="Times New Roman"/>
          <w:b/>
          <w:sz w:val="28"/>
          <w:szCs w:val="28"/>
          <w:lang w:val="en-US"/>
        </w:rPr>
        <w:t>A</w:t>
      </w:r>
      <w:r w:rsidR="001E7DB8" w:rsidRPr="001E7DB8">
        <w:rPr>
          <w:rFonts w:ascii="Times New Roman" w:hAnsi="Times New Roman" w:cs="Times New Roman"/>
          <w:b/>
          <w:sz w:val="28"/>
          <w:szCs w:val="28"/>
          <w:lang w:val="en-US"/>
        </w:rPr>
        <w:t>lternating current (AC) power system</w:t>
      </w:r>
    </w:p>
    <w:p w:rsidR="001B7A1B" w:rsidRDefault="00AA711A" w:rsidP="00AA711A">
      <w:pPr>
        <w:rPr>
          <w:rFonts w:ascii="Times New Roman" w:hAnsi="Times New Roman" w:cs="Times New Roman"/>
          <w:sz w:val="28"/>
          <w:szCs w:val="28"/>
          <w:lang w:val="en-US"/>
        </w:rPr>
      </w:pPr>
      <w:r w:rsidRPr="00E656E9">
        <w:rPr>
          <w:rFonts w:ascii="Times New Roman" w:hAnsi="Times New Roman" w:cs="Times New Roman"/>
          <w:sz w:val="28"/>
          <w:szCs w:val="28"/>
          <w:lang w:val="en-US"/>
        </w:rPr>
        <w:t xml:space="preserve"> Large amount of power is generated at the generating stations. It is, then, transported by means of transmission lines to load centres which are usually situated at great distances from the generating stations. Since the long distance transmission at high voltages is cheap and low voltages are required for utility purposes, the voltage level goes on decreasing from the transmission system to the distribution system. </w:t>
      </w:r>
    </w:p>
    <w:p w:rsidR="001E7DB8" w:rsidRPr="001E7DB8" w:rsidRDefault="001E7DB8" w:rsidP="00AA711A">
      <w:pPr>
        <w:rPr>
          <w:rFonts w:ascii="Times New Roman" w:hAnsi="Times New Roman" w:cs="Times New Roman"/>
          <w:b/>
          <w:sz w:val="28"/>
          <w:szCs w:val="28"/>
          <w:lang w:val="en-US"/>
        </w:rPr>
      </w:pPr>
      <w:r>
        <w:rPr>
          <w:rFonts w:ascii="Times New Roman" w:hAnsi="Times New Roman" w:cs="Times New Roman"/>
          <w:sz w:val="28"/>
          <w:szCs w:val="28"/>
          <w:lang w:val="en-US"/>
        </w:rPr>
        <w:t xml:space="preserve">Text 5. </w:t>
      </w:r>
      <w:r w:rsidRPr="001E7DB8">
        <w:rPr>
          <w:rFonts w:ascii="Times New Roman" w:hAnsi="Times New Roman" w:cs="Times New Roman"/>
          <w:b/>
          <w:sz w:val="28"/>
          <w:szCs w:val="28"/>
          <w:lang w:val="en-US"/>
        </w:rPr>
        <w:t>Supply systems</w:t>
      </w:r>
    </w:p>
    <w:p w:rsidR="001E7DB8" w:rsidRDefault="00AA711A" w:rsidP="00AA711A">
      <w:pPr>
        <w:rPr>
          <w:rFonts w:ascii="Times New Roman" w:hAnsi="Times New Roman" w:cs="Times New Roman"/>
          <w:sz w:val="28"/>
          <w:szCs w:val="28"/>
          <w:lang w:val="en-US"/>
        </w:rPr>
      </w:pPr>
      <w:r w:rsidRPr="00E656E9">
        <w:rPr>
          <w:rFonts w:ascii="Times New Roman" w:hAnsi="Times New Roman" w:cs="Times New Roman"/>
          <w:sz w:val="28"/>
          <w:szCs w:val="28"/>
          <w:lang w:val="en-US"/>
        </w:rPr>
        <w:t xml:space="preserve">An electric power system may be divided into three main components, namely – the generating system, the transmission system and the distribution system. A transmission line is that part of an electric power system which transports electrical energy in bulk from the generating station to the distribution system. The new thermal stations are usually sited near the coal mines because of the higher cost of transportation of coal. The nuclear plants </w:t>
      </w:r>
      <w:r w:rsidRPr="00E656E9">
        <w:rPr>
          <w:rFonts w:ascii="Times New Roman" w:hAnsi="Times New Roman" w:cs="Times New Roman"/>
          <w:sz w:val="28"/>
          <w:szCs w:val="28"/>
          <w:lang w:val="en-US"/>
        </w:rPr>
        <w:lastRenderedPageBreak/>
        <w:t xml:space="preserve">are also situated remote from the centres of consumption due to safety reasons. Hydro-power station sites are governed by the availability of the water resources. Thus, the difficulty of getting power station sites near the consuming centres make it inevitable to transfer bulk of electrical energy through longer distances. Long-distance bulk power transfer is only possible by high voltage transmission systems. Extra high voltage (EHV) transmission systems were developed in most of the countries for transporting energy from remote hydro stations. By EHV is meant the 50 voltage above 220 kV. The system voltage very much affects the capital cost of a transmission line. The weight of conductor material, the efficiency of the line, and the voltage drop in the line depend upon the system voltage. The choice of voltage, therefore, becomes a major factor in the line design. Some of the important factors considered for a good power system design are reliability and flexibility of service, constant frequency, good voltage regulation, simplicity of equipment with regard to installation, operation maintenance, safety to equipment and personnel, efficiency and economy. </w:t>
      </w:r>
    </w:p>
    <w:p w:rsidR="001E7DB8" w:rsidRPr="001E7DB8" w:rsidRDefault="00AA711A" w:rsidP="00AA711A">
      <w:pPr>
        <w:rPr>
          <w:rFonts w:ascii="Times New Roman" w:hAnsi="Times New Roman" w:cs="Times New Roman"/>
          <w:b/>
          <w:sz w:val="28"/>
          <w:szCs w:val="28"/>
          <w:lang w:val="en-US"/>
        </w:rPr>
      </w:pPr>
      <w:r w:rsidRPr="00E656E9">
        <w:rPr>
          <w:rFonts w:ascii="Times New Roman" w:hAnsi="Times New Roman" w:cs="Times New Roman"/>
          <w:sz w:val="28"/>
          <w:szCs w:val="28"/>
          <w:lang w:val="en-US"/>
        </w:rPr>
        <w:t xml:space="preserve">Text 6. </w:t>
      </w:r>
      <w:r w:rsidR="001E7DB8" w:rsidRPr="001E7DB8">
        <w:rPr>
          <w:rFonts w:ascii="Times New Roman" w:hAnsi="Times New Roman" w:cs="Times New Roman"/>
          <w:b/>
          <w:sz w:val="28"/>
          <w:szCs w:val="28"/>
          <w:lang w:val="en-US"/>
        </w:rPr>
        <w:t>Conductors</w:t>
      </w:r>
    </w:p>
    <w:p w:rsidR="001B7A1B" w:rsidRDefault="00AA711A" w:rsidP="00AA711A">
      <w:pPr>
        <w:rPr>
          <w:rFonts w:ascii="Times New Roman" w:hAnsi="Times New Roman" w:cs="Times New Roman"/>
          <w:sz w:val="28"/>
          <w:szCs w:val="28"/>
          <w:lang w:val="en-US"/>
        </w:rPr>
      </w:pPr>
      <w:r w:rsidRPr="00E656E9">
        <w:rPr>
          <w:rFonts w:ascii="Times New Roman" w:hAnsi="Times New Roman" w:cs="Times New Roman"/>
          <w:sz w:val="28"/>
          <w:szCs w:val="28"/>
          <w:lang w:val="en-US"/>
        </w:rPr>
        <w:t xml:space="preserve">The important factors taken into account in the selection of a conductor for a particular line are conductivity, tensile strength, fatigue strength, corona loss, local conditions and cost. The conductor materials mainly used are copper, aluminium and their alloys. The conductors are usually stranded. Stranded conductors have not only greater flexibility but also greater mechanical strength than have single wires of the same cross-sectional area. Usually a central wire is surrounded by successive layers of wires containing 6, 12, 18, 24, … wires. In practice the consecutive layers are spiraled in opposite directions to prevent unwinding. Hard-drawn copper, hard-drawn aluminium, and steel-cored aluminium conductors are most commonly used. In addition to these, various other materials are used for making conductors but their use is limited. Copper for overhead lines is hard-drawn to give a relatively high tensile strength. It has a high electrical conductivity, long life, and high scrap value. The tensile strength of copper is increased by approximately 50 per cent by adding about 0.7 to 1.0 per cent cadmium to it. The conductivity is, however, reduced by about 15 to 17 per cent. Like hard-drawn copper this alloy possesses the advantage of easy jointing, more resistance to atmospheric corrosion, better resistance to wear, easy machinability etc. The temperature at which copper anneals and softens is also increased and temperature effects on stresses are less. Copper is welded on to a steel wire by hot rolling and cold drawing a 51 billet of steel coated with copper. It is ensured that the uniform thickness of copper is welded. The conductivity of copper wire conductor varies from 30 to 60 per cent of that of a solid copper conductor with the same diameter. The conductivity of the standard grade is about 40 per cent. </w:t>
      </w:r>
    </w:p>
    <w:p w:rsidR="001E7DB8" w:rsidRPr="001E7DB8" w:rsidRDefault="001E7DB8" w:rsidP="00AA711A">
      <w:pPr>
        <w:rPr>
          <w:rFonts w:ascii="Times New Roman" w:hAnsi="Times New Roman" w:cs="Times New Roman"/>
          <w:b/>
          <w:sz w:val="28"/>
          <w:szCs w:val="28"/>
          <w:lang w:val="en-US"/>
        </w:rPr>
      </w:pPr>
      <w:r>
        <w:rPr>
          <w:rFonts w:ascii="Times New Roman" w:hAnsi="Times New Roman" w:cs="Times New Roman"/>
          <w:sz w:val="28"/>
          <w:szCs w:val="28"/>
          <w:lang w:val="en-US"/>
        </w:rPr>
        <w:t xml:space="preserve">Text 7. </w:t>
      </w:r>
      <w:r w:rsidRPr="001E7DB8">
        <w:rPr>
          <w:rFonts w:ascii="Times New Roman" w:hAnsi="Times New Roman" w:cs="Times New Roman"/>
          <w:b/>
          <w:sz w:val="28"/>
          <w:szCs w:val="28"/>
          <w:lang w:val="en-US"/>
        </w:rPr>
        <w:t>Power cables</w:t>
      </w:r>
    </w:p>
    <w:p w:rsidR="00AA711A" w:rsidRPr="00E656E9" w:rsidRDefault="00AA711A" w:rsidP="00AA711A">
      <w:pPr>
        <w:rPr>
          <w:rFonts w:ascii="Times New Roman" w:hAnsi="Times New Roman" w:cs="Times New Roman"/>
          <w:sz w:val="28"/>
          <w:szCs w:val="28"/>
          <w:lang w:val="en-US"/>
        </w:rPr>
      </w:pPr>
      <w:r w:rsidRPr="00E656E9">
        <w:rPr>
          <w:rFonts w:ascii="Times New Roman" w:hAnsi="Times New Roman" w:cs="Times New Roman"/>
          <w:sz w:val="28"/>
          <w:szCs w:val="28"/>
          <w:lang w:val="en-US"/>
        </w:rPr>
        <w:lastRenderedPageBreak/>
        <w:t xml:space="preserve"> Cables form the system for the transmission and distribution of electrical energy. The residential and industrial loads today have a trend towards their growing density. This requires rugged construction, greater service reliability, increased safety, and better appearance. The interference from external disturbances like storms, lightning, ice, trees, etc., should be reduced to a minimum. These difficulties are easily overcome by the use of underground cables and a trouble-free service is achieved under a variety of environmental conditions. Earlier underground cables were mainly used in or near densely populated areas and were operated at low or medium voltages only, but the present day requirements seek to use them even at extra high voltages for longer distances. The possibility of supply interruption due to lightning or other external influences is lesser with underground cables, but if a fault occurs due to any reason it is not easily located. A power cable consists of three main components, namely, conductor, dielectric, and sheath. The conductor provides the conducting path for the current. The insulation or dielectric withstands the service voltage, and isolates the conductor with other objects. The sheath does not allow the moisture to enter, and protects the cable from all external influences like chemical or electrochemical attack, fire, etc. Copper and aluminium are used as conductor materials in cables. As pointed out earlier, aluminium occupies a greater space than copper. Both copper and aluminium have been favoured for the conductor materials because of their high electrical conductivity</w:t>
      </w:r>
    </w:p>
    <w:p w:rsidR="00B305DB" w:rsidRDefault="00B305DB" w:rsidP="00B305DB">
      <w:pPr>
        <w:rPr>
          <w:rFonts w:ascii="Times New Roman" w:hAnsi="Times New Roman" w:cs="Times New Roman"/>
          <w:sz w:val="28"/>
          <w:szCs w:val="28"/>
          <w:lang w:val="en-US"/>
        </w:rPr>
      </w:pPr>
    </w:p>
    <w:p w:rsidR="0003171F" w:rsidRDefault="0003171F" w:rsidP="00F57D5F">
      <w:pPr>
        <w:rPr>
          <w:rFonts w:ascii="Times New Roman" w:hAnsi="Times New Roman" w:cs="Times New Roman"/>
          <w:b/>
          <w:sz w:val="28"/>
          <w:szCs w:val="28"/>
          <w:lang w:val="en-US"/>
        </w:rPr>
      </w:pPr>
    </w:p>
    <w:p w:rsidR="0003171F" w:rsidRDefault="0003171F" w:rsidP="00F57D5F">
      <w:pPr>
        <w:rPr>
          <w:rFonts w:ascii="Times New Roman" w:hAnsi="Times New Roman" w:cs="Times New Roman"/>
          <w:b/>
          <w:sz w:val="28"/>
          <w:szCs w:val="28"/>
          <w:lang w:val="en-US"/>
        </w:rPr>
      </w:pPr>
    </w:p>
    <w:p w:rsidR="0003171F" w:rsidRDefault="0003171F" w:rsidP="00F57D5F">
      <w:pPr>
        <w:rPr>
          <w:rFonts w:ascii="Times New Roman" w:hAnsi="Times New Roman" w:cs="Times New Roman"/>
          <w:b/>
          <w:sz w:val="28"/>
          <w:szCs w:val="28"/>
          <w:lang w:val="en-US"/>
        </w:rPr>
      </w:pPr>
    </w:p>
    <w:p w:rsidR="0003171F" w:rsidRDefault="0003171F" w:rsidP="00F57D5F">
      <w:pPr>
        <w:rPr>
          <w:rFonts w:ascii="Times New Roman" w:hAnsi="Times New Roman" w:cs="Times New Roman"/>
          <w:b/>
          <w:sz w:val="28"/>
          <w:szCs w:val="28"/>
          <w:lang w:val="en-US"/>
        </w:rPr>
      </w:pPr>
    </w:p>
    <w:p w:rsidR="0003171F" w:rsidRDefault="0003171F" w:rsidP="00F57D5F">
      <w:pPr>
        <w:rPr>
          <w:rFonts w:ascii="Times New Roman" w:hAnsi="Times New Roman" w:cs="Times New Roman"/>
          <w:b/>
          <w:sz w:val="28"/>
          <w:szCs w:val="28"/>
          <w:lang w:val="en-US"/>
        </w:rPr>
      </w:pPr>
    </w:p>
    <w:p w:rsidR="0003171F" w:rsidRDefault="0003171F" w:rsidP="00F57D5F">
      <w:pPr>
        <w:rPr>
          <w:rFonts w:ascii="Times New Roman" w:hAnsi="Times New Roman" w:cs="Times New Roman"/>
          <w:b/>
          <w:sz w:val="28"/>
          <w:szCs w:val="28"/>
          <w:lang w:val="en-US"/>
        </w:rPr>
      </w:pPr>
    </w:p>
    <w:p w:rsidR="0003171F" w:rsidRDefault="0003171F" w:rsidP="00F57D5F">
      <w:pPr>
        <w:rPr>
          <w:rFonts w:ascii="Times New Roman" w:hAnsi="Times New Roman" w:cs="Times New Roman"/>
          <w:b/>
          <w:sz w:val="28"/>
          <w:szCs w:val="28"/>
          <w:lang w:val="en-US"/>
        </w:rPr>
      </w:pPr>
    </w:p>
    <w:p w:rsidR="0003171F" w:rsidRDefault="0003171F" w:rsidP="00F57D5F">
      <w:pPr>
        <w:rPr>
          <w:rFonts w:ascii="Times New Roman" w:hAnsi="Times New Roman" w:cs="Times New Roman"/>
          <w:b/>
          <w:sz w:val="28"/>
          <w:szCs w:val="28"/>
          <w:lang w:val="en-US"/>
        </w:rPr>
      </w:pPr>
    </w:p>
    <w:p w:rsidR="0003171F" w:rsidRDefault="0003171F" w:rsidP="00F57D5F">
      <w:pPr>
        <w:rPr>
          <w:rFonts w:ascii="Times New Roman" w:hAnsi="Times New Roman" w:cs="Times New Roman"/>
          <w:b/>
          <w:sz w:val="28"/>
          <w:szCs w:val="28"/>
          <w:lang w:val="en-US"/>
        </w:rPr>
      </w:pPr>
    </w:p>
    <w:p w:rsidR="0003171F" w:rsidRDefault="0003171F" w:rsidP="00F57D5F">
      <w:pPr>
        <w:rPr>
          <w:rFonts w:ascii="Times New Roman" w:hAnsi="Times New Roman" w:cs="Times New Roman"/>
          <w:b/>
          <w:sz w:val="28"/>
          <w:szCs w:val="28"/>
          <w:lang w:val="en-US"/>
        </w:rPr>
      </w:pPr>
    </w:p>
    <w:p w:rsidR="0003171F" w:rsidRDefault="0003171F" w:rsidP="00F57D5F">
      <w:pPr>
        <w:rPr>
          <w:rFonts w:ascii="Times New Roman" w:hAnsi="Times New Roman" w:cs="Times New Roman"/>
          <w:b/>
          <w:sz w:val="28"/>
          <w:szCs w:val="28"/>
          <w:lang w:val="en-US"/>
        </w:rPr>
      </w:pPr>
    </w:p>
    <w:p w:rsidR="0003171F" w:rsidRDefault="0003171F" w:rsidP="00F57D5F">
      <w:pPr>
        <w:rPr>
          <w:rFonts w:ascii="Times New Roman" w:hAnsi="Times New Roman" w:cs="Times New Roman"/>
          <w:b/>
          <w:sz w:val="28"/>
          <w:szCs w:val="28"/>
          <w:lang w:val="en-US"/>
        </w:rPr>
      </w:pPr>
    </w:p>
    <w:p w:rsidR="00F57D5F" w:rsidRPr="00F57D5F" w:rsidRDefault="00F57D5F" w:rsidP="00F57D5F">
      <w:pPr>
        <w:rPr>
          <w:rFonts w:ascii="Times New Roman" w:hAnsi="Times New Roman" w:cs="Times New Roman"/>
          <w:b/>
          <w:sz w:val="28"/>
          <w:szCs w:val="28"/>
          <w:lang w:val="en-US"/>
        </w:rPr>
      </w:pPr>
      <w:r w:rsidRPr="00F57D5F">
        <w:rPr>
          <w:rFonts w:ascii="Times New Roman" w:hAnsi="Times New Roman" w:cs="Times New Roman"/>
          <w:b/>
          <w:sz w:val="28"/>
          <w:szCs w:val="28"/>
          <w:lang w:val="en-US"/>
        </w:rPr>
        <w:lastRenderedPageBreak/>
        <w:t>Appindex</w:t>
      </w:r>
    </w:p>
    <w:p w:rsidR="001B7A1B" w:rsidRPr="001B7A1B" w:rsidRDefault="001B7A1B" w:rsidP="00F57D5F">
      <w:pPr>
        <w:rPr>
          <w:rFonts w:ascii="Times New Roman" w:hAnsi="Times New Roman" w:cs="Times New Roman"/>
          <w:b/>
          <w:sz w:val="28"/>
          <w:szCs w:val="28"/>
          <w:lang w:val="en-US"/>
        </w:rPr>
      </w:pPr>
      <w:r w:rsidRPr="001B7A1B">
        <w:rPr>
          <w:rFonts w:ascii="Times New Roman" w:hAnsi="Times New Roman" w:cs="Times New Roman"/>
          <w:b/>
          <w:sz w:val="28"/>
          <w:szCs w:val="28"/>
          <w:lang w:val="en-US"/>
        </w:rPr>
        <w:t>Glossary</w:t>
      </w:r>
    </w:p>
    <w:p w:rsidR="0003171F" w:rsidRPr="0003171F" w:rsidRDefault="0003171F" w:rsidP="0003171F">
      <w:pPr>
        <w:pStyle w:val="a6"/>
        <w:rPr>
          <w:color w:val="000000"/>
          <w:sz w:val="28"/>
          <w:szCs w:val="28"/>
          <w:lang w:val="en-US"/>
        </w:rPr>
      </w:pPr>
      <w:r w:rsidRPr="0003171F">
        <w:rPr>
          <w:b/>
          <w:bCs/>
          <w:color w:val="000000"/>
          <w:sz w:val="28"/>
          <w:szCs w:val="28"/>
          <w:lang w:val="en-US"/>
        </w:rPr>
        <w:t>AC</w:t>
      </w:r>
      <w:r w:rsidRPr="0003171F">
        <w:rPr>
          <w:color w:val="000000"/>
          <w:sz w:val="28"/>
          <w:szCs w:val="28"/>
          <w:lang w:val="en-US"/>
        </w:rPr>
        <w:t>: literally,</w:t>
      </w:r>
      <w:r w:rsidRPr="0003171F">
        <w:rPr>
          <w:rStyle w:val="apple-converted-space"/>
          <w:rFonts w:eastAsiaTheme="majorEastAsia"/>
          <w:color w:val="000000"/>
          <w:sz w:val="28"/>
          <w:szCs w:val="28"/>
          <w:lang w:val="en-US"/>
        </w:rPr>
        <w:t> </w:t>
      </w:r>
      <w:r w:rsidRPr="0003171F">
        <w:rPr>
          <w:b/>
          <w:bCs/>
          <w:color w:val="000000"/>
          <w:sz w:val="28"/>
          <w:szCs w:val="28"/>
          <w:lang w:val="en-US"/>
        </w:rPr>
        <w:t>alternating current</w:t>
      </w:r>
      <w:r w:rsidRPr="0003171F">
        <w:rPr>
          <w:color w:val="000000"/>
          <w:sz w:val="28"/>
          <w:szCs w:val="28"/>
          <w:lang w:val="en-US"/>
        </w:rPr>
        <w:t>.</w:t>
      </w:r>
      <w:r w:rsidRPr="0003171F">
        <w:rPr>
          <w:rStyle w:val="apple-converted-space"/>
          <w:rFonts w:eastAsiaTheme="majorEastAsia"/>
          <w:b/>
          <w:bCs/>
          <w:color w:val="000000"/>
          <w:sz w:val="28"/>
          <w:szCs w:val="28"/>
          <w:lang w:val="en-US"/>
        </w:rPr>
        <w:t> </w:t>
      </w:r>
      <w:r w:rsidRPr="0003171F">
        <w:rPr>
          <w:color w:val="000000"/>
          <w:sz w:val="28"/>
          <w:szCs w:val="28"/>
          <w:lang w:val="en-US"/>
        </w:rPr>
        <w:t>Often used loosely to refer to other things which involve alternating current; for example</w:t>
      </w:r>
      <w:r w:rsidRPr="0003171F">
        <w:rPr>
          <w:rStyle w:val="apple-converted-space"/>
          <w:rFonts w:eastAsiaTheme="majorEastAsia"/>
          <w:color w:val="000000"/>
          <w:sz w:val="28"/>
          <w:szCs w:val="28"/>
          <w:lang w:val="en-US"/>
        </w:rPr>
        <w:t> </w:t>
      </w:r>
      <w:r w:rsidRPr="0003171F">
        <w:rPr>
          <w:i/>
          <w:iCs/>
          <w:color w:val="000000"/>
          <w:sz w:val="28"/>
          <w:szCs w:val="28"/>
          <w:lang w:val="en-US"/>
        </w:rPr>
        <w:t>AC voltage</w:t>
      </w:r>
      <w:r w:rsidRPr="0003171F">
        <w:rPr>
          <w:rStyle w:val="apple-converted-space"/>
          <w:rFonts w:eastAsiaTheme="majorEastAsia"/>
          <w:color w:val="000000"/>
          <w:sz w:val="28"/>
          <w:szCs w:val="28"/>
          <w:lang w:val="en-US"/>
        </w:rPr>
        <w:t> </w:t>
      </w:r>
      <w:r w:rsidRPr="0003171F">
        <w:rPr>
          <w:color w:val="000000"/>
          <w:sz w:val="28"/>
          <w:szCs w:val="28"/>
          <w:lang w:val="en-US"/>
        </w:rPr>
        <w:t>probably means either alternating</w:t>
      </w:r>
      <w:r w:rsidRPr="0003171F">
        <w:rPr>
          <w:rStyle w:val="apple-converted-space"/>
          <w:rFonts w:eastAsiaTheme="majorEastAsia"/>
          <w:color w:val="000000"/>
          <w:sz w:val="28"/>
          <w:szCs w:val="28"/>
          <w:lang w:val="en-US"/>
        </w:rPr>
        <w:t> </w:t>
      </w:r>
      <w:r w:rsidRPr="0003171F">
        <w:rPr>
          <w:b/>
          <w:bCs/>
          <w:color w:val="000000"/>
          <w:sz w:val="28"/>
          <w:szCs w:val="28"/>
          <w:lang w:val="en-US"/>
        </w:rPr>
        <w:t>emf</w:t>
      </w:r>
      <w:r w:rsidRPr="0003171F">
        <w:rPr>
          <w:rStyle w:val="apple-converted-space"/>
          <w:rFonts w:eastAsiaTheme="majorEastAsia"/>
          <w:color w:val="000000"/>
          <w:sz w:val="28"/>
          <w:szCs w:val="28"/>
          <w:lang w:val="en-US"/>
        </w:rPr>
        <w:t> </w:t>
      </w:r>
      <w:r w:rsidRPr="0003171F">
        <w:rPr>
          <w:color w:val="000000"/>
          <w:sz w:val="28"/>
          <w:szCs w:val="28"/>
          <w:lang w:val="en-US"/>
        </w:rPr>
        <w:t>or alternating</w:t>
      </w:r>
      <w:r w:rsidRPr="0003171F">
        <w:rPr>
          <w:rStyle w:val="apple-converted-space"/>
          <w:rFonts w:eastAsiaTheme="majorEastAsia"/>
          <w:color w:val="000000"/>
          <w:sz w:val="28"/>
          <w:szCs w:val="28"/>
          <w:lang w:val="en-US"/>
        </w:rPr>
        <w:t> </w:t>
      </w:r>
      <w:r w:rsidRPr="0003171F">
        <w:rPr>
          <w:b/>
          <w:bCs/>
          <w:color w:val="000000"/>
          <w:sz w:val="28"/>
          <w:szCs w:val="28"/>
          <w:lang w:val="en-US"/>
        </w:rPr>
        <w:t>potential difference</w:t>
      </w:r>
      <w:r w:rsidRPr="0003171F">
        <w:rPr>
          <w:color w:val="000000"/>
          <w:sz w:val="28"/>
          <w:szCs w:val="28"/>
          <w:lang w:val="en-US"/>
        </w:rPr>
        <w:t>.</w:t>
      </w:r>
    </w:p>
    <w:p w:rsidR="0003171F" w:rsidRPr="0003171F" w:rsidRDefault="0003171F" w:rsidP="0003171F">
      <w:pPr>
        <w:pStyle w:val="a6"/>
        <w:rPr>
          <w:color w:val="000000"/>
          <w:sz w:val="28"/>
          <w:szCs w:val="28"/>
          <w:lang w:val="en-US"/>
        </w:rPr>
      </w:pPr>
      <w:r w:rsidRPr="0003171F">
        <w:rPr>
          <w:b/>
          <w:bCs/>
          <w:color w:val="000000"/>
          <w:sz w:val="28"/>
          <w:szCs w:val="28"/>
          <w:lang w:val="en-US"/>
        </w:rPr>
        <w:t>active device</w:t>
      </w:r>
      <w:r w:rsidRPr="0003171F">
        <w:rPr>
          <w:color w:val="000000"/>
          <w:sz w:val="28"/>
          <w:szCs w:val="28"/>
          <w:lang w:val="en-US"/>
        </w:rPr>
        <w:t>: a device which does something. It is nearly always a source of</w:t>
      </w:r>
      <w:r w:rsidRPr="0003171F">
        <w:rPr>
          <w:rStyle w:val="apple-converted-space"/>
          <w:rFonts w:eastAsiaTheme="majorEastAsia"/>
          <w:color w:val="000000"/>
          <w:sz w:val="28"/>
          <w:szCs w:val="28"/>
          <w:lang w:val="en-US"/>
        </w:rPr>
        <w:t> </w:t>
      </w:r>
      <w:r w:rsidRPr="0003171F">
        <w:rPr>
          <w:b/>
          <w:bCs/>
          <w:color w:val="000000"/>
          <w:sz w:val="28"/>
          <w:szCs w:val="28"/>
          <w:lang w:val="en-US"/>
        </w:rPr>
        <w:t>emf</w:t>
      </w:r>
      <w:r w:rsidRPr="0003171F">
        <w:rPr>
          <w:color w:val="000000"/>
          <w:sz w:val="28"/>
          <w:szCs w:val="28"/>
          <w:lang w:val="en-US"/>
        </w:rPr>
        <w:t>, but its important property could be that it is sending a signal of some kind. (See also</w:t>
      </w:r>
      <w:r w:rsidRPr="0003171F">
        <w:rPr>
          <w:rStyle w:val="apple-converted-space"/>
          <w:rFonts w:eastAsiaTheme="majorEastAsia"/>
          <w:color w:val="000000"/>
          <w:sz w:val="28"/>
          <w:szCs w:val="28"/>
          <w:lang w:val="en-US"/>
        </w:rPr>
        <w:t> </w:t>
      </w:r>
      <w:r w:rsidRPr="0003171F">
        <w:rPr>
          <w:b/>
          <w:bCs/>
          <w:color w:val="000000"/>
          <w:sz w:val="28"/>
          <w:szCs w:val="28"/>
          <w:lang w:val="en-US"/>
        </w:rPr>
        <w:t>passive device</w:t>
      </w:r>
      <w:r w:rsidRPr="0003171F">
        <w:rPr>
          <w:color w:val="000000"/>
          <w:sz w:val="28"/>
          <w:szCs w:val="28"/>
          <w:lang w:val="en-US"/>
        </w:rPr>
        <w:t>.)</w:t>
      </w:r>
    </w:p>
    <w:p w:rsidR="0003171F" w:rsidRPr="0003171F" w:rsidRDefault="0003171F" w:rsidP="0003171F">
      <w:pPr>
        <w:pStyle w:val="a6"/>
        <w:rPr>
          <w:color w:val="000000"/>
          <w:sz w:val="28"/>
          <w:szCs w:val="28"/>
          <w:lang w:val="en-US"/>
        </w:rPr>
      </w:pPr>
      <w:r w:rsidRPr="0003171F">
        <w:rPr>
          <w:b/>
          <w:bCs/>
          <w:color w:val="000000"/>
          <w:sz w:val="28"/>
          <w:szCs w:val="28"/>
          <w:lang w:val="en-US"/>
        </w:rPr>
        <w:t>active terminal</w:t>
      </w:r>
      <w:r w:rsidRPr="0003171F">
        <w:rPr>
          <w:color w:val="000000"/>
          <w:sz w:val="28"/>
          <w:szCs w:val="28"/>
          <w:lang w:val="en-US"/>
        </w:rPr>
        <w:t>: of a power point is the "live" or high</w:t>
      </w:r>
      <w:r w:rsidRPr="0003171F">
        <w:rPr>
          <w:rStyle w:val="apple-converted-space"/>
          <w:rFonts w:eastAsiaTheme="majorEastAsia"/>
          <w:color w:val="000000"/>
          <w:sz w:val="28"/>
          <w:szCs w:val="28"/>
          <w:lang w:val="en-US"/>
        </w:rPr>
        <w:t> </w:t>
      </w:r>
      <w:r w:rsidRPr="0003171F">
        <w:rPr>
          <w:b/>
          <w:bCs/>
          <w:color w:val="000000"/>
          <w:sz w:val="28"/>
          <w:szCs w:val="28"/>
          <w:lang w:val="en-US"/>
        </w:rPr>
        <w:t>potential</w:t>
      </w:r>
      <w:r w:rsidRPr="0003171F">
        <w:rPr>
          <w:rStyle w:val="apple-converted-space"/>
          <w:rFonts w:eastAsiaTheme="majorEastAsia"/>
          <w:color w:val="000000"/>
          <w:sz w:val="28"/>
          <w:szCs w:val="28"/>
          <w:lang w:val="en-US"/>
        </w:rPr>
        <w:t> </w:t>
      </w:r>
      <w:r w:rsidRPr="0003171F">
        <w:rPr>
          <w:color w:val="000000"/>
          <w:sz w:val="28"/>
          <w:szCs w:val="28"/>
          <w:lang w:val="en-US"/>
        </w:rPr>
        <w:t>(high voltage)</w:t>
      </w:r>
      <w:r w:rsidRPr="0003171F">
        <w:rPr>
          <w:rStyle w:val="apple-converted-space"/>
          <w:rFonts w:eastAsiaTheme="majorEastAsia"/>
          <w:color w:val="000000"/>
          <w:sz w:val="28"/>
          <w:szCs w:val="28"/>
          <w:lang w:val="en-US"/>
        </w:rPr>
        <w:t> </w:t>
      </w:r>
      <w:r w:rsidRPr="0003171F">
        <w:rPr>
          <w:b/>
          <w:bCs/>
          <w:color w:val="000000"/>
          <w:sz w:val="28"/>
          <w:szCs w:val="28"/>
          <w:lang w:val="en-US"/>
        </w:rPr>
        <w:t>terminal</w:t>
      </w:r>
      <w:r w:rsidRPr="0003171F">
        <w:rPr>
          <w:color w:val="000000"/>
          <w:sz w:val="28"/>
          <w:szCs w:val="28"/>
          <w:lang w:val="en-US"/>
        </w:rPr>
        <w:t>. The neutral terminal is supposed to remain close to</w:t>
      </w:r>
      <w:r w:rsidRPr="0003171F">
        <w:rPr>
          <w:rStyle w:val="apple-converted-space"/>
          <w:rFonts w:eastAsiaTheme="majorEastAsia"/>
          <w:color w:val="000000"/>
          <w:sz w:val="28"/>
          <w:szCs w:val="28"/>
          <w:lang w:val="en-US"/>
        </w:rPr>
        <w:t> </w:t>
      </w:r>
      <w:r w:rsidRPr="0003171F">
        <w:rPr>
          <w:b/>
          <w:bCs/>
          <w:color w:val="000000"/>
          <w:sz w:val="28"/>
          <w:szCs w:val="28"/>
          <w:lang w:val="en-US"/>
        </w:rPr>
        <w:t>earth potential</w:t>
      </w:r>
      <w:r w:rsidRPr="0003171F">
        <w:rPr>
          <w:color w:val="000000"/>
          <w:sz w:val="28"/>
          <w:szCs w:val="28"/>
          <w:lang w:val="en-US"/>
        </w:rPr>
        <w:t>, but it may vary from that. See also</w:t>
      </w:r>
      <w:r w:rsidRPr="0003171F">
        <w:rPr>
          <w:rStyle w:val="apple-converted-space"/>
          <w:rFonts w:eastAsiaTheme="majorEastAsia"/>
          <w:color w:val="000000"/>
          <w:sz w:val="28"/>
          <w:szCs w:val="28"/>
          <w:lang w:val="en-US"/>
        </w:rPr>
        <w:t> </w:t>
      </w:r>
      <w:r w:rsidRPr="0003171F">
        <w:rPr>
          <w:b/>
          <w:bCs/>
          <w:color w:val="000000"/>
          <w:sz w:val="28"/>
          <w:szCs w:val="28"/>
          <w:lang w:val="en-US"/>
        </w:rPr>
        <w:t>earth</w:t>
      </w:r>
      <w:r w:rsidRPr="0003171F">
        <w:rPr>
          <w:color w:val="000000"/>
          <w:sz w:val="28"/>
          <w:szCs w:val="28"/>
          <w:lang w:val="en-US"/>
        </w:rPr>
        <w:t>.</w:t>
      </w:r>
    </w:p>
    <w:p w:rsidR="0003171F" w:rsidRPr="0003171F" w:rsidRDefault="0003171F" w:rsidP="0003171F">
      <w:pPr>
        <w:pStyle w:val="a6"/>
        <w:rPr>
          <w:color w:val="000000"/>
          <w:sz w:val="28"/>
          <w:szCs w:val="28"/>
          <w:lang w:val="en-US"/>
        </w:rPr>
      </w:pPr>
      <w:r w:rsidRPr="0003171F">
        <w:rPr>
          <w:b/>
          <w:bCs/>
          <w:color w:val="000000"/>
          <w:sz w:val="28"/>
          <w:szCs w:val="28"/>
          <w:lang w:val="en-US"/>
        </w:rPr>
        <w:t>alternating current</w:t>
      </w:r>
      <w:r w:rsidRPr="0003171F">
        <w:rPr>
          <w:color w:val="000000"/>
          <w:sz w:val="28"/>
          <w:szCs w:val="28"/>
          <w:lang w:val="en-US"/>
        </w:rPr>
        <w:t>:   </w:t>
      </w:r>
      <w:r w:rsidRPr="0003171F">
        <w:rPr>
          <w:rStyle w:val="apple-converted-space"/>
          <w:rFonts w:eastAsiaTheme="majorEastAsia"/>
          <w:color w:val="000000"/>
          <w:sz w:val="28"/>
          <w:szCs w:val="28"/>
          <w:lang w:val="en-US"/>
        </w:rPr>
        <w:t> </w:t>
      </w:r>
      <w:r w:rsidRPr="0003171F">
        <w:rPr>
          <w:color w:val="000000"/>
          <w:sz w:val="28"/>
          <w:szCs w:val="28"/>
          <w:lang w:val="en-US"/>
        </w:rPr>
        <w:t>(AC) a current which is continually changing its value and direction in a regular fashion. Usually it means a current which can be described by the equation:</w:t>
      </w:r>
      <w:r w:rsidRPr="0003171F">
        <w:rPr>
          <w:rStyle w:val="apple-converted-space"/>
          <w:rFonts w:eastAsiaTheme="majorEastAsia"/>
          <w:color w:val="000000"/>
          <w:sz w:val="28"/>
          <w:szCs w:val="28"/>
          <w:lang w:val="en-US"/>
        </w:rPr>
        <w:t> </w:t>
      </w:r>
      <w:r w:rsidRPr="0003171F">
        <w:rPr>
          <w:i/>
          <w:iCs/>
          <w:color w:val="000000"/>
          <w:sz w:val="28"/>
          <w:szCs w:val="28"/>
          <w:lang w:val="en-US"/>
        </w:rPr>
        <w:t>i</w:t>
      </w:r>
      <w:r w:rsidRPr="0003171F">
        <w:rPr>
          <w:rStyle w:val="apple-converted-space"/>
          <w:rFonts w:eastAsiaTheme="majorEastAsia"/>
          <w:color w:val="000000"/>
          <w:sz w:val="28"/>
          <w:szCs w:val="28"/>
          <w:lang w:val="en-US"/>
        </w:rPr>
        <w:t> </w:t>
      </w:r>
      <w:r w:rsidRPr="0003171F">
        <w:rPr>
          <w:color w:val="000000"/>
          <w:sz w:val="28"/>
          <w:szCs w:val="28"/>
          <w:lang w:val="en-US"/>
        </w:rPr>
        <w:t>=</w:t>
      </w:r>
      <w:r w:rsidRPr="0003171F">
        <w:rPr>
          <w:rStyle w:val="apple-converted-space"/>
          <w:rFonts w:eastAsiaTheme="majorEastAsia"/>
          <w:color w:val="000000"/>
          <w:sz w:val="28"/>
          <w:szCs w:val="28"/>
          <w:lang w:val="en-US"/>
        </w:rPr>
        <w:t> </w:t>
      </w:r>
      <w:r w:rsidRPr="0003171F">
        <w:rPr>
          <w:i/>
          <w:iCs/>
          <w:color w:val="000000"/>
          <w:sz w:val="28"/>
          <w:szCs w:val="28"/>
          <w:lang w:val="en-US"/>
        </w:rPr>
        <w:t>i</w:t>
      </w:r>
      <w:r w:rsidRPr="0003171F">
        <w:rPr>
          <w:color w:val="000000"/>
          <w:sz w:val="28"/>
          <w:szCs w:val="28"/>
          <w:vertAlign w:val="subscript"/>
          <w:lang w:val="en-US"/>
        </w:rPr>
        <w:t>o</w:t>
      </w:r>
      <w:r w:rsidRPr="0003171F">
        <w:rPr>
          <w:rStyle w:val="apple-converted-space"/>
          <w:rFonts w:eastAsiaTheme="majorEastAsia"/>
          <w:color w:val="000000"/>
          <w:sz w:val="28"/>
          <w:szCs w:val="28"/>
          <w:lang w:val="en-US"/>
        </w:rPr>
        <w:t> </w:t>
      </w:r>
      <w:proofErr w:type="gramStart"/>
      <w:r w:rsidRPr="0003171F">
        <w:rPr>
          <w:color w:val="000000"/>
          <w:sz w:val="28"/>
          <w:szCs w:val="28"/>
          <w:lang w:val="en-US"/>
        </w:rPr>
        <w:t>sin(</w:t>
      </w:r>
      <w:proofErr w:type="gramEnd"/>
      <w:r w:rsidRPr="0003171F">
        <w:rPr>
          <w:color w:val="000000"/>
          <w:sz w:val="28"/>
          <w:szCs w:val="28"/>
          <w:lang w:val="en-US"/>
        </w:rPr>
        <w:t>2</w:t>
      </w:r>
      <w:r w:rsidRPr="00F379D8">
        <w:rPr>
          <w:color w:val="000000"/>
          <w:sz w:val="28"/>
          <w:szCs w:val="28"/>
          <w:lang w:val="en-US"/>
        </w:rPr>
        <w:t>p</w:t>
      </w:r>
      <w:r w:rsidRPr="0003171F">
        <w:rPr>
          <w:rStyle w:val="apple-converted-space"/>
          <w:rFonts w:eastAsiaTheme="majorEastAsia"/>
          <w:color w:val="000000"/>
          <w:sz w:val="28"/>
          <w:szCs w:val="28"/>
          <w:lang w:val="en-US"/>
        </w:rPr>
        <w:t> </w:t>
      </w:r>
      <w:r w:rsidRPr="0003171F">
        <w:rPr>
          <w:i/>
          <w:iCs/>
          <w:color w:val="000000"/>
          <w:sz w:val="28"/>
          <w:szCs w:val="28"/>
          <w:lang w:val="en-US"/>
        </w:rPr>
        <w:t>f t</w:t>
      </w:r>
      <w:r w:rsidRPr="0003171F">
        <w:rPr>
          <w:color w:val="000000"/>
          <w:sz w:val="28"/>
          <w:szCs w:val="28"/>
          <w:lang w:val="en-US"/>
        </w:rPr>
        <w:t>) (a "sinusoidal" current)</w:t>
      </w:r>
      <w:r w:rsidRPr="0003171F">
        <w:rPr>
          <w:rStyle w:val="apple-converted-space"/>
          <w:rFonts w:eastAsiaTheme="majorEastAsia"/>
          <w:b/>
          <w:bCs/>
          <w:color w:val="000000"/>
          <w:sz w:val="28"/>
          <w:szCs w:val="28"/>
          <w:lang w:val="en-US"/>
        </w:rPr>
        <w:t> </w:t>
      </w:r>
      <w:r w:rsidRPr="0003171F">
        <w:rPr>
          <w:color w:val="000000"/>
          <w:sz w:val="28"/>
          <w:szCs w:val="28"/>
          <w:lang w:val="en-US"/>
        </w:rPr>
        <w:t>in which</w:t>
      </w:r>
      <w:r w:rsidRPr="0003171F">
        <w:rPr>
          <w:rStyle w:val="apple-converted-space"/>
          <w:rFonts w:eastAsiaTheme="majorEastAsia"/>
          <w:color w:val="000000"/>
          <w:sz w:val="28"/>
          <w:szCs w:val="28"/>
          <w:lang w:val="en-US"/>
        </w:rPr>
        <w:t> </w:t>
      </w:r>
      <w:r w:rsidRPr="0003171F">
        <w:rPr>
          <w:i/>
          <w:iCs/>
          <w:color w:val="000000"/>
          <w:sz w:val="28"/>
          <w:szCs w:val="28"/>
          <w:lang w:val="en-US"/>
        </w:rPr>
        <w:t>i</w:t>
      </w:r>
      <w:r w:rsidRPr="0003171F">
        <w:rPr>
          <w:rStyle w:val="apple-converted-space"/>
          <w:rFonts w:eastAsiaTheme="majorEastAsia"/>
          <w:i/>
          <w:iCs/>
          <w:color w:val="000000"/>
          <w:sz w:val="28"/>
          <w:szCs w:val="28"/>
          <w:lang w:val="en-US"/>
        </w:rPr>
        <w:t> </w:t>
      </w:r>
      <w:r w:rsidRPr="0003171F">
        <w:rPr>
          <w:color w:val="000000"/>
          <w:sz w:val="28"/>
          <w:szCs w:val="28"/>
          <w:lang w:val="en-US"/>
        </w:rPr>
        <w:t>is current,</w:t>
      </w:r>
      <w:r w:rsidRPr="0003171F">
        <w:rPr>
          <w:rStyle w:val="apple-converted-space"/>
          <w:rFonts w:eastAsiaTheme="majorEastAsia"/>
          <w:color w:val="000000"/>
          <w:sz w:val="28"/>
          <w:szCs w:val="28"/>
          <w:lang w:val="en-US"/>
        </w:rPr>
        <w:t> </w:t>
      </w:r>
      <w:r w:rsidRPr="0003171F">
        <w:rPr>
          <w:i/>
          <w:iCs/>
          <w:color w:val="000000"/>
          <w:sz w:val="28"/>
          <w:szCs w:val="28"/>
          <w:lang w:val="en-US"/>
        </w:rPr>
        <w:t>i</w:t>
      </w:r>
      <w:r w:rsidRPr="0003171F">
        <w:rPr>
          <w:color w:val="000000"/>
          <w:sz w:val="28"/>
          <w:szCs w:val="28"/>
          <w:vertAlign w:val="subscript"/>
          <w:lang w:val="en-US"/>
        </w:rPr>
        <w:t>o</w:t>
      </w:r>
      <w:r w:rsidRPr="0003171F">
        <w:rPr>
          <w:rStyle w:val="apple-converted-space"/>
          <w:rFonts w:eastAsiaTheme="majorEastAsia"/>
          <w:color w:val="000000"/>
          <w:sz w:val="28"/>
          <w:szCs w:val="28"/>
          <w:lang w:val="en-US"/>
        </w:rPr>
        <w:t> </w:t>
      </w:r>
      <w:r w:rsidRPr="0003171F">
        <w:rPr>
          <w:color w:val="000000"/>
          <w:sz w:val="28"/>
          <w:szCs w:val="28"/>
          <w:lang w:val="en-US"/>
        </w:rPr>
        <w:t>is a constant called the amplitude of the current,</w:t>
      </w:r>
      <w:r w:rsidRPr="0003171F">
        <w:rPr>
          <w:rStyle w:val="apple-converted-space"/>
          <w:rFonts w:eastAsiaTheme="majorEastAsia"/>
          <w:color w:val="000000"/>
          <w:sz w:val="28"/>
          <w:szCs w:val="28"/>
          <w:lang w:val="en-US"/>
        </w:rPr>
        <w:t> </w:t>
      </w:r>
      <w:r w:rsidRPr="0003171F">
        <w:rPr>
          <w:i/>
          <w:iCs/>
          <w:color w:val="000000"/>
          <w:sz w:val="28"/>
          <w:szCs w:val="28"/>
          <w:lang w:val="en-US"/>
        </w:rPr>
        <w:t>t</w:t>
      </w:r>
      <w:r w:rsidRPr="0003171F">
        <w:rPr>
          <w:rStyle w:val="apple-converted-space"/>
          <w:rFonts w:eastAsiaTheme="majorEastAsia"/>
          <w:color w:val="000000"/>
          <w:sz w:val="28"/>
          <w:szCs w:val="28"/>
          <w:lang w:val="en-US"/>
        </w:rPr>
        <w:t> </w:t>
      </w:r>
      <w:r w:rsidRPr="0003171F">
        <w:rPr>
          <w:color w:val="000000"/>
          <w:sz w:val="28"/>
          <w:szCs w:val="28"/>
          <w:lang w:val="en-US"/>
        </w:rPr>
        <w:t>is time and</w:t>
      </w:r>
      <w:r w:rsidRPr="0003171F">
        <w:rPr>
          <w:rStyle w:val="apple-converted-space"/>
          <w:rFonts w:eastAsiaTheme="majorEastAsia"/>
          <w:color w:val="000000"/>
          <w:sz w:val="28"/>
          <w:szCs w:val="28"/>
          <w:lang w:val="en-US"/>
        </w:rPr>
        <w:t> </w:t>
      </w:r>
      <w:r w:rsidRPr="0003171F">
        <w:rPr>
          <w:i/>
          <w:iCs/>
          <w:color w:val="000000"/>
          <w:sz w:val="28"/>
          <w:szCs w:val="28"/>
          <w:lang w:val="en-US"/>
        </w:rPr>
        <w:t>f</w:t>
      </w:r>
      <w:r w:rsidRPr="0003171F">
        <w:rPr>
          <w:rStyle w:val="apple-converted-space"/>
          <w:rFonts w:eastAsiaTheme="majorEastAsia"/>
          <w:color w:val="000000"/>
          <w:sz w:val="28"/>
          <w:szCs w:val="28"/>
          <w:lang w:val="en-US"/>
        </w:rPr>
        <w:t> </w:t>
      </w:r>
      <w:r w:rsidRPr="0003171F">
        <w:rPr>
          <w:color w:val="000000"/>
          <w:sz w:val="28"/>
          <w:szCs w:val="28"/>
          <w:lang w:val="en-US"/>
        </w:rPr>
        <w:t>is the</w:t>
      </w:r>
      <w:r w:rsidRPr="0003171F">
        <w:rPr>
          <w:rStyle w:val="apple-converted-space"/>
          <w:rFonts w:eastAsiaTheme="majorEastAsia"/>
          <w:color w:val="000000"/>
          <w:sz w:val="28"/>
          <w:szCs w:val="28"/>
          <w:lang w:val="en-US"/>
        </w:rPr>
        <w:t> </w:t>
      </w:r>
      <w:r w:rsidRPr="0003171F">
        <w:rPr>
          <w:b/>
          <w:bCs/>
          <w:color w:val="000000"/>
          <w:sz w:val="28"/>
          <w:szCs w:val="28"/>
          <w:lang w:val="en-US"/>
        </w:rPr>
        <w:t>frequency</w:t>
      </w:r>
      <w:r w:rsidRPr="0003171F">
        <w:rPr>
          <w:rStyle w:val="apple-converted-space"/>
          <w:rFonts w:eastAsiaTheme="majorEastAsia"/>
          <w:color w:val="000000"/>
          <w:sz w:val="28"/>
          <w:szCs w:val="28"/>
          <w:lang w:val="en-US"/>
        </w:rPr>
        <w:t> </w:t>
      </w:r>
      <w:r w:rsidRPr="0003171F">
        <w:rPr>
          <w:color w:val="000000"/>
          <w:sz w:val="28"/>
          <w:szCs w:val="28"/>
          <w:lang w:val="en-US"/>
        </w:rPr>
        <w:t>of the current. In Australia the frequency of commercially generated AC power is 50 Hz, which means that the current changes direction 100 times per second (twice for each cycle).</w:t>
      </w:r>
    </w:p>
    <w:p w:rsidR="0003171F" w:rsidRPr="0003171F" w:rsidRDefault="0003171F" w:rsidP="0003171F">
      <w:pPr>
        <w:pStyle w:val="a6"/>
        <w:rPr>
          <w:color w:val="000000"/>
          <w:sz w:val="28"/>
          <w:szCs w:val="28"/>
          <w:lang w:val="en-US"/>
        </w:rPr>
      </w:pPr>
      <w:r w:rsidRPr="0003171F">
        <w:rPr>
          <w:b/>
          <w:bCs/>
          <w:color w:val="000000"/>
          <w:sz w:val="28"/>
          <w:szCs w:val="28"/>
          <w:lang w:val="en-US"/>
        </w:rPr>
        <w:t>ammeter</w:t>
      </w:r>
      <w:r w:rsidRPr="0003171F">
        <w:rPr>
          <w:color w:val="000000"/>
          <w:sz w:val="28"/>
          <w:szCs w:val="28"/>
          <w:lang w:val="en-US"/>
        </w:rPr>
        <w:t>: current meter; a contraction of</w:t>
      </w:r>
      <w:r w:rsidRPr="0003171F">
        <w:rPr>
          <w:rStyle w:val="apple-converted-space"/>
          <w:rFonts w:eastAsiaTheme="majorEastAsia"/>
          <w:color w:val="000000"/>
          <w:sz w:val="28"/>
          <w:szCs w:val="28"/>
          <w:lang w:val="en-US"/>
        </w:rPr>
        <w:t> </w:t>
      </w:r>
      <w:r w:rsidRPr="0003171F">
        <w:rPr>
          <w:i/>
          <w:iCs/>
          <w:color w:val="000000"/>
          <w:sz w:val="28"/>
          <w:szCs w:val="28"/>
          <w:lang w:val="en-US"/>
        </w:rPr>
        <w:t>ampere-meter.</w:t>
      </w:r>
    </w:p>
    <w:p w:rsidR="0003171F" w:rsidRPr="0003171F" w:rsidRDefault="0003171F" w:rsidP="0003171F">
      <w:pPr>
        <w:pStyle w:val="a6"/>
        <w:rPr>
          <w:color w:val="000000"/>
          <w:sz w:val="28"/>
          <w:szCs w:val="28"/>
          <w:lang w:val="en-US"/>
        </w:rPr>
      </w:pPr>
      <w:r w:rsidRPr="0003171F">
        <w:rPr>
          <w:b/>
          <w:bCs/>
          <w:color w:val="000000"/>
          <w:sz w:val="28"/>
          <w:szCs w:val="28"/>
          <w:lang w:val="en-US"/>
        </w:rPr>
        <w:t>amp</w:t>
      </w:r>
      <w:r w:rsidRPr="0003171F">
        <w:rPr>
          <w:color w:val="000000"/>
          <w:sz w:val="28"/>
          <w:szCs w:val="28"/>
          <w:lang w:val="en-US"/>
        </w:rPr>
        <w:t>: colloquial name for</w:t>
      </w:r>
      <w:r w:rsidRPr="0003171F">
        <w:rPr>
          <w:rStyle w:val="apple-converted-space"/>
          <w:rFonts w:eastAsiaTheme="majorEastAsia"/>
          <w:color w:val="000000"/>
          <w:sz w:val="28"/>
          <w:szCs w:val="28"/>
          <w:lang w:val="en-US"/>
        </w:rPr>
        <w:t> </w:t>
      </w:r>
      <w:r w:rsidRPr="0003171F">
        <w:rPr>
          <w:b/>
          <w:bCs/>
          <w:color w:val="000000"/>
          <w:sz w:val="28"/>
          <w:szCs w:val="28"/>
          <w:lang w:val="en-US"/>
        </w:rPr>
        <w:t>ampere</w:t>
      </w:r>
      <w:r w:rsidRPr="0003171F">
        <w:rPr>
          <w:color w:val="000000"/>
          <w:sz w:val="28"/>
          <w:szCs w:val="28"/>
          <w:lang w:val="en-US"/>
        </w:rPr>
        <w:t>.</w:t>
      </w:r>
    </w:p>
    <w:p w:rsidR="0003171F" w:rsidRPr="0003171F" w:rsidRDefault="0003171F" w:rsidP="0003171F">
      <w:pPr>
        <w:pStyle w:val="a6"/>
        <w:rPr>
          <w:color w:val="000000"/>
          <w:sz w:val="28"/>
          <w:szCs w:val="28"/>
          <w:lang w:val="en-US"/>
        </w:rPr>
      </w:pPr>
      <w:r w:rsidRPr="0003171F">
        <w:rPr>
          <w:b/>
          <w:bCs/>
          <w:color w:val="000000"/>
          <w:sz w:val="28"/>
          <w:szCs w:val="28"/>
          <w:lang w:val="en-US"/>
        </w:rPr>
        <w:t>amp hour</w:t>
      </w:r>
      <w:r w:rsidRPr="0003171F">
        <w:rPr>
          <w:color w:val="000000"/>
          <w:sz w:val="28"/>
          <w:szCs w:val="28"/>
          <w:lang w:val="en-US"/>
        </w:rPr>
        <w:t>: colloquial for</w:t>
      </w:r>
      <w:r w:rsidRPr="0003171F">
        <w:rPr>
          <w:rStyle w:val="apple-converted-space"/>
          <w:rFonts w:eastAsiaTheme="majorEastAsia"/>
          <w:color w:val="000000"/>
          <w:sz w:val="28"/>
          <w:szCs w:val="28"/>
          <w:lang w:val="en-US"/>
        </w:rPr>
        <w:t> </w:t>
      </w:r>
      <w:r w:rsidRPr="0003171F">
        <w:rPr>
          <w:b/>
          <w:bCs/>
          <w:color w:val="000000"/>
          <w:sz w:val="28"/>
          <w:szCs w:val="28"/>
          <w:lang w:val="en-US"/>
        </w:rPr>
        <w:t>ampere hour</w:t>
      </w:r>
      <w:r w:rsidRPr="0003171F">
        <w:rPr>
          <w:color w:val="000000"/>
          <w:sz w:val="28"/>
          <w:szCs w:val="28"/>
          <w:lang w:val="en-US"/>
        </w:rPr>
        <w:t>.</w:t>
      </w:r>
    </w:p>
    <w:p w:rsidR="0003171F" w:rsidRPr="0003171F" w:rsidRDefault="0003171F" w:rsidP="0003171F">
      <w:pPr>
        <w:pStyle w:val="a6"/>
        <w:rPr>
          <w:color w:val="000000"/>
          <w:sz w:val="28"/>
          <w:szCs w:val="28"/>
          <w:lang w:val="en-US"/>
        </w:rPr>
      </w:pPr>
      <w:r w:rsidRPr="0003171F">
        <w:rPr>
          <w:b/>
          <w:bCs/>
          <w:color w:val="000000"/>
          <w:sz w:val="28"/>
          <w:szCs w:val="28"/>
          <w:lang w:val="en-US"/>
        </w:rPr>
        <w:t>ampere</w:t>
      </w:r>
      <w:r w:rsidRPr="0003171F">
        <w:rPr>
          <w:color w:val="000000"/>
          <w:sz w:val="28"/>
          <w:szCs w:val="28"/>
          <w:lang w:val="en-US"/>
        </w:rPr>
        <w:t>: the SI unit of electric</w:t>
      </w:r>
      <w:r w:rsidRPr="0003171F">
        <w:rPr>
          <w:rStyle w:val="apple-converted-space"/>
          <w:rFonts w:eastAsiaTheme="majorEastAsia"/>
          <w:color w:val="000000"/>
          <w:sz w:val="28"/>
          <w:szCs w:val="28"/>
          <w:lang w:val="en-US"/>
        </w:rPr>
        <w:t> </w:t>
      </w:r>
      <w:r w:rsidRPr="0003171F">
        <w:rPr>
          <w:b/>
          <w:bCs/>
          <w:color w:val="000000"/>
          <w:sz w:val="28"/>
          <w:szCs w:val="28"/>
          <w:lang w:val="en-US"/>
        </w:rPr>
        <w:t>current</w:t>
      </w:r>
      <w:r w:rsidRPr="0003171F">
        <w:rPr>
          <w:color w:val="000000"/>
          <w:sz w:val="28"/>
          <w:szCs w:val="28"/>
          <w:lang w:val="en-US"/>
        </w:rPr>
        <w:t>. Its symbol is A, so a current of 5 amperes is written as 5 A. A typical domestic appliance such as a toaster will carry a current of several amperes.</w:t>
      </w:r>
    </w:p>
    <w:p w:rsidR="0003171F" w:rsidRPr="0003171F" w:rsidRDefault="0003171F" w:rsidP="0003171F">
      <w:pPr>
        <w:pStyle w:val="a6"/>
        <w:rPr>
          <w:color w:val="000000"/>
          <w:sz w:val="28"/>
          <w:szCs w:val="28"/>
          <w:lang w:val="en-US"/>
        </w:rPr>
      </w:pPr>
      <w:r w:rsidRPr="0003171F">
        <w:rPr>
          <w:b/>
          <w:bCs/>
          <w:color w:val="000000"/>
          <w:sz w:val="28"/>
          <w:szCs w:val="28"/>
          <w:lang w:val="en-US"/>
        </w:rPr>
        <w:t>Ampère, André-Marie</w:t>
      </w:r>
      <w:r w:rsidRPr="0003171F">
        <w:rPr>
          <w:color w:val="000000"/>
          <w:sz w:val="28"/>
          <w:szCs w:val="28"/>
          <w:lang w:val="en-US"/>
        </w:rPr>
        <w:t>: (1775-1836) French physicist who gave his name to the unit of current.</w:t>
      </w:r>
    </w:p>
    <w:p w:rsidR="0003171F" w:rsidRPr="0003171F" w:rsidRDefault="0003171F" w:rsidP="0003171F">
      <w:pPr>
        <w:pStyle w:val="a6"/>
        <w:rPr>
          <w:color w:val="000000"/>
          <w:sz w:val="28"/>
          <w:szCs w:val="28"/>
          <w:lang w:val="en-US"/>
        </w:rPr>
      </w:pPr>
      <w:r w:rsidRPr="0003171F">
        <w:rPr>
          <w:b/>
          <w:bCs/>
          <w:color w:val="000000"/>
          <w:sz w:val="28"/>
          <w:szCs w:val="28"/>
          <w:lang w:val="en-US"/>
        </w:rPr>
        <w:t>ampere hour</w:t>
      </w:r>
      <w:r w:rsidRPr="0003171F">
        <w:rPr>
          <w:color w:val="000000"/>
          <w:sz w:val="28"/>
          <w:szCs w:val="28"/>
          <w:lang w:val="en-US"/>
        </w:rPr>
        <w:t>: a unit for describing the life of a battery which depends on how much current it can produce for how long. Symbol A.h. A battery with a life of 1 A.h is nominally capable of producing a current of 1 A for 1 h, or 0.5 A for 2 h, etc, before it goes flat. Since the product of current and time has the dimensions of</w:t>
      </w:r>
      <w:r w:rsidRPr="0003171F">
        <w:rPr>
          <w:rStyle w:val="apple-converted-space"/>
          <w:rFonts w:eastAsiaTheme="majorEastAsia"/>
          <w:color w:val="000000"/>
          <w:sz w:val="28"/>
          <w:szCs w:val="28"/>
          <w:lang w:val="en-US"/>
        </w:rPr>
        <w:t> </w:t>
      </w:r>
      <w:r w:rsidRPr="0003171F">
        <w:rPr>
          <w:b/>
          <w:bCs/>
          <w:color w:val="000000"/>
          <w:sz w:val="28"/>
          <w:szCs w:val="28"/>
          <w:lang w:val="en-US"/>
        </w:rPr>
        <w:t>charge</w:t>
      </w:r>
      <w:r w:rsidRPr="0003171F">
        <w:rPr>
          <w:color w:val="000000"/>
          <w:sz w:val="28"/>
          <w:szCs w:val="28"/>
          <w:lang w:val="en-US"/>
        </w:rPr>
        <w:t>, it follows that if you run a battery with 1.00 A.h capacity until it is flat, then 1 A.h or 3.6</w:t>
      </w:r>
      <w:r w:rsidRPr="0003171F">
        <w:rPr>
          <w:rStyle w:val="apple-converted-space"/>
          <w:rFonts w:eastAsiaTheme="majorEastAsia"/>
          <w:color w:val="000000"/>
          <w:sz w:val="28"/>
          <w:szCs w:val="28"/>
          <w:lang w:val="en-US"/>
        </w:rPr>
        <w:t> </w:t>
      </w:r>
      <w:r w:rsidRPr="00F379D8">
        <w:rPr>
          <w:color w:val="000000"/>
          <w:sz w:val="28"/>
          <w:szCs w:val="28"/>
          <w:lang w:val="en-US"/>
        </w:rPr>
        <w:t>¥</w:t>
      </w:r>
      <w:r w:rsidRPr="0003171F">
        <w:rPr>
          <w:rStyle w:val="apple-converted-space"/>
          <w:rFonts w:eastAsiaTheme="majorEastAsia"/>
          <w:color w:val="000000"/>
          <w:sz w:val="28"/>
          <w:szCs w:val="28"/>
          <w:lang w:val="en-US"/>
        </w:rPr>
        <w:t> </w:t>
      </w:r>
      <w:r w:rsidRPr="0003171F">
        <w:rPr>
          <w:color w:val="000000"/>
          <w:sz w:val="28"/>
          <w:szCs w:val="28"/>
          <w:lang w:val="en-US"/>
        </w:rPr>
        <w:t>103</w:t>
      </w:r>
      <w:r w:rsidRPr="0003171F">
        <w:rPr>
          <w:rStyle w:val="apple-converted-space"/>
          <w:rFonts w:eastAsiaTheme="majorEastAsia"/>
          <w:color w:val="000000"/>
          <w:sz w:val="28"/>
          <w:szCs w:val="28"/>
          <w:lang w:val="en-US"/>
        </w:rPr>
        <w:t> </w:t>
      </w:r>
      <w:r w:rsidRPr="0003171F">
        <w:rPr>
          <w:color w:val="000000"/>
          <w:sz w:val="28"/>
          <w:szCs w:val="28"/>
          <w:lang w:val="en-US"/>
        </w:rPr>
        <w:t>C of mobile charge will have passed through the battery. You can estimate the energy that can be delivered from a battery by taking the product of its life and its</w:t>
      </w:r>
      <w:r w:rsidRPr="0003171F">
        <w:rPr>
          <w:rStyle w:val="apple-converted-space"/>
          <w:rFonts w:eastAsiaTheme="majorEastAsia"/>
          <w:color w:val="000000"/>
          <w:sz w:val="28"/>
          <w:szCs w:val="28"/>
          <w:lang w:val="en-US"/>
        </w:rPr>
        <w:t> </w:t>
      </w:r>
      <w:r w:rsidRPr="0003171F">
        <w:rPr>
          <w:b/>
          <w:bCs/>
          <w:color w:val="000000"/>
          <w:sz w:val="28"/>
          <w:szCs w:val="28"/>
          <w:lang w:val="en-US"/>
        </w:rPr>
        <w:t>emf</w:t>
      </w:r>
      <w:r w:rsidRPr="0003171F">
        <w:rPr>
          <w:color w:val="000000"/>
          <w:sz w:val="28"/>
          <w:szCs w:val="28"/>
          <w:lang w:val="en-US"/>
        </w:rPr>
        <w:t>. For example a 2 V battery with a life of 5 A.h should be able to deliver about (2 V) x (5 A.h) which equals 2 x 5 x 60 x 60 J or 7 kJ.</w:t>
      </w:r>
    </w:p>
    <w:p w:rsidR="0003171F" w:rsidRPr="0003171F" w:rsidRDefault="0003171F" w:rsidP="0003171F">
      <w:pPr>
        <w:pStyle w:val="a6"/>
        <w:rPr>
          <w:color w:val="000000"/>
          <w:sz w:val="28"/>
          <w:szCs w:val="28"/>
          <w:lang w:val="en-US"/>
        </w:rPr>
      </w:pPr>
      <w:r w:rsidRPr="0003171F">
        <w:rPr>
          <w:b/>
          <w:bCs/>
          <w:color w:val="000000"/>
          <w:sz w:val="28"/>
          <w:szCs w:val="28"/>
          <w:lang w:val="en-US"/>
        </w:rPr>
        <w:lastRenderedPageBreak/>
        <w:t>analogue meter</w:t>
      </w:r>
      <w:r w:rsidRPr="0003171F">
        <w:rPr>
          <w:color w:val="000000"/>
          <w:sz w:val="28"/>
          <w:szCs w:val="28"/>
          <w:lang w:val="en-US"/>
        </w:rPr>
        <w:t>: a meter which is read by noting the position of a pointer against a scale.</w:t>
      </w:r>
    </w:p>
    <w:p w:rsidR="0003171F" w:rsidRPr="0003171F" w:rsidRDefault="0003171F" w:rsidP="0003171F">
      <w:pPr>
        <w:pStyle w:val="a6"/>
        <w:rPr>
          <w:color w:val="000000"/>
          <w:sz w:val="28"/>
          <w:szCs w:val="28"/>
          <w:lang w:val="en-US"/>
        </w:rPr>
      </w:pPr>
      <w:r w:rsidRPr="0003171F">
        <w:rPr>
          <w:b/>
          <w:bCs/>
          <w:color w:val="000000"/>
          <w:sz w:val="28"/>
          <w:szCs w:val="28"/>
          <w:lang w:val="en-US"/>
        </w:rPr>
        <w:t>angular frequency</w:t>
      </w:r>
      <w:r w:rsidRPr="0003171F">
        <w:rPr>
          <w:color w:val="000000"/>
          <w:sz w:val="28"/>
          <w:szCs w:val="28"/>
          <w:lang w:val="en-US"/>
        </w:rPr>
        <w:t>:</w:t>
      </w:r>
      <w:r w:rsidRPr="0003171F">
        <w:rPr>
          <w:rStyle w:val="apple-converted-space"/>
          <w:rFonts w:eastAsiaTheme="majorEastAsia"/>
          <w:b/>
          <w:bCs/>
          <w:color w:val="000000"/>
          <w:sz w:val="28"/>
          <w:szCs w:val="28"/>
          <w:lang w:val="en-US"/>
        </w:rPr>
        <w:t> </w:t>
      </w:r>
      <w:r w:rsidRPr="0003171F">
        <w:rPr>
          <w:color w:val="000000"/>
          <w:sz w:val="28"/>
          <w:szCs w:val="28"/>
          <w:lang w:val="en-US"/>
        </w:rPr>
        <w:t>frequency multiplied by the number 2</w:t>
      </w:r>
      <w:r w:rsidRPr="0003171F">
        <w:rPr>
          <w:color w:val="000000"/>
          <w:sz w:val="28"/>
          <w:szCs w:val="28"/>
        </w:rPr>
        <w:t>π</w:t>
      </w:r>
      <w:r w:rsidRPr="0003171F">
        <w:rPr>
          <w:color w:val="000000"/>
          <w:sz w:val="28"/>
          <w:szCs w:val="28"/>
          <w:lang w:val="en-US"/>
        </w:rPr>
        <w:t>. The "angular" bit is essentially a red herring, but is related to the fact that an angle of 2</w:t>
      </w:r>
      <w:r w:rsidRPr="0003171F">
        <w:rPr>
          <w:color w:val="000000"/>
          <w:sz w:val="28"/>
          <w:szCs w:val="28"/>
        </w:rPr>
        <w:t>π</w:t>
      </w:r>
      <w:r w:rsidRPr="0003171F">
        <w:rPr>
          <w:color w:val="000000"/>
          <w:sz w:val="28"/>
          <w:szCs w:val="28"/>
          <w:lang w:val="en-US"/>
        </w:rPr>
        <w:t xml:space="preserve"> radians is one revolution. Usual symbol:</w:t>
      </w:r>
      <w:r w:rsidRPr="0003171F">
        <w:rPr>
          <w:rStyle w:val="apple-converted-space"/>
          <w:rFonts w:eastAsiaTheme="majorEastAsia"/>
          <w:color w:val="000000"/>
          <w:sz w:val="28"/>
          <w:szCs w:val="28"/>
          <w:lang w:val="en-US"/>
        </w:rPr>
        <w:t> </w:t>
      </w:r>
      <w:r w:rsidRPr="00F379D8">
        <w:rPr>
          <w:i/>
          <w:iCs/>
          <w:color w:val="000000"/>
          <w:sz w:val="28"/>
          <w:szCs w:val="28"/>
          <w:lang w:val="en-US"/>
        </w:rPr>
        <w:t>w</w:t>
      </w:r>
      <w:r w:rsidRPr="0003171F">
        <w:rPr>
          <w:rStyle w:val="apple-converted-space"/>
          <w:rFonts w:eastAsiaTheme="majorEastAsia"/>
          <w:color w:val="000000"/>
          <w:sz w:val="28"/>
          <w:szCs w:val="28"/>
          <w:lang w:val="en-US"/>
        </w:rPr>
        <w:t> </w:t>
      </w:r>
      <w:r w:rsidRPr="0003171F">
        <w:rPr>
          <w:color w:val="000000"/>
          <w:sz w:val="28"/>
          <w:szCs w:val="28"/>
          <w:lang w:val="en-US"/>
        </w:rPr>
        <w:t>(Greek lower-case omega). The SI unit is the reciprocal second, symbol s</w:t>
      </w:r>
      <w:r w:rsidRPr="0003171F">
        <w:rPr>
          <w:color w:val="000000"/>
          <w:sz w:val="28"/>
          <w:szCs w:val="28"/>
          <w:vertAlign w:val="superscript"/>
          <w:lang w:val="en-US"/>
        </w:rPr>
        <w:t>-1</w:t>
      </w:r>
      <w:r w:rsidRPr="0003171F">
        <w:rPr>
          <w:color w:val="000000"/>
          <w:sz w:val="28"/>
          <w:szCs w:val="28"/>
          <w:lang w:val="en-US"/>
        </w:rPr>
        <w:t>, but some folks, confused by the "angular" part of the name, use radian per second (rad.s</w:t>
      </w:r>
      <w:r w:rsidRPr="0003171F">
        <w:rPr>
          <w:color w:val="000000"/>
          <w:sz w:val="28"/>
          <w:szCs w:val="28"/>
          <w:vertAlign w:val="superscript"/>
          <w:lang w:val="en-US"/>
        </w:rPr>
        <w:t>-1</w:t>
      </w:r>
      <w:r w:rsidRPr="0003171F">
        <w:rPr>
          <w:color w:val="000000"/>
          <w:sz w:val="28"/>
          <w:szCs w:val="28"/>
          <w:lang w:val="en-US"/>
        </w:rPr>
        <w:t>).</w:t>
      </w:r>
    </w:p>
    <w:p w:rsidR="0003171F" w:rsidRPr="0003171F" w:rsidRDefault="0003171F" w:rsidP="0003171F">
      <w:pPr>
        <w:pStyle w:val="a6"/>
        <w:rPr>
          <w:color w:val="000000"/>
          <w:sz w:val="28"/>
          <w:szCs w:val="28"/>
          <w:lang w:val="en-US"/>
        </w:rPr>
      </w:pPr>
      <w:r w:rsidRPr="0003171F">
        <w:rPr>
          <w:b/>
          <w:bCs/>
          <w:color w:val="000000"/>
          <w:sz w:val="28"/>
          <w:szCs w:val="28"/>
          <w:lang w:val="en-US"/>
        </w:rPr>
        <w:t>battery</w:t>
      </w:r>
      <w:r w:rsidRPr="0003171F">
        <w:rPr>
          <w:color w:val="000000"/>
          <w:sz w:val="28"/>
          <w:szCs w:val="28"/>
          <w:lang w:val="en-US"/>
        </w:rPr>
        <w:t>: strictly a collection of electrochemical cells, but commonly refers also to a single</w:t>
      </w:r>
      <w:r w:rsidRPr="0003171F">
        <w:rPr>
          <w:rStyle w:val="apple-converted-space"/>
          <w:rFonts w:eastAsiaTheme="majorEastAsia"/>
          <w:color w:val="000000"/>
          <w:sz w:val="28"/>
          <w:szCs w:val="28"/>
          <w:lang w:val="en-US"/>
        </w:rPr>
        <w:t> </w:t>
      </w:r>
      <w:r w:rsidRPr="0003171F">
        <w:rPr>
          <w:b/>
          <w:bCs/>
          <w:color w:val="000000"/>
          <w:sz w:val="28"/>
          <w:szCs w:val="28"/>
          <w:lang w:val="en-US"/>
        </w:rPr>
        <w:t>electrochemical</w:t>
      </w:r>
      <w:r w:rsidRPr="0003171F">
        <w:rPr>
          <w:rStyle w:val="apple-converted-space"/>
          <w:rFonts w:eastAsiaTheme="majorEastAsia"/>
          <w:color w:val="000000"/>
          <w:sz w:val="28"/>
          <w:szCs w:val="28"/>
          <w:lang w:val="en-US"/>
        </w:rPr>
        <w:t> </w:t>
      </w:r>
      <w:r w:rsidRPr="0003171F">
        <w:rPr>
          <w:b/>
          <w:bCs/>
          <w:color w:val="000000"/>
          <w:sz w:val="28"/>
          <w:szCs w:val="28"/>
          <w:lang w:val="en-US"/>
        </w:rPr>
        <w:t>cell</w:t>
      </w:r>
      <w:r w:rsidRPr="0003171F">
        <w:rPr>
          <w:color w:val="000000"/>
          <w:sz w:val="28"/>
          <w:szCs w:val="28"/>
          <w:lang w:val="en-US"/>
        </w:rPr>
        <w:t>. The key property of a battery or cell is its</w:t>
      </w:r>
      <w:r w:rsidRPr="0003171F">
        <w:rPr>
          <w:rStyle w:val="apple-converted-space"/>
          <w:rFonts w:eastAsiaTheme="majorEastAsia"/>
          <w:color w:val="000000"/>
          <w:sz w:val="28"/>
          <w:szCs w:val="28"/>
          <w:lang w:val="en-US"/>
        </w:rPr>
        <w:t> </w:t>
      </w:r>
      <w:r w:rsidRPr="0003171F">
        <w:rPr>
          <w:b/>
          <w:bCs/>
          <w:color w:val="000000"/>
          <w:sz w:val="28"/>
          <w:szCs w:val="28"/>
          <w:lang w:val="en-US"/>
        </w:rPr>
        <w:t>emf</w:t>
      </w:r>
      <w:r w:rsidRPr="0003171F">
        <w:rPr>
          <w:color w:val="000000"/>
          <w:sz w:val="28"/>
          <w:szCs w:val="28"/>
          <w:lang w:val="en-US"/>
        </w:rPr>
        <w:t>. For a battery consisting of several cells, the total emf is equal to the sum of the cells' individual emfs.</w:t>
      </w:r>
    </w:p>
    <w:p w:rsidR="0003171F" w:rsidRPr="0003171F" w:rsidRDefault="0003171F" w:rsidP="0003171F">
      <w:pPr>
        <w:pStyle w:val="a6"/>
        <w:rPr>
          <w:color w:val="000000"/>
          <w:sz w:val="28"/>
          <w:szCs w:val="28"/>
          <w:lang w:val="en-US"/>
        </w:rPr>
      </w:pPr>
      <w:r w:rsidRPr="0003171F">
        <w:rPr>
          <w:color w:val="000000"/>
          <w:sz w:val="28"/>
          <w:szCs w:val="28"/>
          <w:lang w:val="en-US"/>
        </w:rPr>
        <w:t>C:        </w:t>
      </w:r>
      <w:r w:rsidRPr="0003171F">
        <w:rPr>
          <w:rStyle w:val="apple-converted-space"/>
          <w:rFonts w:eastAsiaTheme="majorEastAsia"/>
          <w:color w:val="000000"/>
          <w:sz w:val="28"/>
          <w:szCs w:val="28"/>
          <w:lang w:val="en-US"/>
        </w:rPr>
        <w:t> </w:t>
      </w:r>
      <w:r w:rsidRPr="0003171F">
        <w:rPr>
          <w:color w:val="000000"/>
          <w:sz w:val="28"/>
          <w:szCs w:val="28"/>
          <w:lang w:val="en-US"/>
        </w:rPr>
        <w:t>the symbol for coulomb, the SI unit of charge. Not to be confused with the italic symbol</w:t>
      </w:r>
      <w:r w:rsidRPr="0003171F">
        <w:rPr>
          <w:rStyle w:val="apple-converted-space"/>
          <w:rFonts w:eastAsiaTheme="majorEastAsia"/>
          <w:color w:val="000000"/>
          <w:sz w:val="28"/>
          <w:szCs w:val="28"/>
          <w:lang w:val="en-US"/>
        </w:rPr>
        <w:t> </w:t>
      </w:r>
      <w:r w:rsidRPr="0003171F">
        <w:rPr>
          <w:i/>
          <w:iCs/>
          <w:color w:val="000000"/>
          <w:sz w:val="28"/>
          <w:szCs w:val="28"/>
          <w:lang w:val="en-US"/>
        </w:rPr>
        <w:t>C</w:t>
      </w:r>
      <w:r w:rsidRPr="0003171F">
        <w:rPr>
          <w:rStyle w:val="apple-converted-space"/>
          <w:rFonts w:eastAsiaTheme="majorEastAsia"/>
          <w:i/>
          <w:iCs/>
          <w:color w:val="000000"/>
          <w:sz w:val="28"/>
          <w:szCs w:val="28"/>
          <w:lang w:val="en-US"/>
        </w:rPr>
        <w:t> </w:t>
      </w:r>
      <w:r w:rsidRPr="0003171F">
        <w:rPr>
          <w:color w:val="000000"/>
          <w:sz w:val="28"/>
          <w:szCs w:val="28"/>
          <w:lang w:val="en-US"/>
        </w:rPr>
        <w:t>for capacitance.</w:t>
      </w:r>
    </w:p>
    <w:p w:rsidR="0003171F" w:rsidRPr="0003171F" w:rsidRDefault="0003171F" w:rsidP="0003171F">
      <w:pPr>
        <w:pStyle w:val="a6"/>
        <w:rPr>
          <w:color w:val="000000"/>
          <w:sz w:val="28"/>
          <w:szCs w:val="28"/>
          <w:lang w:val="en-US"/>
        </w:rPr>
      </w:pPr>
      <w:r w:rsidRPr="0003171F">
        <w:rPr>
          <w:b/>
          <w:bCs/>
          <w:color w:val="000000"/>
          <w:sz w:val="28"/>
          <w:szCs w:val="28"/>
          <w:lang w:val="en-US"/>
        </w:rPr>
        <w:t>capacitance</w:t>
      </w:r>
      <w:r w:rsidRPr="0003171F">
        <w:rPr>
          <w:color w:val="000000"/>
          <w:sz w:val="28"/>
          <w:szCs w:val="28"/>
          <w:lang w:val="en-US"/>
        </w:rPr>
        <w:t>: property of a conductor or a pair of conductors which tells how good it is at holding separated charge for a given potential (in the case of one conductor) or potential difference for a pair of conductors. Defined as the quotient: charge divided by potential (difference). The usual symbol is</w:t>
      </w:r>
      <w:r w:rsidRPr="0003171F">
        <w:rPr>
          <w:rStyle w:val="apple-converted-space"/>
          <w:rFonts w:eastAsiaTheme="majorEastAsia"/>
          <w:color w:val="000000"/>
          <w:sz w:val="28"/>
          <w:szCs w:val="28"/>
          <w:lang w:val="en-US"/>
        </w:rPr>
        <w:t> </w:t>
      </w:r>
      <w:r w:rsidRPr="0003171F">
        <w:rPr>
          <w:i/>
          <w:iCs/>
          <w:color w:val="000000"/>
          <w:sz w:val="28"/>
          <w:szCs w:val="28"/>
          <w:lang w:val="en-US"/>
        </w:rPr>
        <w:t>C</w:t>
      </w:r>
      <w:r w:rsidRPr="0003171F">
        <w:rPr>
          <w:rStyle w:val="apple-converted-space"/>
          <w:rFonts w:eastAsiaTheme="majorEastAsia"/>
          <w:color w:val="000000"/>
          <w:sz w:val="28"/>
          <w:szCs w:val="28"/>
          <w:lang w:val="en-US"/>
        </w:rPr>
        <w:t> </w:t>
      </w:r>
      <w:r w:rsidRPr="0003171F">
        <w:rPr>
          <w:color w:val="000000"/>
          <w:sz w:val="28"/>
          <w:szCs w:val="28"/>
          <w:lang w:val="en-US"/>
        </w:rPr>
        <w:t>(printed in italics in books - don't confuse it with the symbol C for coulomb). The SI unit of capacitance is the farad.</w:t>
      </w:r>
    </w:p>
    <w:p w:rsidR="0003171F" w:rsidRPr="0003171F" w:rsidRDefault="0003171F" w:rsidP="0003171F">
      <w:pPr>
        <w:pStyle w:val="a6"/>
        <w:rPr>
          <w:color w:val="000000"/>
          <w:sz w:val="28"/>
          <w:szCs w:val="28"/>
          <w:lang w:val="en-US"/>
        </w:rPr>
      </w:pPr>
      <w:r w:rsidRPr="0003171F">
        <w:rPr>
          <w:b/>
          <w:bCs/>
          <w:color w:val="000000"/>
          <w:sz w:val="28"/>
          <w:szCs w:val="28"/>
          <w:lang w:val="en-US"/>
        </w:rPr>
        <w:t>capacitor</w:t>
      </w:r>
      <w:r w:rsidRPr="0003171F">
        <w:rPr>
          <w:color w:val="000000"/>
          <w:sz w:val="28"/>
          <w:szCs w:val="28"/>
          <w:lang w:val="en-US"/>
        </w:rPr>
        <w:t>: a two-terminal device designed to have the property of</w:t>
      </w:r>
      <w:r w:rsidRPr="0003171F">
        <w:rPr>
          <w:rStyle w:val="apple-converted-space"/>
          <w:rFonts w:eastAsiaTheme="majorEastAsia"/>
          <w:color w:val="000000"/>
          <w:sz w:val="28"/>
          <w:szCs w:val="28"/>
          <w:lang w:val="en-US"/>
        </w:rPr>
        <w:t> </w:t>
      </w:r>
      <w:r w:rsidRPr="0003171F">
        <w:rPr>
          <w:b/>
          <w:bCs/>
          <w:color w:val="000000"/>
          <w:sz w:val="28"/>
          <w:szCs w:val="28"/>
          <w:lang w:val="en-US"/>
        </w:rPr>
        <w:t>capacitance</w:t>
      </w:r>
      <w:r w:rsidRPr="0003171F">
        <w:rPr>
          <w:color w:val="000000"/>
          <w:sz w:val="28"/>
          <w:szCs w:val="28"/>
          <w:lang w:val="en-US"/>
        </w:rPr>
        <w:t>. It usually consists of two conducting objects separated by insulating material. It can also be thought of as a device for storing energy.</w:t>
      </w:r>
    </w:p>
    <w:p w:rsidR="0003171F" w:rsidRPr="0003171F" w:rsidRDefault="0003171F" w:rsidP="0003171F">
      <w:pPr>
        <w:pStyle w:val="a6"/>
        <w:rPr>
          <w:color w:val="000000"/>
          <w:sz w:val="28"/>
          <w:szCs w:val="28"/>
          <w:lang w:val="en-US"/>
        </w:rPr>
      </w:pPr>
      <w:r w:rsidRPr="0003171F">
        <w:rPr>
          <w:b/>
          <w:bCs/>
          <w:color w:val="000000"/>
          <w:sz w:val="28"/>
          <w:szCs w:val="28"/>
          <w:lang w:val="en-US"/>
        </w:rPr>
        <w:t>cell</w:t>
      </w:r>
      <w:r w:rsidRPr="0003171F">
        <w:rPr>
          <w:color w:val="000000"/>
          <w:sz w:val="28"/>
          <w:szCs w:val="28"/>
          <w:lang w:val="en-US"/>
        </w:rPr>
        <w:t>:     </w:t>
      </w:r>
      <w:r w:rsidRPr="0003171F">
        <w:rPr>
          <w:rStyle w:val="apple-converted-space"/>
          <w:rFonts w:eastAsiaTheme="majorEastAsia"/>
          <w:color w:val="000000"/>
          <w:sz w:val="28"/>
          <w:szCs w:val="28"/>
          <w:lang w:val="en-US"/>
        </w:rPr>
        <w:t> </w:t>
      </w:r>
      <w:r w:rsidRPr="0003171F">
        <w:rPr>
          <w:color w:val="000000"/>
          <w:sz w:val="28"/>
          <w:szCs w:val="28"/>
          <w:lang w:val="en-US"/>
        </w:rPr>
        <w:t>see</w:t>
      </w:r>
      <w:r w:rsidRPr="0003171F">
        <w:rPr>
          <w:rStyle w:val="apple-converted-space"/>
          <w:rFonts w:eastAsiaTheme="majorEastAsia"/>
          <w:color w:val="000000"/>
          <w:sz w:val="28"/>
          <w:szCs w:val="28"/>
          <w:lang w:val="en-US"/>
        </w:rPr>
        <w:t> </w:t>
      </w:r>
      <w:r w:rsidRPr="0003171F">
        <w:rPr>
          <w:b/>
          <w:bCs/>
          <w:color w:val="000000"/>
          <w:sz w:val="28"/>
          <w:szCs w:val="28"/>
          <w:lang w:val="en-US"/>
        </w:rPr>
        <w:t>electrochemical cell</w:t>
      </w:r>
      <w:r w:rsidRPr="0003171F">
        <w:rPr>
          <w:color w:val="000000"/>
          <w:sz w:val="28"/>
          <w:szCs w:val="28"/>
          <w:lang w:val="en-US"/>
        </w:rPr>
        <w:t>,</w:t>
      </w:r>
      <w:r w:rsidRPr="0003171F">
        <w:rPr>
          <w:rStyle w:val="apple-converted-space"/>
          <w:rFonts w:eastAsiaTheme="majorEastAsia"/>
          <w:color w:val="000000"/>
          <w:sz w:val="28"/>
          <w:szCs w:val="28"/>
          <w:lang w:val="en-US"/>
        </w:rPr>
        <w:t> </w:t>
      </w:r>
      <w:r w:rsidRPr="0003171F">
        <w:rPr>
          <w:b/>
          <w:bCs/>
          <w:color w:val="000000"/>
          <w:sz w:val="28"/>
          <w:szCs w:val="28"/>
          <w:lang w:val="en-US"/>
        </w:rPr>
        <w:t>photovoltaic cell</w:t>
      </w:r>
      <w:r w:rsidRPr="0003171F">
        <w:rPr>
          <w:color w:val="000000"/>
          <w:sz w:val="28"/>
          <w:szCs w:val="28"/>
          <w:lang w:val="en-US"/>
        </w:rPr>
        <w:t>,</w:t>
      </w:r>
      <w:r w:rsidRPr="0003171F">
        <w:rPr>
          <w:rStyle w:val="apple-converted-space"/>
          <w:rFonts w:eastAsiaTheme="majorEastAsia"/>
          <w:color w:val="000000"/>
          <w:sz w:val="28"/>
          <w:szCs w:val="28"/>
          <w:lang w:val="en-US"/>
        </w:rPr>
        <w:t> </w:t>
      </w:r>
      <w:r w:rsidRPr="0003171F">
        <w:rPr>
          <w:b/>
          <w:bCs/>
          <w:color w:val="000000"/>
          <w:sz w:val="28"/>
          <w:szCs w:val="28"/>
          <w:lang w:val="en-US"/>
        </w:rPr>
        <w:t>charging</w:t>
      </w:r>
      <w:r w:rsidRPr="0003171F">
        <w:rPr>
          <w:color w:val="000000"/>
          <w:sz w:val="28"/>
          <w:szCs w:val="28"/>
          <w:lang w:val="en-US"/>
        </w:rPr>
        <w:t>.</w:t>
      </w:r>
    </w:p>
    <w:p w:rsidR="0003171F" w:rsidRPr="0003171F" w:rsidRDefault="0003171F" w:rsidP="0003171F">
      <w:pPr>
        <w:pStyle w:val="a6"/>
        <w:rPr>
          <w:color w:val="000000"/>
          <w:sz w:val="28"/>
          <w:szCs w:val="28"/>
          <w:lang w:val="en-US"/>
        </w:rPr>
      </w:pPr>
      <w:r w:rsidRPr="0003171F">
        <w:rPr>
          <w:b/>
          <w:bCs/>
          <w:color w:val="000000"/>
          <w:sz w:val="28"/>
          <w:szCs w:val="28"/>
          <w:lang w:val="en-US"/>
        </w:rPr>
        <w:t>charge</w:t>
      </w:r>
      <w:r w:rsidRPr="0003171F">
        <w:rPr>
          <w:color w:val="000000"/>
          <w:sz w:val="28"/>
          <w:szCs w:val="28"/>
          <w:lang w:val="en-US"/>
        </w:rPr>
        <w:t>: the basic electrical property of matter. Usual symbol</w:t>
      </w:r>
      <w:r w:rsidRPr="0003171F">
        <w:rPr>
          <w:rStyle w:val="apple-converted-space"/>
          <w:rFonts w:eastAsiaTheme="majorEastAsia"/>
          <w:color w:val="000000"/>
          <w:sz w:val="28"/>
          <w:szCs w:val="28"/>
          <w:lang w:val="en-US"/>
        </w:rPr>
        <w:t> </w:t>
      </w:r>
      <w:r w:rsidRPr="0003171F">
        <w:rPr>
          <w:i/>
          <w:iCs/>
          <w:color w:val="000000"/>
          <w:sz w:val="28"/>
          <w:szCs w:val="28"/>
          <w:lang w:val="en-US"/>
        </w:rPr>
        <w:t>q</w:t>
      </w:r>
      <w:r w:rsidRPr="0003171F">
        <w:rPr>
          <w:color w:val="000000"/>
          <w:sz w:val="28"/>
          <w:szCs w:val="28"/>
          <w:lang w:val="en-US"/>
        </w:rPr>
        <w:t>, occasionally</w:t>
      </w:r>
      <w:r w:rsidRPr="0003171F">
        <w:rPr>
          <w:rStyle w:val="apple-converted-space"/>
          <w:rFonts w:eastAsiaTheme="majorEastAsia"/>
          <w:color w:val="000000"/>
          <w:sz w:val="28"/>
          <w:szCs w:val="28"/>
          <w:lang w:val="en-US"/>
        </w:rPr>
        <w:t> </w:t>
      </w:r>
      <w:r w:rsidRPr="0003171F">
        <w:rPr>
          <w:i/>
          <w:iCs/>
          <w:color w:val="000000"/>
          <w:sz w:val="28"/>
          <w:szCs w:val="28"/>
          <w:lang w:val="en-US"/>
        </w:rPr>
        <w:t>Q</w:t>
      </w:r>
      <w:r w:rsidRPr="0003171F">
        <w:rPr>
          <w:color w:val="000000"/>
          <w:sz w:val="28"/>
          <w:szCs w:val="28"/>
          <w:lang w:val="en-US"/>
        </w:rPr>
        <w:t>. There are two kinds of charge which we call</w:t>
      </w:r>
      <w:r w:rsidRPr="0003171F">
        <w:rPr>
          <w:rStyle w:val="apple-converted-space"/>
          <w:rFonts w:eastAsiaTheme="majorEastAsia"/>
          <w:color w:val="000000"/>
          <w:sz w:val="28"/>
          <w:szCs w:val="28"/>
          <w:lang w:val="en-US"/>
        </w:rPr>
        <w:t> </w:t>
      </w:r>
      <w:r w:rsidRPr="0003171F">
        <w:rPr>
          <w:b/>
          <w:bCs/>
          <w:color w:val="000000"/>
          <w:sz w:val="28"/>
          <w:szCs w:val="28"/>
          <w:lang w:val="en-US"/>
        </w:rPr>
        <w:t>positive and negative</w:t>
      </w:r>
      <w:r w:rsidRPr="0003171F">
        <w:rPr>
          <w:color w:val="000000"/>
          <w:sz w:val="28"/>
          <w:szCs w:val="28"/>
          <w:lang w:val="en-US"/>
        </w:rPr>
        <w:t>. Of the particles which constitute atoms, every proton has a positive charge of +</w:t>
      </w:r>
      <w:r w:rsidRPr="0003171F">
        <w:rPr>
          <w:i/>
          <w:iCs/>
          <w:color w:val="000000"/>
          <w:sz w:val="28"/>
          <w:szCs w:val="28"/>
          <w:lang w:val="en-US"/>
        </w:rPr>
        <w:t>e</w:t>
      </w:r>
      <w:r w:rsidRPr="0003171F">
        <w:rPr>
          <w:color w:val="000000"/>
          <w:sz w:val="28"/>
          <w:szCs w:val="28"/>
          <w:lang w:val="en-US"/>
        </w:rPr>
        <w:t>, every</w:t>
      </w:r>
      <w:r w:rsidRPr="0003171F">
        <w:rPr>
          <w:rStyle w:val="apple-converted-space"/>
          <w:rFonts w:eastAsiaTheme="majorEastAsia"/>
          <w:color w:val="000000"/>
          <w:sz w:val="28"/>
          <w:szCs w:val="28"/>
          <w:lang w:val="en-US"/>
        </w:rPr>
        <w:t> </w:t>
      </w:r>
      <w:r w:rsidRPr="0003171F">
        <w:rPr>
          <w:b/>
          <w:bCs/>
          <w:color w:val="000000"/>
          <w:sz w:val="28"/>
          <w:szCs w:val="28"/>
          <w:lang w:val="en-US"/>
        </w:rPr>
        <w:t>electron</w:t>
      </w:r>
      <w:r w:rsidRPr="0003171F">
        <w:rPr>
          <w:rStyle w:val="apple-converted-space"/>
          <w:rFonts w:eastAsiaTheme="majorEastAsia"/>
          <w:color w:val="000000"/>
          <w:sz w:val="28"/>
          <w:szCs w:val="28"/>
          <w:lang w:val="en-US"/>
        </w:rPr>
        <w:t> </w:t>
      </w:r>
      <w:r w:rsidRPr="0003171F">
        <w:rPr>
          <w:color w:val="000000"/>
          <w:sz w:val="28"/>
          <w:szCs w:val="28"/>
          <w:lang w:val="en-US"/>
        </w:rPr>
        <w:t>has a charge of -</w:t>
      </w:r>
      <w:r w:rsidRPr="0003171F">
        <w:rPr>
          <w:i/>
          <w:iCs/>
          <w:color w:val="000000"/>
          <w:sz w:val="28"/>
          <w:szCs w:val="28"/>
          <w:lang w:val="en-US"/>
        </w:rPr>
        <w:t>e</w:t>
      </w:r>
      <w:r w:rsidRPr="0003171F">
        <w:rPr>
          <w:color w:val="000000"/>
          <w:sz w:val="28"/>
          <w:szCs w:val="28"/>
          <w:lang w:val="en-US"/>
        </w:rPr>
        <w:t>, while neutrons have no charge. (The value</w:t>
      </w:r>
      <w:r w:rsidRPr="0003171F">
        <w:rPr>
          <w:rStyle w:val="apple-converted-space"/>
          <w:rFonts w:eastAsiaTheme="majorEastAsia"/>
          <w:color w:val="000000"/>
          <w:sz w:val="28"/>
          <w:szCs w:val="28"/>
          <w:lang w:val="en-US"/>
        </w:rPr>
        <w:t> </w:t>
      </w:r>
      <w:r w:rsidRPr="0003171F">
        <w:rPr>
          <w:i/>
          <w:iCs/>
          <w:color w:val="000000"/>
          <w:sz w:val="28"/>
          <w:szCs w:val="28"/>
          <w:lang w:val="en-US"/>
        </w:rPr>
        <w:t>e</w:t>
      </w:r>
      <w:r w:rsidRPr="0003171F">
        <w:rPr>
          <w:rStyle w:val="apple-converted-space"/>
          <w:rFonts w:eastAsiaTheme="majorEastAsia"/>
          <w:color w:val="000000"/>
          <w:sz w:val="28"/>
          <w:szCs w:val="28"/>
          <w:lang w:val="en-US"/>
        </w:rPr>
        <w:t> </w:t>
      </w:r>
      <w:r w:rsidRPr="0003171F">
        <w:rPr>
          <w:color w:val="000000"/>
          <w:sz w:val="28"/>
          <w:szCs w:val="28"/>
          <w:lang w:val="en-US"/>
        </w:rPr>
        <w:t>is often called the electron charge rather than the proton charge because the electron was discovered before the proton.) Normally the total charge of an atom is zero; the number of protons in the nucleus is equal to the number of electrons in the atom; the atom is electrically neutral. Charge does not exist independently of matter.</w:t>
      </w:r>
    </w:p>
    <w:p w:rsidR="0003171F" w:rsidRPr="0003171F" w:rsidRDefault="0003171F" w:rsidP="0003171F">
      <w:pPr>
        <w:pStyle w:val="a6"/>
        <w:rPr>
          <w:color w:val="000000"/>
          <w:sz w:val="28"/>
          <w:szCs w:val="28"/>
          <w:lang w:val="en-US"/>
        </w:rPr>
      </w:pPr>
      <w:r w:rsidRPr="0003171F">
        <w:rPr>
          <w:b/>
          <w:bCs/>
          <w:color w:val="000000"/>
          <w:sz w:val="28"/>
          <w:szCs w:val="28"/>
          <w:lang w:val="en-US"/>
        </w:rPr>
        <w:t>charging</w:t>
      </w:r>
      <w:r w:rsidRPr="0003171F">
        <w:rPr>
          <w:color w:val="000000"/>
          <w:sz w:val="28"/>
          <w:szCs w:val="28"/>
          <w:lang w:val="en-US"/>
        </w:rPr>
        <w:t>: "charging" a battery is a misnomer for "energising" it. It means putting energy into the battery by forcing a current through the battery, against the battery's</w:t>
      </w:r>
      <w:r w:rsidRPr="0003171F">
        <w:rPr>
          <w:rStyle w:val="apple-converted-space"/>
          <w:rFonts w:eastAsiaTheme="majorEastAsia"/>
          <w:color w:val="000000"/>
          <w:sz w:val="28"/>
          <w:szCs w:val="28"/>
          <w:lang w:val="en-US"/>
        </w:rPr>
        <w:t> </w:t>
      </w:r>
      <w:r w:rsidRPr="0003171F">
        <w:rPr>
          <w:b/>
          <w:bCs/>
          <w:color w:val="000000"/>
          <w:sz w:val="28"/>
          <w:szCs w:val="28"/>
          <w:lang w:val="en-US"/>
        </w:rPr>
        <w:t>emf</w:t>
      </w:r>
      <w:r w:rsidRPr="0003171F">
        <w:rPr>
          <w:color w:val="000000"/>
          <w:sz w:val="28"/>
          <w:szCs w:val="28"/>
          <w:lang w:val="en-US"/>
        </w:rPr>
        <w:t>. The term</w:t>
      </w:r>
      <w:r w:rsidRPr="0003171F">
        <w:rPr>
          <w:rStyle w:val="apple-converted-space"/>
          <w:rFonts w:eastAsiaTheme="majorEastAsia"/>
          <w:color w:val="000000"/>
          <w:sz w:val="28"/>
          <w:szCs w:val="28"/>
          <w:lang w:val="en-US"/>
        </w:rPr>
        <w:t> </w:t>
      </w:r>
      <w:r w:rsidRPr="0003171F">
        <w:rPr>
          <w:i/>
          <w:iCs/>
          <w:color w:val="000000"/>
          <w:sz w:val="28"/>
          <w:szCs w:val="28"/>
          <w:lang w:val="en-US"/>
        </w:rPr>
        <w:t>charging</w:t>
      </w:r>
      <w:r w:rsidRPr="0003171F">
        <w:rPr>
          <w:rStyle w:val="apple-converted-space"/>
          <w:rFonts w:eastAsiaTheme="majorEastAsia"/>
          <w:color w:val="000000"/>
          <w:sz w:val="28"/>
          <w:szCs w:val="28"/>
          <w:lang w:val="en-US"/>
        </w:rPr>
        <w:t> </w:t>
      </w:r>
      <w:r w:rsidRPr="0003171F">
        <w:rPr>
          <w:color w:val="000000"/>
          <w:sz w:val="28"/>
          <w:szCs w:val="28"/>
          <w:lang w:val="en-US"/>
        </w:rPr>
        <w:t>is misleading because the total charge in the battery is always the same; although mobile charge passes through the battery during "charging" and "discharging" what matters is the state of the chemicals in the battery and the energy that you can get from it.</w:t>
      </w:r>
    </w:p>
    <w:p w:rsidR="0003171F" w:rsidRPr="0003171F" w:rsidRDefault="0003171F" w:rsidP="0003171F">
      <w:pPr>
        <w:pStyle w:val="a6"/>
        <w:rPr>
          <w:color w:val="000000"/>
          <w:sz w:val="28"/>
          <w:szCs w:val="28"/>
          <w:lang w:val="en-US"/>
        </w:rPr>
      </w:pPr>
      <w:r w:rsidRPr="0003171F">
        <w:rPr>
          <w:b/>
          <w:bCs/>
          <w:color w:val="000000"/>
          <w:sz w:val="28"/>
          <w:szCs w:val="28"/>
          <w:lang w:val="en-US"/>
        </w:rPr>
        <w:t>circuit</w:t>
      </w:r>
      <w:r w:rsidRPr="0003171F">
        <w:rPr>
          <w:color w:val="000000"/>
          <w:sz w:val="28"/>
          <w:szCs w:val="28"/>
          <w:lang w:val="en-US"/>
        </w:rPr>
        <w:t>:</w:t>
      </w:r>
      <w:r w:rsidRPr="0003171F">
        <w:rPr>
          <w:rStyle w:val="apple-converted-space"/>
          <w:rFonts w:eastAsiaTheme="majorEastAsia"/>
          <w:b/>
          <w:bCs/>
          <w:color w:val="000000"/>
          <w:sz w:val="28"/>
          <w:szCs w:val="28"/>
          <w:lang w:val="en-US"/>
        </w:rPr>
        <w:t> </w:t>
      </w:r>
      <w:r w:rsidRPr="0003171F">
        <w:rPr>
          <w:color w:val="000000"/>
          <w:sz w:val="28"/>
          <w:szCs w:val="28"/>
          <w:lang w:val="en-US"/>
        </w:rPr>
        <w:t>strictly, a circuit is just one conducting loop containing a string of electrical components joined end to end. In common parlance the meaning is often extended to include any arrangement of components, which may contain many different loops.</w:t>
      </w:r>
    </w:p>
    <w:p w:rsidR="0003171F" w:rsidRPr="0003171F" w:rsidRDefault="0003171F" w:rsidP="0003171F">
      <w:pPr>
        <w:pStyle w:val="a6"/>
        <w:rPr>
          <w:color w:val="000000"/>
          <w:sz w:val="28"/>
          <w:szCs w:val="28"/>
          <w:lang w:val="en-US"/>
        </w:rPr>
      </w:pPr>
      <w:r w:rsidRPr="0003171F">
        <w:rPr>
          <w:b/>
          <w:bCs/>
          <w:color w:val="000000"/>
          <w:sz w:val="28"/>
          <w:szCs w:val="28"/>
          <w:lang w:val="en-US"/>
        </w:rPr>
        <w:lastRenderedPageBreak/>
        <w:t>circuit diagram</w:t>
      </w:r>
      <w:r w:rsidRPr="0003171F">
        <w:rPr>
          <w:color w:val="000000"/>
          <w:sz w:val="28"/>
          <w:szCs w:val="28"/>
          <w:lang w:val="en-US"/>
        </w:rPr>
        <w:t>: see schematic diagram.</w:t>
      </w:r>
    </w:p>
    <w:p w:rsidR="0003171F" w:rsidRPr="0003171F" w:rsidRDefault="0003171F" w:rsidP="0003171F">
      <w:pPr>
        <w:pStyle w:val="a6"/>
        <w:rPr>
          <w:color w:val="000000"/>
          <w:sz w:val="28"/>
          <w:szCs w:val="28"/>
          <w:lang w:val="en-US"/>
        </w:rPr>
      </w:pPr>
      <w:r w:rsidRPr="0003171F">
        <w:rPr>
          <w:b/>
          <w:bCs/>
          <w:color w:val="000000"/>
          <w:sz w:val="28"/>
          <w:szCs w:val="28"/>
          <w:lang w:val="en-US"/>
        </w:rPr>
        <w:t>common</w:t>
      </w:r>
      <w:r w:rsidRPr="0003171F">
        <w:rPr>
          <w:color w:val="000000"/>
          <w:sz w:val="28"/>
          <w:szCs w:val="28"/>
          <w:lang w:val="en-US"/>
        </w:rPr>
        <w:t>: a shared connection or part of a circuit to which several different things may be connected. Usually, only one part of a circuit is called common and it has a constant</w:t>
      </w:r>
      <w:r w:rsidRPr="0003171F">
        <w:rPr>
          <w:rStyle w:val="apple-converted-space"/>
          <w:rFonts w:eastAsiaTheme="majorEastAsia"/>
          <w:color w:val="000000"/>
          <w:sz w:val="28"/>
          <w:szCs w:val="28"/>
          <w:lang w:val="en-US"/>
        </w:rPr>
        <w:t> </w:t>
      </w:r>
      <w:r w:rsidRPr="0003171F">
        <w:rPr>
          <w:b/>
          <w:bCs/>
          <w:color w:val="000000"/>
          <w:sz w:val="28"/>
          <w:szCs w:val="28"/>
          <w:lang w:val="en-US"/>
        </w:rPr>
        <w:t>potential</w:t>
      </w:r>
      <w:r w:rsidRPr="0003171F">
        <w:rPr>
          <w:color w:val="000000"/>
          <w:sz w:val="28"/>
          <w:szCs w:val="28"/>
          <w:lang w:val="en-US"/>
        </w:rPr>
        <w:t>. On a meter there may be several different</w:t>
      </w:r>
      <w:r w:rsidRPr="0003171F">
        <w:rPr>
          <w:rStyle w:val="apple-converted-space"/>
          <w:rFonts w:eastAsiaTheme="majorEastAsia"/>
          <w:color w:val="000000"/>
          <w:sz w:val="28"/>
          <w:szCs w:val="28"/>
          <w:lang w:val="en-US"/>
        </w:rPr>
        <w:t> </w:t>
      </w:r>
      <w:r w:rsidRPr="0003171F">
        <w:rPr>
          <w:b/>
          <w:bCs/>
          <w:color w:val="000000"/>
          <w:sz w:val="28"/>
          <w:szCs w:val="28"/>
          <w:lang w:val="en-US"/>
        </w:rPr>
        <w:t>terminals</w:t>
      </w:r>
      <w:r w:rsidRPr="0003171F">
        <w:rPr>
          <w:rStyle w:val="apple-converted-space"/>
          <w:rFonts w:eastAsiaTheme="majorEastAsia"/>
          <w:color w:val="000000"/>
          <w:sz w:val="28"/>
          <w:szCs w:val="28"/>
          <w:lang w:val="en-US"/>
        </w:rPr>
        <w:t> </w:t>
      </w:r>
      <w:r w:rsidRPr="0003171F">
        <w:rPr>
          <w:color w:val="000000"/>
          <w:sz w:val="28"/>
          <w:szCs w:val="28"/>
          <w:lang w:val="en-US"/>
        </w:rPr>
        <w:t>designed for different kinds of measurement (e.g. voltage or large currents) but there is usually one terminal that is common to all functions; the</w:t>
      </w:r>
      <w:r w:rsidRPr="0003171F">
        <w:rPr>
          <w:rStyle w:val="apple-converted-space"/>
          <w:rFonts w:eastAsiaTheme="majorEastAsia"/>
          <w:color w:val="000000"/>
          <w:sz w:val="28"/>
          <w:szCs w:val="28"/>
          <w:lang w:val="en-US"/>
        </w:rPr>
        <w:t> </w:t>
      </w:r>
      <w:r w:rsidRPr="0003171F">
        <w:rPr>
          <w:b/>
          <w:bCs/>
          <w:color w:val="000000"/>
          <w:sz w:val="28"/>
          <w:szCs w:val="28"/>
          <w:lang w:val="en-US"/>
        </w:rPr>
        <w:t>polarity</w:t>
      </w:r>
      <w:r w:rsidRPr="0003171F">
        <w:rPr>
          <w:rStyle w:val="apple-converted-space"/>
          <w:rFonts w:eastAsiaTheme="majorEastAsia"/>
          <w:b/>
          <w:bCs/>
          <w:color w:val="000000"/>
          <w:sz w:val="28"/>
          <w:szCs w:val="28"/>
          <w:lang w:val="en-US"/>
        </w:rPr>
        <w:t> </w:t>
      </w:r>
      <w:r w:rsidRPr="0003171F">
        <w:rPr>
          <w:color w:val="000000"/>
          <w:sz w:val="28"/>
          <w:szCs w:val="28"/>
          <w:lang w:val="en-US"/>
        </w:rPr>
        <w:t>of the common terminal is usually negative.</w:t>
      </w:r>
    </w:p>
    <w:p w:rsidR="0003171F" w:rsidRPr="0003171F" w:rsidRDefault="0003171F" w:rsidP="0003171F">
      <w:pPr>
        <w:pStyle w:val="a6"/>
        <w:rPr>
          <w:color w:val="000000"/>
          <w:sz w:val="28"/>
          <w:szCs w:val="28"/>
          <w:lang w:val="en-US"/>
        </w:rPr>
      </w:pPr>
      <w:r w:rsidRPr="0003171F">
        <w:rPr>
          <w:b/>
          <w:bCs/>
          <w:color w:val="000000"/>
          <w:sz w:val="28"/>
          <w:szCs w:val="28"/>
          <w:lang w:val="en-US"/>
        </w:rPr>
        <w:t>conductance</w:t>
      </w:r>
      <w:r w:rsidRPr="0003171F">
        <w:rPr>
          <w:color w:val="000000"/>
          <w:sz w:val="28"/>
          <w:szCs w:val="28"/>
          <w:lang w:val="en-US"/>
        </w:rPr>
        <w:t>: the opposite of resistance; a good</w:t>
      </w:r>
      <w:r w:rsidRPr="0003171F">
        <w:rPr>
          <w:rStyle w:val="apple-converted-space"/>
          <w:rFonts w:eastAsiaTheme="majorEastAsia"/>
          <w:color w:val="000000"/>
          <w:sz w:val="28"/>
          <w:szCs w:val="28"/>
          <w:lang w:val="en-US"/>
        </w:rPr>
        <w:t> </w:t>
      </w:r>
      <w:r w:rsidRPr="0003171F">
        <w:rPr>
          <w:b/>
          <w:bCs/>
          <w:color w:val="000000"/>
          <w:sz w:val="28"/>
          <w:szCs w:val="28"/>
          <w:lang w:val="en-US"/>
        </w:rPr>
        <w:t>conductor</w:t>
      </w:r>
      <w:r w:rsidRPr="0003171F">
        <w:rPr>
          <w:rStyle w:val="apple-converted-space"/>
          <w:rFonts w:eastAsiaTheme="majorEastAsia"/>
          <w:b/>
          <w:bCs/>
          <w:color w:val="000000"/>
          <w:sz w:val="28"/>
          <w:szCs w:val="28"/>
          <w:lang w:val="en-US"/>
        </w:rPr>
        <w:t> </w:t>
      </w:r>
      <w:r w:rsidRPr="0003171F">
        <w:rPr>
          <w:color w:val="000000"/>
          <w:sz w:val="28"/>
          <w:szCs w:val="28"/>
          <w:lang w:val="en-US"/>
        </w:rPr>
        <w:t>has a low resistance; defined as the reciprocal of resistance or as the quotient, current through the object divided by the potential difference across it. Usual symbol:</w:t>
      </w:r>
      <w:r w:rsidRPr="0003171F">
        <w:rPr>
          <w:rStyle w:val="apple-converted-space"/>
          <w:rFonts w:eastAsiaTheme="majorEastAsia"/>
          <w:color w:val="000000"/>
          <w:sz w:val="28"/>
          <w:szCs w:val="28"/>
          <w:lang w:val="en-US"/>
        </w:rPr>
        <w:t> </w:t>
      </w:r>
      <w:r w:rsidRPr="0003171F">
        <w:rPr>
          <w:i/>
          <w:iCs/>
          <w:color w:val="000000"/>
          <w:sz w:val="28"/>
          <w:szCs w:val="28"/>
          <w:lang w:val="en-US"/>
        </w:rPr>
        <w:t>G</w:t>
      </w:r>
      <w:r w:rsidRPr="0003171F">
        <w:rPr>
          <w:color w:val="000000"/>
          <w:sz w:val="28"/>
          <w:szCs w:val="28"/>
          <w:lang w:val="en-US"/>
        </w:rPr>
        <w:t>. The SI unit is the siemens, symbol S.</w:t>
      </w:r>
    </w:p>
    <w:p w:rsidR="0003171F" w:rsidRPr="0003171F" w:rsidRDefault="0003171F" w:rsidP="0003171F">
      <w:pPr>
        <w:pStyle w:val="a6"/>
        <w:rPr>
          <w:color w:val="000000"/>
          <w:sz w:val="28"/>
          <w:szCs w:val="28"/>
          <w:lang w:val="en-US"/>
        </w:rPr>
      </w:pPr>
      <w:r w:rsidRPr="0003171F">
        <w:rPr>
          <w:b/>
          <w:bCs/>
          <w:color w:val="000000"/>
          <w:sz w:val="28"/>
          <w:szCs w:val="28"/>
          <w:lang w:val="en-US"/>
        </w:rPr>
        <w:t>conduction</w:t>
      </w:r>
      <w:r w:rsidRPr="0003171F">
        <w:rPr>
          <w:color w:val="000000"/>
          <w:sz w:val="28"/>
          <w:szCs w:val="28"/>
          <w:lang w:val="en-US"/>
        </w:rPr>
        <w:t>: the process by which charged particles move in an organised way through a material thus forming a</w:t>
      </w:r>
      <w:r w:rsidRPr="0003171F">
        <w:rPr>
          <w:rStyle w:val="apple-converted-space"/>
          <w:rFonts w:eastAsiaTheme="majorEastAsia"/>
          <w:color w:val="000000"/>
          <w:sz w:val="28"/>
          <w:szCs w:val="28"/>
          <w:lang w:val="en-US"/>
        </w:rPr>
        <w:t> </w:t>
      </w:r>
      <w:r w:rsidRPr="0003171F">
        <w:rPr>
          <w:b/>
          <w:bCs/>
          <w:color w:val="000000"/>
          <w:sz w:val="28"/>
          <w:szCs w:val="28"/>
          <w:lang w:val="en-US"/>
        </w:rPr>
        <w:t>current</w:t>
      </w:r>
      <w:r w:rsidRPr="0003171F">
        <w:rPr>
          <w:color w:val="000000"/>
          <w:sz w:val="28"/>
          <w:szCs w:val="28"/>
          <w:lang w:val="en-US"/>
        </w:rPr>
        <w:t>.</w:t>
      </w:r>
    </w:p>
    <w:p w:rsidR="0003171F" w:rsidRPr="0003171F" w:rsidRDefault="0003171F" w:rsidP="0003171F">
      <w:pPr>
        <w:pStyle w:val="a6"/>
        <w:rPr>
          <w:color w:val="000000"/>
          <w:sz w:val="28"/>
          <w:szCs w:val="28"/>
          <w:lang w:val="en-US"/>
        </w:rPr>
      </w:pPr>
      <w:r w:rsidRPr="0003171F">
        <w:rPr>
          <w:b/>
          <w:bCs/>
          <w:color w:val="000000"/>
          <w:sz w:val="28"/>
          <w:szCs w:val="28"/>
          <w:lang w:val="en-US"/>
        </w:rPr>
        <w:t>conductor</w:t>
      </w:r>
      <w:r w:rsidRPr="0003171F">
        <w:rPr>
          <w:color w:val="000000"/>
          <w:sz w:val="28"/>
          <w:szCs w:val="28"/>
          <w:lang w:val="en-US"/>
        </w:rPr>
        <w:t>: an electrical conductor is any thing or any material which can carry an electric</w:t>
      </w:r>
      <w:r w:rsidRPr="0003171F">
        <w:rPr>
          <w:rStyle w:val="apple-converted-space"/>
          <w:rFonts w:eastAsiaTheme="majorEastAsia"/>
          <w:color w:val="000000"/>
          <w:sz w:val="28"/>
          <w:szCs w:val="28"/>
          <w:lang w:val="en-US"/>
        </w:rPr>
        <w:t> </w:t>
      </w:r>
      <w:r w:rsidRPr="0003171F">
        <w:rPr>
          <w:b/>
          <w:bCs/>
          <w:color w:val="000000"/>
          <w:sz w:val="28"/>
          <w:szCs w:val="28"/>
          <w:lang w:val="en-US"/>
        </w:rPr>
        <w:t>current</w:t>
      </w:r>
      <w:r w:rsidRPr="0003171F">
        <w:rPr>
          <w:color w:val="000000"/>
          <w:sz w:val="28"/>
          <w:szCs w:val="28"/>
          <w:lang w:val="en-US"/>
        </w:rPr>
        <w:t>. (In other contexts a conductor might be something that carries heat from one place to another or a person who minds a travelling tram.) See also</w:t>
      </w:r>
      <w:r w:rsidRPr="0003171F">
        <w:rPr>
          <w:rStyle w:val="apple-converted-space"/>
          <w:rFonts w:eastAsiaTheme="majorEastAsia"/>
          <w:color w:val="000000"/>
          <w:sz w:val="28"/>
          <w:szCs w:val="28"/>
          <w:lang w:val="en-US"/>
        </w:rPr>
        <w:t> </w:t>
      </w:r>
      <w:r w:rsidRPr="0003171F">
        <w:rPr>
          <w:b/>
          <w:bCs/>
          <w:color w:val="000000"/>
          <w:sz w:val="28"/>
          <w:szCs w:val="28"/>
          <w:lang w:val="en-US"/>
        </w:rPr>
        <w:t>insulator</w:t>
      </w:r>
      <w:r w:rsidRPr="0003171F">
        <w:rPr>
          <w:color w:val="000000"/>
          <w:sz w:val="28"/>
          <w:szCs w:val="28"/>
          <w:lang w:val="en-US"/>
        </w:rPr>
        <w:t>,</w:t>
      </w:r>
      <w:r w:rsidRPr="0003171F">
        <w:rPr>
          <w:rStyle w:val="apple-converted-space"/>
          <w:rFonts w:eastAsiaTheme="majorEastAsia"/>
          <w:color w:val="000000"/>
          <w:sz w:val="28"/>
          <w:szCs w:val="28"/>
          <w:lang w:val="en-US"/>
        </w:rPr>
        <w:t> </w:t>
      </w:r>
      <w:r w:rsidRPr="0003171F">
        <w:rPr>
          <w:b/>
          <w:bCs/>
          <w:color w:val="000000"/>
          <w:sz w:val="28"/>
          <w:szCs w:val="28"/>
          <w:lang w:val="en-US"/>
        </w:rPr>
        <w:t>semiconductor</w:t>
      </w:r>
      <w:r w:rsidRPr="0003171F">
        <w:rPr>
          <w:color w:val="000000"/>
          <w:sz w:val="28"/>
          <w:szCs w:val="28"/>
          <w:lang w:val="en-US"/>
        </w:rPr>
        <w:t>.</w:t>
      </w:r>
    </w:p>
    <w:p w:rsidR="0003171F" w:rsidRPr="0003171F" w:rsidRDefault="0003171F" w:rsidP="0003171F">
      <w:pPr>
        <w:pStyle w:val="a6"/>
        <w:rPr>
          <w:color w:val="000000"/>
          <w:sz w:val="28"/>
          <w:szCs w:val="28"/>
          <w:lang w:val="en-US"/>
        </w:rPr>
      </w:pPr>
      <w:r w:rsidRPr="0003171F">
        <w:rPr>
          <w:b/>
          <w:bCs/>
          <w:color w:val="000000"/>
          <w:sz w:val="28"/>
          <w:szCs w:val="28"/>
          <w:lang w:val="en-US"/>
        </w:rPr>
        <w:t>constant</w:t>
      </w:r>
      <w:r w:rsidRPr="0003171F">
        <w:rPr>
          <w:color w:val="000000"/>
          <w:sz w:val="28"/>
          <w:szCs w:val="28"/>
          <w:lang w:val="en-US"/>
        </w:rPr>
        <w:t>: steady, unchanging, having the same value during some interval of time. A constant current (DC) does not change with time. See also</w:t>
      </w:r>
      <w:r w:rsidRPr="0003171F">
        <w:rPr>
          <w:rStyle w:val="apple-converted-space"/>
          <w:rFonts w:eastAsiaTheme="majorEastAsia"/>
          <w:color w:val="000000"/>
          <w:sz w:val="28"/>
          <w:szCs w:val="28"/>
          <w:lang w:val="en-US"/>
        </w:rPr>
        <w:t> </w:t>
      </w:r>
      <w:r w:rsidRPr="0003171F">
        <w:rPr>
          <w:b/>
          <w:bCs/>
          <w:color w:val="000000"/>
          <w:sz w:val="28"/>
          <w:szCs w:val="28"/>
          <w:lang w:val="en-US"/>
        </w:rPr>
        <w:t>uniform</w:t>
      </w:r>
      <w:r w:rsidRPr="0003171F">
        <w:rPr>
          <w:color w:val="000000"/>
          <w:sz w:val="28"/>
          <w:szCs w:val="28"/>
          <w:lang w:val="en-US"/>
        </w:rPr>
        <w:t>.</w:t>
      </w:r>
    </w:p>
    <w:p w:rsidR="0003171F" w:rsidRPr="0003171F" w:rsidRDefault="0003171F" w:rsidP="0003171F">
      <w:pPr>
        <w:pStyle w:val="a6"/>
        <w:rPr>
          <w:color w:val="000000"/>
          <w:sz w:val="28"/>
          <w:szCs w:val="28"/>
          <w:lang w:val="en-US"/>
        </w:rPr>
      </w:pPr>
      <w:r w:rsidRPr="0003171F">
        <w:rPr>
          <w:b/>
          <w:bCs/>
          <w:color w:val="000000"/>
          <w:sz w:val="28"/>
          <w:szCs w:val="28"/>
          <w:lang w:val="en-US"/>
        </w:rPr>
        <w:t>conventional current</w:t>
      </w:r>
      <w:r w:rsidRPr="0003171F">
        <w:rPr>
          <w:color w:val="000000"/>
          <w:sz w:val="28"/>
          <w:szCs w:val="28"/>
          <w:lang w:val="en-US"/>
        </w:rPr>
        <w:t>: part of a model which supposes that</w:t>
      </w:r>
      <w:r w:rsidRPr="0003171F">
        <w:rPr>
          <w:rStyle w:val="apple-converted-space"/>
          <w:rFonts w:eastAsiaTheme="majorEastAsia"/>
          <w:color w:val="000000"/>
          <w:sz w:val="28"/>
          <w:szCs w:val="28"/>
          <w:lang w:val="en-US"/>
        </w:rPr>
        <w:t> </w:t>
      </w:r>
      <w:r w:rsidRPr="0003171F">
        <w:rPr>
          <w:b/>
          <w:bCs/>
          <w:color w:val="000000"/>
          <w:sz w:val="28"/>
          <w:szCs w:val="28"/>
          <w:lang w:val="en-US"/>
        </w:rPr>
        <w:t>current</w:t>
      </w:r>
      <w:r w:rsidRPr="0003171F">
        <w:rPr>
          <w:rStyle w:val="apple-converted-space"/>
          <w:rFonts w:eastAsiaTheme="majorEastAsia"/>
          <w:color w:val="000000"/>
          <w:sz w:val="28"/>
          <w:szCs w:val="28"/>
          <w:lang w:val="en-US"/>
        </w:rPr>
        <w:t> </w:t>
      </w:r>
      <w:r w:rsidRPr="0003171F">
        <w:rPr>
          <w:color w:val="000000"/>
          <w:sz w:val="28"/>
          <w:szCs w:val="28"/>
          <w:lang w:val="en-US"/>
        </w:rPr>
        <w:t>consists of moving positive charge. Conventional current goes from the positive terminal of a battery, through a circuit and back into the battery's negative terminal. Even though we know that for a metallic wire a better model describes negatively charged electrons as carrying the current, the concept of conventional current is well established and causes no problems in circuit theory. Unless a context tells you otherwise, assume that all references to current mean conventional current.</w:t>
      </w:r>
    </w:p>
    <w:p w:rsidR="0003171F" w:rsidRPr="0003171F" w:rsidRDefault="0003171F" w:rsidP="0003171F">
      <w:pPr>
        <w:pStyle w:val="a6"/>
        <w:rPr>
          <w:color w:val="000000"/>
          <w:sz w:val="28"/>
          <w:szCs w:val="28"/>
          <w:lang w:val="en-US"/>
        </w:rPr>
      </w:pPr>
      <w:r w:rsidRPr="0003171F">
        <w:rPr>
          <w:b/>
          <w:bCs/>
          <w:color w:val="000000"/>
          <w:sz w:val="28"/>
          <w:szCs w:val="28"/>
          <w:lang w:val="en-US"/>
        </w:rPr>
        <w:t>coulomb</w:t>
      </w:r>
      <w:r w:rsidRPr="0003171F">
        <w:rPr>
          <w:color w:val="000000"/>
          <w:sz w:val="28"/>
          <w:szCs w:val="28"/>
          <w:lang w:val="en-US"/>
        </w:rPr>
        <w:t>: the SI unit of</w:t>
      </w:r>
      <w:r w:rsidRPr="0003171F">
        <w:rPr>
          <w:rStyle w:val="apple-converted-space"/>
          <w:rFonts w:eastAsiaTheme="majorEastAsia"/>
          <w:color w:val="000000"/>
          <w:sz w:val="28"/>
          <w:szCs w:val="28"/>
          <w:lang w:val="en-US"/>
        </w:rPr>
        <w:t> </w:t>
      </w:r>
      <w:r w:rsidRPr="0003171F">
        <w:rPr>
          <w:b/>
          <w:bCs/>
          <w:color w:val="000000"/>
          <w:sz w:val="28"/>
          <w:szCs w:val="28"/>
          <w:lang w:val="en-US"/>
        </w:rPr>
        <w:t>charge</w:t>
      </w:r>
      <w:r w:rsidRPr="0003171F">
        <w:rPr>
          <w:color w:val="000000"/>
          <w:sz w:val="28"/>
          <w:szCs w:val="28"/>
          <w:lang w:val="en-US"/>
        </w:rPr>
        <w:t>, symbol C, named after Charles Augustin Coulomb (1736 - 1806) who formulated the law of interaction between charged particles. A coulomb of separated charge is a huge quantity.</w:t>
      </w:r>
    </w:p>
    <w:p w:rsidR="0003171F" w:rsidRPr="0003171F" w:rsidRDefault="0003171F" w:rsidP="0003171F">
      <w:pPr>
        <w:pStyle w:val="a6"/>
        <w:rPr>
          <w:color w:val="000000"/>
          <w:sz w:val="28"/>
          <w:szCs w:val="28"/>
          <w:lang w:val="en-US"/>
        </w:rPr>
      </w:pPr>
      <w:r w:rsidRPr="0003171F">
        <w:rPr>
          <w:b/>
          <w:bCs/>
          <w:color w:val="000000"/>
          <w:sz w:val="28"/>
          <w:szCs w:val="28"/>
          <w:lang w:val="en-US"/>
        </w:rPr>
        <w:t>current</w:t>
      </w:r>
      <w:r w:rsidRPr="0003171F">
        <w:rPr>
          <w:color w:val="000000"/>
          <w:sz w:val="28"/>
          <w:szCs w:val="28"/>
          <w:lang w:val="en-US"/>
        </w:rPr>
        <w:t>: an electric current is something that exists in a closed electrical circuit and is measured using an ammeter. It is</w:t>
      </w:r>
      <w:r w:rsidRPr="0003171F">
        <w:rPr>
          <w:rStyle w:val="apple-converted-space"/>
          <w:rFonts w:eastAsiaTheme="majorEastAsia"/>
          <w:color w:val="000000"/>
          <w:sz w:val="28"/>
          <w:szCs w:val="28"/>
          <w:lang w:val="en-US"/>
        </w:rPr>
        <w:t> </w:t>
      </w:r>
      <w:r w:rsidRPr="0003171F">
        <w:rPr>
          <w:i/>
          <w:iCs/>
          <w:color w:val="000000"/>
          <w:sz w:val="28"/>
          <w:szCs w:val="28"/>
          <w:lang w:val="en-US"/>
        </w:rPr>
        <w:t>not</w:t>
      </w:r>
      <w:r w:rsidRPr="0003171F">
        <w:rPr>
          <w:rStyle w:val="apple-converted-space"/>
          <w:rFonts w:eastAsiaTheme="majorEastAsia"/>
          <w:color w:val="000000"/>
          <w:sz w:val="28"/>
          <w:szCs w:val="28"/>
          <w:lang w:val="en-US"/>
        </w:rPr>
        <w:t> </w:t>
      </w:r>
      <w:r w:rsidRPr="0003171F">
        <w:rPr>
          <w:color w:val="000000"/>
          <w:sz w:val="28"/>
          <w:szCs w:val="28"/>
          <w:lang w:val="en-US"/>
        </w:rPr>
        <w:t>the same as</w:t>
      </w:r>
      <w:r w:rsidRPr="0003171F">
        <w:rPr>
          <w:rStyle w:val="apple-converted-space"/>
          <w:rFonts w:eastAsiaTheme="majorEastAsia"/>
          <w:color w:val="000000"/>
          <w:sz w:val="28"/>
          <w:szCs w:val="28"/>
          <w:lang w:val="en-US"/>
        </w:rPr>
        <w:t> </w:t>
      </w:r>
      <w:r w:rsidRPr="0003171F">
        <w:rPr>
          <w:b/>
          <w:bCs/>
          <w:color w:val="000000"/>
          <w:sz w:val="28"/>
          <w:szCs w:val="28"/>
          <w:lang w:val="en-US"/>
        </w:rPr>
        <w:t>energy</w:t>
      </w:r>
      <w:r w:rsidRPr="0003171F">
        <w:rPr>
          <w:rStyle w:val="apple-converted-space"/>
          <w:rFonts w:eastAsiaTheme="majorEastAsia"/>
          <w:b/>
          <w:bCs/>
          <w:color w:val="000000"/>
          <w:sz w:val="28"/>
          <w:szCs w:val="28"/>
          <w:lang w:val="en-US"/>
        </w:rPr>
        <w:t> </w:t>
      </w:r>
      <w:r w:rsidRPr="0003171F">
        <w:rPr>
          <w:color w:val="000000"/>
          <w:sz w:val="28"/>
          <w:szCs w:val="28"/>
          <w:lang w:val="en-US"/>
        </w:rPr>
        <w:t>or</w:t>
      </w:r>
      <w:r w:rsidRPr="0003171F">
        <w:rPr>
          <w:rStyle w:val="apple-converted-space"/>
          <w:rFonts w:eastAsiaTheme="majorEastAsia"/>
          <w:color w:val="000000"/>
          <w:sz w:val="28"/>
          <w:szCs w:val="28"/>
          <w:lang w:val="en-US"/>
        </w:rPr>
        <w:t> </w:t>
      </w:r>
      <w:r w:rsidRPr="0003171F">
        <w:rPr>
          <w:b/>
          <w:bCs/>
          <w:color w:val="000000"/>
          <w:sz w:val="28"/>
          <w:szCs w:val="28"/>
          <w:lang w:val="en-US"/>
        </w:rPr>
        <w:t>voltage</w:t>
      </w:r>
      <w:r w:rsidRPr="0003171F">
        <w:rPr>
          <w:color w:val="000000"/>
          <w:sz w:val="28"/>
          <w:szCs w:val="28"/>
          <w:lang w:val="en-US"/>
        </w:rPr>
        <w:t>. The name is analogous with water current in a river or an air current which is moving air. What moves in an electric current is electrically charged particles, inside a conductor, whose total charge is zero or neutral. The usual symbol is</w:t>
      </w:r>
      <w:r w:rsidRPr="0003171F">
        <w:rPr>
          <w:rStyle w:val="apple-converted-space"/>
          <w:rFonts w:eastAsiaTheme="majorEastAsia"/>
          <w:color w:val="000000"/>
          <w:sz w:val="28"/>
          <w:szCs w:val="28"/>
          <w:lang w:val="en-US"/>
        </w:rPr>
        <w:t> </w:t>
      </w:r>
      <w:r w:rsidRPr="0003171F">
        <w:rPr>
          <w:i/>
          <w:iCs/>
          <w:color w:val="000000"/>
          <w:sz w:val="28"/>
          <w:szCs w:val="28"/>
          <w:lang w:val="en-US"/>
        </w:rPr>
        <w:t>I</w:t>
      </w:r>
      <w:r w:rsidRPr="0003171F">
        <w:rPr>
          <w:color w:val="000000"/>
          <w:sz w:val="28"/>
          <w:szCs w:val="28"/>
          <w:lang w:val="en-US"/>
        </w:rPr>
        <w:t>; some books use</w:t>
      </w:r>
      <w:r w:rsidRPr="0003171F">
        <w:rPr>
          <w:rStyle w:val="apple-converted-space"/>
          <w:rFonts w:eastAsiaTheme="majorEastAsia"/>
          <w:color w:val="000000"/>
          <w:sz w:val="28"/>
          <w:szCs w:val="28"/>
          <w:lang w:val="en-US"/>
        </w:rPr>
        <w:t> </w:t>
      </w:r>
      <w:r w:rsidRPr="0003171F">
        <w:rPr>
          <w:i/>
          <w:iCs/>
          <w:color w:val="000000"/>
          <w:sz w:val="28"/>
          <w:szCs w:val="28"/>
          <w:lang w:val="en-US"/>
        </w:rPr>
        <w:t>i</w:t>
      </w:r>
      <w:r w:rsidRPr="0003171F">
        <w:rPr>
          <w:rStyle w:val="apple-converted-space"/>
          <w:rFonts w:eastAsiaTheme="majorEastAsia"/>
          <w:i/>
          <w:iCs/>
          <w:color w:val="000000"/>
          <w:sz w:val="28"/>
          <w:szCs w:val="28"/>
          <w:lang w:val="en-US"/>
        </w:rPr>
        <w:t> </w:t>
      </w:r>
      <w:r w:rsidRPr="0003171F">
        <w:rPr>
          <w:color w:val="000000"/>
          <w:sz w:val="28"/>
          <w:szCs w:val="28"/>
          <w:lang w:val="en-US"/>
        </w:rPr>
        <w:t>for changing current. The SI unit of current is the</w:t>
      </w:r>
      <w:r w:rsidRPr="0003171F">
        <w:rPr>
          <w:rStyle w:val="apple-converted-space"/>
          <w:rFonts w:eastAsiaTheme="majorEastAsia"/>
          <w:color w:val="000000"/>
          <w:sz w:val="28"/>
          <w:szCs w:val="28"/>
          <w:lang w:val="en-US"/>
        </w:rPr>
        <w:t> </w:t>
      </w:r>
      <w:r w:rsidRPr="0003171F">
        <w:rPr>
          <w:b/>
          <w:bCs/>
          <w:color w:val="000000"/>
          <w:sz w:val="28"/>
          <w:szCs w:val="28"/>
          <w:lang w:val="en-US"/>
        </w:rPr>
        <w:t>ampere</w:t>
      </w:r>
      <w:r w:rsidRPr="0003171F">
        <w:rPr>
          <w:rStyle w:val="apple-converted-space"/>
          <w:rFonts w:eastAsiaTheme="majorEastAsia"/>
          <w:color w:val="000000"/>
          <w:sz w:val="28"/>
          <w:szCs w:val="28"/>
          <w:lang w:val="en-US"/>
        </w:rPr>
        <w:t> </w:t>
      </w:r>
      <w:r w:rsidRPr="0003171F">
        <w:rPr>
          <w:color w:val="000000"/>
          <w:sz w:val="28"/>
          <w:szCs w:val="28"/>
          <w:lang w:val="en-US"/>
        </w:rPr>
        <w:t>(symbol A). See also</w:t>
      </w:r>
      <w:r w:rsidRPr="0003171F">
        <w:rPr>
          <w:rStyle w:val="apple-converted-space"/>
          <w:rFonts w:eastAsiaTheme="majorEastAsia"/>
          <w:color w:val="000000"/>
          <w:sz w:val="28"/>
          <w:szCs w:val="28"/>
          <w:lang w:val="en-US"/>
        </w:rPr>
        <w:t> </w:t>
      </w:r>
      <w:r w:rsidRPr="0003171F">
        <w:rPr>
          <w:b/>
          <w:bCs/>
          <w:color w:val="000000"/>
          <w:sz w:val="28"/>
          <w:szCs w:val="28"/>
          <w:lang w:val="en-US"/>
        </w:rPr>
        <w:t>conventional current</w:t>
      </w:r>
      <w:r w:rsidRPr="0003171F">
        <w:rPr>
          <w:color w:val="000000"/>
          <w:sz w:val="28"/>
          <w:szCs w:val="28"/>
          <w:lang w:val="en-US"/>
        </w:rPr>
        <w:t>.</w:t>
      </w:r>
    </w:p>
    <w:p w:rsidR="0003171F" w:rsidRPr="0003171F" w:rsidRDefault="0003171F" w:rsidP="0003171F">
      <w:pPr>
        <w:pStyle w:val="a6"/>
        <w:rPr>
          <w:color w:val="000000"/>
          <w:sz w:val="28"/>
          <w:szCs w:val="28"/>
          <w:lang w:val="en-US"/>
        </w:rPr>
      </w:pPr>
      <w:r w:rsidRPr="0003171F">
        <w:rPr>
          <w:b/>
          <w:bCs/>
          <w:color w:val="000000"/>
          <w:sz w:val="28"/>
          <w:szCs w:val="28"/>
          <w:lang w:val="en-US"/>
        </w:rPr>
        <w:t>DC</w:t>
      </w:r>
      <w:r w:rsidRPr="0003171F">
        <w:rPr>
          <w:color w:val="000000"/>
          <w:sz w:val="28"/>
          <w:szCs w:val="28"/>
          <w:lang w:val="en-US"/>
        </w:rPr>
        <w:t>:     </w:t>
      </w:r>
      <w:r w:rsidRPr="0003171F">
        <w:rPr>
          <w:rStyle w:val="apple-converted-space"/>
          <w:rFonts w:eastAsiaTheme="majorEastAsia"/>
          <w:color w:val="000000"/>
          <w:sz w:val="28"/>
          <w:szCs w:val="28"/>
          <w:lang w:val="en-US"/>
        </w:rPr>
        <w:t> </w:t>
      </w:r>
      <w:r w:rsidRPr="0003171F">
        <w:rPr>
          <w:color w:val="000000"/>
          <w:sz w:val="28"/>
          <w:szCs w:val="28"/>
          <w:lang w:val="en-US"/>
        </w:rPr>
        <w:t>literally,</w:t>
      </w:r>
      <w:r w:rsidRPr="0003171F">
        <w:rPr>
          <w:rStyle w:val="apple-converted-space"/>
          <w:rFonts w:eastAsiaTheme="majorEastAsia"/>
          <w:color w:val="000000"/>
          <w:sz w:val="28"/>
          <w:szCs w:val="28"/>
          <w:lang w:val="en-US"/>
        </w:rPr>
        <w:t> </w:t>
      </w:r>
      <w:r w:rsidRPr="0003171F">
        <w:rPr>
          <w:b/>
          <w:bCs/>
          <w:color w:val="000000"/>
          <w:sz w:val="28"/>
          <w:szCs w:val="28"/>
          <w:lang w:val="en-US"/>
        </w:rPr>
        <w:t>direct current</w:t>
      </w:r>
      <w:r w:rsidRPr="0003171F">
        <w:rPr>
          <w:color w:val="000000"/>
          <w:sz w:val="28"/>
          <w:szCs w:val="28"/>
          <w:lang w:val="en-US"/>
        </w:rPr>
        <w:t>, which usually means a steady unchanging current. DC is often used as an adjective to refer to other things associated with direct current; for example</w:t>
      </w:r>
      <w:r w:rsidRPr="0003171F">
        <w:rPr>
          <w:rStyle w:val="apple-converted-space"/>
          <w:rFonts w:eastAsiaTheme="majorEastAsia"/>
          <w:color w:val="000000"/>
          <w:sz w:val="28"/>
          <w:szCs w:val="28"/>
          <w:lang w:val="en-US"/>
        </w:rPr>
        <w:t> </w:t>
      </w:r>
      <w:r w:rsidRPr="0003171F">
        <w:rPr>
          <w:i/>
          <w:iCs/>
          <w:color w:val="000000"/>
          <w:sz w:val="28"/>
          <w:szCs w:val="28"/>
          <w:lang w:val="en-US"/>
        </w:rPr>
        <w:t>DC voltage</w:t>
      </w:r>
      <w:r w:rsidRPr="0003171F">
        <w:rPr>
          <w:rStyle w:val="apple-converted-space"/>
          <w:rFonts w:eastAsiaTheme="majorEastAsia"/>
          <w:color w:val="000000"/>
          <w:sz w:val="28"/>
          <w:szCs w:val="28"/>
          <w:lang w:val="en-US"/>
        </w:rPr>
        <w:t> </w:t>
      </w:r>
      <w:r w:rsidRPr="0003171F">
        <w:rPr>
          <w:color w:val="000000"/>
          <w:sz w:val="28"/>
          <w:szCs w:val="28"/>
          <w:lang w:val="en-US"/>
        </w:rPr>
        <w:t>usually means steady emf or steady potential difference.</w:t>
      </w:r>
    </w:p>
    <w:p w:rsidR="0003171F" w:rsidRPr="0003171F" w:rsidRDefault="0003171F" w:rsidP="0003171F">
      <w:pPr>
        <w:pStyle w:val="a6"/>
        <w:rPr>
          <w:color w:val="000000"/>
          <w:sz w:val="28"/>
          <w:szCs w:val="28"/>
          <w:lang w:val="en-US"/>
        </w:rPr>
      </w:pPr>
      <w:r w:rsidRPr="0003171F">
        <w:rPr>
          <w:b/>
          <w:bCs/>
          <w:color w:val="000000"/>
          <w:sz w:val="28"/>
          <w:szCs w:val="28"/>
          <w:lang w:val="en-US"/>
        </w:rPr>
        <w:lastRenderedPageBreak/>
        <w:t>decade box</w:t>
      </w:r>
      <w:r w:rsidRPr="0003171F">
        <w:rPr>
          <w:color w:val="000000"/>
          <w:sz w:val="28"/>
          <w:szCs w:val="28"/>
          <w:lang w:val="en-US"/>
        </w:rPr>
        <w:t>: a device which allows you to choose precise and accurate values of some property such as resistance or capacitance by selecting values on a set of knobs, each of which switches in one of ten values. (A decade is a sequence of ten things.)</w:t>
      </w:r>
    </w:p>
    <w:p w:rsidR="0003171F" w:rsidRPr="0003171F" w:rsidRDefault="0003171F" w:rsidP="0003171F">
      <w:pPr>
        <w:pStyle w:val="a6"/>
        <w:rPr>
          <w:color w:val="000000"/>
          <w:sz w:val="28"/>
          <w:szCs w:val="28"/>
          <w:lang w:val="en-US"/>
        </w:rPr>
      </w:pPr>
      <w:r w:rsidRPr="0003171F">
        <w:rPr>
          <w:b/>
          <w:bCs/>
          <w:color w:val="000000"/>
          <w:sz w:val="28"/>
          <w:szCs w:val="28"/>
          <w:lang w:val="en-US"/>
        </w:rPr>
        <w:t>digital meter</w:t>
      </w:r>
      <w:r w:rsidRPr="0003171F">
        <w:rPr>
          <w:color w:val="000000"/>
          <w:sz w:val="28"/>
          <w:szCs w:val="28"/>
          <w:lang w:val="en-US"/>
        </w:rPr>
        <w:t>: a meter which displays its readings as numbers (digits).</w:t>
      </w:r>
    </w:p>
    <w:p w:rsidR="0003171F" w:rsidRPr="0003171F" w:rsidRDefault="0003171F" w:rsidP="0003171F">
      <w:pPr>
        <w:pStyle w:val="a6"/>
        <w:rPr>
          <w:color w:val="000000"/>
          <w:sz w:val="28"/>
          <w:szCs w:val="28"/>
          <w:lang w:val="en-US"/>
        </w:rPr>
      </w:pPr>
      <w:r w:rsidRPr="0003171F">
        <w:rPr>
          <w:b/>
          <w:bCs/>
          <w:color w:val="000000"/>
          <w:sz w:val="28"/>
          <w:szCs w:val="28"/>
          <w:lang w:val="en-US"/>
        </w:rPr>
        <w:t>direct current</w:t>
      </w:r>
      <w:r w:rsidRPr="0003171F">
        <w:rPr>
          <w:color w:val="000000"/>
          <w:sz w:val="28"/>
          <w:szCs w:val="28"/>
          <w:lang w:val="en-US"/>
        </w:rPr>
        <w:t>: usually a constant</w:t>
      </w:r>
      <w:r w:rsidRPr="0003171F">
        <w:rPr>
          <w:rStyle w:val="apple-converted-space"/>
          <w:rFonts w:eastAsiaTheme="majorEastAsia"/>
          <w:color w:val="000000"/>
          <w:sz w:val="28"/>
          <w:szCs w:val="28"/>
          <w:lang w:val="en-US"/>
        </w:rPr>
        <w:t> </w:t>
      </w:r>
      <w:r w:rsidRPr="0003171F">
        <w:rPr>
          <w:b/>
          <w:bCs/>
          <w:color w:val="000000"/>
          <w:sz w:val="28"/>
          <w:szCs w:val="28"/>
          <w:lang w:val="en-US"/>
        </w:rPr>
        <w:t>current</w:t>
      </w:r>
      <w:r w:rsidRPr="0003171F">
        <w:rPr>
          <w:rStyle w:val="apple-converted-space"/>
          <w:rFonts w:eastAsiaTheme="majorEastAsia"/>
          <w:color w:val="000000"/>
          <w:sz w:val="28"/>
          <w:szCs w:val="28"/>
          <w:lang w:val="en-US"/>
        </w:rPr>
        <w:t> </w:t>
      </w:r>
      <w:r w:rsidRPr="0003171F">
        <w:rPr>
          <w:color w:val="000000"/>
          <w:sz w:val="28"/>
          <w:szCs w:val="28"/>
          <w:lang w:val="en-US"/>
        </w:rPr>
        <w:t>but the term could refer to a current with a constant direction and a slowly changing value. A battery produces direct current.</w:t>
      </w:r>
    </w:p>
    <w:p w:rsidR="0003171F" w:rsidRPr="0003171F" w:rsidRDefault="0003171F" w:rsidP="0003171F">
      <w:pPr>
        <w:pStyle w:val="a6"/>
        <w:rPr>
          <w:color w:val="000000"/>
          <w:sz w:val="28"/>
          <w:szCs w:val="28"/>
          <w:lang w:val="en-US"/>
        </w:rPr>
      </w:pPr>
      <w:r w:rsidRPr="0003171F">
        <w:rPr>
          <w:b/>
          <w:bCs/>
          <w:color w:val="000000"/>
          <w:sz w:val="28"/>
          <w:szCs w:val="28"/>
          <w:lang w:val="en-US"/>
        </w:rPr>
        <w:t>direction</w:t>
      </w:r>
      <w:r w:rsidRPr="0003171F">
        <w:rPr>
          <w:color w:val="000000"/>
          <w:sz w:val="28"/>
          <w:szCs w:val="28"/>
          <w:lang w:val="en-US"/>
        </w:rPr>
        <w:t>. Referring to circuits, direction does not mean direction in space but one of two possible ways that you might trace out a circuit or part of a circuit. Such "directions" might be described by terms such as "clockwise" or "from the positive terminal to the negative terminal". To completely specify a current, you need to know its direction as well as its value.</w:t>
      </w:r>
    </w:p>
    <w:p w:rsidR="0003171F" w:rsidRPr="0003171F" w:rsidRDefault="0003171F" w:rsidP="0003171F">
      <w:pPr>
        <w:pStyle w:val="a6"/>
        <w:rPr>
          <w:color w:val="000000"/>
          <w:sz w:val="28"/>
          <w:szCs w:val="28"/>
          <w:lang w:val="en-US"/>
        </w:rPr>
      </w:pPr>
      <w:r w:rsidRPr="0003171F">
        <w:rPr>
          <w:b/>
          <w:bCs/>
          <w:color w:val="000000"/>
          <w:sz w:val="28"/>
          <w:szCs w:val="28"/>
          <w:lang w:val="en-US"/>
        </w:rPr>
        <w:t>dynamic resistance</w:t>
      </w:r>
      <w:r w:rsidRPr="0003171F">
        <w:rPr>
          <w:color w:val="000000"/>
          <w:sz w:val="28"/>
          <w:szCs w:val="28"/>
          <w:lang w:val="en-US"/>
        </w:rPr>
        <w:t>: a property of a circuit component defined in terms of potential difference (</w:t>
      </w:r>
      <w:r w:rsidRPr="0003171F">
        <w:rPr>
          <w:i/>
          <w:iCs/>
          <w:color w:val="000000"/>
          <w:sz w:val="28"/>
          <w:szCs w:val="28"/>
          <w:lang w:val="en-US"/>
        </w:rPr>
        <w:t>V</w:t>
      </w:r>
      <w:r w:rsidRPr="0003171F">
        <w:rPr>
          <w:color w:val="000000"/>
          <w:sz w:val="28"/>
          <w:szCs w:val="28"/>
          <w:lang w:val="en-US"/>
        </w:rPr>
        <w:t>) across the device and the current (</w:t>
      </w:r>
      <w:r w:rsidRPr="0003171F">
        <w:rPr>
          <w:i/>
          <w:iCs/>
          <w:color w:val="000000"/>
          <w:sz w:val="28"/>
          <w:szCs w:val="28"/>
          <w:lang w:val="en-US"/>
        </w:rPr>
        <w:t>i</w:t>
      </w:r>
      <w:r w:rsidRPr="0003171F">
        <w:rPr>
          <w:color w:val="000000"/>
          <w:sz w:val="28"/>
          <w:szCs w:val="28"/>
          <w:lang w:val="en-US"/>
        </w:rPr>
        <w:t>) through it as d</w:t>
      </w:r>
      <w:r w:rsidRPr="0003171F">
        <w:rPr>
          <w:i/>
          <w:iCs/>
          <w:color w:val="000000"/>
          <w:sz w:val="28"/>
          <w:szCs w:val="28"/>
          <w:lang w:val="en-US"/>
        </w:rPr>
        <w:t>V</w:t>
      </w:r>
      <w:r w:rsidRPr="0003171F">
        <w:rPr>
          <w:color w:val="000000"/>
          <w:sz w:val="28"/>
          <w:szCs w:val="28"/>
          <w:lang w:val="en-US"/>
        </w:rPr>
        <w:t>/d</w:t>
      </w:r>
      <w:r w:rsidRPr="0003171F">
        <w:rPr>
          <w:i/>
          <w:iCs/>
          <w:color w:val="000000"/>
          <w:sz w:val="28"/>
          <w:szCs w:val="28"/>
          <w:lang w:val="en-US"/>
        </w:rPr>
        <w:t>i</w:t>
      </w:r>
      <w:r w:rsidRPr="0003171F">
        <w:rPr>
          <w:color w:val="000000"/>
          <w:sz w:val="28"/>
          <w:szCs w:val="28"/>
          <w:lang w:val="en-US"/>
        </w:rPr>
        <w:t>. It is not the same as</w:t>
      </w:r>
      <w:r w:rsidRPr="0003171F">
        <w:rPr>
          <w:rStyle w:val="apple-converted-space"/>
          <w:rFonts w:eastAsiaTheme="majorEastAsia"/>
          <w:color w:val="000000"/>
          <w:sz w:val="28"/>
          <w:szCs w:val="28"/>
          <w:lang w:val="en-US"/>
        </w:rPr>
        <w:t> </w:t>
      </w:r>
      <w:r w:rsidRPr="0003171F">
        <w:rPr>
          <w:b/>
          <w:bCs/>
          <w:color w:val="000000"/>
          <w:sz w:val="28"/>
          <w:szCs w:val="28"/>
          <w:lang w:val="en-US"/>
        </w:rPr>
        <w:t>resistance</w:t>
      </w:r>
      <w:r w:rsidRPr="0003171F">
        <w:rPr>
          <w:color w:val="000000"/>
          <w:sz w:val="28"/>
          <w:szCs w:val="28"/>
          <w:lang w:val="en-US"/>
        </w:rPr>
        <w:t>. For devices which obey</w:t>
      </w:r>
      <w:r w:rsidRPr="0003171F">
        <w:rPr>
          <w:rStyle w:val="apple-converted-space"/>
          <w:rFonts w:eastAsiaTheme="majorEastAsia"/>
          <w:color w:val="000000"/>
          <w:sz w:val="28"/>
          <w:szCs w:val="28"/>
          <w:lang w:val="en-US"/>
        </w:rPr>
        <w:t> </w:t>
      </w:r>
      <w:r w:rsidRPr="0003171F">
        <w:rPr>
          <w:b/>
          <w:bCs/>
          <w:color w:val="000000"/>
          <w:sz w:val="28"/>
          <w:szCs w:val="28"/>
          <w:lang w:val="en-US"/>
        </w:rPr>
        <w:t>Ohm's law</w:t>
      </w:r>
      <w:r w:rsidRPr="0003171F">
        <w:rPr>
          <w:rStyle w:val="apple-converted-space"/>
          <w:rFonts w:eastAsiaTheme="majorEastAsia"/>
          <w:color w:val="000000"/>
          <w:sz w:val="28"/>
          <w:szCs w:val="28"/>
          <w:lang w:val="en-US"/>
        </w:rPr>
        <w:t> </w:t>
      </w:r>
      <w:r w:rsidRPr="0003171F">
        <w:rPr>
          <w:color w:val="000000"/>
          <w:sz w:val="28"/>
          <w:szCs w:val="28"/>
          <w:lang w:val="en-US"/>
        </w:rPr>
        <w:t>dynamic resistance is equal to resistance. The SI unit is the ohm, symbol Ω.</w:t>
      </w:r>
    </w:p>
    <w:p w:rsidR="0003171F" w:rsidRPr="0003171F" w:rsidRDefault="0003171F" w:rsidP="0003171F">
      <w:pPr>
        <w:pStyle w:val="a6"/>
        <w:rPr>
          <w:color w:val="000000"/>
          <w:sz w:val="28"/>
          <w:szCs w:val="28"/>
          <w:lang w:val="en-US"/>
        </w:rPr>
      </w:pPr>
      <w:r w:rsidRPr="0003171F">
        <w:rPr>
          <w:b/>
          <w:bCs/>
          <w:color w:val="000000"/>
          <w:sz w:val="28"/>
          <w:szCs w:val="28"/>
          <w:lang w:val="en-US"/>
        </w:rPr>
        <w:t>earth</w:t>
      </w:r>
      <w:r w:rsidRPr="0003171F">
        <w:rPr>
          <w:color w:val="000000"/>
          <w:sz w:val="28"/>
          <w:szCs w:val="28"/>
          <w:lang w:val="en-US"/>
        </w:rPr>
        <w:t>:</w:t>
      </w:r>
      <w:r w:rsidRPr="0003171F">
        <w:rPr>
          <w:rStyle w:val="apple-converted-space"/>
          <w:rFonts w:eastAsiaTheme="majorEastAsia"/>
          <w:b/>
          <w:bCs/>
          <w:color w:val="000000"/>
          <w:sz w:val="28"/>
          <w:szCs w:val="28"/>
          <w:lang w:val="en-US"/>
        </w:rPr>
        <w:t> </w:t>
      </w:r>
      <w:r w:rsidRPr="0003171F">
        <w:rPr>
          <w:color w:val="000000"/>
          <w:sz w:val="28"/>
          <w:szCs w:val="28"/>
          <w:lang w:val="en-US"/>
        </w:rPr>
        <w:t>literally just that, or a connection from a circuit to the earth - also called ground. It is useful because the earth can be regarded as a good conductor, which provides a convenient path for the completion of many circuits. Connection is usually made through a wire from the circuit or apparatus to the earth; such a connection is always available through the earth pin of a standard power point. (See also</w:t>
      </w:r>
      <w:r w:rsidRPr="0003171F">
        <w:rPr>
          <w:rStyle w:val="apple-converted-space"/>
          <w:rFonts w:eastAsiaTheme="majorEastAsia"/>
          <w:color w:val="000000"/>
          <w:sz w:val="28"/>
          <w:szCs w:val="28"/>
          <w:lang w:val="en-US"/>
        </w:rPr>
        <w:t> </w:t>
      </w:r>
      <w:r w:rsidRPr="0003171F">
        <w:rPr>
          <w:b/>
          <w:bCs/>
          <w:color w:val="000000"/>
          <w:sz w:val="28"/>
          <w:szCs w:val="28"/>
          <w:lang w:val="en-US"/>
        </w:rPr>
        <w:t>earth potential</w:t>
      </w:r>
      <w:r w:rsidRPr="0003171F">
        <w:rPr>
          <w:color w:val="000000"/>
          <w:sz w:val="28"/>
          <w:szCs w:val="28"/>
          <w:lang w:val="en-US"/>
        </w:rPr>
        <w:t>.)</w:t>
      </w:r>
    </w:p>
    <w:p w:rsidR="0003171F" w:rsidRPr="0003171F" w:rsidRDefault="0003171F" w:rsidP="0003171F">
      <w:pPr>
        <w:pStyle w:val="a6"/>
        <w:rPr>
          <w:color w:val="000000"/>
          <w:sz w:val="28"/>
          <w:szCs w:val="28"/>
          <w:lang w:val="en-US"/>
        </w:rPr>
      </w:pPr>
      <w:r w:rsidRPr="0003171F">
        <w:rPr>
          <w:b/>
          <w:bCs/>
          <w:color w:val="000000"/>
          <w:sz w:val="28"/>
          <w:szCs w:val="28"/>
          <w:lang w:val="en-US"/>
        </w:rPr>
        <w:t>earth potential</w:t>
      </w:r>
      <w:r w:rsidRPr="0003171F">
        <w:rPr>
          <w:color w:val="000000"/>
          <w:sz w:val="28"/>
          <w:szCs w:val="28"/>
          <w:lang w:val="en-US"/>
        </w:rPr>
        <w:t>: for all practical purposes the earth always stays at the same</w:t>
      </w:r>
      <w:r w:rsidRPr="0003171F">
        <w:rPr>
          <w:rStyle w:val="apple-converted-space"/>
          <w:rFonts w:eastAsiaTheme="majorEastAsia"/>
          <w:color w:val="000000"/>
          <w:sz w:val="28"/>
          <w:szCs w:val="28"/>
          <w:lang w:val="en-US"/>
        </w:rPr>
        <w:t> </w:t>
      </w:r>
      <w:r w:rsidRPr="0003171F">
        <w:rPr>
          <w:b/>
          <w:bCs/>
          <w:color w:val="000000"/>
          <w:sz w:val="28"/>
          <w:szCs w:val="28"/>
          <w:lang w:val="en-US"/>
        </w:rPr>
        <w:t>potential</w:t>
      </w:r>
      <w:r w:rsidRPr="0003171F">
        <w:rPr>
          <w:color w:val="000000"/>
          <w:sz w:val="28"/>
          <w:szCs w:val="28"/>
          <w:lang w:val="en-US"/>
        </w:rPr>
        <w:t>, so it is a convenient reference for specifying potentials, and it is conventionally assigned a potential of zero volts. For example if you see a reference to a potential (rather than a potential difference) of 100 V, that means 100 V above earth potential.</w:t>
      </w:r>
    </w:p>
    <w:p w:rsidR="0003171F" w:rsidRPr="0003171F" w:rsidRDefault="0003171F" w:rsidP="0003171F">
      <w:pPr>
        <w:pStyle w:val="a6"/>
        <w:rPr>
          <w:color w:val="000000"/>
          <w:sz w:val="28"/>
          <w:szCs w:val="28"/>
          <w:lang w:val="en-US"/>
        </w:rPr>
      </w:pPr>
      <w:r w:rsidRPr="0003171F">
        <w:rPr>
          <w:b/>
          <w:bCs/>
          <w:color w:val="000000"/>
          <w:sz w:val="28"/>
          <w:szCs w:val="28"/>
          <w:lang w:val="en-US"/>
        </w:rPr>
        <w:t>electricity</w:t>
      </w:r>
      <w:r w:rsidRPr="0003171F">
        <w:rPr>
          <w:color w:val="000000"/>
          <w:sz w:val="28"/>
          <w:szCs w:val="28"/>
          <w:lang w:val="en-US"/>
        </w:rPr>
        <w:t>:</w:t>
      </w:r>
      <w:r w:rsidRPr="0003171F">
        <w:rPr>
          <w:rStyle w:val="apple-converted-space"/>
          <w:rFonts w:eastAsiaTheme="majorEastAsia"/>
          <w:b/>
          <w:bCs/>
          <w:color w:val="000000"/>
          <w:sz w:val="28"/>
          <w:szCs w:val="28"/>
          <w:lang w:val="en-US"/>
        </w:rPr>
        <w:t> </w:t>
      </w:r>
      <w:r w:rsidRPr="0003171F">
        <w:rPr>
          <w:color w:val="000000"/>
          <w:sz w:val="28"/>
          <w:szCs w:val="28"/>
          <w:lang w:val="en-US"/>
        </w:rPr>
        <w:t>apart from being the name of the subject,</w:t>
      </w:r>
      <w:r w:rsidRPr="0003171F">
        <w:rPr>
          <w:rStyle w:val="apple-converted-space"/>
          <w:rFonts w:eastAsiaTheme="majorEastAsia"/>
          <w:color w:val="000000"/>
          <w:sz w:val="28"/>
          <w:szCs w:val="28"/>
          <w:lang w:val="en-US"/>
        </w:rPr>
        <w:t> </w:t>
      </w:r>
      <w:r w:rsidRPr="0003171F">
        <w:rPr>
          <w:i/>
          <w:iCs/>
          <w:color w:val="000000"/>
          <w:sz w:val="28"/>
          <w:szCs w:val="28"/>
          <w:lang w:val="en-US"/>
        </w:rPr>
        <w:t>electricity</w:t>
      </w:r>
      <w:r w:rsidRPr="0003171F">
        <w:rPr>
          <w:rStyle w:val="apple-converted-space"/>
          <w:rFonts w:eastAsiaTheme="majorEastAsia"/>
          <w:color w:val="000000"/>
          <w:sz w:val="28"/>
          <w:szCs w:val="28"/>
          <w:lang w:val="en-US"/>
        </w:rPr>
        <w:t> </w:t>
      </w:r>
      <w:r w:rsidRPr="0003171F">
        <w:rPr>
          <w:color w:val="000000"/>
          <w:sz w:val="28"/>
          <w:szCs w:val="28"/>
          <w:lang w:val="en-US"/>
        </w:rPr>
        <w:t>does not have a well-defined technical meaning. How, then, should we translate common usages of the term? To 'generate electricity' usually means to create</w:t>
      </w:r>
      <w:r w:rsidRPr="0003171F">
        <w:rPr>
          <w:rStyle w:val="apple-converted-space"/>
          <w:rFonts w:eastAsiaTheme="majorEastAsia"/>
          <w:color w:val="000000"/>
          <w:sz w:val="28"/>
          <w:szCs w:val="28"/>
          <w:lang w:val="en-US"/>
        </w:rPr>
        <w:t> </w:t>
      </w:r>
      <w:r w:rsidRPr="0003171F">
        <w:rPr>
          <w:b/>
          <w:bCs/>
          <w:color w:val="000000"/>
          <w:sz w:val="28"/>
          <w:szCs w:val="28"/>
          <w:lang w:val="en-US"/>
        </w:rPr>
        <w:t>emf</w:t>
      </w:r>
      <w:r w:rsidRPr="0003171F">
        <w:rPr>
          <w:color w:val="000000"/>
          <w:sz w:val="28"/>
          <w:szCs w:val="28"/>
          <w:lang w:val="en-US"/>
        </w:rPr>
        <w:t>, but when you 'buy electricity' you pay for energy. Some people say that</w:t>
      </w:r>
      <w:r w:rsidRPr="0003171F">
        <w:rPr>
          <w:rStyle w:val="apple-converted-space"/>
          <w:rFonts w:eastAsiaTheme="majorEastAsia"/>
          <w:color w:val="000000"/>
          <w:sz w:val="28"/>
          <w:szCs w:val="28"/>
          <w:lang w:val="en-US"/>
        </w:rPr>
        <w:t> </w:t>
      </w:r>
      <w:r w:rsidRPr="0003171F">
        <w:rPr>
          <w:i/>
          <w:iCs/>
          <w:color w:val="000000"/>
          <w:sz w:val="28"/>
          <w:szCs w:val="28"/>
          <w:lang w:val="en-US"/>
        </w:rPr>
        <w:t>electricity</w:t>
      </w:r>
      <w:r w:rsidRPr="0003171F">
        <w:rPr>
          <w:color w:val="000000"/>
          <w:sz w:val="28"/>
          <w:szCs w:val="28"/>
          <w:lang w:val="en-US"/>
        </w:rPr>
        <w:t>means</w:t>
      </w:r>
      <w:r w:rsidRPr="0003171F">
        <w:rPr>
          <w:rStyle w:val="apple-converted-space"/>
          <w:rFonts w:eastAsiaTheme="majorEastAsia"/>
          <w:color w:val="000000"/>
          <w:sz w:val="28"/>
          <w:szCs w:val="28"/>
          <w:lang w:val="en-US"/>
        </w:rPr>
        <w:t> </w:t>
      </w:r>
      <w:r w:rsidRPr="0003171F">
        <w:rPr>
          <w:i/>
          <w:iCs/>
          <w:color w:val="000000"/>
          <w:sz w:val="28"/>
          <w:szCs w:val="28"/>
          <w:lang w:val="en-US"/>
        </w:rPr>
        <w:t>charge</w:t>
      </w:r>
      <w:r w:rsidRPr="0003171F">
        <w:rPr>
          <w:color w:val="000000"/>
          <w:sz w:val="28"/>
          <w:szCs w:val="28"/>
          <w:lang w:val="en-US"/>
        </w:rPr>
        <w:t>, but if you mean</w:t>
      </w:r>
      <w:r w:rsidRPr="0003171F">
        <w:rPr>
          <w:rStyle w:val="apple-converted-space"/>
          <w:rFonts w:eastAsiaTheme="majorEastAsia"/>
          <w:color w:val="000000"/>
          <w:sz w:val="28"/>
          <w:szCs w:val="28"/>
          <w:lang w:val="en-US"/>
        </w:rPr>
        <w:t> </w:t>
      </w:r>
      <w:r w:rsidRPr="0003171F">
        <w:rPr>
          <w:i/>
          <w:iCs/>
          <w:color w:val="000000"/>
          <w:sz w:val="28"/>
          <w:szCs w:val="28"/>
          <w:lang w:val="en-US"/>
        </w:rPr>
        <w:t>charge,</w:t>
      </w:r>
      <w:r w:rsidRPr="0003171F">
        <w:rPr>
          <w:rStyle w:val="apple-converted-space"/>
          <w:rFonts w:eastAsiaTheme="majorEastAsia"/>
          <w:color w:val="000000"/>
          <w:sz w:val="28"/>
          <w:szCs w:val="28"/>
          <w:lang w:val="en-US"/>
        </w:rPr>
        <w:t> </w:t>
      </w:r>
      <w:r w:rsidRPr="0003171F">
        <w:rPr>
          <w:color w:val="000000"/>
          <w:sz w:val="28"/>
          <w:szCs w:val="28"/>
          <w:lang w:val="en-US"/>
        </w:rPr>
        <w:t>it's probably better to say</w:t>
      </w:r>
      <w:r w:rsidRPr="0003171F">
        <w:rPr>
          <w:rStyle w:val="apple-converted-space"/>
          <w:rFonts w:eastAsiaTheme="majorEastAsia"/>
          <w:color w:val="000000"/>
          <w:sz w:val="28"/>
          <w:szCs w:val="28"/>
          <w:lang w:val="en-US"/>
        </w:rPr>
        <w:t> </w:t>
      </w:r>
      <w:r w:rsidRPr="0003171F">
        <w:rPr>
          <w:i/>
          <w:iCs/>
          <w:color w:val="000000"/>
          <w:sz w:val="28"/>
          <w:szCs w:val="28"/>
          <w:lang w:val="en-US"/>
        </w:rPr>
        <w:t>charge</w:t>
      </w:r>
      <w:r w:rsidRPr="0003171F">
        <w:rPr>
          <w:color w:val="000000"/>
          <w:sz w:val="28"/>
          <w:szCs w:val="28"/>
          <w:lang w:val="en-US"/>
        </w:rPr>
        <w:t>.</w:t>
      </w:r>
    </w:p>
    <w:p w:rsidR="0003171F" w:rsidRPr="0003171F" w:rsidRDefault="0003171F" w:rsidP="0003171F">
      <w:pPr>
        <w:pStyle w:val="a6"/>
        <w:rPr>
          <w:color w:val="000000"/>
          <w:sz w:val="28"/>
          <w:szCs w:val="28"/>
          <w:lang w:val="en-US"/>
        </w:rPr>
      </w:pPr>
      <w:r w:rsidRPr="0003171F">
        <w:rPr>
          <w:b/>
          <w:bCs/>
          <w:color w:val="000000"/>
          <w:sz w:val="28"/>
          <w:szCs w:val="28"/>
          <w:lang w:val="en-US"/>
        </w:rPr>
        <w:t>electrochemical cell</w:t>
      </w:r>
      <w:r w:rsidRPr="0003171F">
        <w:rPr>
          <w:color w:val="000000"/>
          <w:sz w:val="28"/>
          <w:szCs w:val="28"/>
          <w:lang w:val="en-US"/>
        </w:rPr>
        <w:t>: a device for producing</w:t>
      </w:r>
      <w:r w:rsidRPr="0003171F">
        <w:rPr>
          <w:rStyle w:val="apple-converted-space"/>
          <w:rFonts w:eastAsiaTheme="majorEastAsia"/>
          <w:color w:val="000000"/>
          <w:sz w:val="28"/>
          <w:szCs w:val="28"/>
          <w:lang w:val="en-US"/>
        </w:rPr>
        <w:t> </w:t>
      </w:r>
      <w:r w:rsidRPr="0003171F">
        <w:rPr>
          <w:b/>
          <w:bCs/>
          <w:color w:val="000000"/>
          <w:sz w:val="28"/>
          <w:szCs w:val="28"/>
          <w:lang w:val="en-US"/>
        </w:rPr>
        <w:t>emf</w:t>
      </w:r>
      <w:r w:rsidRPr="0003171F">
        <w:rPr>
          <w:rStyle w:val="apple-converted-space"/>
          <w:rFonts w:eastAsiaTheme="majorEastAsia"/>
          <w:color w:val="000000"/>
          <w:sz w:val="28"/>
          <w:szCs w:val="28"/>
          <w:lang w:val="en-US"/>
        </w:rPr>
        <w:t> </w:t>
      </w:r>
      <w:r w:rsidRPr="0003171F">
        <w:rPr>
          <w:color w:val="000000"/>
          <w:sz w:val="28"/>
          <w:szCs w:val="28"/>
          <w:lang w:val="en-US"/>
        </w:rPr>
        <w:t>from chemical reactions within the cell. Also known colloquially as a battery. When the cell is connected into a suitable circuit it produces a current and delivers energy. In some cells the chemical reactions can be reversed by using another, stronger, source of emf to drive current backwards through the cell and put energy back. (See</w:t>
      </w:r>
      <w:r w:rsidRPr="0003171F">
        <w:rPr>
          <w:rStyle w:val="apple-converted-space"/>
          <w:rFonts w:eastAsiaTheme="majorEastAsia"/>
          <w:color w:val="000000"/>
          <w:sz w:val="28"/>
          <w:szCs w:val="28"/>
          <w:lang w:val="en-US"/>
        </w:rPr>
        <w:t> </w:t>
      </w:r>
      <w:r w:rsidRPr="0003171F">
        <w:rPr>
          <w:b/>
          <w:bCs/>
          <w:color w:val="000000"/>
          <w:sz w:val="28"/>
          <w:szCs w:val="28"/>
          <w:lang w:val="en-US"/>
        </w:rPr>
        <w:t>charging</w:t>
      </w:r>
      <w:r w:rsidRPr="0003171F">
        <w:rPr>
          <w:color w:val="000000"/>
          <w:sz w:val="28"/>
          <w:szCs w:val="28"/>
          <w:lang w:val="en-US"/>
        </w:rPr>
        <w:t>.) An example of such a reversible battery is the 12 V car battery which consists of six 2 V lead-acid cells.</w:t>
      </w:r>
    </w:p>
    <w:p w:rsidR="0003171F" w:rsidRPr="0003171F" w:rsidRDefault="0003171F" w:rsidP="0003171F">
      <w:pPr>
        <w:pStyle w:val="a6"/>
        <w:rPr>
          <w:color w:val="000000"/>
          <w:sz w:val="28"/>
          <w:szCs w:val="28"/>
          <w:lang w:val="en-US"/>
        </w:rPr>
      </w:pPr>
      <w:r w:rsidRPr="0003171F">
        <w:rPr>
          <w:b/>
          <w:bCs/>
          <w:color w:val="000000"/>
          <w:sz w:val="28"/>
          <w:szCs w:val="28"/>
          <w:lang w:val="en-US"/>
        </w:rPr>
        <w:t>electromagnetic field</w:t>
      </w:r>
      <w:r w:rsidRPr="0003171F">
        <w:rPr>
          <w:color w:val="000000"/>
          <w:sz w:val="28"/>
          <w:szCs w:val="28"/>
          <w:lang w:val="en-US"/>
        </w:rPr>
        <w:t>: an</w:t>
      </w:r>
      <w:r w:rsidRPr="0003171F">
        <w:rPr>
          <w:rStyle w:val="apple-converted-space"/>
          <w:rFonts w:eastAsiaTheme="majorEastAsia"/>
          <w:color w:val="000000"/>
          <w:sz w:val="28"/>
          <w:szCs w:val="28"/>
          <w:lang w:val="en-US"/>
        </w:rPr>
        <w:t> </w:t>
      </w:r>
      <w:r w:rsidRPr="0003171F">
        <w:rPr>
          <w:b/>
          <w:bCs/>
          <w:color w:val="000000"/>
          <w:sz w:val="28"/>
          <w:szCs w:val="28"/>
          <w:lang w:val="en-US"/>
        </w:rPr>
        <w:t>electric field</w:t>
      </w:r>
      <w:r w:rsidRPr="0003171F">
        <w:rPr>
          <w:rStyle w:val="apple-converted-space"/>
          <w:rFonts w:eastAsiaTheme="majorEastAsia"/>
          <w:color w:val="000000"/>
          <w:sz w:val="28"/>
          <w:szCs w:val="28"/>
          <w:lang w:val="en-US"/>
        </w:rPr>
        <w:t> </w:t>
      </w:r>
      <w:r w:rsidRPr="0003171F">
        <w:rPr>
          <w:color w:val="000000"/>
          <w:sz w:val="28"/>
          <w:szCs w:val="28"/>
          <w:lang w:val="en-US"/>
        </w:rPr>
        <w:t>and a</w:t>
      </w:r>
      <w:r w:rsidRPr="0003171F">
        <w:rPr>
          <w:rStyle w:val="apple-converted-space"/>
          <w:rFonts w:eastAsiaTheme="majorEastAsia"/>
          <w:color w:val="000000"/>
          <w:sz w:val="28"/>
          <w:szCs w:val="28"/>
          <w:lang w:val="en-US"/>
        </w:rPr>
        <w:t> </w:t>
      </w:r>
      <w:r w:rsidRPr="0003171F">
        <w:rPr>
          <w:b/>
          <w:bCs/>
          <w:color w:val="000000"/>
          <w:sz w:val="28"/>
          <w:szCs w:val="28"/>
          <w:lang w:val="en-US"/>
        </w:rPr>
        <w:t>magnetic field</w:t>
      </w:r>
      <w:r w:rsidRPr="0003171F">
        <w:rPr>
          <w:rStyle w:val="apple-converted-space"/>
          <w:rFonts w:eastAsiaTheme="majorEastAsia"/>
          <w:color w:val="000000"/>
          <w:sz w:val="28"/>
          <w:szCs w:val="28"/>
          <w:lang w:val="en-US"/>
        </w:rPr>
        <w:t> </w:t>
      </w:r>
      <w:r w:rsidRPr="0003171F">
        <w:rPr>
          <w:color w:val="000000"/>
          <w:sz w:val="28"/>
          <w:szCs w:val="28"/>
          <w:lang w:val="en-US"/>
        </w:rPr>
        <w:t xml:space="preserve">together. Since electric and magnetic fields are intimately linked to one another it makes sense to have a name which </w:t>
      </w:r>
      <w:r w:rsidRPr="0003171F">
        <w:rPr>
          <w:color w:val="000000"/>
          <w:sz w:val="28"/>
          <w:szCs w:val="28"/>
          <w:lang w:val="en-US"/>
        </w:rPr>
        <w:lastRenderedPageBreak/>
        <w:t>indicates both together. Electromagnetic waves, including light, consist of electromagnetic fields.</w:t>
      </w:r>
    </w:p>
    <w:p w:rsidR="0003171F" w:rsidRPr="0003171F" w:rsidRDefault="0003171F" w:rsidP="0003171F">
      <w:pPr>
        <w:pStyle w:val="a6"/>
        <w:rPr>
          <w:color w:val="000000"/>
          <w:sz w:val="28"/>
          <w:szCs w:val="28"/>
          <w:lang w:val="en-US"/>
        </w:rPr>
      </w:pPr>
      <w:r w:rsidRPr="0003171F">
        <w:rPr>
          <w:b/>
          <w:bCs/>
          <w:color w:val="000000"/>
          <w:sz w:val="28"/>
          <w:szCs w:val="28"/>
          <w:lang w:val="en-US"/>
        </w:rPr>
        <w:t>electromagnetic induction:</w:t>
      </w:r>
      <w:r w:rsidRPr="0003171F">
        <w:rPr>
          <w:rStyle w:val="apple-converted-space"/>
          <w:rFonts w:eastAsiaTheme="majorEastAsia"/>
          <w:b/>
          <w:bCs/>
          <w:color w:val="000000"/>
          <w:sz w:val="28"/>
          <w:szCs w:val="28"/>
          <w:lang w:val="en-US"/>
        </w:rPr>
        <w:t> </w:t>
      </w:r>
      <w:r w:rsidRPr="0003171F">
        <w:rPr>
          <w:color w:val="000000"/>
          <w:sz w:val="28"/>
          <w:szCs w:val="28"/>
          <w:lang w:val="en-US"/>
        </w:rPr>
        <w:t>a process in which an</w:t>
      </w:r>
      <w:r w:rsidRPr="0003171F">
        <w:rPr>
          <w:rStyle w:val="apple-converted-space"/>
          <w:rFonts w:eastAsiaTheme="majorEastAsia"/>
          <w:color w:val="000000"/>
          <w:sz w:val="28"/>
          <w:szCs w:val="28"/>
          <w:lang w:val="en-US"/>
        </w:rPr>
        <w:t> </w:t>
      </w:r>
      <w:r w:rsidRPr="0003171F">
        <w:rPr>
          <w:b/>
          <w:bCs/>
          <w:color w:val="000000"/>
          <w:sz w:val="28"/>
          <w:szCs w:val="28"/>
          <w:lang w:val="en-US"/>
        </w:rPr>
        <w:t>emf</w:t>
      </w:r>
      <w:r w:rsidRPr="0003171F">
        <w:rPr>
          <w:rStyle w:val="apple-converted-space"/>
          <w:rFonts w:eastAsiaTheme="majorEastAsia"/>
          <w:color w:val="000000"/>
          <w:sz w:val="28"/>
          <w:szCs w:val="28"/>
          <w:lang w:val="en-US"/>
        </w:rPr>
        <w:t> </w:t>
      </w:r>
      <w:r w:rsidRPr="0003171F">
        <w:rPr>
          <w:color w:val="000000"/>
          <w:sz w:val="28"/>
          <w:szCs w:val="28"/>
          <w:lang w:val="en-US"/>
        </w:rPr>
        <w:t>is created either by moving a conductor through a region containing a magnetic field, or by having a magnetic field which changes with time. It is the process used to produce "electricity" (electrical energy) in power generators.</w:t>
      </w:r>
    </w:p>
    <w:p w:rsidR="0003171F" w:rsidRPr="0003171F" w:rsidRDefault="0003171F" w:rsidP="0003171F">
      <w:pPr>
        <w:pStyle w:val="a6"/>
        <w:rPr>
          <w:color w:val="000000"/>
          <w:sz w:val="28"/>
          <w:szCs w:val="28"/>
          <w:lang w:val="en-US"/>
        </w:rPr>
      </w:pPr>
      <w:r w:rsidRPr="0003171F">
        <w:rPr>
          <w:b/>
          <w:bCs/>
          <w:color w:val="000000"/>
          <w:sz w:val="28"/>
          <w:szCs w:val="28"/>
          <w:lang w:val="en-US"/>
        </w:rPr>
        <w:t>electric field</w:t>
      </w:r>
      <w:r w:rsidRPr="0003171F">
        <w:rPr>
          <w:color w:val="000000"/>
          <w:sz w:val="28"/>
          <w:szCs w:val="28"/>
          <w:lang w:val="en-US"/>
        </w:rPr>
        <w:t>: a physical quantity which has a definite value at each point in space and which determines amongst other things, the electrical force that would be experienced by a charged particle at each point. We think of the field as existing in space even though there may be no particle there to experience the force. Electric field is produced in two ways. (1) An electric field exists in the space surrounding any charged particle. (2) An electric field is created by a magnetic field which varies with time. The SI unit of electric field is the volt per metre, symbol V.m-1. See also</w:t>
      </w:r>
      <w:r w:rsidRPr="0003171F">
        <w:rPr>
          <w:rStyle w:val="apple-converted-space"/>
          <w:rFonts w:eastAsiaTheme="majorEastAsia"/>
          <w:color w:val="000000"/>
          <w:sz w:val="28"/>
          <w:szCs w:val="28"/>
          <w:lang w:val="en-US"/>
        </w:rPr>
        <w:t> </w:t>
      </w:r>
      <w:r w:rsidRPr="0003171F">
        <w:rPr>
          <w:b/>
          <w:bCs/>
          <w:color w:val="000000"/>
          <w:sz w:val="28"/>
          <w:szCs w:val="28"/>
          <w:lang w:val="en-US"/>
        </w:rPr>
        <w:t>field</w:t>
      </w:r>
      <w:r w:rsidRPr="0003171F">
        <w:rPr>
          <w:color w:val="000000"/>
          <w:sz w:val="28"/>
          <w:szCs w:val="28"/>
          <w:lang w:val="en-US"/>
        </w:rPr>
        <w:t>.</w:t>
      </w:r>
    </w:p>
    <w:p w:rsidR="0003171F" w:rsidRPr="0003171F" w:rsidRDefault="0003171F" w:rsidP="0003171F">
      <w:pPr>
        <w:pStyle w:val="a6"/>
        <w:rPr>
          <w:color w:val="000000"/>
          <w:sz w:val="28"/>
          <w:szCs w:val="28"/>
          <w:lang w:val="en-US"/>
        </w:rPr>
      </w:pPr>
      <w:r w:rsidRPr="0003171F">
        <w:rPr>
          <w:b/>
          <w:bCs/>
          <w:color w:val="000000"/>
          <w:sz w:val="28"/>
          <w:szCs w:val="28"/>
          <w:lang w:val="en-US"/>
        </w:rPr>
        <w:t>electron</w:t>
      </w:r>
      <w:r w:rsidRPr="0003171F">
        <w:rPr>
          <w:color w:val="000000"/>
          <w:sz w:val="28"/>
          <w:szCs w:val="28"/>
          <w:lang w:val="en-US"/>
        </w:rPr>
        <w:t>: type of fundamental particle which carries the smallest possible magnitude of a free charge. The electron's charge is written symbolised as -</w:t>
      </w:r>
      <w:r w:rsidRPr="0003171F">
        <w:rPr>
          <w:i/>
          <w:iCs/>
          <w:color w:val="000000"/>
          <w:sz w:val="28"/>
          <w:szCs w:val="28"/>
          <w:lang w:val="en-US"/>
        </w:rPr>
        <w:t>e</w:t>
      </w:r>
      <w:r w:rsidRPr="0003171F">
        <w:rPr>
          <w:color w:val="000000"/>
          <w:sz w:val="28"/>
          <w:szCs w:val="28"/>
          <w:lang w:val="en-US"/>
        </w:rPr>
        <w:t>. The symbol</w:t>
      </w:r>
      <w:r w:rsidRPr="0003171F">
        <w:rPr>
          <w:rStyle w:val="apple-converted-space"/>
          <w:rFonts w:eastAsiaTheme="majorEastAsia"/>
          <w:color w:val="000000"/>
          <w:sz w:val="28"/>
          <w:szCs w:val="28"/>
          <w:lang w:val="en-US"/>
        </w:rPr>
        <w:t> </w:t>
      </w:r>
      <w:r w:rsidRPr="0003171F">
        <w:rPr>
          <w:i/>
          <w:iCs/>
          <w:color w:val="000000"/>
          <w:sz w:val="28"/>
          <w:szCs w:val="28"/>
          <w:lang w:val="en-US"/>
        </w:rPr>
        <w:t>e</w:t>
      </w:r>
      <w:r w:rsidRPr="0003171F">
        <w:rPr>
          <w:rStyle w:val="apple-converted-space"/>
          <w:rFonts w:eastAsiaTheme="majorEastAsia"/>
          <w:color w:val="000000"/>
          <w:sz w:val="28"/>
          <w:szCs w:val="28"/>
          <w:lang w:val="en-US"/>
        </w:rPr>
        <w:t> </w:t>
      </w:r>
      <w:r w:rsidRPr="0003171F">
        <w:rPr>
          <w:color w:val="000000"/>
          <w:sz w:val="28"/>
          <w:szCs w:val="28"/>
          <w:lang w:val="en-US"/>
        </w:rPr>
        <w:t>represents the value of the fundamental charge:</w:t>
      </w:r>
      <w:r w:rsidRPr="0003171F">
        <w:rPr>
          <w:rStyle w:val="apple-converted-space"/>
          <w:rFonts w:eastAsiaTheme="majorEastAsia"/>
          <w:i/>
          <w:iCs/>
          <w:color w:val="000000"/>
          <w:sz w:val="28"/>
          <w:szCs w:val="28"/>
          <w:lang w:val="en-US"/>
        </w:rPr>
        <w:t> </w:t>
      </w:r>
      <w:r w:rsidRPr="0003171F">
        <w:rPr>
          <w:i/>
          <w:iCs/>
          <w:color w:val="000000"/>
          <w:sz w:val="28"/>
          <w:szCs w:val="28"/>
          <w:lang w:val="en-US"/>
        </w:rPr>
        <w:t>e</w:t>
      </w:r>
      <w:r w:rsidRPr="0003171F">
        <w:rPr>
          <w:rStyle w:val="apple-converted-space"/>
          <w:rFonts w:eastAsiaTheme="majorEastAsia"/>
          <w:i/>
          <w:iCs/>
          <w:color w:val="000000"/>
          <w:sz w:val="28"/>
          <w:szCs w:val="28"/>
          <w:lang w:val="en-US"/>
        </w:rPr>
        <w:t> </w:t>
      </w:r>
      <w:r w:rsidRPr="0003171F">
        <w:rPr>
          <w:color w:val="000000"/>
          <w:sz w:val="28"/>
          <w:szCs w:val="28"/>
          <w:lang w:val="en-US"/>
        </w:rPr>
        <w:t>= 1.60 </w:t>
      </w:r>
      <w:r w:rsidRPr="00F379D8">
        <w:rPr>
          <w:color w:val="000000"/>
          <w:sz w:val="28"/>
          <w:szCs w:val="28"/>
          <w:lang w:val="en-US"/>
        </w:rPr>
        <w:t>¥</w:t>
      </w:r>
      <w:r w:rsidRPr="0003171F">
        <w:rPr>
          <w:color w:val="000000"/>
          <w:sz w:val="28"/>
          <w:szCs w:val="28"/>
          <w:lang w:val="en-US"/>
        </w:rPr>
        <w:t> 10-19 C. Electrons are constituents of all atoms and are the charged particles which carry the current in a metallic wire.</w:t>
      </w:r>
    </w:p>
    <w:p w:rsidR="0003171F" w:rsidRPr="0003171F" w:rsidRDefault="0003171F" w:rsidP="0003171F">
      <w:pPr>
        <w:pStyle w:val="a6"/>
        <w:rPr>
          <w:color w:val="000000"/>
          <w:sz w:val="28"/>
          <w:szCs w:val="28"/>
          <w:lang w:val="en-US"/>
        </w:rPr>
      </w:pPr>
      <w:r w:rsidRPr="0003171F">
        <w:rPr>
          <w:b/>
          <w:bCs/>
          <w:color w:val="000000"/>
          <w:sz w:val="28"/>
          <w:szCs w:val="28"/>
          <w:lang w:val="en-US"/>
        </w:rPr>
        <w:t>emf</w:t>
      </w:r>
      <w:r w:rsidRPr="0003171F">
        <w:rPr>
          <w:color w:val="000000"/>
          <w:sz w:val="28"/>
          <w:szCs w:val="28"/>
          <w:lang w:val="en-US"/>
        </w:rPr>
        <w:t>: (pronounced "ee em eff") a physical quantity which describes the ability of an electrical source to deliver energy. You can also think of it as the property of the source which creates current in a circuit. Derived from the nineteenth century term "</w:t>
      </w:r>
      <w:r w:rsidRPr="0003171F">
        <w:rPr>
          <w:b/>
          <w:bCs/>
          <w:color w:val="000000"/>
          <w:sz w:val="28"/>
          <w:szCs w:val="28"/>
          <w:lang w:val="en-US"/>
        </w:rPr>
        <w:t>e</w:t>
      </w:r>
      <w:r w:rsidRPr="0003171F">
        <w:rPr>
          <w:color w:val="000000"/>
          <w:sz w:val="28"/>
          <w:szCs w:val="28"/>
          <w:lang w:val="en-US"/>
        </w:rPr>
        <w:t>lectro</w:t>
      </w:r>
      <w:r w:rsidRPr="0003171F">
        <w:rPr>
          <w:b/>
          <w:bCs/>
          <w:color w:val="000000"/>
          <w:sz w:val="28"/>
          <w:szCs w:val="28"/>
          <w:lang w:val="en-US"/>
        </w:rPr>
        <w:t>m</w:t>
      </w:r>
      <w:r w:rsidRPr="0003171F">
        <w:rPr>
          <w:color w:val="000000"/>
          <w:sz w:val="28"/>
          <w:szCs w:val="28"/>
          <w:lang w:val="en-US"/>
        </w:rPr>
        <w:t>otive</w:t>
      </w:r>
      <w:r w:rsidRPr="0003171F">
        <w:rPr>
          <w:rStyle w:val="apple-converted-space"/>
          <w:rFonts w:eastAsiaTheme="majorEastAsia"/>
          <w:color w:val="000000"/>
          <w:sz w:val="28"/>
          <w:szCs w:val="28"/>
          <w:lang w:val="en-US"/>
        </w:rPr>
        <w:t> </w:t>
      </w:r>
      <w:r w:rsidRPr="0003171F">
        <w:rPr>
          <w:b/>
          <w:bCs/>
          <w:color w:val="000000"/>
          <w:sz w:val="28"/>
          <w:szCs w:val="28"/>
          <w:lang w:val="en-US"/>
        </w:rPr>
        <w:t>f</w:t>
      </w:r>
      <w:r w:rsidRPr="0003171F">
        <w:rPr>
          <w:color w:val="000000"/>
          <w:sz w:val="28"/>
          <w:szCs w:val="28"/>
          <w:lang w:val="en-US"/>
        </w:rPr>
        <w:t>orce" which is ok (pronounced "okay") as far as the electromotive bit goes, but it is not a force as we define force now. The emf of a battery is responsible for producing a potential difference between the battery's terminals. If the battery is not connected to anything else, that potential difference is equal to the emf. The SI unit is the volt, symbol V. [Not to be confused with</w:t>
      </w:r>
      <w:r w:rsidRPr="0003171F">
        <w:rPr>
          <w:rStyle w:val="apple-converted-space"/>
          <w:rFonts w:eastAsiaTheme="majorEastAsia"/>
          <w:color w:val="000000"/>
          <w:sz w:val="28"/>
          <w:szCs w:val="28"/>
          <w:lang w:val="en-US"/>
        </w:rPr>
        <w:t> </w:t>
      </w:r>
      <w:r w:rsidRPr="0003171F">
        <w:rPr>
          <w:b/>
          <w:bCs/>
          <w:color w:val="000000"/>
          <w:sz w:val="28"/>
          <w:szCs w:val="28"/>
          <w:u w:val="single"/>
          <w:lang w:val="en-US"/>
        </w:rPr>
        <w:t>e</w:t>
      </w:r>
      <w:r w:rsidRPr="0003171F">
        <w:rPr>
          <w:b/>
          <w:bCs/>
          <w:color w:val="000000"/>
          <w:sz w:val="28"/>
          <w:szCs w:val="28"/>
          <w:lang w:val="en-US"/>
        </w:rPr>
        <w:t>lectro</w:t>
      </w:r>
      <w:r w:rsidRPr="0003171F">
        <w:rPr>
          <w:b/>
          <w:bCs/>
          <w:color w:val="000000"/>
          <w:sz w:val="28"/>
          <w:szCs w:val="28"/>
          <w:u w:val="single"/>
          <w:lang w:val="en-US"/>
        </w:rPr>
        <w:t>m</w:t>
      </w:r>
      <w:r w:rsidRPr="0003171F">
        <w:rPr>
          <w:b/>
          <w:bCs/>
          <w:color w:val="000000"/>
          <w:sz w:val="28"/>
          <w:szCs w:val="28"/>
          <w:lang w:val="en-US"/>
        </w:rPr>
        <w:t>agnetic</w:t>
      </w:r>
      <w:r w:rsidRPr="0003171F">
        <w:rPr>
          <w:rStyle w:val="apple-converted-space"/>
          <w:rFonts w:eastAsiaTheme="majorEastAsia"/>
          <w:b/>
          <w:bCs/>
          <w:color w:val="000000"/>
          <w:sz w:val="28"/>
          <w:szCs w:val="28"/>
          <w:lang w:val="en-US"/>
        </w:rPr>
        <w:t> </w:t>
      </w:r>
      <w:r w:rsidRPr="0003171F">
        <w:rPr>
          <w:b/>
          <w:bCs/>
          <w:color w:val="000000"/>
          <w:sz w:val="28"/>
          <w:szCs w:val="28"/>
          <w:u w:val="single"/>
          <w:lang w:val="en-US"/>
        </w:rPr>
        <w:t>f</w:t>
      </w:r>
      <w:r w:rsidRPr="0003171F">
        <w:rPr>
          <w:b/>
          <w:bCs/>
          <w:color w:val="000000"/>
          <w:sz w:val="28"/>
          <w:szCs w:val="28"/>
          <w:lang w:val="en-US"/>
        </w:rPr>
        <w:t>ield</w:t>
      </w:r>
      <w:r w:rsidRPr="0003171F">
        <w:rPr>
          <w:rStyle w:val="apple-converted-space"/>
          <w:rFonts w:eastAsiaTheme="majorEastAsia"/>
          <w:color w:val="000000"/>
          <w:sz w:val="28"/>
          <w:szCs w:val="28"/>
          <w:lang w:val="en-US"/>
        </w:rPr>
        <w:t> </w:t>
      </w:r>
      <w:r w:rsidRPr="0003171F">
        <w:rPr>
          <w:color w:val="000000"/>
          <w:sz w:val="28"/>
          <w:szCs w:val="28"/>
          <w:lang w:val="en-US"/>
        </w:rPr>
        <w:t>which the popular press sometimes refers to as EMF.]</w:t>
      </w:r>
    </w:p>
    <w:p w:rsidR="0003171F" w:rsidRPr="0003171F" w:rsidRDefault="0003171F" w:rsidP="0003171F">
      <w:pPr>
        <w:pStyle w:val="a6"/>
        <w:rPr>
          <w:color w:val="000000"/>
          <w:sz w:val="28"/>
          <w:szCs w:val="28"/>
          <w:lang w:val="en-US"/>
        </w:rPr>
      </w:pPr>
      <w:r w:rsidRPr="0003171F">
        <w:rPr>
          <w:b/>
          <w:bCs/>
          <w:color w:val="000000"/>
          <w:sz w:val="28"/>
          <w:szCs w:val="28"/>
          <w:lang w:val="en-US"/>
        </w:rPr>
        <w:t>energy</w:t>
      </w:r>
      <w:r w:rsidRPr="0003171F">
        <w:rPr>
          <w:color w:val="000000"/>
          <w:sz w:val="28"/>
          <w:szCs w:val="28"/>
          <w:lang w:val="en-US"/>
        </w:rPr>
        <w:t>: can't be easily defined. It is a physical quantity which, if you do the calculations correctly, always gives the same total energy for the whole universe. Its meaning is best learned through many examples, the same way that we learn normal language. It can be misleading to think of energy as a kind of substance - it is more subtle than that. Energy is what you are asked to pay for when you get your electricity bill. The SI unit of energy is the joule, symbol J.</w:t>
      </w:r>
    </w:p>
    <w:p w:rsidR="0003171F" w:rsidRPr="0003171F" w:rsidRDefault="0003171F" w:rsidP="0003171F">
      <w:pPr>
        <w:pStyle w:val="a6"/>
        <w:rPr>
          <w:color w:val="000000"/>
          <w:sz w:val="28"/>
          <w:szCs w:val="28"/>
          <w:lang w:val="en-US"/>
        </w:rPr>
      </w:pPr>
      <w:r w:rsidRPr="0003171F">
        <w:rPr>
          <w:b/>
          <w:bCs/>
          <w:color w:val="000000"/>
          <w:sz w:val="28"/>
          <w:szCs w:val="28"/>
          <w:lang w:val="en-US"/>
        </w:rPr>
        <w:t>farad</w:t>
      </w:r>
      <w:r w:rsidRPr="0003171F">
        <w:rPr>
          <w:color w:val="000000"/>
          <w:sz w:val="28"/>
          <w:szCs w:val="28"/>
          <w:lang w:val="en-US"/>
        </w:rPr>
        <w:t>:</w:t>
      </w:r>
      <w:r w:rsidRPr="0003171F">
        <w:rPr>
          <w:rStyle w:val="apple-converted-space"/>
          <w:rFonts w:eastAsiaTheme="majorEastAsia"/>
          <w:b/>
          <w:bCs/>
          <w:color w:val="000000"/>
          <w:sz w:val="28"/>
          <w:szCs w:val="28"/>
          <w:lang w:val="en-US"/>
        </w:rPr>
        <w:t> </w:t>
      </w:r>
      <w:r w:rsidRPr="0003171F">
        <w:rPr>
          <w:color w:val="000000"/>
          <w:sz w:val="28"/>
          <w:szCs w:val="28"/>
          <w:lang w:val="en-US"/>
        </w:rPr>
        <w:t>the SI unit of capacitance, named after Michael</w:t>
      </w:r>
      <w:r w:rsidRPr="0003171F">
        <w:rPr>
          <w:rStyle w:val="apple-converted-space"/>
          <w:rFonts w:eastAsiaTheme="majorEastAsia"/>
          <w:b/>
          <w:bCs/>
          <w:color w:val="000000"/>
          <w:sz w:val="28"/>
          <w:szCs w:val="28"/>
          <w:lang w:val="en-US"/>
        </w:rPr>
        <w:t> </w:t>
      </w:r>
      <w:r w:rsidRPr="0003171F">
        <w:rPr>
          <w:b/>
          <w:bCs/>
          <w:color w:val="000000"/>
          <w:sz w:val="28"/>
          <w:szCs w:val="28"/>
          <w:lang w:val="en-US"/>
        </w:rPr>
        <w:t>Faraday</w:t>
      </w:r>
      <w:r w:rsidRPr="0003171F">
        <w:rPr>
          <w:color w:val="000000"/>
          <w:sz w:val="28"/>
          <w:szCs w:val="28"/>
          <w:lang w:val="en-US"/>
        </w:rPr>
        <w:t>, symbol F. One farad is a very large capacitance; values of capacitors used in typical circuits are in the microfarad range (micro = one millionth).</w:t>
      </w:r>
    </w:p>
    <w:p w:rsidR="0003171F" w:rsidRPr="0003171F" w:rsidRDefault="0003171F" w:rsidP="0003171F">
      <w:pPr>
        <w:pStyle w:val="a6"/>
        <w:rPr>
          <w:color w:val="000000"/>
          <w:sz w:val="28"/>
          <w:szCs w:val="28"/>
          <w:lang w:val="en-US"/>
        </w:rPr>
      </w:pPr>
      <w:r w:rsidRPr="0003171F">
        <w:rPr>
          <w:b/>
          <w:bCs/>
          <w:color w:val="000000"/>
          <w:sz w:val="28"/>
          <w:szCs w:val="28"/>
          <w:lang w:val="en-US"/>
        </w:rPr>
        <w:t>faraday</w:t>
      </w:r>
      <w:r w:rsidRPr="0003171F">
        <w:rPr>
          <w:color w:val="000000"/>
          <w:sz w:val="28"/>
          <w:szCs w:val="28"/>
          <w:lang w:val="en-US"/>
        </w:rPr>
        <w:t>: an outmoded unit of charge, which we would now define as the charge of a mole of protons, 96 406 coulombs</w:t>
      </w:r>
    </w:p>
    <w:p w:rsidR="0003171F" w:rsidRPr="0003171F" w:rsidRDefault="0003171F" w:rsidP="0003171F">
      <w:pPr>
        <w:pStyle w:val="a6"/>
        <w:rPr>
          <w:color w:val="000000"/>
          <w:sz w:val="28"/>
          <w:szCs w:val="28"/>
          <w:lang w:val="en-US"/>
        </w:rPr>
      </w:pPr>
      <w:r w:rsidRPr="0003171F">
        <w:rPr>
          <w:b/>
          <w:bCs/>
          <w:color w:val="000000"/>
          <w:sz w:val="28"/>
          <w:szCs w:val="28"/>
          <w:lang w:val="en-US"/>
        </w:rPr>
        <w:lastRenderedPageBreak/>
        <w:t>Faraday, Michael</w:t>
      </w:r>
      <w:r w:rsidRPr="0003171F">
        <w:rPr>
          <w:color w:val="000000"/>
          <w:sz w:val="28"/>
          <w:szCs w:val="28"/>
          <w:lang w:val="en-US"/>
        </w:rPr>
        <w:t>:</w:t>
      </w:r>
      <w:r w:rsidRPr="0003171F">
        <w:rPr>
          <w:rStyle w:val="apple-converted-space"/>
          <w:rFonts w:eastAsiaTheme="majorEastAsia"/>
          <w:b/>
          <w:bCs/>
          <w:color w:val="000000"/>
          <w:sz w:val="28"/>
          <w:szCs w:val="28"/>
          <w:lang w:val="en-US"/>
        </w:rPr>
        <w:t> </w:t>
      </w:r>
      <w:r w:rsidRPr="0003171F">
        <w:rPr>
          <w:color w:val="000000"/>
          <w:sz w:val="28"/>
          <w:szCs w:val="28"/>
          <w:lang w:val="en-US"/>
        </w:rPr>
        <w:t>(1791 - 1867) pioneer researcher in electricity and regarded as one of the all-time greats of physics. He studied electric circuits and electrolysis, and he discovered (contemporaneously with Henry and Lenz)</w:t>
      </w:r>
      <w:r w:rsidRPr="0003171F">
        <w:rPr>
          <w:rStyle w:val="apple-converted-space"/>
          <w:rFonts w:eastAsiaTheme="majorEastAsia"/>
          <w:color w:val="000000"/>
          <w:sz w:val="28"/>
          <w:szCs w:val="28"/>
          <w:lang w:val="en-US"/>
        </w:rPr>
        <w:t> </w:t>
      </w:r>
      <w:r w:rsidRPr="0003171F">
        <w:rPr>
          <w:b/>
          <w:bCs/>
          <w:color w:val="000000"/>
          <w:sz w:val="28"/>
          <w:szCs w:val="28"/>
          <w:lang w:val="en-US"/>
        </w:rPr>
        <w:t>electromagnetic induction</w:t>
      </w:r>
      <w:r w:rsidRPr="0003171F">
        <w:rPr>
          <w:color w:val="000000"/>
          <w:sz w:val="28"/>
          <w:szCs w:val="28"/>
          <w:lang w:val="en-US"/>
        </w:rPr>
        <w:t>.</w:t>
      </w:r>
    </w:p>
    <w:p w:rsidR="0003171F" w:rsidRPr="0003171F" w:rsidRDefault="0003171F" w:rsidP="0003171F">
      <w:pPr>
        <w:pStyle w:val="a6"/>
        <w:rPr>
          <w:color w:val="000000"/>
          <w:sz w:val="28"/>
          <w:szCs w:val="28"/>
          <w:lang w:val="en-US"/>
        </w:rPr>
      </w:pPr>
      <w:r w:rsidRPr="0003171F">
        <w:rPr>
          <w:b/>
          <w:bCs/>
          <w:color w:val="000000"/>
          <w:sz w:val="28"/>
          <w:szCs w:val="28"/>
          <w:lang w:val="en-US"/>
        </w:rPr>
        <w:t>field:</w:t>
      </w:r>
      <w:r w:rsidRPr="0003171F">
        <w:rPr>
          <w:rStyle w:val="apple-converted-space"/>
          <w:rFonts w:eastAsiaTheme="majorEastAsia"/>
          <w:b/>
          <w:bCs/>
          <w:color w:val="000000"/>
          <w:sz w:val="28"/>
          <w:szCs w:val="28"/>
          <w:lang w:val="en-US"/>
        </w:rPr>
        <w:t> </w:t>
      </w:r>
      <w:r w:rsidRPr="0003171F">
        <w:rPr>
          <w:color w:val="000000"/>
          <w:sz w:val="28"/>
          <w:szCs w:val="28"/>
          <w:lang w:val="en-US"/>
        </w:rPr>
        <w:t>any physical quantity which has a definite value at each point throughout some region of space. The value at each point could be either a scalar (scalar field) or a vector (vector field) whose value consists of both a magnitude and a direction. An example of a scalar field is the temperature of the ocean which varies from place to place. The most familiar vector field is probably Earth's gravitational field which at places near Earth's surface at sea level has a value of about 9.8 N.kg-1</w:t>
      </w:r>
      <w:r w:rsidRPr="0003171F">
        <w:rPr>
          <w:rStyle w:val="apple-converted-space"/>
          <w:rFonts w:eastAsiaTheme="majorEastAsia"/>
          <w:color w:val="000000"/>
          <w:sz w:val="28"/>
          <w:szCs w:val="28"/>
          <w:lang w:val="en-US"/>
        </w:rPr>
        <w:t> </w:t>
      </w:r>
      <w:r w:rsidRPr="0003171F">
        <w:rPr>
          <w:color w:val="000000"/>
          <w:sz w:val="28"/>
          <w:szCs w:val="28"/>
          <w:lang w:val="en-US"/>
        </w:rPr>
        <w:t>vertically down and is responsible for the familiar free-fall acceleration of 9.8 m.s</w:t>
      </w:r>
      <w:r w:rsidRPr="0003171F">
        <w:rPr>
          <w:color w:val="000000"/>
          <w:sz w:val="28"/>
          <w:szCs w:val="28"/>
          <w:vertAlign w:val="superscript"/>
          <w:lang w:val="en-US"/>
        </w:rPr>
        <w:t>-2</w:t>
      </w:r>
      <w:r w:rsidRPr="0003171F">
        <w:rPr>
          <w:color w:val="000000"/>
          <w:sz w:val="28"/>
          <w:szCs w:val="28"/>
          <w:lang w:val="en-US"/>
        </w:rPr>
        <w:t>. The main electrical examples are</w:t>
      </w:r>
      <w:r w:rsidRPr="0003171F">
        <w:rPr>
          <w:rStyle w:val="apple-converted-space"/>
          <w:rFonts w:eastAsiaTheme="majorEastAsia"/>
          <w:color w:val="000000"/>
          <w:sz w:val="28"/>
          <w:szCs w:val="28"/>
          <w:lang w:val="en-US"/>
        </w:rPr>
        <w:t> </w:t>
      </w:r>
      <w:r w:rsidRPr="0003171F">
        <w:rPr>
          <w:b/>
          <w:bCs/>
          <w:color w:val="000000"/>
          <w:sz w:val="28"/>
          <w:szCs w:val="28"/>
          <w:lang w:val="en-US"/>
        </w:rPr>
        <w:t>potential</w:t>
      </w:r>
      <w:r w:rsidRPr="0003171F">
        <w:rPr>
          <w:rStyle w:val="apple-converted-space"/>
          <w:rFonts w:eastAsiaTheme="majorEastAsia"/>
          <w:color w:val="000000"/>
          <w:sz w:val="28"/>
          <w:szCs w:val="28"/>
          <w:lang w:val="en-US"/>
        </w:rPr>
        <w:t> </w:t>
      </w:r>
      <w:r w:rsidRPr="0003171F">
        <w:rPr>
          <w:color w:val="000000"/>
          <w:sz w:val="28"/>
          <w:szCs w:val="28"/>
          <w:lang w:val="en-US"/>
        </w:rPr>
        <w:t>(a scalar field)</w:t>
      </w:r>
      <w:r w:rsidRPr="0003171F">
        <w:rPr>
          <w:rStyle w:val="apple-converted-space"/>
          <w:rFonts w:eastAsiaTheme="majorEastAsia"/>
          <w:color w:val="000000"/>
          <w:sz w:val="28"/>
          <w:szCs w:val="28"/>
          <w:lang w:val="en-US"/>
        </w:rPr>
        <w:t> </w:t>
      </w:r>
      <w:r w:rsidRPr="0003171F">
        <w:rPr>
          <w:b/>
          <w:bCs/>
          <w:color w:val="000000"/>
          <w:sz w:val="28"/>
          <w:szCs w:val="28"/>
          <w:lang w:val="en-US"/>
        </w:rPr>
        <w:t>electric field</w:t>
      </w:r>
      <w:r w:rsidRPr="0003171F">
        <w:rPr>
          <w:rStyle w:val="apple-converted-space"/>
          <w:rFonts w:eastAsiaTheme="majorEastAsia"/>
          <w:b/>
          <w:bCs/>
          <w:color w:val="000000"/>
          <w:sz w:val="28"/>
          <w:szCs w:val="28"/>
          <w:lang w:val="en-US"/>
        </w:rPr>
        <w:t> </w:t>
      </w:r>
      <w:r w:rsidRPr="0003171F">
        <w:rPr>
          <w:color w:val="000000"/>
          <w:sz w:val="28"/>
          <w:szCs w:val="28"/>
          <w:lang w:val="en-US"/>
        </w:rPr>
        <w:t>and</w:t>
      </w:r>
      <w:r w:rsidRPr="0003171F">
        <w:rPr>
          <w:rStyle w:val="apple-converted-space"/>
          <w:rFonts w:eastAsiaTheme="majorEastAsia"/>
          <w:color w:val="000000"/>
          <w:sz w:val="28"/>
          <w:szCs w:val="28"/>
          <w:lang w:val="en-US"/>
        </w:rPr>
        <w:t> </w:t>
      </w:r>
      <w:r w:rsidRPr="0003171F">
        <w:rPr>
          <w:b/>
          <w:bCs/>
          <w:color w:val="000000"/>
          <w:sz w:val="28"/>
          <w:szCs w:val="28"/>
          <w:lang w:val="en-US"/>
        </w:rPr>
        <w:t>magnetic field</w:t>
      </w:r>
      <w:r w:rsidRPr="0003171F">
        <w:rPr>
          <w:rStyle w:val="apple-converted-space"/>
          <w:rFonts w:eastAsiaTheme="majorEastAsia"/>
          <w:color w:val="000000"/>
          <w:sz w:val="28"/>
          <w:szCs w:val="28"/>
          <w:lang w:val="en-US"/>
        </w:rPr>
        <w:t> </w:t>
      </w:r>
      <w:r w:rsidRPr="0003171F">
        <w:rPr>
          <w:color w:val="000000"/>
          <w:sz w:val="28"/>
          <w:szCs w:val="28"/>
          <w:lang w:val="en-US"/>
        </w:rPr>
        <w:t>(both vector fields).</w:t>
      </w:r>
    </w:p>
    <w:p w:rsidR="0003171F" w:rsidRPr="0003171F" w:rsidRDefault="0003171F" w:rsidP="0003171F">
      <w:pPr>
        <w:pStyle w:val="a6"/>
        <w:rPr>
          <w:color w:val="000000"/>
          <w:sz w:val="28"/>
          <w:szCs w:val="28"/>
          <w:lang w:val="en-US"/>
        </w:rPr>
      </w:pPr>
      <w:r w:rsidRPr="0003171F">
        <w:rPr>
          <w:b/>
          <w:bCs/>
          <w:color w:val="000000"/>
          <w:sz w:val="28"/>
          <w:szCs w:val="28"/>
          <w:lang w:val="en-US"/>
        </w:rPr>
        <w:t>frequency</w:t>
      </w:r>
      <w:r w:rsidRPr="0003171F">
        <w:rPr>
          <w:color w:val="000000"/>
          <w:sz w:val="28"/>
          <w:szCs w:val="28"/>
          <w:lang w:val="en-US"/>
        </w:rPr>
        <w:t>:</w:t>
      </w:r>
      <w:r w:rsidRPr="0003171F">
        <w:rPr>
          <w:rStyle w:val="apple-converted-space"/>
          <w:rFonts w:eastAsiaTheme="majorEastAsia"/>
          <w:b/>
          <w:bCs/>
          <w:color w:val="000000"/>
          <w:sz w:val="28"/>
          <w:szCs w:val="28"/>
          <w:lang w:val="en-US"/>
        </w:rPr>
        <w:t> </w:t>
      </w:r>
      <w:r w:rsidRPr="0003171F">
        <w:rPr>
          <w:color w:val="000000"/>
          <w:sz w:val="28"/>
          <w:szCs w:val="28"/>
          <w:lang w:val="en-US"/>
        </w:rPr>
        <w:t>the repetition rate for any process or phenomenon that repeats itself exactly; it is the number of cycles divided by the total time interval taken. It is also equal to the reciprocal of the</w:t>
      </w:r>
      <w:r w:rsidRPr="0003171F">
        <w:rPr>
          <w:rStyle w:val="apple-converted-space"/>
          <w:rFonts w:eastAsiaTheme="majorEastAsia"/>
          <w:color w:val="000000"/>
          <w:sz w:val="28"/>
          <w:szCs w:val="28"/>
          <w:lang w:val="en-US"/>
        </w:rPr>
        <w:t> </w:t>
      </w:r>
      <w:r w:rsidRPr="0003171F">
        <w:rPr>
          <w:b/>
          <w:bCs/>
          <w:color w:val="000000"/>
          <w:sz w:val="28"/>
          <w:szCs w:val="28"/>
          <w:lang w:val="en-US"/>
        </w:rPr>
        <w:t>period</w:t>
      </w:r>
      <w:r w:rsidRPr="0003171F">
        <w:rPr>
          <w:color w:val="000000"/>
          <w:sz w:val="28"/>
          <w:szCs w:val="28"/>
          <w:lang w:val="en-US"/>
        </w:rPr>
        <w:t>, the time taken for one complete cycle. Usual symbol:</w:t>
      </w:r>
      <w:r w:rsidRPr="0003171F">
        <w:rPr>
          <w:rStyle w:val="apple-converted-space"/>
          <w:rFonts w:eastAsiaTheme="majorEastAsia"/>
          <w:color w:val="000000"/>
          <w:sz w:val="28"/>
          <w:szCs w:val="28"/>
          <w:lang w:val="en-US"/>
        </w:rPr>
        <w:t> </w:t>
      </w:r>
      <w:r w:rsidRPr="0003171F">
        <w:rPr>
          <w:i/>
          <w:iCs/>
          <w:color w:val="000000"/>
          <w:sz w:val="28"/>
          <w:szCs w:val="28"/>
          <w:lang w:val="en-US"/>
        </w:rPr>
        <w:t>f</w:t>
      </w:r>
      <w:r w:rsidRPr="0003171F">
        <w:rPr>
          <w:color w:val="000000"/>
          <w:sz w:val="28"/>
          <w:szCs w:val="28"/>
          <w:lang w:val="en-US"/>
        </w:rPr>
        <w:t>. The SI unit of frequency is the</w:t>
      </w:r>
      <w:r w:rsidRPr="0003171F">
        <w:rPr>
          <w:rStyle w:val="apple-converted-space"/>
          <w:rFonts w:eastAsiaTheme="majorEastAsia"/>
          <w:color w:val="000000"/>
          <w:sz w:val="28"/>
          <w:szCs w:val="28"/>
          <w:lang w:val="en-US"/>
        </w:rPr>
        <w:t> </w:t>
      </w:r>
      <w:r w:rsidRPr="0003171F">
        <w:rPr>
          <w:b/>
          <w:bCs/>
          <w:color w:val="000000"/>
          <w:sz w:val="28"/>
          <w:szCs w:val="28"/>
          <w:lang w:val="en-US"/>
        </w:rPr>
        <w:t>hertz</w:t>
      </w:r>
      <w:r w:rsidRPr="0003171F">
        <w:rPr>
          <w:color w:val="000000"/>
          <w:sz w:val="28"/>
          <w:szCs w:val="28"/>
          <w:lang w:val="en-US"/>
        </w:rPr>
        <w:t>, symbol Hz.</w:t>
      </w:r>
    </w:p>
    <w:p w:rsidR="0003171F" w:rsidRPr="0003171F" w:rsidRDefault="0003171F" w:rsidP="0003171F">
      <w:pPr>
        <w:pStyle w:val="a6"/>
        <w:rPr>
          <w:color w:val="000000"/>
          <w:sz w:val="28"/>
          <w:szCs w:val="28"/>
          <w:lang w:val="en-US"/>
        </w:rPr>
      </w:pPr>
      <w:r w:rsidRPr="0003171F">
        <w:rPr>
          <w:b/>
          <w:bCs/>
          <w:color w:val="000000"/>
          <w:sz w:val="28"/>
          <w:szCs w:val="28"/>
          <w:lang w:val="en-US"/>
        </w:rPr>
        <w:t>ground</w:t>
      </w:r>
      <w:r w:rsidRPr="0003171F">
        <w:rPr>
          <w:color w:val="000000"/>
          <w:sz w:val="28"/>
          <w:szCs w:val="28"/>
          <w:lang w:val="en-US"/>
        </w:rPr>
        <w:t>: see</w:t>
      </w:r>
      <w:r w:rsidRPr="0003171F">
        <w:rPr>
          <w:rStyle w:val="apple-converted-space"/>
          <w:rFonts w:eastAsiaTheme="majorEastAsia"/>
          <w:color w:val="000000"/>
          <w:sz w:val="28"/>
          <w:szCs w:val="28"/>
          <w:lang w:val="en-US"/>
        </w:rPr>
        <w:t> </w:t>
      </w:r>
      <w:r w:rsidRPr="0003171F">
        <w:rPr>
          <w:b/>
          <w:bCs/>
          <w:color w:val="000000"/>
          <w:sz w:val="28"/>
          <w:szCs w:val="28"/>
          <w:lang w:val="en-US"/>
        </w:rPr>
        <w:t>earth</w:t>
      </w:r>
      <w:r w:rsidRPr="0003171F">
        <w:rPr>
          <w:color w:val="000000"/>
          <w:sz w:val="28"/>
          <w:szCs w:val="28"/>
          <w:lang w:val="en-US"/>
        </w:rPr>
        <w:t>.</w:t>
      </w:r>
    </w:p>
    <w:p w:rsidR="0003171F" w:rsidRPr="0003171F" w:rsidRDefault="0003171F" w:rsidP="0003171F">
      <w:pPr>
        <w:pStyle w:val="a6"/>
        <w:rPr>
          <w:color w:val="000000"/>
          <w:sz w:val="28"/>
          <w:szCs w:val="28"/>
          <w:lang w:val="en-US"/>
        </w:rPr>
      </w:pPr>
      <w:r w:rsidRPr="0003171F">
        <w:rPr>
          <w:b/>
          <w:bCs/>
          <w:color w:val="000000"/>
          <w:sz w:val="28"/>
          <w:szCs w:val="28"/>
          <w:lang w:val="en-US"/>
        </w:rPr>
        <w:t>hertz</w:t>
      </w:r>
      <w:r w:rsidRPr="0003171F">
        <w:rPr>
          <w:color w:val="000000"/>
          <w:sz w:val="28"/>
          <w:szCs w:val="28"/>
          <w:lang w:val="en-US"/>
        </w:rPr>
        <w:t>: the SI unit of frequency, equivalent to one cycle per second; symbol Hz, equivalent to s</w:t>
      </w:r>
      <w:r w:rsidRPr="0003171F">
        <w:rPr>
          <w:color w:val="000000"/>
          <w:sz w:val="28"/>
          <w:szCs w:val="28"/>
          <w:vertAlign w:val="superscript"/>
          <w:lang w:val="en-US"/>
        </w:rPr>
        <w:t>-1</w:t>
      </w:r>
      <w:r w:rsidRPr="0003171F">
        <w:rPr>
          <w:color w:val="000000"/>
          <w:sz w:val="28"/>
          <w:szCs w:val="28"/>
          <w:lang w:val="en-US"/>
        </w:rPr>
        <w:t>. Named after Heinrich Hertz (1857-1894) who confirmed the existence of radio waves.</w:t>
      </w:r>
    </w:p>
    <w:p w:rsidR="0003171F" w:rsidRPr="0003171F" w:rsidRDefault="0003171F" w:rsidP="0003171F">
      <w:pPr>
        <w:pStyle w:val="a6"/>
        <w:rPr>
          <w:color w:val="000000"/>
          <w:sz w:val="28"/>
          <w:szCs w:val="28"/>
          <w:lang w:val="en-US"/>
        </w:rPr>
      </w:pPr>
      <w:r w:rsidRPr="0003171F">
        <w:rPr>
          <w:b/>
          <w:bCs/>
          <w:color w:val="000000"/>
          <w:sz w:val="28"/>
          <w:szCs w:val="28"/>
          <w:lang w:val="en-US"/>
        </w:rPr>
        <w:t>hole</w:t>
      </w:r>
      <w:r w:rsidRPr="0003171F">
        <w:rPr>
          <w:color w:val="000000"/>
          <w:sz w:val="28"/>
          <w:szCs w:val="28"/>
          <w:lang w:val="en-US"/>
        </w:rPr>
        <w:t>: an</w:t>
      </w:r>
      <w:r w:rsidRPr="0003171F">
        <w:rPr>
          <w:rStyle w:val="apple-converted-space"/>
          <w:rFonts w:eastAsiaTheme="majorEastAsia"/>
          <w:color w:val="000000"/>
          <w:sz w:val="28"/>
          <w:szCs w:val="28"/>
          <w:lang w:val="en-US"/>
        </w:rPr>
        <w:t> </w:t>
      </w:r>
      <w:r w:rsidRPr="0003171F">
        <w:rPr>
          <w:b/>
          <w:bCs/>
          <w:color w:val="000000"/>
          <w:sz w:val="28"/>
          <w:szCs w:val="28"/>
          <w:lang w:val="en-US"/>
        </w:rPr>
        <w:t>electron</w:t>
      </w:r>
      <w:r w:rsidRPr="0003171F">
        <w:rPr>
          <w:rStyle w:val="apple-converted-space"/>
          <w:rFonts w:eastAsiaTheme="majorEastAsia"/>
          <w:color w:val="000000"/>
          <w:sz w:val="28"/>
          <w:szCs w:val="28"/>
          <w:lang w:val="en-US"/>
        </w:rPr>
        <w:t> </w:t>
      </w:r>
      <w:r w:rsidRPr="0003171F">
        <w:rPr>
          <w:color w:val="000000"/>
          <w:sz w:val="28"/>
          <w:szCs w:val="28"/>
          <w:lang w:val="en-US"/>
        </w:rPr>
        <w:t>that isn't there! Imagine a tiny bubble of nothing, not even air, in a great sea of water. That would be a hole in the water. If some of the surrounding water fills the hole, that creates a new hole, so even though it is really the water that moves, you can think of the hole moving through the water. In some kinds of</w:t>
      </w:r>
      <w:r w:rsidRPr="0003171F">
        <w:rPr>
          <w:rStyle w:val="apple-converted-space"/>
          <w:rFonts w:eastAsiaTheme="majorEastAsia"/>
          <w:color w:val="000000"/>
          <w:sz w:val="28"/>
          <w:szCs w:val="28"/>
          <w:lang w:val="en-US"/>
        </w:rPr>
        <w:t> </w:t>
      </w:r>
      <w:r w:rsidRPr="0003171F">
        <w:rPr>
          <w:b/>
          <w:bCs/>
          <w:color w:val="000000"/>
          <w:sz w:val="28"/>
          <w:szCs w:val="28"/>
          <w:lang w:val="en-US"/>
        </w:rPr>
        <w:t>semiconductor</w:t>
      </w:r>
      <w:r w:rsidRPr="0003171F">
        <w:rPr>
          <w:rStyle w:val="apple-converted-space"/>
          <w:rFonts w:eastAsiaTheme="majorEastAsia"/>
          <w:color w:val="000000"/>
          <w:sz w:val="28"/>
          <w:szCs w:val="28"/>
          <w:lang w:val="en-US"/>
        </w:rPr>
        <w:t> </w:t>
      </w:r>
      <w:r w:rsidRPr="0003171F">
        <w:rPr>
          <w:color w:val="000000"/>
          <w:sz w:val="28"/>
          <w:szCs w:val="28"/>
          <w:lang w:val="en-US"/>
        </w:rPr>
        <w:t>the electrons responsible for electrical conduction are a bit like water which is packed so tightly in the container that it can't move except to fill any holes that might be there. So in electricity a hole is a mobile vacancy in a sea of electrons. In many ways it behaves like a positively charged electron.</w:t>
      </w:r>
    </w:p>
    <w:p w:rsidR="0003171F" w:rsidRPr="0003171F" w:rsidRDefault="0003171F" w:rsidP="0003171F">
      <w:pPr>
        <w:pStyle w:val="a6"/>
        <w:rPr>
          <w:color w:val="000000"/>
          <w:sz w:val="28"/>
          <w:szCs w:val="28"/>
          <w:lang w:val="en-US"/>
        </w:rPr>
      </w:pPr>
      <w:r w:rsidRPr="0003171F">
        <w:rPr>
          <w:b/>
          <w:bCs/>
          <w:color w:val="000000"/>
          <w:sz w:val="28"/>
          <w:szCs w:val="28"/>
          <w:lang w:val="en-US"/>
        </w:rPr>
        <w:t>impedance</w:t>
      </w:r>
      <w:r w:rsidRPr="0003171F">
        <w:rPr>
          <w:color w:val="000000"/>
          <w:sz w:val="28"/>
          <w:szCs w:val="28"/>
          <w:lang w:val="en-US"/>
        </w:rPr>
        <w:t>: a property of a circuit component, instrument or some other device which encapsulates the relationship between the potential difference (PD) across the device and the current through it. For steady (constant) PD and current, the impedance is equivalent to the</w:t>
      </w:r>
      <w:r w:rsidRPr="0003171F">
        <w:rPr>
          <w:rStyle w:val="apple-converted-space"/>
          <w:rFonts w:eastAsiaTheme="majorEastAsia"/>
          <w:color w:val="000000"/>
          <w:sz w:val="28"/>
          <w:szCs w:val="28"/>
          <w:lang w:val="en-US"/>
        </w:rPr>
        <w:t> </w:t>
      </w:r>
      <w:r w:rsidRPr="0003171F">
        <w:rPr>
          <w:b/>
          <w:bCs/>
          <w:color w:val="000000"/>
          <w:sz w:val="28"/>
          <w:szCs w:val="28"/>
          <w:lang w:val="en-US"/>
        </w:rPr>
        <w:t>resistance</w:t>
      </w:r>
      <w:r w:rsidRPr="0003171F">
        <w:rPr>
          <w:color w:val="000000"/>
          <w:sz w:val="28"/>
          <w:szCs w:val="28"/>
          <w:lang w:val="en-US"/>
        </w:rPr>
        <w:t>, the quotient of PD divided by current, but if the PD and current vary with time, you have to take into account the fact that there may be some delay between cause and effect - potential differences and currents may not change in unison. To specify impedance in such cases you have to know, as well as resistance, a second property called reactance which depends on the relationship among PD, current and the time scale of the changes. The two properties, resistance and reactance, together constitute impedance which cannot be described by a single numerical value. In DC circuits - with steady currents - the reactance of all components can be ignored, so in those cases impedance means the same as resistance. Some folks, such as loudspeaker salespersons, say impedance when they mean resistance.</w:t>
      </w:r>
    </w:p>
    <w:p w:rsidR="0003171F" w:rsidRPr="0003171F" w:rsidRDefault="0003171F" w:rsidP="0003171F">
      <w:pPr>
        <w:pStyle w:val="a6"/>
        <w:rPr>
          <w:color w:val="000000"/>
          <w:sz w:val="28"/>
          <w:szCs w:val="28"/>
          <w:lang w:val="en-US"/>
        </w:rPr>
      </w:pPr>
      <w:r w:rsidRPr="0003171F">
        <w:rPr>
          <w:b/>
          <w:bCs/>
          <w:color w:val="000000"/>
          <w:sz w:val="28"/>
          <w:szCs w:val="28"/>
          <w:lang w:val="en-US"/>
        </w:rPr>
        <w:lastRenderedPageBreak/>
        <w:t>input</w:t>
      </w:r>
      <w:r w:rsidRPr="0003171F">
        <w:rPr>
          <w:color w:val="000000"/>
          <w:sz w:val="28"/>
          <w:szCs w:val="28"/>
          <w:lang w:val="en-US"/>
        </w:rPr>
        <w:t>: Literally something that is put in to something else or the cause of some effect which you could call the</w:t>
      </w:r>
      <w:r w:rsidRPr="0003171F">
        <w:rPr>
          <w:rStyle w:val="apple-converted-space"/>
          <w:rFonts w:eastAsiaTheme="majorEastAsia"/>
          <w:color w:val="000000"/>
          <w:sz w:val="28"/>
          <w:szCs w:val="28"/>
          <w:lang w:val="en-US"/>
        </w:rPr>
        <w:t> </w:t>
      </w:r>
      <w:r w:rsidRPr="0003171F">
        <w:rPr>
          <w:b/>
          <w:bCs/>
          <w:color w:val="000000"/>
          <w:sz w:val="28"/>
          <w:szCs w:val="28"/>
          <w:lang w:val="en-US"/>
        </w:rPr>
        <w:t>output</w:t>
      </w:r>
      <w:r w:rsidRPr="0003171F">
        <w:rPr>
          <w:color w:val="000000"/>
          <w:sz w:val="28"/>
          <w:szCs w:val="28"/>
          <w:lang w:val="en-US"/>
        </w:rPr>
        <w:t>. For example, the changing potential difference (cause) at the terminals of an</w:t>
      </w:r>
      <w:r w:rsidRPr="0003171F">
        <w:rPr>
          <w:rStyle w:val="apple-converted-space"/>
          <w:rFonts w:eastAsiaTheme="majorEastAsia"/>
          <w:color w:val="000000"/>
          <w:sz w:val="28"/>
          <w:szCs w:val="28"/>
          <w:lang w:val="en-US"/>
        </w:rPr>
        <w:t> </w:t>
      </w:r>
      <w:r w:rsidRPr="0003171F">
        <w:rPr>
          <w:b/>
          <w:bCs/>
          <w:color w:val="000000"/>
          <w:sz w:val="28"/>
          <w:szCs w:val="28"/>
          <w:lang w:val="en-US"/>
        </w:rPr>
        <w:t>oscilloscope</w:t>
      </w:r>
      <w:r w:rsidRPr="0003171F">
        <w:rPr>
          <w:rStyle w:val="apple-converted-space"/>
          <w:rFonts w:eastAsiaTheme="majorEastAsia"/>
          <w:color w:val="000000"/>
          <w:sz w:val="28"/>
          <w:szCs w:val="28"/>
          <w:lang w:val="en-US"/>
        </w:rPr>
        <w:t> </w:t>
      </w:r>
      <w:r w:rsidRPr="0003171F">
        <w:rPr>
          <w:color w:val="000000"/>
          <w:sz w:val="28"/>
          <w:szCs w:val="28"/>
          <w:lang w:val="en-US"/>
        </w:rPr>
        <w:t>is the input which produces the output (effect) on the screen. The input to an amplifier may be the small potential difference generated by a microphone while the output is the current which goes through the loudspeaker. The</w:t>
      </w:r>
      <w:r w:rsidRPr="0003171F">
        <w:rPr>
          <w:rStyle w:val="apple-converted-space"/>
          <w:rFonts w:eastAsiaTheme="majorEastAsia"/>
          <w:color w:val="000000"/>
          <w:sz w:val="28"/>
          <w:szCs w:val="28"/>
          <w:lang w:val="en-US"/>
        </w:rPr>
        <w:t> </w:t>
      </w:r>
      <w:r w:rsidRPr="0003171F">
        <w:rPr>
          <w:b/>
          <w:bCs/>
          <w:color w:val="000000"/>
          <w:sz w:val="28"/>
          <w:szCs w:val="28"/>
          <w:lang w:val="en-US"/>
        </w:rPr>
        <w:t>terminals</w:t>
      </w:r>
      <w:r w:rsidRPr="0003171F">
        <w:rPr>
          <w:rStyle w:val="apple-converted-space"/>
          <w:rFonts w:eastAsiaTheme="majorEastAsia"/>
          <w:color w:val="000000"/>
          <w:sz w:val="28"/>
          <w:szCs w:val="28"/>
          <w:lang w:val="en-US"/>
        </w:rPr>
        <w:t> </w:t>
      </w:r>
      <w:r w:rsidRPr="0003171F">
        <w:rPr>
          <w:color w:val="000000"/>
          <w:sz w:val="28"/>
          <w:szCs w:val="28"/>
          <w:lang w:val="en-US"/>
        </w:rPr>
        <w:t>of a device may be designated as input terminals or output terminals. In the last example, the output wires from the microphone would be connected to the input terminals of the amplifier and the output terminals of the amplifier would be connected to the (input) terminals of the speaker. (A speaker has no output terminals because its output is sound.)</w:t>
      </w:r>
    </w:p>
    <w:p w:rsidR="0003171F" w:rsidRPr="0003171F" w:rsidRDefault="0003171F" w:rsidP="0003171F">
      <w:pPr>
        <w:pStyle w:val="a6"/>
        <w:rPr>
          <w:color w:val="000000"/>
          <w:sz w:val="28"/>
          <w:szCs w:val="28"/>
          <w:lang w:val="en-US"/>
        </w:rPr>
      </w:pPr>
      <w:r w:rsidRPr="0003171F">
        <w:rPr>
          <w:b/>
          <w:bCs/>
          <w:color w:val="000000"/>
          <w:sz w:val="28"/>
          <w:szCs w:val="28"/>
          <w:lang w:val="en-US"/>
        </w:rPr>
        <w:t>insulator</w:t>
      </w:r>
      <w:r w:rsidRPr="0003171F">
        <w:rPr>
          <w:color w:val="000000"/>
          <w:sz w:val="28"/>
          <w:szCs w:val="28"/>
          <w:lang w:val="en-US"/>
        </w:rPr>
        <w:t>: any thing or type of material which is a very poor</w:t>
      </w:r>
      <w:r w:rsidRPr="0003171F">
        <w:rPr>
          <w:rStyle w:val="apple-converted-space"/>
          <w:rFonts w:eastAsiaTheme="majorEastAsia"/>
          <w:color w:val="000000"/>
          <w:sz w:val="28"/>
          <w:szCs w:val="28"/>
          <w:lang w:val="en-US"/>
        </w:rPr>
        <w:t> </w:t>
      </w:r>
      <w:r w:rsidRPr="0003171F">
        <w:rPr>
          <w:b/>
          <w:bCs/>
          <w:color w:val="000000"/>
          <w:sz w:val="28"/>
          <w:szCs w:val="28"/>
          <w:lang w:val="en-US"/>
        </w:rPr>
        <w:t>conductor</w:t>
      </w:r>
      <w:r w:rsidRPr="0003171F">
        <w:rPr>
          <w:rStyle w:val="apple-converted-space"/>
          <w:rFonts w:eastAsiaTheme="majorEastAsia"/>
          <w:color w:val="000000"/>
          <w:sz w:val="28"/>
          <w:szCs w:val="28"/>
          <w:lang w:val="en-US"/>
        </w:rPr>
        <w:t> </w:t>
      </w:r>
      <w:r w:rsidRPr="0003171F">
        <w:rPr>
          <w:color w:val="000000"/>
          <w:sz w:val="28"/>
          <w:szCs w:val="28"/>
          <w:lang w:val="en-US"/>
        </w:rPr>
        <w:t>of electricity. Electrical wires (conductors) are covered on the outside with insulating material in order to guard against accidental short circuits.</w:t>
      </w:r>
    </w:p>
    <w:p w:rsidR="0003171F" w:rsidRPr="0003171F" w:rsidRDefault="0003171F" w:rsidP="0003171F">
      <w:pPr>
        <w:pStyle w:val="a6"/>
        <w:rPr>
          <w:color w:val="000000"/>
          <w:sz w:val="28"/>
          <w:szCs w:val="28"/>
          <w:lang w:val="en-US"/>
        </w:rPr>
      </w:pPr>
      <w:r w:rsidRPr="0003171F">
        <w:rPr>
          <w:b/>
          <w:bCs/>
          <w:color w:val="000000"/>
          <w:sz w:val="28"/>
          <w:szCs w:val="28"/>
          <w:lang w:val="en-US"/>
        </w:rPr>
        <w:t>internal resistance</w:t>
      </w:r>
      <w:r w:rsidRPr="0003171F">
        <w:rPr>
          <w:color w:val="000000"/>
          <w:sz w:val="28"/>
          <w:szCs w:val="28"/>
          <w:lang w:val="en-US"/>
        </w:rPr>
        <w:t>: is just</w:t>
      </w:r>
      <w:r w:rsidRPr="0003171F">
        <w:rPr>
          <w:rStyle w:val="apple-converted-space"/>
          <w:rFonts w:eastAsiaTheme="majorEastAsia"/>
          <w:color w:val="000000"/>
          <w:sz w:val="28"/>
          <w:szCs w:val="28"/>
          <w:lang w:val="en-US"/>
        </w:rPr>
        <w:t> </w:t>
      </w:r>
      <w:r w:rsidRPr="0003171F">
        <w:rPr>
          <w:b/>
          <w:bCs/>
          <w:color w:val="000000"/>
          <w:sz w:val="28"/>
          <w:szCs w:val="28"/>
          <w:lang w:val="en-US"/>
        </w:rPr>
        <w:t>resistance</w:t>
      </w:r>
      <w:r w:rsidRPr="0003171F">
        <w:rPr>
          <w:color w:val="000000"/>
          <w:sz w:val="28"/>
          <w:szCs w:val="28"/>
          <w:lang w:val="en-US"/>
        </w:rPr>
        <w:t>. The redundant "internal" is often added when one is referring to something like a</w:t>
      </w:r>
      <w:r w:rsidRPr="0003171F">
        <w:rPr>
          <w:rStyle w:val="apple-converted-space"/>
          <w:rFonts w:eastAsiaTheme="majorEastAsia"/>
          <w:color w:val="000000"/>
          <w:sz w:val="28"/>
          <w:szCs w:val="28"/>
          <w:lang w:val="en-US"/>
        </w:rPr>
        <w:t> </w:t>
      </w:r>
      <w:r w:rsidRPr="0003171F">
        <w:rPr>
          <w:b/>
          <w:bCs/>
          <w:color w:val="000000"/>
          <w:sz w:val="28"/>
          <w:szCs w:val="28"/>
          <w:lang w:val="en-US"/>
        </w:rPr>
        <w:t>battery</w:t>
      </w:r>
      <w:r w:rsidRPr="0003171F">
        <w:rPr>
          <w:rStyle w:val="apple-converted-space"/>
          <w:rFonts w:eastAsiaTheme="majorEastAsia"/>
          <w:color w:val="000000"/>
          <w:sz w:val="28"/>
          <w:szCs w:val="28"/>
          <w:lang w:val="en-US"/>
        </w:rPr>
        <w:t> </w:t>
      </w:r>
      <w:r w:rsidRPr="0003171F">
        <w:rPr>
          <w:color w:val="000000"/>
          <w:sz w:val="28"/>
          <w:szCs w:val="28"/>
          <w:lang w:val="en-US"/>
        </w:rPr>
        <w:t>or an instrument.</w:t>
      </w:r>
    </w:p>
    <w:p w:rsidR="0003171F" w:rsidRPr="0003171F" w:rsidRDefault="0003171F" w:rsidP="0003171F">
      <w:pPr>
        <w:pStyle w:val="a6"/>
        <w:rPr>
          <w:color w:val="000000"/>
          <w:sz w:val="28"/>
          <w:szCs w:val="28"/>
          <w:lang w:val="en-US"/>
        </w:rPr>
      </w:pPr>
      <w:r w:rsidRPr="0003171F">
        <w:rPr>
          <w:color w:val="000000"/>
          <w:sz w:val="28"/>
          <w:szCs w:val="28"/>
          <w:lang w:val="en-US"/>
        </w:rPr>
        <w:t>J:         </w:t>
      </w:r>
      <w:r w:rsidRPr="0003171F">
        <w:rPr>
          <w:rStyle w:val="apple-converted-space"/>
          <w:rFonts w:eastAsiaTheme="majorEastAsia"/>
          <w:color w:val="000000"/>
          <w:sz w:val="28"/>
          <w:szCs w:val="28"/>
          <w:lang w:val="en-US"/>
        </w:rPr>
        <w:t> </w:t>
      </w:r>
      <w:r w:rsidRPr="0003171F">
        <w:rPr>
          <w:color w:val="000000"/>
          <w:sz w:val="28"/>
          <w:szCs w:val="28"/>
          <w:lang w:val="en-US"/>
        </w:rPr>
        <w:t>symbol for joule, the SI unit of energy.</w:t>
      </w:r>
    </w:p>
    <w:p w:rsidR="0003171F" w:rsidRPr="0003171F" w:rsidRDefault="0003171F" w:rsidP="0003171F">
      <w:pPr>
        <w:pStyle w:val="a6"/>
        <w:rPr>
          <w:color w:val="000000"/>
          <w:sz w:val="28"/>
          <w:szCs w:val="28"/>
          <w:lang w:val="en-US"/>
        </w:rPr>
      </w:pPr>
      <w:r w:rsidRPr="0003171F">
        <w:rPr>
          <w:b/>
          <w:bCs/>
          <w:color w:val="000000"/>
          <w:sz w:val="28"/>
          <w:szCs w:val="28"/>
          <w:lang w:val="en-US"/>
        </w:rPr>
        <w:t>joule</w:t>
      </w:r>
      <w:r w:rsidRPr="0003171F">
        <w:rPr>
          <w:color w:val="000000"/>
          <w:sz w:val="28"/>
          <w:szCs w:val="28"/>
          <w:lang w:val="en-US"/>
        </w:rPr>
        <w:t>: the SI unit of energy, symbol J. Named after English physicist James Prescott Joule (1818 - 1889) who helped to establish the concept of energy.</w:t>
      </w:r>
    </w:p>
    <w:p w:rsidR="0003171F" w:rsidRPr="0003171F" w:rsidRDefault="0003171F" w:rsidP="0003171F">
      <w:pPr>
        <w:pStyle w:val="a6"/>
        <w:rPr>
          <w:color w:val="000000"/>
          <w:sz w:val="28"/>
          <w:szCs w:val="28"/>
          <w:lang w:val="en-US"/>
        </w:rPr>
      </w:pPr>
      <w:r w:rsidRPr="0003171F">
        <w:rPr>
          <w:b/>
          <w:bCs/>
          <w:color w:val="000000"/>
          <w:sz w:val="28"/>
          <w:szCs w:val="28"/>
          <w:lang w:val="en-US"/>
        </w:rPr>
        <w:t>kilowatt hour</w:t>
      </w:r>
      <w:r w:rsidRPr="0003171F">
        <w:rPr>
          <w:color w:val="000000"/>
          <w:sz w:val="28"/>
          <w:szCs w:val="28"/>
          <w:lang w:val="en-US"/>
        </w:rPr>
        <w:t>:</w:t>
      </w:r>
      <w:r w:rsidRPr="0003171F">
        <w:rPr>
          <w:rStyle w:val="apple-converted-space"/>
          <w:rFonts w:eastAsiaTheme="majorEastAsia"/>
          <w:b/>
          <w:bCs/>
          <w:color w:val="000000"/>
          <w:sz w:val="28"/>
          <w:szCs w:val="28"/>
          <w:lang w:val="en-US"/>
        </w:rPr>
        <w:t> </w:t>
      </w:r>
      <w:r w:rsidRPr="0003171F">
        <w:rPr>
          <w:color w:val="000000"/>
          <w:sz w:val="28"/>
          <w:szCs w:val="28"/>
          <w:lang w:val="en-US"/>
        </w:rPr>
        <w:t>non-SI unit of energy, used by electricity authorities for billing, equal to 3.6 megajoules. The symbol is kW.h, which is sometimes sloppily written as kWh.</w:t>
      </w:r>
    </w:p>
    <w:p w:rsidR="0003171F" w:rsidRPr="0003171F" w:rsidRDefault="0003171F" w:rsidP="0003171F">
      <w:pPr>
        <w:pStyle w:val="a6"/>
        <w:rPr>
          <w:color w:val="000000"/>
          <w:sz w:val="28"/>
          <w:szCs w:val="28"/>
          <w:lang w:val="en-US"/>
        </w:rPr>
      </w:pPr>
      <w:r w:rsidRPr="0003171F">
        <w:rPr>
          <w:color w:val="000000"/>
          <w:sz w:val="28"/>
          <w:szCs w:val="28"/>
          <w:lang w:val="en-US"/>
        </w:rPr>
        <w:t>kV:      </w:t>
      </w:r>
      <w:r w:rsidRPr="0003171F">
        <w:rPr>
          <w:rStyle w:val="apple-converted-space"/>
          <w:rFonts w:eastAsiaTheme="majorEastAsia"/>
          <w:color w:val="000000"/>
          <w:sz w:val="28"/>
          <w:szCs w:val="28"/>
          <w:lang w:val="en-US"/>
        </w:rPr>
        <w:t> </w:t>
      </w:r>
      <w:r w:rsidRPr="0003171F">
        <w:rPr>
          <w:color w:val="000000"/>
          <w:sz w:val="28"/>
          <w:szCs w:val="28"/>
          <w:lang w:val="en-US"/>
        </w:rPr>
        <w:t>symbol for kilovolt, 10</w:t>
      </w:r>
      <w:r w:rsidRPr="0003171F">
        <w:rPr>
          <w:color w:val="000000"/>
          <w:sz w:val="28"/>
          <w:szCs w:val="28"/>
          <w:vertAlign w:val="superscript"/>
          <w:lang w:val="en-US"/>
        </w:rPr>
        <w:t>3</w:t>
      </w:r>
      <w:r w:rsidRPr="0003171F">
        <w:rPr>
          <w:rStyle w:val="apple-converted-space"/>
          <w:rFonts w:eastAsiaTheme="majorEastAsia"/>
          <w:color w:val="000000"/>
          <w:sz w:val="28"/>
          <w:szCs w:val="28"/>
          <w:lang w:val="en-US"/>
        </w:rPr>
        <w:t> </w:t>
      </w:r>
      <w:r w:rsidRPr="0003171F">
        <w:rPr>
          <w:color w:val="000000"/>
          <w:sz w:val="28"/>
          <w:szCs w:val="28"/>
          <w:lang w:val="en-US"/>
        </w:rPr>
        <w:t>V.</w:t>
      </w:r>
    </w:p>
    <w:p w:rsidR="0003171F" w:rsidRPr="0003171F" w:rsidRDefault="0003171F" w:rsidP="0003171F">
      <w:pPr>
        <w:pStyle w:val="a6"/>
        <w:rPr>
          <w:color w:val="000000"/>
          <w:sz w:val="28"/>
          <w:szCs w:val="28"/>
          <w:lang w:val="en-US"/>
        </w:rPr>
      </w:pPr>
      <w:r w:rsidRPr="0003171F">
        <w:rPr>
          <w:b/>
          <w:bCs/>
          <w:color w:val="000000"/>
          <w:sz w:val="28"/>
          <w:szCs w:val="28"/>
          <w:lang w:val="en-US"/>
        </w:rPr>
        <w:t>load</w:t>
      </w:r>
      <w:r w:rsidRPr="0003171F">
        <w:rPr>
          <w:color w:val="000000"/>
          <w:sz w:val="28"/>
          <w:szCs w:val="28"/>
          <w:lang w:val="en-US"/>
        </w:rPr>
        <w:t>:</w:t>
      </w:r>
      <w:r w:rsidRPr="0003171F">
        <w:rPr>
          <w:rStyle w:val="apple-converted-space"/>
          <w:rFonts w:eastAsiaTheme="majorEastAsia"/>
          <w:b/>
          <w:bCs/>
          <w:color w:val="000000"/>
          <w:sz w:val="28"/>
          <w:szCs w:val="28"/>
          <w:lang w:val="en-US"/>
        </w:rPr>
        <w:t> </w:t>
      </w:r>
      <w:r w:rsidRPr="0003171F">
        <w:rPr>
          <w:color w:val="000000"/>
          <w:sz w:val="28"/>
          <w:szCs w:val="28"/>
          <w:lang w:val="en-US"/>
        </w:rPr>
        <w:t>something which takes electrical energy from a circuit. It is sometimes called an energy sink. A household light globe becomes a load when it is connected to the mains and switched on.</w:t>
      </w:r>
    </w:p>
    <w:p w:rsidR="0003171F" w:rsidRPr="0003171F" w:rsidRDefault="0003171F" w:rsidP="0003171F">
      <w:pPr>
        <w:pStyle w:val="a6"/>
        <w:rPr>
          <w:color w:val="000000"/>
          <w:sz w:val="28"/>
          <w:szCs w:val="28"/>
          <w:lang w:val="en-US"/>
        </w:rPr>
      </w:pPr>
      <w:r w:rsidRPr="0003171F">
        <w:rPr>
          <w:color w:val="000000"/>
          <w:sz w:val="28"/>
          <w:szCs w:val="28"/>
          <w:lang w:val="en-US"/>
        </w:rPr>
        <w:t>mA:     </w:t>
      </w:r>
      <w:r w:rsidRPr="0003171F">
        <w:rPr>
          <w:rStyle w:val="apple-converted-space"/>
          <w:rFonts w:eastAsiaTheme="majorEastAsia"/>
          <w:color w:val="000000"/>
          <w:sz w:val="28"/>
          <w:szCs w:val="28"/>
          <w:lang w:val="en-US"/>
        </w:rPr>
        <w:t> </w:t>
      </w:r>
      <w:r w:rsidRPr="0003171F">
        <w:rPr>
          <w:color w:val="000000"/>
          <w:sz w:val="28"/>
          <w:szCs w:val="28"/>
          <w:lang w:val="en-US"/>
        </w:rPr>
        <w:t>symbol for milliampere, 10</w:t>
      </w:r>
      <w:r w:rsidRPr="0003171F">
        <w:rPr>
          <w:color w:val="000000"/>
          <w:sz w:val="28"/>
          <w:szCs w:val="28"/>
          <w:vertAlign w:val="superscript"/>
          <w:lang w:val="en-US"/>
        </w:rPr>
        <w:t>-3</w:t>
      </w:r>
      <w:r w:rsidRPr="0003171F">
        <w:rPr>
          <w:rStyle w:val="apple-converted-space"/>
          <w:rFonts w:eastAsiaTheme="majorEastAsia"/>
          <w:color w:val="000000"/>
          <w:sz w:val="28"/>
          <w:szCs w:val="28"/>
          <w:lang w:val="en-US"/>
        </w:rPr>
        <w:t> </w:t>
      </w:r>
      <w:r w:rsidRPr="0003171F">
        <w:rPr>
          <w:color w:val="000000"/>
          <w:sz w:val="28"/>
          <w:szCs w:val="28"/>
          <w:lang w:val="en-US"/>
        </w:rPr>
        <w:t>A.</w:t>
      </w:r>
    </w:p>
    <w:p w:rsidR="0003171F" w:rsidRPr="0003171F" w:rsidRDefault="0003171F" w:rsidP="0003171F">
      <w:pPr>
        <w:pStyle w:val="a6"/>
        <w:rPr>
          <w:color w:val="000000"/>
          <w:sz w:val="28"/>
          <w:szCs w:val="28"/>
          <w:lang w:val="en-US"/>
        </w:rPr>
      </w:pPr>
      <w:r w:rsidRPr="0003171F">
        <w:rPr>
          <w:b/>
          <w:bCs/>
          <w:color w:val="000000"/>
          <w:sz w:val="28"/>
          <w:szCs w:val="28"/>
          <w:lang w:val="en-US"/>
        </w:rPr>
        <w:t>magnetic field</w:t>
      </w:r>
      <w:r w:rsidRPr="0003171F">
        <w:rPr>
          <w:color w:val="000000"/>
          <w:sz w:val="28"/>
          <w:szCs w:val="28"/>
          <w:lang w:val="en-US"/>
        </w:rPr>
        <w:t>: a physical quantity which has a definite value at each point in space. We think of the field as existing in space even though there may be no particle there to experience the force. Magnetic fields can be produced by magnets made of magnetic materials (iron in particular), by electric currents and by electric fields which change with time. The SI unit of magnetic field is the tesla, symbol T. See also</w:t>
      </w:r>
      <w:r w:rsidRPr="0003171F">
        <w:rPr>
          <w:rStyle w:val="apple-converted-space"/>
          <w:rFonts w:eastAsiaTheme="majorEastAsia"/>
          <w:color w:val="000000"/>
          <w:sz w:val="28"/>
          <w:szCs w:val="28"/>
          <w:lang w:val="en-US"/>
        </w:rPr>
        <w:t> </w:t>
      </w:r>
      <w:r w:rsidRPr="0003171F">
        <w:rPr>
          <w:b/>
          <w:bCs/>
          <w:color w:val="000000"/>
          <w:sz w:val="28"/>
          <w:szCs w:val="28"/>
          <w:lang w:val="en-US"/>
        </w:rPr>
        <w:t>field</w:t>
      </w:r>
      <w:r w:rsidRPr="0003171F">
        <w:rPr>
          <w:color w:val="000000"/>
          <w:sz w:val="28"/>
          <w:szCs w:val="28"/>
          <w:lang w:val="en-US"/>
        </w:rPr>
        <w:t>.</w:t>
      </w:r>
    </w:p>
    <w:p w:rsidR="0003171F" w:rsidRPr="0003171F" w:rsidRDefault="0003171F" w:rsidP="0003171F">
      <w:pPr>
        <w:pStyle w:val="a6"/>
        <w:rPr>
          <w:color w:val="000000"/>
          <w:sz w:val="28"/>
          <w:szCs w:val="28"/>
          <w:lang w:val="en-US"/>
        </w:rPr>
      </w:pPr>
      <w:r w:rsidRPr="0003171F">
        <w:rPr>
          <w:b/>
          <w:bCs/>
          <w:color w:val="000000"/>
          <w:sz w:val="28"/>
          <w:szCs w:val="28"/>
          <w:lang w:val="en-US"/>
        </w:rPr>
        <w:t>milliamp</w:t>
      </w:r>
      <w:r w:rsidRPr="0003171F">
        <w:rPr>
          <w:color w:val="000000"/>
          <w:sz w:val="28"/>
          <w:szCs w:val="28"/>
          <w:lang w:val="en-US"/>
        </w:rPr>
        <w:t>: colloquial for milliampere; one thousandth of an</w:t>
      </w:r>
      <w:r w:rsidRPr="0003171F">
        <w:rPr>
          <w:rStyle w:val="apple-converted-space"/>
          <w:rFonts w:eastAsiaTheme="majorEastAsia"/>
          <w:color w:val="000000"/>
          <w:sz w:val="28"/>
          <w:szCs w:val="28"/>
          <w:lang w:val="en-US"/>
        </w:rPr>
        <w:t> </w:t>
      </w:r>
      <w:r w:rsidRPr="0003171F">
        <w:rPr>
          <w:b/>
          <w:bCs/>
          <w:color w:val="000000"/>
          <w:sz w:val="28"/>
          <w:szCs w:val="28"/>
          <w:lang w:val="en-US"/>
        </w:rPr>
        <w:t>ampere</w:t>
      </w:r>
      <w:r w:rsidRPr="0003171F">
        <w:rPr>
          <w:color w:val="000000"/>
          <w:sz w:val="28"/>
          <w:szCs w:val="28"/>
          <w:lang w:val="en-US"/>
        </w:rPr>
        <w:t>. Symbol: mA.</w:t>
      </w:r>
    </w:p>
    <w:p w:rsidR="0003171F" w:rsidRPr="0003171F" w:rsidRDefault="0003171F" w:rsidP="0003171F">
      <w:pPr>
        <w:pStyle w:val="a6"/>
        <w:rPr>
          <w:color w:val="000000"/>
          <w:sz w:val="28"/>
          <w:szCs w:val="28"/>
          <w:lang w:val="en-US"/>
        </w:rPr>
      </w:pPr>
      <w:r w:rsidRPr="0003171F">
        <w:rPr>
          <w:b/>
          <w:bCs/>
          <w:color w:val="000000"/>
          <w:sz w:val="28"/>
          <w:szCs w:val="28"/>
          <w:lang w:val="en-US"/>
        </w:rPr>
        <w:t>multimeter</w:t>
      </w:r>
      <w:r w:rsidRPr="0003171F">
        <w:rPr>
          <w:color w:val="000000"/>
          <w:sz w:val="28"/>
          <w:szCs w:val="28"/>
          <w:lang w:val="en-US"/>
        </w:rPr>
        <w:t>: an instrument which can be used for measuring any one of several different electrical quantities, usually potential difference (voltage), current and resistance. The user has to select the quantity to be measured, by selecting some switch settings.</w:t>
      </w:r>
    </w:p>
    <w:p w:rsidR="0003171F" w:rsidRPr="0003171F" w:rsidRDefault="0003171F" w:rsidP="0003171F">
      <w:pPr>
        <w:pStyle w:val="a6"/>
        <w:rPr>
          <w:color w:val="000000"/>
          <w:sz w:val="28"/>
          <w:szCs w:val="28"/>
          <w:lang w:val="en-US"/>
        </w:rPr>
      </w:pPr>
      <w:r w:rsidRPr="0003171F">
        <w:rPr>
          <w:color w:val="000000"/>
          <w:sz w:val="28"/>
          <w:szCs w:val="28"/>
          <w:lang w:val="en-US"/>
        </w:rPr>
        <w:lastRenderedPageBreak/>
        <w:t>mV:     </w:t>
      </w:r>
      <w:r w:rsidRPr="0003171F">
        <w:rPr>
          <w:rStyle w:val="apple-converted-space"/>
          <w:rFonts w:eastAsiaTheme="majorEastAsia"/>
          <w:color w:val="000000"/>
          <w:sz w:val="28"/>
          <w:szCs w:val="28"/>
          <w:lang w:val="en-US"/>
        </w:rPr>
        <w:t> </w:t>
      </w:r>
      <w:r w:rsidRPr="0003171F">
        <w:rPr>
          <w:color w:val="000000"/>
          <w:sz w:val="28"/>
          <w:szCs w:val="28"/>
          <w:lang w:val="en-US"/>
        </w:rPr>
        <w:t>symbol for millivolt, 10</w:t>
      </w:r>
      <w:r w:rsidRPr="0003171F">
        <w:rPr>
          <w:color w:val="000000"/>
          <w:sz w:val="28"/>
          <w:szCs w:val="28"/>
          <w:vertAlign w:val="superscript"/>
          <w:lang w:val="en-US"/>
        </w:rPr>
        <w:t>-3</w:t>
      </w:r>
      <w:r w:rsidRPr="0003171F">
        <w:rPr>
          <w:rStyle w:val="apple-converted-space"/>
          <w:rFonts w:eastAsiaTheme="majorEastAsia"/>
          <w:color w:val="000000"/>
          <w:sz w:val="28"/>
          <w:szCs w:val="28"/>
          <w:lang w:val="en-US"/>
        </w:rPr>
        <w:t> </w:t>
      </w:r>
      <w:r w:rsidRPr="0003171F">
        <w:rPr>
          <w:color w:val="000000"/>
          <w:sz w:val="28"/>
          <w:szCs w:val="28"/>
          <w:lang w:val="en-US"/>
        </w:rPr>
        <w:t>V.</w:t>
      </w:r>
    </w:p>
    <w:p w:rsidR="0003171F" w:rsidRPr="0003171F" w:rsidRDefault="0003171F" w:rsidP="0003171F">
      <w:pPr>
        <w:pStyle w:val="a6"/>
        <w:rPr>
          <w:color w:val="000000"/>
          <w:sz w:val="28"/>
          <w:szCs w:val="28"/>
          <w:lang w:val="en-US"/>
        </w:rPr>
      </w:pPr>
      <w:r w:rsidRPr="0003171F">
        <w:rPr>
          <w:b/>
          <w:bCs/>
          <w:color w:val="000000"/>
          <w:sz w:val="28"/>
          <w:szCs w:val="28"/>
          <w:lang w:val="en-US"/>
        </w:rPr>
        <w:t>negative</w:t>
      </w:r>
      <w:r w:rsidRPr="0003171F">
        <w:rPr>
          <w:color w:val="000000"/>
          <w:sz w:val="28"/>
          <w:szCs w:val="28"/>
          <w:lang w:val="en-US"/>
        </w:rPr>
        <w:t>: see</w:t>
      </w:r>
      <w:r w:rsidRPr="0003171F">
        <w:rPr>
          <w:rStyle w:val="apple-converted-space"/>
          <w:rFonts w:eastAsiaTheme="majorEastAsia"/>
          <w:color w:val="000000"/>
          <w:sz w:val="28"/>
          <w:szCs w:val="28"/>
          <w:lang w:val="en-US"/>
        </w:rPr>
        <w:t> </w:t>
      </w:r>
      <w:r w:rsidRPr="0003171F">
        <w:rPr>
          <w:b/>
          <w:bCs/>
          <w:color w:val="000000"/>
          <w:sz w:val="28"/>
          <w:szCs w:val="28"/>
          <w:lang w:val="en-US"/>
        </w:rPr>
        <w:t>positive and negative</w:t>
      </w:r>
      <w:r w:rsidRPr="0003171F">
        <w:rPr>
          <w:color w:val="000000"/>
          <w:sz w:val="28"/>
          <w:szCs w:val="28"/>
          <w:lang w:val="en-US"/>
        </w:rPr>
        <w:t>.</w:t>
      </w:r>
    </w:p>
    <w:p w:rsidR="0003171F" w:rsidRPr="0003171F" w:rsidRDefault="0003171F" w:rsidP="0003171F">
      <w:pPr>
        <w:pStyle w:val="a6"/>
        <w:rPr>
          <w:color w:val="000000"/>
          <w:sz w:val="28"/>
          <w:szCs w:val="28"/>
          <w:lang w:val="en-US"/>
        </w:rPr>
      </w:pPr>
      <w:r w:rsidRPr="0003171F">
        <w:rPr>
          <w:b/>
          <w:bCs/>
          <w:color w:val="000000"/>
          <w:sz w:val="28"/>
          <w:szCs w:val="28"/>
          <w:lang w:val="en-US"/>
        </w:rPr>
        <w:t>neutral</w:t>
      </w:r>
      <w:r w:rsidRPr="0003171F">
        <w:rPr>
          <w:color w:val="000000"/>
          <w:sz w:val="28"/>
          <w:szCs w:val="28"/>
          <w:lang w:val="en-US"/>
        </w:rPr>
        <w:t>:</w:t>
      </w:r>
      <w:r w:rsidRPr="0003171F">
        <w:rPr>
          <w:rStyle w:val="apple-converted-space"/>
          <w:rFonts w:eastAsiaTheme="majorEastAsia"/>
          <w:b/>
          <w:bCs/>
          <w:color w:val="000000"/>
          <w:sz w:val="28"/>
          <w:szCs w:val="28"/>
          <w:lang w:val="en-US"/>
        </w:rPr>
        <w:t> </w:t>
      </w:r>
      <w:r w:rsidRPr="0003171F">
        <w:rPr>
          <w:color w:val="000000"/>
          <w:sz w:val="28"/>
          <w:szCs w:val="28"/>
          <w:lang w:val="en-US"/>
        </w:rPr>
        <w:t>(1)</w:t>
      </w:r>
      <w:r w:rsidRPr="0003171F">
        <w:rPr>
          <w:rStyle w:val="apple-converted-space"/>
          <w:rFonts w:eastAsiaTheme="majorEastAsia"/>
          <w:b/>
          <w:bCs/>
          <w:color w:val="000000"/>
          <w:sz w:val="28"/>
          <w:szCs w:val="28"/>
          <w:lang w:val="en-US"/>
        </w:rPr>
        <w:t> </w:t>
      </w:r>
      <w:r w:rsidRPr="0003171F">
        <w:rPr>
          <w:color w:val="000000"/>
          <w:sz w:val="28"/>
          <w:szCs w:val="28"/>
          <w:lang w:val="en-US"/>
        </w:rPr>
        <w:t>having zero net charge. The wires in a circuit remain neutral even though charged electrons move inside them. (2) A different meaning occurs with the neutral wire or terminal in a household wiring; in that case neutral means having near-zero potential - see under</w:t>
      </w:r>
      <w:r w:rsidRPr="0003171F">
        <w:rPr>
          <w:rStyle w:val="apple-converted-space"/>
          <w:rFonts w:eastAsiaTheme="majorEastAsia"/>
          <w:color w:val="000000"/>
          <w:sz w:val="28"/>
          <w:szCs w:val="28"/>
          <w:lang w:val="en-US"/>
        </w:rPr>
        <w:t> </w:t>
      </w:r>
      <w:r w:rsidRPr="0003171F">
        <w:rPr>
          <w:b/>
          <w:bCs/>
          <w:color w:val="000000"/>
          <w:sz w:val="28"/>
          <w:szCs w:val="28"/>
          <w:lang w:val="en-US"/>
        </w:rPr>
        <w:t>active terminal</w:t>
      </w:r>
      <w:r w:rsidRPr="0003171F">
        <w:rPr>
          <w:color w:val="000000"/>
          <w:sz w:val="28"/>
          <w:szCs w:val="28"/>
          <w:lang w:val="en-US"/>
        </w:rPr>
        <w:t>.</w:t>
      </w:r>
    </w:p>
    <w:p w:rsidR="0003171F" w:rsidRPr="0003171F" w:rsidRDefault="0003171F" w:rsidP="0003171F">
      <w:pPr>
        <w:pStyle w:val="a6"/>
        <w:rPr>
          <w:color w:val="000000"/>
          <w:sz w:val="28"/>
          <w:szCs w:val="28"/>
          <w:lang w:val="en-US"/>
        </w:rPr>
      </w:pPr>
      <w:r w:rsidRPr="0003171F">
        <w:rPr>
          <w:b/>
          <w:bCs/>
          <w:color w:val="000000"/>
          <w:sz w:val="28"/>
          <w:szCs w:val="28"/>
          <w:lang w:val="en-US"/>
        </w:rPr>
        <w:t>nominal value</w:t>
      </w:r>
      <w:r w:rsidRPr="0003171F">
        <w:rPr>
          <w:color w:val="000000"/>
          <w:sz w:val="28"/>
          <w:szCs w:val="28"/>
          <w:lang w:val="en-US"/>
        </w:rPr>
        <w:t>: literally "named value", usually a rough estimate of the intended value of something. Nobody is too fussed when the real value turns out to be somewhat different.</w:t>
      </w:r>
    </w:p>
    <w:p w:rsidR="0003171F" w:rsidRPr="0003171F" w:rsidRDefault="0003171F" w:rsidP="0003171F">
      <w:pPr>
        <w:pStyle w:val="a6"/>
        <w:rPr>
          <w:color w:val="000000"/>
          <w:sz w:val="28"/>
          <w:szCs w:val="28"/>
          <w:lang w:val="en-US"/>
        </w:rPr>
      </w:pPr>
      <w:r w:rsidRPr="0003171F">
        <w:rPr>
          <w:b/>
          <w:bCs/>
          <w:color w:val="000000"/>
          <w:sz w:val="28"/>
          <w:szCs w:val="28"/>
          <w:lang w:val="en-US"/>
        </w:rPr>
        <w:t>ohm</w:t>
      </w:r>
      <w:r w:rsidRPr="0003171F">
        <w:rPr>
          <w:color w:val="000000"/>
          <w:sz w:val="28"/>
          <w:szCs w:val="28"/>
          <w:lang w:val="en-US"/>
        </w:rPr>
        <w:t>: SI unit of</w:t>
      </w:r>
      <w:r w:rsidRPr="0003171F">
        <w:rPr>
          <w:rStyle w:val="apple-converted-space"/>
          <w:rFonts w:eastAsiaTheme="majorEastAsia"/>
          <w:color w:val="000000"/>
          <w:sz w:val="28"/>
          <w:szCs w:val="28"/>
          <w:lang w:val="en-US"/>
        </w:rPr>
        <w:t> </w:t>
      </w:r>
      <w:r w:rsidRPr="0003171F">
        <w:rPr>
          <w:b/>
          <w:bCs/>
          <w:color w:val="000000"/>
          <w:sz w:val="28"/>
          <w:szCs w:val="28"/>
          <w:lang w:val="en-US"/>
        </w:rPr>
        <w:t>resistance</w:t>
      </w:r>
      <w:r w:rsidRPr="0003171F">
        <w:rPr>
          <w:color w:val="000000"/>
          <w:sz w:val="28"/>
          <w:szCs w:val="28"/>
          <w:lang w:val="en-US"/>
        </w:rPr>
        <w:t>; symbol Ω (the Greek letter, capital omega).</w:t>
      </w:r>
    </w:p>
    <w:p w:rsidR="0003171F" w:rsidRPr="0003171F" w:rsidRDefault="0003171F" w:rsidP="0003171F">
      <w:pPr>
        <w:pStyle w:val="a6"/>
        <w:rPr>
          <w:color w:val="000000"/>
          <w:sz w:val="28"/>
          <w:szCs w:val="28"/>
          <w:lang w:val="en-US"/>
        </w:rPr>
      </w:pPr>
      <w:r w:rsidRPr="0003171F">
        <w:rPr>
          <w:b/>
          <w:bCs/>
          <w:color w:val="000000"/>
          <w:sz w:val="28"/>
          <w:szCs w:val="28"/>
          <w:lang w:val="en-US"/>
        </w:rPr>
        <w:t>Ohm, Georg Simon</w:t>
      </w:r>
      <w:r w:rsidRPr="0003171F">
        <w:rPr>
          <w:color w:val="000000"/>
          <w:sz w:val="28"/>
          <w:szCs w:val="28"/>
          <w:lang w:val="en-US"/>
        </w:rPr>
        <w:t>: (1787 - 1854) German scientist who gave his name to the unit of</w:t>
      </w:r>
      <w:r w:rsidRPr="0003171F">
        <w:rPr>
          <w:rStyle w:val="apple-converted-space"/>
          <w:rFonts w:eastAsiaTheme="majorEastAsia"/>
          <w:color w:val="000000"/>
          <w:sz w:val="28"/>
          <w:szCs w:val="28"/>
          <w:lang w:val="en-US"/>
        </w:rPr>
        <w:t> </w:t>
      </w:r>
      <w:r w:rsidRPr="0003171F">
        <w:rPr>
          <w:b/>
          <w:bCs/>
          <w:color w:val="000000"/>
          <w:sz w:val="28"/>
          <w:szCs w:val="28"/>
          <w:lang w:val="en-US"/>
        </w:rPr>
        <w:t>resistance</w:t>
      </w:r>
      <w:r w:rsidRPr="0003171F">
        <w:rPr>
          <w:color w:val="000000"/>
          <w:sz w:val="28"/>
          <w:szCs w:val="28"/>
          <w:lang w:val="en-US"/>
        </w:rPr>
        <w:t>.</w:t>
      </w:r>
    </w:p>
    <w:p w:rsidR="0003171F" w:rsidRPr="0003171F" w:rsidRDefault="0003171F" w:rsidP="0003171F">
      <w:pPr>
        <w:pStyle w:val="a6"/>
        <w:rPr>
          <w:color w:val="000000"/>
          <w:sz w:val="28"/>
          <w:szCs w:val="28"/>
          <w:lang w:val="en-US"/>
        </w:rPr>
      </w:pPr>
      <w:r w:rsidRPr="0003171F">
        <w:rPr>
          <w:b/>
          <w:bCs/>
          <w:color w:val="000000"/>
          <w:sz w:val="28"/>
          <w:szCs w:val="28"/>
          <w:lang w:val="en-US"/>
        </w:rPr>
        <w:t>Ohm's law</w:t>
      </w:r>
      <w:r w:rsidRPr="0003171F">
        <w:rPr>
          <w:color w:val="000000"/>
          <w:sz w:val="28"/>
          <w:szCs w:val="28"/>
          <w:lang w:val="en-US"/>
        </w:rPr>
        <w:t>: the statement that the</w:t>
      </w:r>
      <w:r w:rsidRPr="0003171F">
        <w:rPr>
          <w:rStyle w:val="apple-converted-space"/>
          <w:rFonts w:eastAsiaTheme="majorEastAsia"/>
          <w:color w:val="000000"/>
          <w:sz w:val="28"/>
          <w:szCs w:val="28"/>
          <w:lang w:val="en-US"/>
        </w:rPr>
        <w:t> </w:t>
      </w:r>
      <w:r w:rsidRPr="0003171F">
        <w:rPr>
          <w:b/>
          <w:bCs/>
          <w:color w:val="000000"/>
          <w:sz w:val="28"/>
          <w:szCs w:val="28"/>
          <w:lang w:val="en-US"/>
        </w:rPr>
        <w:t>resistance</w:t>
      </w:r>
      <w:r w:rsidRPr="0003171F">
        <w:rPr>
          <w:rStyle w:val="apple-converted-space"/>
          <w:rFonts w:eastAsiaTheme="majorEastAsia"/>
          <w:color w:val="000000"/>
          <w:sz w:val="28"/>
          <w:szCs w:val="28"/>
          <w:lang w:val="en-US"/>
        </w:rPr>
        <w:t> </w:t>
      </w:r>
      <w:r w:rsidRPr="0003171F">
        <w:rPr>
          <w:color w:val="000000"/>
          <w:sz w:val="28"/>
          <w:szCs w:val="28"/>
          <w:lang w:val="en-US"/>
        </w:rPr>
        <w:t>of some objects (notably metallic objects), held at constant temperature, is independent of the potential difference across the object or the current through it. There are many interesting objects which don't obey Ohm's law. Some people confuse Ohm's law with the definition of resistance but an object can have a (variable) resistance, even though it does not obey Ohm's law.</w:t>
      </w:r>
    </w:p>
    <w:p w:rsidR="0003171F" w:rsidRPr="0003171F" w:rsidRDefault="0003171F" w:rsidP="0003171F">
      <w:pPr>
        <w:pStyle w:val="a6"/>
        <w:rPr>
          <w:color w:val="000000"/>
          <w:sz w:val="28"/>
          <w:szCs w:val="28"/>
          <w:lang w:val="en-US"/>
        </w:rPr>
      </w:pPr>
      <w:r w:rsidRPr="0003171F">
        <w:rPr>
          <w:b/>
          <w:bCs/>
          <w:color w:val="000000"/>
          <w:sz w:val="28"/>
          <w:szCs w:val="28"/>
          <w:lang w:val="en-US"/>
        </w:rPr>
        <w:t>open circuit</w:t>
      </w:r>
      <w:r w:rsidRPr="0003171F">
        <w:rPr>
          <w:color w:val="000000"/>
          <w:sz w:val="28"/>
          <w:szCs w:val="28"/>
          <w:lang w:val="en-US"/>
        </w:rPr>
        <w:t>: (1) a break in what was meant to be a circuit or (2) the broken circuit itself. Turning a switch off creates an open circuit. See also</w:t>
      </w:r>
      <w:r w:rsidRPr="0003171F">
        <w:rPr>
          <w:rStyle w:val="apple-converted-space"/>
          <w:rFonts w:eastAsiaTheme="majorEastAsia"/>
          <w:color w:val="000000"/>
          <w:sz w:val="28"/>
          <w:szCs w:val="28"/>
          <w:lang w:val="en-US"/>
        </w:rPr>
        <w:t> </w:t>
      </w:r>
      <w:r w:rsidRPr="0003171F">
        <w:rPr>
          <w:b/>
          <w:bCs/>
          <w:color w:val="000000"/>
          <w:sz w:val="28"/>
          <w:szCs w:val="28"/>
          <w:lang w:val="en-US"/>
        </w:rPr>
        <w:t>short circuit</w:t>
      </w:r>
      <w:r w:rsidRPr="0003171F">
        <w:rPr>
          <w:color w:val="000000"/>
          <w:sz w:val="28"/>
          <w:szCs w:val="28"/>
          <w:lang w:val="en-US"/>
        </w:rPr>
        <w:t>.</w:t>
      </w:r>
    </w:p>
    <w:p w:rsidR="0003171F" w:rsidRPr="0003171F" w:rsidRDefault="0003171F" w:rsidP="0003171F">
      <w:pPr>
        <w:pStyle w:val="a6"/>
        <w:rPr>
          <w:color w:val="000000"/>
          <w:sz w:val="28"/>
          <w:szCs w:val="28"/>
          <w:lang w:val="en-US"/>
        </w:rPr>
      </w:pPr>
      <w:r w:rsidRPr="0003171F">
        <w:rPr>
          <w:b/>
          <w:bCs/>
          <w:color w:val="000000"/>
          <w:sz w:val="28"/>
          <w:szCs w:val="28"/>
          <w:lang w:val="en-US"/>
        </w:rPr>
        <w:t>output</w:t>
      </w:r>
      <w:r w:rsidRPr="0003171F">
        <w:rPr>
          <w:color w:val="000000"/>
          <w:sz w:val="28"/>
          <w:szCs w:val="28"/>
          <w:lang w:val="en-US"/>
        </w:rPr>
        <w:t>:</w:t>
      </w:r>
      <w:r w:rsidRPr="0003171F">
        <w:rPr>
          <w:rStyle w:val="apple-converted-space"/>
          <w:rFonts w:eastAsiaTheme="majorEastAsia"/>
          <w:b/>
          <w:bCs/>
          <w:color w:val="000000"/>
          <w:sz w:val="28"/>
          <w:szCs w:val="28"/>
          <w:lang w:val="en-US"/>
        </w:rPr>
        <w:t> </w:t>
      </w:r>
      <w:r w:rsidRPr="0003171F">
        <w:rPr>
          <w:color w:val="000000"/>
          <w:sz w:val="28"/>
          <w:szCs w:val="28"/>
          <w:lang w:val="en-US"/>
        </w:rPr>
        <w:t>explained under</w:t>
      </w:r>
      <w:r w:rsidRPr="0003171F">
        <w:rPr>
          <w:rStyle w:val="apple-converted-space"/>
          <w:rFonts w:eastAsiaTheme="majorEastAsia"/>
          <w:color w:val="000000"/>
          <w:sz w:val="28"/>
          <w:szCs w:val="28"/>
          <w:lang w:val="en-US"/>
        </w:rPr>
        <w:t> </w:t>
      </w:r>
      <w:r w:rsidRPr="0003171F">
        <w:rPr>
          <w:b/>
          <w:bCs/>
          <w:color w:val="000000"/>
          <w:sz w:val="28"/>
          <w:szCs w:val="28"/>
          <w:lang w:val="en-US"/>
        </w:rPr>
        <w:t>input</w:t>
      </w:r>
      <w:r w:rsidRPr="0003171F">
        <w:rPr>
          <w:color w:val="000000"/>
          <w:sz w:val="28"/>
          <w:szCs w:val="28"/>
          <w:lang w:val="en-US"/>
        </w:rPr>
        <w:t>.</w:t>
      </w:r>
    </w:p>
    <w:p w:rsidR="0003171F" w:rsidRPr="0003171F" w:rsidRDefault="0003171F" w:rsidP="0003171F">
      <w:pPr>
        <w:pStyle w:val="a6"/>
        <w:rPr>
          <w:color w:val="000000"/>
          <w:sz w:val="28"/>
          <w:szCs w:val="28"/>
          <w:lang w:val="en-US"/>
        </w:rPr>
      </w:pPr>
      <w:r w:rsidRPr="0003171F">
        <w:rPr>
          <w:b/>
          <w:bCs/>
          <w:color w:val="000000"/>
          <w:sz w:val="28"/>
          <w:szCs w:val="28"/>
          <w:lang w:val="en-US"/>
        </w:rPr>
        <w:t>oscilloscope</w:t>
      </w:r>
      <w:r w:rsidRPr="0003171F">
        <w:rPr>
          <w:color w:val="000000"/>
          <w:sz w:val="28"/>
          <w:szCs w:val="28"/>
          <w:lang w:val="en-US"/>
        </w:rPr>
        <w:t>: an instrument which produces, on a screen, graphs of potential difference (PD) against time or of one potential difference against another potential difference. A dual-trace oscilloscope can simultaneously produce two PD - time graphs with the same time scale.</w:t>
      </w:r>
    </w:p>
    <w:p w:rsidR="0003171F" w:rsidRPr="0003171F" w:rsidRDefault="0003171F" w:rsidP="0003171F">
      <w:pPr>
        <w:pStyle w:val="a6"/>
        <w:rPr>
          <w:color w:val="000000"/>
          <w:sz w:val="28"/>
          <w:szCs w:val="28"/>
          <w:lang w:val="en-US"/>
        </w:rPr>
      </w:pPr>
      <w:r w:rsidRPr="0003171F">
        <w:rPr>
          <w:b/>
          <w:bCs/>
          <w:color w:val="000000"/>
          <w:sz w:val="28"/>
          <w:szCs w:val="28"/>
          <w:lang w:val="en-US"/>
        </w:rPr>
        <w:t>parallel</w:t>
      </w:r>
      <w:r w:rsidRPr="0003171F">
        <w:rPr>
          <w:color w:val="000000"/>
          <w:sz w:val="28"/>
          <w:szCs w:val="28"/>
          <w:lang w:val="en-US"/>
        </w:rPr>
        <w:t>. Two components are in parallel if, when tracing a path between two points in a circuit, you find that you have the alternative of branching off and tracing through either one component or the other, before those alternative paths rejoin. Whether two things are in parallel or series depends critically on the two points that you are tracing the path between; it makes no sense to say that things are in parallel without reference to those points. See also</w:t>
      </w:r>
      <w:r w:rsidRPr="0003171F">
        <w:rPr>
          <w:rStyle w:val="apple-converted-space"/>
          <w:rFonts w:eastAsiaTheme="majorEastAsia"/>
          <w:color w:val="000000"/>
          <w:sz w:val="28"/>
          <w:szCs w:val="28"/>
          <w:lang w:val="en-US"/>
        </w:rPr>
        <w:t> </w:t>
      </w:r>
      <w:r w:rsidRPr="0003171F">
        <w:rPr>
          <w:b/>
          <w:bCs/>
          <w:color w:val="000000"/>
          <w:sz w:val="28"/>
          <w:szCs w:val="28"/>
          <w:lang w:val="en-US"/>
        </w:rPr>
        <w:t>series</w:t>
      </w:r>
      <w:r w:rsidRPr="0003171F">
        <w:rPr>
          <w:color w:val="000000"/>
          <w:sz w:val="28"/>
          <w:szCs w:val="28"/>
          <w:lang w:val="en-US"/>
        </w:rPr>
        <w:t>.</w:t>
      </w:r>
    </w:p>
    <w:p w:rsidR="0003171F" w:rsidRPr="0003171F" w:rsidRDefault="0003171F" w:rsidP="0003171F">
      <w:pPr>
        <w:pStyle w:val="a6"/>
        <w:rPr>
          <w:color w:val="000000"/>
          <w:sz w:val="28"/>
          <w:szCs w:val="28"/>
          <w:lang w:val="en-US"/>
        </w:rPr>
      </w:pPr>
      <w:r w:rsidRPr="0003171F">
        <w:rPr>
          <w:b/>
          <w:bCs/>
          <w:color w:val="000000"/>
          <w:sz w:val="28"/>
          <w:szCs w:val="28"/>
          <w:lang w:val="en-US"/>
        </w:rPr>
        <w:t>passive device</w:t>
      </w:r>
      <w:r w:rsidRPr="0003171F">
        <w:rPr>
          <w:color w:val="000000"/>
          <w:sz w:val="28"/>
          <w:szCs w:val="28"/>
          <w:lang w:val="en-US"/>
        </w:rPr>
        <w:t>:</w:t>
      </w:r>
      <w:r w:rsidRPr="0003171F">
        <w:rPr>
          <w:rStyle w:val="apple-converted-space"/>
          <w:rFonts w:eastAsiaTheme="majorEastAsia"/>
          <w:b/>
          <w:bCs/>
          <w:color w:val="000000"/>
          <w:sz w:val="28"/>
          <w:szCs w:val="28"/>
          <w:lang w:val="en-US"/>
        </w:rPr>
        <w:t> </w:t>
      </w:r>
      <w:r w:rsidRPr="0003171F">
        <w:rPr>
          <w:color w:val="000000"/>
          <w:sz w:val="28"/>
          <w:szCs w:val="28"/>
          <w:lang w:val="en-US"/>
        </w:rPr>
        <w:t>a passive circuit component has no emf. The term comes from the idea that it responds to something done to it by an</w:t>
      </w:r>
      <w:r w:rsidRPr="0003171F">
        <w:rPr>
          <w:rStyle w:val="apple-converted-space"/>
          <w:rFonts w:eastAsiaTheme="majorEastAsia"/>
          <w:color w:val="000000"/>
          <w:sz w:val="28"/>
          <w:szCs w:val="28"/>
          <w:lang w:val="en-US"/>
        </w:rPr>
        <w:t> </w:t>
      </w:r>
      <w:r w:rsidRPr="0003171F">
        <w:rPr>
          <w:b/>
          <w:bCs/>
          <w:color w:val="000000"/>
          <w:sz w:val="28"/>
          <w:szCs w:val="28"/>
          <w:lang w:val="en-US"/>
        </w:rPr>
        <w:t>active device</w:t>
      </w:r>
      <w:r w:rsidRPr="0003171F">
        <w:rPr>
          <w:color w:val="000000"/>
          <w:sz w:val="28"/>
          <w:szCs w:val="28"/>
          <w:lang w:val="en-US"/>
        </w:rPr>
        <w:t>, such as a battery. Light globes and capacitors are passive devices.</w:t>
      </w:r>
    </w:p>
    <w:p w:rsidR="0003171F" w:rsidRPr="0003171F" w:rsidRDefault="0003171F" w:rsidP="0003171F">
      <w:pPr>
        <w:pStyle w:val="a6"/>
        <w:rPr>
          <w:color w:val="000000"/>
          <w:sz w:val="28"/>
          <w:szCs w:val="28"/>
          <w:lang w:val="en-US"/>
        </w:rPr>
      </w:pPr>
      <w:r w:rsidRPr="0003171F">
        <w:rPr>
          <w:b/>
          <w:bCs/>
          <w:color w:val="000000"/>
          <w:sz w:val="28"/>
          <w:szCs w:val="28"/>
          <w:lang w:val="en-US"/>
        </w:rPr>
        <w:lastRenderedPageBreak/>
        <w:t>period</w:t>
      </w:r>
      <w:r w:rsidRPr="0003171F">
        <w:rPr>
          <w:color w:val="000000"/>
          <w:sz w:val="28"/>
          <w:szCs w:val="28"/>
          <w:lang w:val="en-US"/>
        </w:rPr>
        <w:t>:</w:t>
      </w:r>
      <w:r w:rsidRPr="0003171F">
        <w:rPr>
          <w:rStyle w:val="apple-converted-space"/>
          <w:rFonts w:eastAsiaTheme="majorEastAsia"/>
          <w:b/>
          <w:bCs/>
          <w:color w:val="000000"/>
          <w:sz w:val="28"/>
          <w:szCs w:val="28"/>
          <w:lang w:val="en-US"/>
        </w:rPr>
        <w:t> </w:t>
      </w:r>
      <w:r w:rsidRPr="0003171F">
        <w:rPr>
          <w:color w:val="000000"/>
          <w:sz w:val="28"/>
          <w:szCs w:val="28"/>
          <w:lang w:val="en-US"/>
        </w:rPr>
        <w:t>the time interval required for exactly one cycle of a repetitive process or phenomenon of any kind. It is equal to the reciprocal of the process's frequency. Usual symbol,</w:t>
      </w:r>
      <w:r w:rsidRPr="0003171F">
        <w:rPr>
          <w:rStyle w:val="apple-converted-space"/>
          <w:rFonts w:eastAsiaTheme="majorEastAsia"/>
          <w:color w:val="000000"/>
          <w:sz w:val="28"/>
          <w:szCs w:val="28"/>
          <w:lang w:val="en-US"/>
        </w:rPr>
        <w:t> </w:t>
      </w:r>
      <w:r w:rsidRPr="0003171F">
        <w:rPr>
          <w:i/>
          <w:iCs/>
          <w:color w:val="000000"/>
          <w:sz w:val="28"/>
          <w:szCs w:val="28"/>
          <w:lang w:val="en-US"/>
        </w:rPr>
        <w:t>T</w:t>
      </w:r>
      <w:r w:rsidRPr="0003171F">
        <w:rPr>
          <w:color w:val="000000"/>
          <w:sz w:val="28"/>
          <w:szCs w:val="28"/>
          <w:lang w:val="en-US"/>
        </w:rPr>
        <w:t>. The SI unit is the second, symbol s.</w:t>
      </w:r>
    </w:p>
    <w:p w:rsidR="0003171F" w:rsidRPr="0003171F" w:rsidRDefault="0003171F" w:rsidP="0003171F">
      <w:pPr>
        <w:pStyle w:val="a6"/>
        <w:rPr>
          <w:color w:val="000000"/>
          <w:sz w:val="28"/>
          <w:szCs w:val="28"/>
          <w:lang w:val="en-US"/>
        </w:rPr>
      </w:pPr>
      <w:r w:rsidRPr="0003171F">
        <w:rPr>
          <w:b/>
          <w:bCs/>
          <w:color w:val="000000"/>
          <w:sz w:val="28"/>
          <w:szCs w:val="28"/>
          <w:lang w:val="en-US"/>
        </w:rPr>
        <w:t>photovoltaic cell</w:t>
      </w:r>
      <w:r w:rsidRPr="0003171F">
        <w:rPr>
          <w:color w:val="000000"/>
          <w:sz w:val="28"/>
          <w:szCs w:val="28"/>
          <w:lang w:val="en-US"/>
        </w:rPr>
        <w:t>: a device which produces an emf, and hence a current, in response to light which is absorbed by the cell.</w:t>
      </w:r>
    </w:p>
    <w:p w:rsidR="0003171F" w:rsidRPr="0003171F" w:rsidRDefault="0003171F" w:rsidP="0003171F">
      <w:pPr>
        <w:pStyle w:val="a6"/>
        <w:rPr>
          <w:color w:val="000000"/>
          <w:sz w:val="28"/>
          <w:szCs w:val="28"/>
          <w:lang w:val="en-US"/>
        </w:rPr>
      </w:pPr>
      <w:r w:rsidRPr="0003171F">
        <w:rPr>
          <w:b/>
          <w:bCs/>
          <w:color w:val="000000"/>
          <w:sz w:val="28"/>
          <w:szCs w:val="28"/>
          <w:lang w:val="en-US"/>
        </w:rPr>
        <w:t>PD</w:t>
      </w:r>
      <w:r w:rsidRPr="0003171F">
        <w:rPr>
          <w:color w:val="000000"/>
          <w:sz w:val="28"/>
          <w:szCs w:val="28"/>
          <w:lang w:val="en-US"/>
        </w:rPr>
        <w:t>:     </w:t>
      </w:r>
      <w:r w:rsidRPr="0003171F">
        <w:rPr>
          <w:rStyle w:val="apple-converted-space"/>
          <w:rFonts w:eastAsiaTheme="majorEastAsia"/>
          <w:color w:val="000000"/>
          <w:sz w:val="28"/>
          <w:szCs w:val="28"/>
          <w:lang w:val="en-US"/>
        </w:rPr>
        <w:t> </w:t>
      </w:r>
      <w:r w:rsidRPr="0003171F">
        <w:rPr>
          <w:color w:val="000000"/>
          <w:sz w:val="28"/>
          <w:szCs w:val="28"/>
          <w:lang w:val="en-US"/>
        </w:rPr>
        <w:t>lazy person's way of writing</w:t>
      </w:r>
      <w:r w:rsidRPr="0003171F">
        <w:rPr>
          <w:rStyle w:val="apple-converted-space"/>
          <w:rFonts w:eastAsiaTheme="majorEastAsia"/>
          <w:color w:val="000000"/>
          <w:sz w:val="28"/>
          <w:szCs w:val="28"/>
          <w:lang w:val="en-US"/>
        </w:rPr>
        <w:t> </w:t>
      </w:r>
      <w:r w:rsidRPr="0003171F">
        <w:rPr>
          <w:b/>
          <w:bCs/>
          <w:color w:val="000000"/>
          <w:sz w:val="28"/>
          <w:szCs w:val="28"/>
          <w:lang w:val="en-US"/>
        </w:rPr>
        <w:t>potential difference</w:t>
      </w:r>
      <w:r w:rsidRPr="0003171F">
        <w:rPr>
          <w:color w:val="000000"/>
          <w:sz w:val="28"/>
          <w:szCs w:val="28"/>
          <w:lang w:val="en-US"/>
        </w:rPr>
        <w:t>.</w:t>
      </w:r>
    </w:p>
    <w:p w:rsidR="0003171F" w:rsidRPr="0003171F" w:rsidRDefault="0003171F" w:rsidP="0003171F">
      <w:pPr>
        <w:pStyle w:val="a6"/>
        <w:rPr>
          <w:color w:val="000000"/>
          <w:sz w:val="28"/>
          <w:szCs w:val="28"/>
          <w:lang w:val="en-US"/>
        </w:rPr>
      </w:pPr>
      <w:r w:rsidRPr="0003171F">
        <w:rPr>
          <w:b/>
          <w:bCs/>
          <w:color w:val="000000"/>
          <w:sz w:val="28"/>
          <w:szCs w:val="28"/>
          <w:lang w:val="en-US"/>
        </w:rPr>
        <w:t>polarity</w:t>
      </w:r>
      <w:r w:rsidRPr="0003171F">
        <w:rPr>
          <w:color w:val="000000"/>
          <w:sz w:val="28"/>
          <w:szCs w:val="28"/>
          <w:lang w:val="en-US"/>
        </w:rPr>
        <w:t>: the property of a device which means that it has a positive terminal and a negative terminal. For an</w:t>
      </w:r>
      <w:r w:rsidRPr="0003171F">
        <w:rPr>
          <w:rStyle w:val="apple-converted-space"/>
          <w:rFonts w:eastAsiaTheme="majorEastAsia"/>
          <w:color w:val="000000"/>
          <w:sz w:val="28"/>
          <w:szCs w:val="28"/>
          <w:lang w:val="en-US"/>
        </w:rPr>
        <w:t> </w:t>
      </w:r>
      <w:r w:rsidRPr="0003171F">
        <w:rPr>
          <w:b/>
          <w:bCs/>
          <w:color w:val="000000"/>
          <w:sz w:val="28"/>
          <w:szCs w:val="28"/>
          <w:lang w:val="en-US"/>
        </w:rPr>
        <w:t>active device</w:t>
      </w:r>
      <w:r w:rsidRPr="0003171F">
        <w:rPr>
          <w:rStyle w:val="apple-converted-space"/>
          <w:rFonts w:eastAsiaTheme="majorEastAsia"/>
          <w:color w:val="000000"/>
          <w:sz w:val="28"/>
          <w:szCs w:val="28"/>
          <w:lang w:val="en-US"/>
        </w:rPr>
        <w:t> </w:t>
      </w:r>
      <w:r w:rsidRPr="0003171F">
        <w:rPr>
          <w:color w:val="000000"/>
          <w:sz w:val="28"/>
          <w:szCs w:val="28"/>
          <w:lang w:val="en-US"/>
        </w:rPr>
        <w:t>such as a battery, the positive terminal has the higher potential. For a</w:t>
      </w:r>
      <w:r w:rsidRPr="0003171F">
        <w:rPr>
          <w:rStyle w:val="apple-converted-space"/>
          <w:rFonts w:eastAsiaTheme="majorEastAsia"/>
          <w:color w:val="000000"/>
          <w:sz w:val="28"/>
          <w:szCs w:val="28"/>
          <w:lang w:val="en-US"/>
        </w:rPr>
        <w:t> </w:t>
      </w:r>
      <w:r w:rsidRPr="0003171F">
        <w:rPr>
          <w:b/>
          <w:bCs/>
          <w:color w:val="000000"/>
          <w:sz w:val="28"/>
          <w:szCs w:val="28"/>
          <w:lang w:val="en-US"/>
        </w:rPr>
        <w:t>passive device</w:t>
      </w:r>
      <w:r w:rsidRPr="0003171F">
        <w:rPr>
          <w:color w:val="000000"/>
          <w:sz w:val="28"/>
          <w:szCs w:val="28"/>
          <w:lang w:val="en-US"/>
        </w:rPr>
        <w:t>, such as a meter, the positive terminal must be connected to a point in the circuit which has a higher potential than the point where you connect the negative terminal. Some</w:t>
      </w:r>
      <w:r w:rsidRPr="0003171F">
        <w:rPr>
          <w:rStyle w:val="apple-converted-space"/>
          <w:rFonts w:eastAsiaTheme="majorEastAsia"/>
          <w:color w:val="000000"/>
          <w:sz w:val="28"/>
          <w:szCs w:val="28"/>
          <w:lang w:val="en-US"/>
        </w:rPr>
        <w:t> </w:t>
      </w:r>
      <w:r w:rsidRPr="0003171F">
        <w:rPr>
          <w:b/>
          <w:bCs/>
          <w:color w:val="000000"/>
          <w:sz w:val="28"/>
          <w:szCs w:val="28"/>
          <w:lang w:val="en-US"/>
        </w:rPr>
        <w:t>capacitors</w:t>
      </w:r>
      <w:r w:rsidRPr="0003171F">
        <w:rPr>
          <w:rStyle w:val="apple-converted-space"/>
          <w:rFonts w:eastAsiaTheme="majorEastAsia"/>
          <w:color w:val="000000"/>
          <w:sz w:val="28"/>
          <w:szCs w:val="28"/>
          <w:lang w:val="en-US"/>
        </w:rPr>
        <w:t> </w:t>
      </w:r>
      <w:r w:rsidRPr="0003171F">
        <w:rPr>
          <w:color w:val="000000"/>
          <w:sz w:val="28"/>
          <w:szCs w:val="28"/>
          <w:lang w:val="en-US"/>
        </w:rPr>
        <w:t>have a polarity which needs to be observed if they are to work properly.</w:t>
      </w:r>
    </w:p>
    <w:p w:rsidR="0003171F" w:rsidRPr="0003171F" w:rsidRDefault="0003171F" w:rsidP="0003171F">
      <w:pPr>
        <w:pStyle w:val="a6"/>
        <w:rPr>
          <w:color w:val="000000"/>
          <w:sz w:val="28"/>
          <w:szCs w:val="28"/>
          <w:lang w:val="en-US"/>
        </w:rPr>
      </w:pPr>
      <w:r w:rsidRPr="0003171F">
        <w:rPr>
          <w:b/>
          <w:bCs/>
          <w:color w:val="000000"/>
          <w:sz w:val="28"/>
          <w:szCs w:val="28"/>
          <w:lang w:val="en-US"/>
        </w:rPr>
        <w:t>positive and negative.</w:t>
      </w:r>
      <w:r w:rsidRPr="0003171F">
        <w:rPr>
          <w:rStyle w:val="apple-converted-space"/>
          <w:rFonts w:eastAsiaTheme="majorEastAsia"/>
          <w:b/>
          <w:bCs/>
          <w:color w:val="000000"/>
          <w:sz w:val="28"/>
          <w:szCs w:val="28"/>
          <w:lang w:val="en-US"/>
        </w:rPr>
        <w:t> </w:t>
      </w:r>
      <w:r w:rsidRPr="0003171F">
        <w:rPr>
          <w:color w:val="000000"/>
          <w:sz w:val="28"/>
          <w:szCs w:val="28"/>
          <w:lang w:val="en-US"/>
        </w:rPr>
        <w:t>It is mathematically convenient to call the two kinds of electric</w:t>
      </w:r>
      <w:r w:rsidRPr="0003171F">
        <w:rPr>
          <w:rStyle w:val="apple-converted-space"/>
          <w:rFonts w:eastAsiaTheme="majorEastAsia"/>
          <w:color w:val="000000"/>
          <w:sz w:val="28"/>
          <w:szCs w:val="28"/>
          <w:lang w:val="en-US"/>
        </w:rPr>
        <w:t> </w:t>
      </w:r>
      <w:r w:rsidRPr="0003171F">
        <w:rPr>
          <w:b/>
          <w:bCs/>
          <w:color w:val="000000"/>
          <w:sz w:val="28"/>
          <w:szCs w:val="28"/>
          <w:lang w:val="en-US"/>
        </w:rPr>
        <w:t>charge</w:t>
      </w:r>
      <w:r w:rsidRPr="0003171F">
        <w:rPr>
          <w:rStyle w:val="apple-converted-space"/>
          <w:rFonts w:eastAsiaTheme="majorEastAsia"/>
          <w:color w:val="000000"/>
          <w:sz w:val="28"/>
          <w:szCs w:val="28"/>
          <w:lang w:val="en-US"/>
        </w:rPr>
        <w:t> </w:t>
      </w:r>
      <w:r w:rsidRPr="0003171F">
        <w:rPr>
          <w:color w:val="000000"/>
          <w:sz w:val="28"/>
          <w:szCs w:val="28"/>
          <w:lang w:val="en-US"/>
        </w:rPr>
        <w:t>positive and negative so, for example, there is no external effect from equal amounts of positive and negative charges which are more or less uniformly mixed in some volume of space because they add up to zero charge. A</w:t>
      </w:r>
      <w:r w:rsidRPr="0003171F">
        <w:rPr>
          <w:rStyle w:val="apple-converted-space"/>
          <w:rFonts w:eastAsiaTheme="majorEastAsia"/>
          <w:color w:val="000000"/>
          <w:sz w:val="28"/>
          <w:szCs w:val="28"/>
          <w:lang w:val="en-US"/>
        </w:rPr>
        <w:t> </w:t>
      </w:r>
      <w:r w:rsidRPr="0003171F">
        <w:rPr>
          <w:b/>
          <w:bCs/>
          <w:color w:val="000000"/>
          <w:sz w:val="28"/>
          <w:szCs w:val="28"/>
          <w:lang w:val="en-US"/>
        </w:rPr>
        <w:t>potential difference</w:t>
      </w:r>
      <w:r w:rsidRPr="0003171F">
        <w:rPr>
          <w:rStyle w:val="apple-converted-space"/>
          <w:rFonts w:eastAsiaTheme="majorEastAsia"/>
          <w:color w:val="000000"/>
          <w:sz w:val="28"/>
          <w:szCs w:val="28"/>
          <w:lang w:val="en-US"/>
        </w:rPr>
        <w:t> </w:t>
      </w:r>
      <w:r w:rsidRPr="0003171F">
        <w:rPr>
          <w:color w:val="000000"/>
          <w:sz w:val="28"/>
          <w:szCs w:val="28"/>
          <w:lang w:val="en-US"/>
        </w:rPr>
        <w:t>between two points can also have either a positive or negative value, depending on the order in which you specify the points. See also</w:t>
      </w:r>
      <w:r w:rsidRPr="0003171F">
        <w:rPr>
          <w:rStyle w:val="apple-converted-space"/>
          <w:rFonts w:eastAsiaTheme="majorEastAsia"/>
          <w:color w:val="000000"/>
          <w:sz w:val="28"/>
          <w:szCs w:val="28"/>
          <w:lang w:val="en-US"/>
        </w:rPr>
        <w:t> </w:t>
      </w:r>
      <w:r w:rsidRPr="0003171F">
        <w:rPr>
          <w:b/>
          <w:bCs/>
          <w:color w:val="000000"/>
          <w:sz w:val="28"/>
          <w:szCs w:val="28"/>
          <w:lang w:val="en-US"/>
        </w:rPr>
        <w:t>polarity</w:t>
      </w:r>
      <w:r w:rsidRPr="0003171F">
        <w:rPr>
          <w:color w:val="000000"/>
          <w:sz w:val="28"/>
          <w:szCs w:val="28"/>
          <w:lang w:val="en-US"/>
        </w:rPr>
        <w:t>.</w:t>
      </w:r>
    </w:p>
    <w:p w:rsidR="0003171F" w:rsidRPr="0003171F" w:rsidRDefault="0003171F" w:rsidP="0003171F">
      <w:pPr>
        <w:pStyle w:val="a6"/>
        <w:rPr>
          <w:color w:val="000000"/>
          <w:sz w:val="28"/>
          <w:szCs w:val="28"/>
          <w:lang w:val="en-US"/>
        </w:rPr>
      </w:pPr>
      <w:r w:rsidRPr="0003171F">
        <w:rPr>
          <w:b/>
          <w:bCs/>
          <w:color w:val="000000"/>
          <w:sz w:val="28"/>
          <w:szCs w:val="28"/>
          <w:lang w:val="en-US"/>
        </w:rPr>
        <w:t>potential</w:t>
      </w:r>
      <w:r w:rsidRPr="0003171F">
        <w:rPr>
          <w:color w:val="000000"/>
          <w:sz w:val="28"/>
          <w:szCs w:val="28"/>
          <w:lang w:val="en-US"/>
        </w:rPr>
        <w:t>: see</w:t>
      </w:r>
      <w:r w:rsidRPr="0003171F">
        <w:rPr>
          <w:rStyle w:val="apple-converted-space"/>
          <w:rFonts w:eastAsiaTheme="majorEastAsia"/>
          <w:color w:val="000000"/>
          <w:sz w:val="28"/>
          <w:szCs w:val="28"/>
          <w:lang w:val="en-US"/>
        </w:rPr>
        <w:t> </w:t>
      </w:r>
      <w:r w:rsidRPr="0003171F">
        <w:rPr>
          <w:b/>
          <w:bCs/>
          <w:color w:val="000000"/>
          <w:sz w:val="28"/>
          <w:szCs w:val="28"/>
          <w:lang w:val="en-US"/>
        </w:rPr>
        <w:t>potential difference</w:t>
      </w:r>
      <w:r w:rsidRPr="0003171F">
        <w:rPr>
          <w:color w:val="000000"/>
          <w:sz w:val="28"/>
          <w:szCs w:val="28"/>
          <w:lang w:val="en-US"/>
        </w:rPr>
        <w:t>.</w:t>
      </w:r>
    </w:p>
    <w:p w:rsidR="0003171F" w:rsidRPr="0003171F" w:rsidRDefault="0003171F" w:rsidP="0003171F">
      <w:pPr>
        <w:pStyle w:val="a6"/>
        <w:rPr>
          <w:color w:val="000000"/>
          <w:sz w:val="28"/>
          <w:szCs w:val="28"/>
          <w:lang w:val="en-US"/>
        </w:rPr>
      </w:pPr>
      <w:r w:rsidRPr="0003171F">
        <w:rPr>
          <w:b/>
          <w:bCs/>
          <w:color w:val="000000"/>
          <w:sz w:val="28"/>
          <w:szCs w:val="28"/>
          <w:lang w:val="en-US"/>
        </w:rPr>
        <w:t>potential difference</w:t>
      </w:r>
      <w:r w:rsidRPr="0003171F">
        <w:rPr>
          <w:color w:val="000000"/>
          <w:sz w:val="28"/>
          <w:szCs w:val="28"/>
          <w:lang w:val="en-US"/>
        </w:rPr>
        <w:t>: difference in potential between two points in space. Potential is an electrical quantity which has a unique value at every point in space once its value at some reference point has been arbitrarily decided. In circuits we consider potential differences between various pairs of points in the conductors which make up the circuit. The positive terminal of a battery is always at a higher potential than the negative terminal, even though the magnitude of the potential difference may vary. The potential difference between the ends of a circuit component is related to the current through the component and the properties (such as resistance) of the component. Potential difference can be defined as the work per charge done on a small charged particle by electrostatic forces when the particle is moved from one point to another. Usual symbol: ∆</w:t>
      </w:r>
      <w:r w:rsidRPr="0003171F">
        <w:rPr>
          <w:i/>
          <w:iCs/>
          <w:color w:val="000000"/>
          <w:sz w:val="28"/>
          <w:szCs w:val="28"/>
          <w:lang w:val="en-US"/>
        </w:rPr>
        <w:t>V</w:t>
      </w:r>
      <w:r w:rsidRPr="0003171F">
        <w:rPr>
          <w:rStyle w:val="apple-converted-space"/>
          <w:rFonts w:eastAsiaTheme="majorEastAsia"/>
          <w:color w:val="000000"/>
          <w:sz w:val="28"/>
          <w:szCs w:val="28"/>
          <w:lang w:val="en-US"/>
        </w:rPr>
        <w:t> </w:t>
      </w:r>
      <w:r w:rsidRPr="0003171F">
        <w:rPr>
          <w:color w:val="000000"/>
          <w:sz w:val="28"/>
          <w:szCs w:val="28"/>
          <w:lang w:val="en-US"/>
        </w:rPr>
        <w:t>or</w:t>
      </w:r>
      <w:r w:rsidRPr="0003171F">
        <w:rPr>
          <w:rStyle w:val="apple-converted-space"/>
          <w:rFonts w:eastAsiaTheme="majorEastAsia"/>
          <w:color w:val="000000"/>
          <w:sz w:val="28"/>
          <w:szCs w:val="28"/>
          <w:lang w:val="en-US"/>
        </w:rPr>
        <w:t> </w:t>
      </w:r>
      <w:r w:rsidRPr="0003171F">
        <w:rPr>
          <w:i/>
          <w:iCs/>
          <w:color w:val="000000"/>
          <w:sz w:val="28"/>
          <w:szCs w:val="28"/>
          <w:lang w:val="en-US"/>
        </w:rPr>
        <w:t>V</w:t>
      </w:r>
      <w:r w:rsidRPr="0003171F">
        <w:rPr>
          <w:color w:val="000000"/>
          <w:sz w:val="28"/>
          <w:szCs w:val="28"/>
          <w:lang w:val="en-US"/>
        </w:rPr>
        <w:t>.</w:t>
      </w:r>
    </w:p>
    <w:p w:rsidR="0003171F" w:rsidRPr="0003171F" w:rsidRDefault="0003171F" w:rsidP="0003171F">
      <w:pPr>
        <w:pStyle w:val="a6"/>
        <w:rPr>
          <w:color w:val="000000"/>
          <w:sz w:val="28"/>
          <w:szCs w:val="28"/>
          <w:lang w:val="en-US"/>
        </w:rPr>
      </w:pPr>
      <w:r w:rsidRPr="0003171F">
        <w:rPr>
          <w:b/>
          <w:bCs/>
          <w:color w:val="000000"/>
          <w:sz w:val="28"/>
          <w:szCs w:val="28"/>
          <w:lang w:val="en-US"/>
        </w:rPr>
        <w:t>power</w:t>
      </w:r>
      <w:r w:rsidRPr="0003171F">
        <w:rPr>
          <w:color w:val="000000"/>
          <w:sz w:val="28"/>
          <w:szCs w:val="28"/>
          <w:lang w:val="en-US"/>
        </w:rPr>
        <w:t>: rate of transfer of energy. For a steady rate (constant power) it can be expressed as</w:t>
      </w:r>
      <w:r w:rsidRPr="0003171F">
        <w:rPr>
          <w:rStyle w:val="apple-converted-space"/>
          <w:rFonts w:eastAsiaTheme="majorEastAsia"/>
          <w:color w:val="000000"/>
          <w:sz w:val="28"/>
          <w:szCs w:val="28"/>
          <w:lang w:val="en-US"/>
        </w:rPr>
        <w:t> </w:t>
      </w:r>
      <w:r w:rsidRPr="0003171F">
        <w:rPr>
          <w:i/>
          <w:iCs/>
          <w:color w:val="000000"/>
          <w:sz w:val="28"/>
          <w:szCs w:val="28"/>
          <w:lang w:val="en-US"/>
        </w:rPr>
        <w:t>E</w:t>
      </w:r>
      <w:r w:rsidRPr="0003171F">
        <w:rPr>
          <w:color w:val="000000"/>
          <w:sz w:val="28"/>
          <w:szCs w:val="28"/>
          <w:lang w:val="en-US"/>
        </w:rPr>
        <w:t>/∆</w:t>
      </w:r>
      <w:r w:rsidRPr="0003171F">
        <w:rPr>
          <w:i/>
          <w:iCs/>
          <w:color w:val="000000"/>
          <w:sz w:val="28"/>
          <w:szCs w:val="28"/>
          <w:lang w:val="en-US"/>
        </w:rPr>
        <w:t>t</w:t>
      </w:r>
      <w:r w:rsidRPr="0003171F">
        <w:rPr>
          <w:rStyle w:val="apple-converted-space"/>
          <w:rFonts w:eastAsiaTheme="majorEastAsia"/>
          <w:i/>
          <w:iCs/>
          <w:color w:val="000000"/>
          <w:sz w:val="28"/>
          <w:szCs w:val="28"/>
          <w:lang w:val="en-US"/>
        </w:rPr>
        <w:t> </w:t>
      </w:r>
      <w:r w:rsidRPr="0003171F">
        <w:rPr>
          <w:color w:val="000000"/>
          <w:sz w:val="28"/>
          <w:szCs w:val="28"/>
          <w:lang w:val="en-US"/>
        </w:rPr>
        <w:t>where</w:t>
      </w:r>
      <w:r w:rsidRPr="0003171F">
        <w:rPr>
          <w:rStyle w:val="apple-converted-space"/>
          <w:rFonts w:eastAsiaTheme="majorEastAsia"/>
          <w:color w:val="000000"/>
          <w:sz w:val="28"/>
          <w:szCs w:val="28"/>
          <w:lang w:val="en-US"/>
        </w:rPr>
        <w:t> </w:t>
      </w:r>
      <w:r w:rsidRPr="0003171F">
        <w:rPr>
          <w:i/>
          <w:iCs/>
          <w:color w:val="000000"/>
          <w:sz w:val="28"/>
          <w:szCs w:val="28"/>
          <w:lang w:val="en-US"/>
        </w:rPr>
        <w:t>E</w:t>
      </w:r>
      <w:r w:rsidRPr="0003171F">
        <w:rPr>
          <w:rStyle w:val="apple-converted-space"/>
          <w:rFonts w:eastAsiaTheme="majorEastAsia"/>
          <w:color w:val="000000"/>
          <w:sz w:val="28"/>
          <w:szCs w:val="28"/>
          <w:lang w:val="en-US"/>
        </w:rPr>
        <w:t> </w:t>
      </w:r>
      <w:r w:rsidRPr="0003171F">
        <w:rPr>
          <w:color w:val="000000"/>
          <w:sz w:val="28"/>
          <w:szCs w:val="28"/>
          <w:lang w:val="en-US"/>
        </w:rPr>
        <w:t>is the energy transferred in the time interval ∆</w:t>
      </w:r>
      <w:r w:rsidRPr="0003171F">
        <w:rPr>
          <w:i/>
          <w:iCs/>
          <w:color w:val="000000"/>
          <w:sz w:val="28"/>
          <w:szCs w:val="28"/>
          <w:lang w:val="en-US"/>
        </w:rPr>
        <w:t>t</w:t>
      </w:r>
      <w:r w:rsidRPr="0003171F">
        <w:rPr>
          <w:color w:val="000000"/>
          <w:sz w:val="28"/>
          <w:szCs w:val="28"/>
          <w:lang w:val="en-US"/>
        </w:rPr>
        <w:t>. Usual symbol:</w:t>
      </w:r>
      <w:r w:rsidRPr="0003171F">
        <w:rPr>
          <w:rStyle w:val="apple-converted-space"/>
          <w:rFonts w:eastAsiaTheme="majorEastAsia"/>
          <w:color w:val="000000"/>
          <w:sz w:val="28"/>
          <w:szCs w:val="28"/>
          <w:lang w:val="en-US"/>
        </w:rPr>
        <w:t> </w:t>
      </w:r>
      <w:r w:rsidRPr="0003171F">
        <w:rPr>
          <w:i/>
          <w:iCs/>
          <w:color w:val="000000"/>
          <w:sz w:val="28"/>
          <w:szCs w:val="28"/>
          <w:lang w:val="en-US"/>
        </w:rPr>
        <w:t>P</w:t>
      </w:r>
      <w:r w:rsidRPr="0003171F">
        <w:rPr>
          <w:color w:val="000000"/>
          <w:sz w:val="28"/>
          <w:szCs w:val="28"/>
          <w:lang w:val="en-US"/>
        </w:rPr>
        <w:t>. The SI unit is the watt (symbol W).</w:t>
      </w:r>
    </w:p>
    <w:p w:rsidR="0003171F" w:rsidRPr="0003171F" w:rsidRDefault="0003171F" w:rsidP="0003171F">
      <w:pPr>
        <w:pStyle w:val="a6"/>
        <w:rPr>
          <w:color w:val="000000"/>
          <w:sz w:val="28"/>
          <w:szCs w:val="28"/>
          <w:lang w:val="en-US"/>
        </w:rPr>
      </w:pPr>
      <w:r w:rsidRPr="0003171F">
        <w:rPr>
          <w:b/>
          <w:bCs/>
          <w:color w:val="000000"/>
          <w:sz w:val="28"/>
          <w:szCs w:val="28"/>
          <w:lang w:val="en-US"/>
        </w:rPr>
        <w:t>reactance</w:t>
      </w:r>
      <w:r w:rsidRPr="0003171F">
        <w:rPr>
          <w:color w:val="000000"/>
          <w:sz w:val="28"/>
          <w:szCs w:val="28"/>
          <w:lang w:val="en-US"/>
        </w:rPr>
        <w:t>: see under</w:t>
      </w:r>
      <w:r w:rsidRPr="0003171F">
        <w:rPr>
          <w:rStyle w:val="apple-converted-space"/>
          <w:rFonts w:eastAsiaTheme="majorEastAsia"/>
          <w:color w:val="000000"/>
          <w:sz w:val="28"/>
          <w:szCs w:val="28"/>
          <w:lang w:val="en-US"/>
        </w:rPr>
        <w:t> </w:t>
      </w:r>
      <w:r w:rsidRPr="0003171F">
        <w:rPr>
          <w:b/>
          <w:bCs/>
          <w:color w:val="000000"/>
          <w:sz w:val="28"/>
          <w:szCs w:val="28"/>
          <w:lang w:val="en-US"/>
        </w:rPr>
        <w:t>impedance</w:t>
      </w:r>
      <w:r w:rsidRPr="0003171F">
        <w:rPr>
          <w:color w:val="000000"/>
          <w:sz w:val="28"/>
          <w:szCs w:val="28"/>
          <w:lang w:val="en-US"/>
        </w:rPr>
        <w:t>.</w:t>
      </w:r>
    </w:p>
    <w:p w:rsidR="0003171F" w:rsidRPr="0003171F" w:rsidRDefault="0003171F" w:rsidP="0003171F">
      <w:pPr>
        <w:pStyle w:val="a6"/>
        <w:rPr>
          <w:color w:val="000000"/>
          <w:sz w:val="28"/>
          <w:szCs w:val="28"/>
          <w:lang w:val="en-US"/>
        </w:rPr>
      </w:pPr>
      <w:r w:rsidRPr="0003171F">
        <w:rPr>
          <w:b/>
          <w:bCs/>
          <w:color w:val="000000"/>
          <w:sz w:val="28"/>
          <w:szCs w:val="28"/>
          <w:lang w:val="en-US"/>
        </w:rPr>
        <w:t>resistance</w:t>
      </w:r>
      <w:r w:rsidRPr="0003171F">
        <w:rPr>
          <w:color w:val="000000"/>
          <w:sz w:val="28"/>
          <w:szCs w:val="28"/>
          <w:lang w:val="en-US"/>
        </w:rPr>
        <w:t>: a property of an object associated with energy dissipation which occurs when a</w:t>
      </w:r>
      <w:r w:rsidRPr="0003171F">
        <w:rPr>
          <w:rStyle w:val="apple-converted-space"/>
          <w:rFonts w:eastAsiaTheme="majorEastAsia"/>
          <w:color w:val="000000"/>
          <w:sz w:val="28"/>
          <w:szCs w:val="28"/>
          <w:lang w:val="en-US"/>
        </w:rPr>
        <w:t> </w:t>
      </w:r>
      <w:r w:rsidRPr="0003171F">
        <w:rPr>
          <w:b/>
          <w:bCs/>
          <w:color w:val="000000"/>
          <w:sz w:val="28"/>
          <w:szCs w:val="28"/>
          <w:lang w:val="en-US"/>
        </w:rPr>
        <w:t>current</w:t>
      </w:r>
      <w:r w:rsidRPr="0003171F">
        <w:rPr>
          <w:rStyle w:val="apple-converted-space"/>
          <w:rFonts w:eastAsiaTheme="majorEastAsia"/>
          <w:color w:val="000000"/>
          <w:sz w:val="28"/>
          <w:szCs w:val="28"/>
          <w:lang w:val="en-US"/>
        </w:rPr>
        <w:t> </w:t>
      </w:r>
      <w:r w:rsidRPr="0003171F">
        <w:rPr>
          <w:color w:val="000000"/>
          <w:sz w:val="28"/>
          <w:szCs w:val="28"/>
          <w:lang w:val="en-US"/>
        </w:rPr>
        <w:t>exists in the object. For a</w:t>
      </w:r>
      <w:r w:rsidRPr="0003171F">
        <w:rPr>
          <w:rStyle w:val="apple-converted-space"/>
          <w:rFonts w:eastAsiaTheme="majorEastAsia"/>
          <w:color w:val="000000"/>
          <w:sz w:val="28"/>
          <w:szCs w:val="28"/>
          <w:lang w:val="en-US"/>
        </w:rPr>
        <w:t> </w:t>
      </w:r>
      <w:r w:rsidRPr="0003171F">
        <w:rPr>
          <w:b/>
          <w:bCs/>
          <w:color w:val="000000"/>
          <w:sz w:val="28"/>
          <w:szCs w:val="28"/>
          <w:lang w:val="en-US"/>
        </w:rPr>
        <w:t>passive</w:t>
      </w:r>
      <w:r w:rsidRPr="0003171F">
        <w:rPr>
          <w:rStyle w:val="apple-converted-space"/>
          <w:rFonts w:eastAsiaTheme="majorEastAsia"/>
          <w:color w:val="000000"/>
          <w:sz w:val="28"/>
          <w:szCs w:val="28"/>
          <w:lang w:val="en-US"/>
        </w:rPr>
        <w:t> </w:t>
      </w:r>
      <w:r w:rsidRPr="0003171F">
        <w:rPr>
          <w:color w:val="000000"/>
          <w:sz w:val="28"/>
          <w:szCs w:val="28"/>
          <w:lang w:val="en-US"/>
        </w:rPr>
        <w:t>device (one which has no</w:t>
      </w:r>
      <w:r w:rsidRPr="0003171F">
        <w:rPr>
          <w:rStyle w:val="apple-converted-space"/>
          <w:rFonts w:eastAsiaTheme="majorEastAsia"/>
          <w:color w:val="000000"/>
          <w:sz w:val="28"/>
          <w:szCs w:val="28"/>
          <w:lang w:val="en-US"/>
        </w:rPr>
        <w:t> </w:t>
      </w:r>
      <w:r w:rsidRPr="0003171F">
        <w:rPr>
          <w:b/>
          <w:bCs/>
          <w:color w:val="000000"/>
          <w:sz w:val="28"/>
          <w:szCs w:val="28"/>
          <w:lang w:val="en-US"/>
        </w:rPr>
        <w:t>emf</w:t>
      </w:r>
      <w:r w:rsidRPr="0003171F">
        <w:rPr>
          <w:color w:val="000000"/>
          <w:sz w:val="28"/>
          <w:szCs w:val="28"/>
          <w:lang w:val="en-US"/>
        </w:rPr>
        <w:t>) resistance is defined as the quotient: steady</w:t>
      </w:r>
      <w:r w:rsidRPr="0003171F">
        <w:rPr>
          <w:rStyle w:val="apple-converted-space"/>
          <w:rFonts w:eastAsiaTheme="majorEastAsia"/>
          <w:color w:val="000000"/>
          <w:sz w:val="28"/>
          <w:szCs w:val="28"/>
          <w:lang w:val="en-US"/>
        </w:rPr>
        <w:t> </w:t>
      </w:r>
      <w:r w:rsidRPr="0003171F">
        <w:rPr>
          <w:b/>
          <w:bCs/>
          <w:color w:val="000000"/>
          <w:sz w:val="28"/>
          <w:szCs w:val="28"/>
          <w:lang w:val="en-US"/>
        </w:rPr>
        <w:t>potential difference</w:t>
      </w:r>
      <w:r w:rsidRPr="0003171F">
        <w:rPr>
          <w:rStyle w:val="apple-converted-space"/>
          <w:rFonts w:eastAsiaTheme="majorEastAsia"/>
          <w:color w:val="000000"/>
          <w:sz w:val="28"/>
          <w:szCs w:val="28"/>
          <w:lang w:val="en-US"/>
        </w:rPr>
        <w:t> </w:t>
      </w:r>
      <w:r w:rsidRPr="0003171F">
        <w:rPr>
          <w:color w:val="000000"/>
          <w:sz w:val="28"/>
          <w:szCs w:val="28"/>
          <w:lang w:val="en-US"/>
        </w:rPr>
        <w:t>(∆</w:t>
      </w:r>
      <w:r w:rsidRPr="0003171F">
        <w:rPr>
          <w:i/>
          <w:iCs/>
          <w:color w:val="000000"/>
          <w:sz w:val="28"/>
          <w:szCs w:val="28"/>
          <w:lang w:val="en-US"/>
        </w:rPr>
        <w:t>V</w:t>
      </w:r>
      <w:r w:rsidRPr="0003171F">
        <w:rPr>
          <w:color w:val="000000"/>
          <w:sz w:val="28"/>
          <w:szCs w:val="28"/>
          <w:lang w:val="en-US"/>
        </w:rPr>
        <w:t>) between two points on the object divided by the associated</w:t>
      </w:r>
      <w:r w:rsidRPr="0003171F">
        <w:rPr>
          <w:rStyle w:val="apple-converted-space"/>
          <w:rFonts w:eastAsiaTheme="majorEastAsia"/>
          <w:color w:val="000000"/>
          <w:sz w:val="28"/>
          <w:szCs w:val="28"/>
          <w:lang w:val="en-US"/>
        </w:rPr>
        <w:t> </w:t>
      </w:r>
      <w:r w:rsidRPr="0003171F">
        <w:rPr>
          <w:b/>
          <w:bCs/>
          <w:color w:val="000000"/>
          <w:sz w:val="28"/>
          <w:szCs w:val="28"/>
          <w:lang w:val="en-US"/>
        </w:rPr>
        <w:t>current</w:t>
      </w:r>
      <w:r w:rsidRPr="0003171F">
        <w:rPr>
          <w:rStyle w:val="apple-converted-space"/>
          <w:rFonts w:eastAsiaTheme="majorEastAsia"/>
          <w:b/>
          <w:bCs/>
          <w:color w:val="000000"/>
          <w:sz w:val="28"/>
          <w:szCs w:val="28"/>
          <w:lang w:val="en-US"/>
        </w:rPr>
        <w:t> </w:t>
      </w:r>
      <w:r w:rsidRPr="0003171F">
        <w:rPr>
          <w:color w:val="000000"/>
          <w:sz w:val="28"/>
          <w:szCs w:val="28"/>
          <w:lang w:val="en-US"/>
        </w:rPr>
        <w:t>(</w:t>
      </w:r>
      <w:r w:rsidRPr="0003171F">
        <w:rPr>
          <w:i/>
          <w:iCs/>
          <w:color w:val="000000"/>
          <w:sz w:val="28"/>
          <w:szCs w:val="28"/>
          <w:lang w:val="en-US"/>
        </w:rPr>
        <w:t>I</w:t>
      </w:r>
      <w:r w:rsidRPr="0003171F">
        <w:rPr>
          <w:color w:val="000000"/>
          <w:sz w:val="28"/>
          <w:szCs w:val="28"/>
          <w:lang w:val="en-US"/>
        </w:rPr>
        <w:t>) through the object;</w:t>
      </w:r>
      <w:r w:rsidRPr="0003171F">
        <w:rPr>
          <w:rStyle w:val="apple-converted-space"/>
          <w:rFonts w:eastAsiaTheme="majorEastAsia"/>
          <w:color w:val="000000"/>
          <w:sz w:val="28"/>
          <w:szCs w:val="28"/>
          <w:lang w:val="en-US"/>
        </w:rPr>
        <w:t> </w:t>
      </w:r>
      <w:r w:rsidRPr="0003171F">
        <w:rPr>
          <w:i/>
          <w:iCs/>
          <w:color w:val="000000"/>
          <w:sz w:val="28"/>
          <w:szCs w:val="28"/>
          <w:lang w:val="en-US"/>
        </w:rPr>
        <w:t>R</w:t>
      </w:r>
      <w:r w:rsidRPr="0003171F">
        <w:rPr>
          <w:rStyle w:val="apple-converted-space"/>
          <w:rFonts w:eastAsiaTheme="majorEastAsia"/>
          <w:color w:val="000000"/>
          <w:sz w:val="28"/>
          <w:szCs w:val="28"/>
          <w:lang w:val="en-US"/>
        </w:rPr>
        <w:t> </w:t>
      </w:r>
      <w:r w:rsidRPr="0003171F">
        <w:rPr>
          <w:color w:val="000000"/>
          <w:sz w:val="28"/>
          <w:szCs w:val="28"/>
          <w:lang w:val="en-US"/>
        </w:rPr>
        <w:t>= ∆</w:t>
      </w:r>
      <w:r w:rsidRPr="0003171F">
        <w:rPr>
          <w:i/>
          <w:iCs/>
          <w:color w:val="000000"/>
          <w:sz w:val="28"/>
          <w:szCs w:val="28"/>
          <w:lang w:val="en-US"/>
        </w:rPr>
        <w:t>V</w:t>
      </w:r>
      <w:r w:rsidRPr="0003171F">
        <w:rPr>
          <w:color w:val="000000"/>
          <w:sz w:val="28"/>
          <w:szCs w:val="28"/>
          <w:lang w:val="en-US"/>
        </w:rPr>
        <w:t>/</w:t>
      </w:r>
      <w:r w:rsidRPr="0003171F">
        <w:rPr>
          <w:i/>
          <w:iCs/>
          <w:color w:val="000000"/>
          <w:sz w:val="28"/>
          <w:szCs w:val="28"/>
          <w:lang w:val="en-US"/>
        </w:rPr>
        <w:t>I</w:t>
      </w:r>
      <w:r w:rsidRPr="0003171F">
        <w:rPr>
          <w:color w:val="000000"/>
          <w:sz w:val="28"/>
          <w:szCs w:val="28"/>
          <w:lang w:val="en-US"/>
        </w:rPr>
        <w:t xml:space="preserve">. The value of the </w:t>
      </w:r>
      <w:r w:rsidRPr="0003171F">
        <w:rPr>
          <w:color w:val="000000"/>
          <w:sz w:val="28"/>
          <w:szCs w:val="28"/>
          <w:lang w:val="en-US"/>
        </w:rPr>
        <w:lastRenderedPageBreak/>
        <w:t>resistance depends on the contact points chosen but for many circuit components the two connection points are usually obvious. A thing whose resistance is independent of the potential difference is said to obey</w:t>
      </w:r>
      <w:r w:rsidRPr="0003171F">
        <w:rPr>
          <w:rStyle w:val="apple-converted-space"/>
          <w:rFonts w:eastAsiaTheme="majorEastAsia"/>
          <w:color w:val="000000"/>
          <w:sz w:val="28"/>
          <w:szCs w:val="28"/>
          <w:lang w:val="en-US"/>
        </w:rPr>
        <w:t> </w:t>
      </w:r>
      <w:r w:rsidRPr="0003171F">
        <w:rPr>
          <w:b/>
          <w:bCs/>
          <w:color w:val="000000"/>
          <w:sz w:val="28"/>
          <w:szCs w:val="28"/>
          <w:lang w:val="en-US"/>
        </w:rPr>
        <w:t>Ohm's law</w:t>
      </w:r>
      <w:r w:rsidRPr="0003171F">
        <w:rPr>
          <w:color w:val="000000"/>
          <w:sz w:val="28"/>
          <w:szCs w:val="28"/>
          <w:lang w:val="en-US"/>
        </w:rPr>
        <w:t>.</w:t>
      </w:r>
    </w:p>
    <w:p w:rsidR="0003171F" w:rsidRPr="0003171F" w:rsidRDefault="0003171F" w:rsidP="0003171F">
      <w:pPr>
        <w:pStyle w:val="a6"/>
        <w:rPr>
          <w:color w:val="000000"/>
          <w:sz w:val="28"/>
          <w:szCs w:val="28"/>
          <w:lang w:val="en-US"/>
        </w:rPr>
      </w:pPr>
      <w:r w:rsidRPr="0003171F">
        <w:rPr>
          <w:b/>
          <w:bCs/>
          <w:color w:val="000000"/>
          <w:sz w:val="28"/>
          <w:szCs w:val="28"/>
          <w:lang w:val="en-US"/>
        </w:rPr>
        <w:t>resistor</w:t>
      </w:r>
      <w:r w:rsidRPr="0003171F">
        <w:rPr>
          <w:color w:val="000000"/>
          <w:sz w:val="28"/>
          <w:szCs w:val="28"/>
          <w:lang w:val="en-US"/>
        </w:rPr>
        <w:t>: a two-terminal device designed to have the property of</w:t>
      </w:r>
      <w:r w:rsidRPr="0003171F">
        <w:rPr>
          <w:rStyle w:val="apple-converted-space"/>
          <w:rFonts w:eastAsiaTheme="majorEastAsia"/>
          <w:color w:val="000000"/>
          <w:sz w:val="28"/>
          <w:szCs w:val="28"/>
          <w:lang w:val="en-US"/>
        </w:rPr>
        <w:t> </w:t>
      </w:r>
      <w:r w:rsidRPr="0003171F">
        <w:rPr>
          <w:b/>
          <w:bCs/>
          <w:color w:val="000000"/>
          <w:sz w:val="28"/>
          <w:szCs w:val="28"/>
          <w:lang w:val="en-US"/>
        </w:rPr>
        <w:t>resistance</w:t>
      </w:r>
      <w:r w:rsidRPr="0003171F">
        <w:rPr>
          <w:color w:val="000000"/>
          <w:sz w:val="28"/>
          <w:szCs w:val="28"/>
          <w:lang w:val="en-US"/>
        </w:rPr>
        <w:t>. It is usually desirable that a resistor should obey</w:t>
      </w:r>
      <w:r w:rsidRPr="0003171F">
        <w:rPr>
          <w:rStyle w:val="apple-converted-space"/>
          <w:rFonts w:eastAsiaTheme="majorEastAsia"/>
          <w:color w:val="000000"/>
          <w:sz w:val="28"/>
          <w:szCs w:val="28"/>
          <w:lang w:val="en-US"/>
        </w:rPr>
        <w:t> </w:t>
      </w:r>
      <w:r w:rsidRPr="0003171F">
        <w:rPr>
          <w:b/>
          <w:bCs/>
          <w:color w:val="000000"/>
          <w:sz w:val="28"/>
          <w:szCs w:val="28"/>
          <w:lang w:val="en-US"/>
        </w:rPr>
        <w:t>Ohm's law</w:t>
      </w:r>
      <w:r w:rsidRPr="0003171F">
        <w:rPr>
          <w:rStyle w:val="apple-converted-space"/>
          <w:rFonts w:eastAsiaTheme="majorEastAsia"/>
          <w:color w:val="000000"/>
          <w:sz w:val="28"/>
          <w:szCs w:val="28"/>
          <w:lang w:val="en-US"/>
        </w:rPr>
        <w:t> </w:t>
      </w:r>
      <w:r w:rsidRPr="0003171F">
        <w:rPr>
          <w:color w:val="000000"/>
          <w:sz w:val="28"/>
          <w:szCs w:val="28"/>
          <w:lang w:val="en-US"/>
        </w:rPr>
        <w:t>and have a resistance that is fairly stable against temperature changes. Most resistors are painted with a code consisting of coloured bands which tell you the resistance.</w:t>
      </w:r>
    </w:p>
    <w:p w:rsidR="0003171F" w:rsidRPr="0003171F" w:rsidRDefault="0003171F" w:rsidP="0003171F">
      <w:pPr>
        <w:pStyle w:val="a6"/>
        <w:rPr>
          <w:color w:val="000000"/>
          <w:sz w:val="28"/>
          <w:szCs w:val="28"/>
          <w:lang w:val="en-US"/>
        </w:rPr>
      </w:pPr>
      <w:r w:rsidRPr="0003171F">
        <w:rPr>
          <w:b/>
          <w:bCs/>
          <w:color w:val="000000"/>
          <w:sz w:val="28"/>
          <w:szCs w:val="28"/>
          <w:lang w:val="en-US"/>
        </w:rPr>
        <w:t>scalar</w:t>
      </w:r>
      <w:r w:rsidRPr="0003171F">
        <w:rPr>
          <w:color w:val="000000"/>
          <w:sz w:val="28"/>
          <w:szCs w:val="28"/>
          <w:lang w:val="en-US"/>
        </w:rPr>
        <w:t>: a physical quantity which can be specified by a single numerical value, including the unit. (Strictly the value must be the same in all reference frames or coordinate systems that are not moving relative to one another.) Most electrical quantities including charge, potential and emf, are scalars. Electric field and magnetic filed are not scalars - they are</w:t>
      </w:r>
      <w:r w:rsidRPr="0003171F">
        <w:rPr>
          <w:rStyle w:val="apple-converted-space"/>
          <w:rFonts w:eastAsiaTheme="majorEastAsia"/>
          <w:color w:val="000000"/>
          <w:sz w:val="28"/>
          <w:szCs w:val="28"/>
          <w:lang w:val="en-US"/>
        </w:rPr>
        <w:t> </w:t>
      </w:r>
      <w:r w:rsidRPr="0003171F">
        <w:rPr>
          <w:b/>
          <w:bCs/>
          <w:color w:val="000000"/>
          <w:sz w:val="28"/>
          <w:szCs w:val="28"/>
          <w:lang w:val="en-US"/>
        </w:rPr>
        <w:t>vector</w:t>
      </w:r>
      <w:r w:rsidRPr="0003171F">
        <w:rPr>
          <w:rStyle w:val="apple-converted-space"/>
          <w:rFonts w:eastAsiaTheme="majorEastAsia"/>
          <w:color w:val="000000"/>
          <w:sz w:val="28"/>
          <w:szCs w:val="28"/>
          <w:lang w:val="en-US"/>
        </w:rPr>
        <w:t> </w:t>
      </w:r>
      <w:r w:rsidRPr="0003171F">
        <w:rPr>
          <w:color w:val="000000"/>
          <w:sz w:val="28"/>
          <w:szCs w:val="28"/>
          <w:lang w:val="en-US"/>
        </w:rPr>
        <w:t>quantities.</w:t>
      </w:r>
    </w:p>
    <w:p w:rsidR="0003171F" w:rsidRPr="0003171F" w:rsidRDefault="0003171F" w:rsidP="0003171F">
      <w:pPr>
        <w:pStyle w:val="a6"/>
        <w:rPr>
          <w:color w:val="000000"/>
          <w:sz w:val="28"/>
          <w:szCs w:val="28"/>
          <w:lang w:val="en-US"/>
        </w:rPr>
      </w:pPr>
      <w:r w:rsidRPr="0003171F">
        <w:rPr>
          <w:b/>
          <w:bCs/>
          <w:color w:val="000000"/>
          <w:sz w:val="28"/>
          <w:szCs w:val="28"/>
          <w:lang w:val="en-US"/>
        </w:rPr>
        <w:t>schematic diagram</w:t>
      </w:r>
      <w:r w:rsidRPr="0003171F">
        <w:rPr>
          <w:color w:val="000000"/>
          <w:sz w:val="28"/>
          <w:szCs w:val="28"/>
          <w:lang w:val="en-US"/>
        </w:rPr>
        <w:t>:</w:t>
      </w:r>
      <w:r w:rsidRPr="0003171F">
        <w:rPr>
          <w:rStyle w:val="apple-converted-space"/>
          <w:rFonts w:eastAsiaTheme="majorEastAsia"/>
          <w:b/>
          <w:bCs/>
          <w:color w:val="000000"/>
          <w:sz w:val="28"/>
          <w:szCs w:val="28"/>
          <w:lang w:val="en-US"/>
        </w:rPr>
        <w:t> </w:t>
      </w:r>
      <w:r w:rsidRPr="0003171F">
        <w:rPr>
          <w:color w:val="000000"/>
          <w:sz w:val="28"/>
          <w:szCs w:val="28"/>
          <w:lang w:val="en-US"/>
        </w:rPr>
        <w:t>a circuit diagram which shows the logic of the connections rather than the actual layout of the components. Schematic diagrams have most of the connections drawn as lines parallel to an edge of the page. Those lines represent conducting paths which ideally should have zero resistance. (In practice, they have small resistance.)</w:t>
      </w:r>
    </w:p>
    <w:p w:rsidR="0003171F" w:rsidRPr="0003171F" w:rsidRDefault="0003171F" w:rsidP="0003171F">
      <w:pPr>
        <w:pStyle w:val="a6"/>
        <w:rPr>
          <w:color w:val="000000"/>
          <w:sz w:val="28"/>
          <w:szCs w:val="28"/>
          <w:lang w:val="en-US"/>
        </w:rPr>
      </w:pPr>
      <w:r w:rsidRPr="0003171F">
        <w:rPr>
          <w:b/>
          <w:bCs/>
          <w:color w:val="000000"/>
          <w:sz w:val="28"/>
          <w:szCs w:val="28"/>
          <w:lang w:val="en-US"/>
        </w:rPr>
        <w:t>semiconductor</w:t>
      </w:r>
      <w:r w:rsidRPr="0003171F">
        <w:rPr>
          <w:color w:val="000000"/>
          <w:sz w:val="28"/>
          <w:szCs w:val="28"/>
          <w:lang w:val="en-US"/>
        </w:rPr>
        <w:t>:</w:t>
      </w:r>
      <w:r w:rsidRPr="0003171F">
        <w:rPr>
          <w:rStyle w:val="apple-converted-space"/>
          <w:rFonts w:eastAsiaTheme="majorEastAsia"/>
          <w:b/>
          <w:bCs/>
          <w:color w:val="000000"/>
          <w:sz w:val="28"/>
          <w:szCs w:val="28"/>
          <w:lang w:val="en-US"/>
        </w:rPr>
        <w:t> </w:t>
      </w:r>
      <w:r w:rsidRPr="0003171F">
        <w:rPr>
          <w:color w:val="000000"/>
          <w:sz w:val="28"/>
          <w:szCs w:val="28"/>
          <w:lang w:val="en-US"/>
        </w:rPr>
        <w:t>a kind of material intermediate between a</w:t>
      </w:r>
      <w:r w:rsidRPr="0003171F">
        <w:rPr>
          <w:rStyle w:val="apple-converted-space"/>
          <w:rFonts w:eastAsiaTheme="majorEastAsia"/>
          <w:color w:val="000000"/>
          <w:sz w:val="28"/>
          <w:szCs w:val="28"/>
          <w:lang w:val="en-US"/>
        </w:rPr>
        <w:t> </w:t>
      </w:r>
      <w:r w:rsidRPr="0003171F">
        <w:rPr>
          <w:b/>
          <w:bCs/>
          <w:color w:val="000000"/>
          <w:sz w:val="28"/>
          <w:szCs w:val="28"/>
          <w:lang w:val="en-US"/>
        </w:rPr>
        <w:t>conductor</w:t>
      </w:r>
      <w:r w:rsidRPr="0003171F">
        <w:rPr>
          <w:rStyle w:val="apple-converted-space"/>
          <w:rFonts w:eastAsiaTheme="majorEastAsia"/>
          <w:color w:val="000000"/>
          <w:sz w:val="28"/>
          <w:szCs w:val="28"/>
          <w:lang w:val="en-US"/>
        </w:rPr>
        <w:t> </w:t>
      </w:r>
      <w:r w:rsidRPr="0003171F">
        <w:rPr>
          <w:color w:val="000000"/>
          <w:sz w:val="28"/>
          <w:szCs w:val="28"/>
          <w:lang w:val="en-US"/>
        </w:rPr>
        <w:t>and an</w:t>
      </w:r>
      <w:r w:rsidRPr="0003171F">
        <w:rPr>
          <w:rStyle w:val="apple-converted-space"/>
          <w:rFonts w:eastAsiaTheme="majorEastAsia"/>
          <w:color w:val="000000"/>
          <w:sz w:val="28"/>
          <w:szCs w:val="28"/>
          <w:lang w:val="en-US"/>
        </w:rPr>
        <w:t> </w:t>
      </w:r>
      <w:r w:rsidRPr="0003171F">
        <w:rPr>
          <w:b/>
          <w:bCs/>
          <w:color w:val="000000"/>
          <w:sz w:val="28"/>
          <w:szCs w:val="28"/>
          <w:lang w:val="en-US"/>
        </w:rPr>
        <w:t>insulator</w:t>
      </w:r>
      <w:r w:rsidRPr="0003171F">
        <w:rPr>
          <w:color w:val="000000"/>
          <w:sz w:val="28"/>
          <w:szCs w:val="28"/>
          <w:lang w:val="en-US"/>
        </w:rPr>
        <w:t>. Semiconductors are used to make transistors, diodes and</w:t>
      </w:r>
      <w:r w:rsidRPr="0003171F">
        <w:rPr>
          <w:rStyle w:val="apple-converted-space"/>
          <w:rFonts w:eastAsiaTheme="majorEastAsia"/>
          <w:color w:val="000000"/>
          <w:sz w:val="28"/>
          <w:szCs w:val="28"/>
          <w:lang w:val="en-US"/>
        </w:rPr>
        <w:t> </w:t>
      </w:r>
      <w:r w:rsidRPr="0003171F">
        <w:rPr>
          <w:b/>
          <w:bCs/>
          <w:color w:val="000000"/>
          <w:sz w:val="28"/>
          <w:szCs w:val="28"/>
          <w:lang w:val="en-US"/>
        </w:rPr>
        <w:t>photovoltaic cells</w:t>
      </w:r>
      <w:r w:rsidRPr="0003171F">
        <w:rPr>
          <w:color w:val="000000"/>
          <w:sz w:val="28"/>
          <w:szCs w:val="28"/>
          <w:lang w:val="en-US"/>
        </w:rPr>
        <w:t>.</w:t>
      </w:r>
    </w:p>
    <w:p w:rsidR="0003171F" w:rsidRPr="0003171F" w:rsidRDefault="0003171F" w:rsidP="0003171F">
      <w:pPr>
        <w:pStyle w:val="a6"/>
        <w:rPr>
          <w:color w:val="000000"/>
          <w:sz w:val="28"/>
          <w:szCs w:val="28"/>
          <w:lang w:val="en-US"/>
        </w:rPr>
      </w:pPr>
      <w:r w:rsidRPr="0003171F">
        <w:rPr>
          <w:b/>
          <w:bCs/>
          <w:color w:val="000000"/>
          <w:sz w:val="28"/>
          <w:szCs w:val="28"/>
          <w:lang w:val="en-US"/>
        </w:rPr>
        <w:t>series</w:t>
      </w:r>
      <w:r w:rsidRPr="0003171F">
        <w:rPr>
          <w:color w:val="000000"/>
          <w:sz w:val="28"/>
          <w:szCs w:val="28"/>
          <w:lang w:val="en-US"/>
        </w:rPr>
        <w:t>. Circuit components are said to be connected in series with each other if they form a chain without branches. In the more complicated case of a circuit you have to specify two points in the circuit before you can make sense of the terms</w:t>
      </w:r>
      <w:r w:rsidRPr="0003171F">
        <w:rPr>
          <w:rStyle w:val="apple-converted-space"/>
          <w:rFonts w:eastAsiaTheme="majorEastAsia"/>
          <w:color w:val="000000"/>
          <w:sz w:val="28"/>
          <w:szCs w:val="28"/>
          <w:lang w:val="en-US"/>
        </w:rPr>
        <w:t> </w:t>
      </w:r>
      <w:r w:rsidRPr="0003171F">
        <w:rPr>
          <w:i/>
          <w:iCs/>
          <w:color w:val="000000"/>
          <w:sz w:val="28"/>
          <w:szCs w:val="28"/>
          <w:lang w:val="en-US"/>
        </w:rPr>
        <w:t>series</w:t>
      </w:r>
      <w:r w:rsidRPr="0003171F">
        <w:rPr>
          <w:rStyle w:val="apple-converted-space"/>
          <w:rFonts w:eastAsiaTheme="majorEastAsia"/>
          <w:color w:val="000000"/>
          <w:sz w:val="28"/>
          <w:szCs w:val="28"/>
          <w:lang w:val="en-US"/>
        </w:rPr>
        <w:t> </w:t>
      </w:r>
      <w:r w:rsidRPr="0003171F">
        <w:rPr>
          <w:color w:val="000000"/>
          <w:sz w:val="28"/>
          <w:szCs w:val="28"/>
          <w:lang w:val="en-US"/>
        </w:rPr>
        <w:t>and</w:t>
      </w:r>
      <w:r w:rsidRPr="0003171F">
        <w:rPr>
          <w:rStyle w:val="apple-converted-space"/>
          <w:rFonts w:eastAsiaTheme="majorEastAsia"/>
          <w:color w:val="000000"/>
          <w:sz w:val="28"/>
          <w:szCs w:val="28"/>
          <w:lang w:val="en-US"/>
        </w:rPr>
        <w:t> </w:t>
      </w:r>
      <w:r w:rsidRPr="0003171F">
        <w:rPr>
          <w:i/>
          <w:iCs/>
          <w:color w:val="000000"/>
          <w:sz w:val="28"/>
          <w:szCs w:val="28"/>
          <w:lang w:val="en-US"/>
        </w:rPr>
        <w:t>parallel</w:t>
      </w:r>
      <w:r w:rsidRPr="0003171F">
        <w:rPr>
          <w:color w:val="000000"/>
          <w:sz w:val="28"/>
          <w:szCs w:val="28"/>
          <w:lang w:val="en-US"/>
        </w:rPr>
        <w:t>. Two components are in series if, when tracing a path between two points in a circuit, you find that the path goes through one component and then the other. See also</w:t>
      </w:r>
      <w:r w:rsidRPr="0003171F">
        <w:rPr>
          <w:rStyle w:val="apple-converted-space"/>
          <w:rFonts w:eastAsiaTheme="majorEastAsia"/>
          <w:color w:val="000000"/>
          <w:sz w:val="28"/>
          <w:szCs w:val="28"/>
          <w:lang w:val="en-US"/>
        </w:rPr>
        <w:t> </w:t>
      </w:r>
      <w:r w:rsidRPr="0003171F">
        <w:rPr>
          <w:b/>
          <w:bCs/>
          <w:color w:val="000000"/>
          <w:sz w:val="28"/>
          <w:szCs w:val="28"/>
          <w:lang w:val="en-US"/>
        </w:rPr>
        <w:t>parallel</w:t>
      </w:r>
      <w:r w:rsidRPr="0003171F">
        <w:rPr>
          <w:color w:val="000000"/>
          <w:sz w:val="28"/>
          <w:szCs w:val="28"/>
          <w:lang w:val="en-US"/>
        </w:rPr>
        <w:t>.</w:t>
      </w:r>
    </w:p>
    <w:p w:rsidR="0003171F" w:rsidRPr="0003171F" w:rsidRDefault="0003171F" w:rsidP="0003171F">
      <w:pPr>
        <w:pStyle w:val="a6"/>
        <w:rPr>
          <w:color w:val="000000"/>
          <w:sz w:val="28"/>
          <w:szCs w:val="28"/>
          <w:lang w:val="en-US"/>
        </w:rPr>
      </w:pPr>
      <w:r w:rsidRPr="0003171F">
        <w:rPr>
          <w:b/>
          <w:bCs/>
          <w:color w:val="000000"/>
          <w:sz w:val="28"/>
          <w:szCs w:val="28"/>
          <w:lang w:val="en-US"/>
        </w:rPr>
        <w:t>short circuit</w:t>
      </w:r>
      <w:r w:rsidRPr="0003171F">
        <w:rPr>
          <w:color w:val="000000"/>
          <w:sz w:val="28"/>
          <w:szCs w:val="28"/>
          <w:lang w:val="en-US"/>
        </w:rPr>
        <w:t>: a conducting path, or part of a circuit, with negligible or relatively low resistance. The term is most commonly used to indicate an accidental path, which causes a much bigger current than the one you wanted. See also</w:t>
      </w:r>
      <w:r w:rsidRPr="0003171F">
        <w:rPr>
          <w:rStyle w:val="apple-converted-space"/>
          <w:rFonts w:eastAsiaTheme="majorEastAsia"/>
          <w:color w:val="000000"/>
          <w:sz w:val="28"/>
          <w:szCs w:val="28"/>
          <w:lang w:val="en-US"/>
        </w:rPr>
        <w:t> </w:t>
      </w:r>
      <w:r w:rsidRPr="0003171F">
        <w:rPr>
          <w:b/>
          <w:bCs/>
          <w:color w:val="000000"/>
          <w:sz w:val="28"/>
          <w:szCs w:val="28"/>
          <w:lang w:val="en-US"/>
        </w:rPr>
        <w:t>open circuit</w:t>
      </w:r>
      <w:r w:rsidRPr="0003171F">
        <w:rPr>
          <w:color w:val="000000"/>
          <w:sz w:val="28"/>
          <w:szCs w:val="28"/>
          <w:lang w:val="en-US"/>
        </w:rPr>
        <w:t>.</w:t>
      </w:r>
    </w:p>
    <w:p w:rsidR="0003171F" w:rsidRPr="0003171F" w:rsidRDefault="0003171F" w:rsidP="0003171F">
      <w:pPr>
        <w:pStyle w:val="a6"/>
        <w:rPr>
          <w:color w:val="000000"/>
          <w:sz w:val="28"/>
          <w:szCs w:val="28"/>
          <w:lang w:val="en-US"/>
        </w:rPr>
      </w:pPr>
      <w:r w:rsidRPr="0003171F">
        <w:rPr>
          <w:b/>
          <w:bCs/>
          <w:color w:val="000000"/>
          <w:sz w:val="28"/>
          <w:szCs w:val="28"/>
          <w:lang w:val="en-US"/>
        </w:rPr>
        <w:t>siemens</w:t>
      </w:r>
      <w:r w:rsidRPr="0003171F">
        <w:rPr>
          <w:color w:val="000000"/>
          <w:sz w:val="28"/>
          <w:szCs w:val="28"/>
          <w:lang w:val="en-US"/>
        </w:rPr>
        <w:t>: the SI unit of</w:t>
      </w:r>
      <w:r w:rsidRPr="0003171F">
        <w:rPr>
          <w:rStyle w:val="apple-converted-space"/>
          <w:rFonts w:eastAsiaTheme="majorEastAsia"/>
          <w:color w:val="000000"/>
          <w:sz w:val="28"/>
          <w:szCs w:val="28"/>
          <w:lang w:val="en-US"/>
        </w:rPr>
        <w:t> </w:t>
      </w:r>
      <w:r w:rsidRPr="0003171F">
        <w:rPr>
          <w:b/>
          <w:bCs/>
          <w:color w:val="000000"/>
          <w:sz w:val="28"/>
          <w:szCs w:val="28"/>
          <w:lang w:val="en-US"/>
        </w:rPr>
        <w:t>conductance</w:t>
      </w:r>
      <w:r w:rsidRPr="0003171F">
        <w:rPr>
          <w:color w:val="000000"/>
          <w:sz w:val="28"/>
          <w:szCs w:val="28"/>
          <w:lang w:val="en-US"/>
        </w:rPr>
        <w:t>, symbol S, equivalent to the reciprocal ohm (Ω-1); named after William (Wilhelm) Siemens (1823 - 1883), engineer.</w:t>
      </w:r>
    </w:p>
    <w:p w:rsidR="0003171F" w:rsidRPr="00F379D8" w:rsidRDefault="0003171F" w:rsidP="0003171F">
      <w:pPr>
        <w:pStyle w:val="a6"/>
        <w:rPr>
          <w:color w:val="000000"/>
          <w:sz w:val="28"/>
          <w:szCs w:val="28"/>
          <w:lang w:val="en-US"/>
        </w:rPr>
      </w:pPr>
      <w:proofErr w:type="gramStart"/>
      <w:r w:rsidRPr="00F379D8">
        <w:rPr>
          <w:b/>
          <w:bCs/>
          <w:color w:val="000000"/>
          <w:sz w:val="28"/>
          <w:szCs w:val="28"/>
          <w:lang w:val="en-US"/>
        </w:rPr>
        <w:t>sink</w:t>
      </w:r>
      <w:proofErr w:type="gramEnd"/>
      <w:r w:rsidRPr="00F379D8">
        <w:rPr>
          <w:color w:val="000000"/>
          <w:sz w:val="28"/>
          <w:szCs w:val="28"/>
          <w:lang w:val="en-US"/>
        </w:rPr>
        <w:t>: see</w:t>
      </w:r>
      <w:r w:rsidRPr="00F379D8">
        <w:rPr>
          <w:rStyle w:val="apple-converted-space"/>
          <w:rFonts w:eastAsiaTheme="majorEastAsia"/>
          <w:color w:val="000000"/>
          <w:sz w:val="28"/>
          <w:szCs w:val="28"/>
          <w:lang w:val="en-US"/>
        </w:rPr>
        <w:t> </w:t>
      </w:r>
      <w:r w:rsidRPr="00F379D8">
        <w:rPr>
          <w:b/>
          <w:bCs/>
          <w:color w:val="000000"/>
          <w:sz w:val="28"/>
          <w:szCs w:val="28"/>
          <w:lang w:val="en-US"/>
        </w:rPr>
        <w:t>load</w:t>
      </w:r>
      <w:r w:rsidRPr="00F379D8">
        <w:rPr>
          <w:color w:val="000000"/>
          <w:sz w:val="28"/>
          <w:szCs w:val="28"/>
          <w:lang w:val="en-US"/>
        </w:rPr>
        <w:t>.</w:t>
      </w:r>
    </w:p>
    <w:p w:rsidR="0003171F" w:rsidRPr="0003171F" w:rsidRDefault="0003171F" w:rsidP="0003171F">
      <w:pPr>
        <w:pStyle w:val="a6"/>
        <w:rPr>
          <w:color w:val="000000"/>
          <w:sz w:val="28"/>
          <w:szCs w:val="28"/>
          <w:lang w:val="en-US"/>
        </w:rPr>
      </w:pPr>
      <w:proofErr w:type="gramStart"/>
      <w:r w:rsidRPr="0003171F">
        <w:rPr>
          <w:b/>
          <w:bCs/>
          <w:color w:val="000000"/>
          <w:sz w:val="28"/>
          <w:szCs w:val="28"/>
          <w:lang w:val="en-US"/>
        </w:rPr>
        <w:t>static</w:t>
      </w:r>
      <w:proofErr w:type="gramEnd"/>
      <w:r w:rsidRPr="0003171F">
        <w:rPr>
          <w:b/>
          <w:bCs/>
          <w:color w:val="000000"/>
          <w:sz w:val="28"/>
          <w:szCs w:val="28"/>
          <w:lang w:val="en-US"/>
        </w:rPr>
        <w:t xml:space="preserve"> resistance</w:t>
      </w:r>
      <w:r w:rsidRPr="0003171F">
        <w:rPr>
          <w:color w:val="000000"/>
          <w:sz w:val="28"/>
          <w:szCs w:val="28"/>
          <w:lang w:val="en-US"/>
        </w:rPr>
        <w:t>: exactly the same as</w:t>
      </w:r>
      <w:r w:rsidRPr="0003171F">
        <w:rPr>
          <w:rStyle w:val="apple-converted-space"/>
          <w:rFonts w:eastAsiaTheme="majorEastAsia"/>
          <w:color w:val="000000"/>
          <w:sz w:val="28"/>
          <w:szCs w:val="28"/>
          <w:lang w:val="en-US"/>
        </w:rPr>
        <w:t> </w:t>
      </w:r>
      <w:r w:rsidRPr="0003171F">
        <w:rPr>
          <w:b/>
          <w:bCs/>
          <w:color w:val="000000"/>
          <w:sz w:val="28"/>
          <w:szCs w:val="28"/>
          <w:lang w:val="en-US"/>
        </w:rPr>
        <w:t>resistance</w:t>
      </w:r>
      <w:r w:rsidRPr="0003171F">
        <w:rPr>
          <w:color w:val="000000"/>
          <w:sz w:val="28"/>
          <w:szCs w:val="28"/>
          <w:lang w:val="en-US"/>
        </w:rPr>
        <w:t>. The "static" qualifier is added in order to emphasise that one does not mean</w:t>
      </w:r>
      <w:r w:rsidRPr="0003171F">
        <w:rPr>
          <w:rStyle w:val="apple-converted-space"/>
          <w:rFonts w:eastAsiaTheme="majorEastAsia"/>
          <w:color w:val="000000"/>
          <w:sz w:val="28"/>
          <w:szCs w:val="28"/>
          <w:lang w:val="en-US"/>
        </w:rPr>
        <w:t> </w:t>
      </w:r>
      <w:r w:rsidRPr="0003171F">
        <w:rPr>
          <w:b/>
          <w:bCs/>
          <w:color w:val="000000"/>
          <w:sz w:val="28"/>
          <w:szCs w:val="28"/>
          <w:lang w:val="en-US"/>
        </w:rPr>
        <w:t>dynamic resistance</w:t>
      </w:r>
      <w:r w:rsidRPr="0003171F">
        <w:rPr>
          <w:color w:val="000000"/>
          <w:sz w:val="28"/>
          <w:szCs w:val="28"/>
          <w:lang w:val="en-US"/>
        </w:rPr>
        <w:t>.</w:t>
      </w:r>
    </w:p>
    <w:p w:rsidR="0003171F" w:rsidRPr="0003171F" w:rsidRDefault="0003171F" w:rsidP="0003171F">
      <w:pPr>
        <w:pStyle w:val="a6"/>
        <w:rPr>
          <w:color w:val="000000"/>
          <w:sz w:val="28"/>
          <w:szCs w:val="28"/>
          <w:lang w:val="en-US"/>
        </w:rPr>
      </w:pPr>
      <w:r w:rsidRPr="0003171F">
        <w:rPr>
          <w:b/>
          <w:bCs/>
          <w:color w:val="000000"/>
          <w:sz w:val="28"/>
          <w:szCs w:val="28"/>
          <w:lang w:val="en-US"/>
        </w:rPr>
        <w:t>source</w:t>
      </w:r>
      <w:r w:rsidRPr="0003171F">
        <w:rPr>
          <w:color w:val="000000"/>
          <w:sz w:val="28"/>
          <w:szCs w:val="28"/>
          <w:lang w:val="en-US"/>
        </w:rPr>
        <w:t>:</w:t>
      </w:r>
      <w:r w:rsidRPr="0003171F">
        <w:rPr>
          <w:rStyle w:val="apple-converted-space"/>
          <w:rFonts w:eastAsiaTheme="majorEastAsia"/>
          <w:b/>
          <w:bCs/>
          <w:color w:val="000000"/>
          <w:sz w:val="28"/>
          <w:szCs w:val="28"/>
          <w:lang w:val="en-US"/>
        </w:rPr>
        <w:t> </w:t>
      </w:r>
      <w:r w:rsidRPr="0003171F">
        <w:rPr>
          <w:color w:val="000000"/>
          <w:sz w:val="28"/>
          <w:szCs w:val="28"/>
          <w:lang w:val="en-US"/>
        </w:rPr>
        <w:t>usually means a source or giver of electrical energy in a circuit, so it is a general term for something that has an</w:t>
      </w:r>
      <w:r w:rsidRPr="0003171F">
        <w:rPr>
          <w:rStyle w:val="apple-converted-space"/>
          <w:rFonts w:eastAsiaTheme="majorEastAsia"/>
          <w:color w:val="000000"/>
          <w:sz w:val="28"/>
          <w:szCs w:val="28"/>
          <w:lang w:val="en-US"/>
        </w:rPr>
        <w:t> </w:t>
      </w:r>
      <w:r w:rsidRPr="0003171F">
        <w:rPr>
          <w:b/>
          <w:bCs/>
          <w:color w:val="000000"/>
          <w:sz w:val="28"/>
          <w:szCs w:val="28"/>
          <w:lang w:val="en-US"/>
        </w:rPr>
        <w:t>emf</w:t>
      </w:r>
      <w:r w:rsidRPr="0003171F">
        <w:rPr>
          <w:color w:val="000000"/>
          <w:sz w:val="28"/>
          <w:szCs w:val="28"/>
          <w:lang w:val="en-US"/>
        </w:rPr>
        <w:t>. It could also mean the source of a signal, but signal sources also have emf. When current rather, than emf, is important one may refer to a current source, but a source is still a source.</w:t>
      </w:r>
    </w:p>
    <w:p w:rsidR="0003171F" w:rsidRPr="0003171F" w:rsidRDefault="0003171F" w:rsidP="0003171F">
      <w:pPr>
        <w:pStyle w:val="a6"/>
        <w:rPr>
          <w:color w:val="000000"/>
          <w:sz w:val="28"/>
          <w:szCs w:val="28"/>
          <w:lang w:val="en-US"/>
        </w:rPr>
      </w:pPr>
      <w:r w:rsidRPr="0003171F">
        <w:rPr>
          <w:b/>
          <w:bCs/>
          <w:color w:val="000000"/>
          <w:sz w:val="28"/>
          <w:szCs w:val="28"/>
          <w:lang w:val="en-US"/>
        </w:rPr>
        <w:lastRenderedPageBreak/>
        <w:t>terminal</w:t>
      </w:r>
      <w:r w:rsidRPr="0003171F">
        <w:rPr>
          <w:color w:val="000000"/>
          <w:sz w:val="28"/>
          <w:szCs w:val="28"/>
          <w:lang w:val="en-US"/>
        </w:rPr>
        <w:t>: part of a component or a circuit to which something else gets connected. For example a battery has two terminals both of which have to be joined into a circuit before you get anything from the battery.</w:t>
      </w:r>
    </w:p>
    <w:p w:rsidR="0003171F" w:rsidRPr="0003171F" w:rsidRDefault="0003171F" w:rsidP="0003171F">
      <w:pPr>
        <w:pStyle w:val="a6"/>
        <w:rPr>
          <w:color w:val="000000"/>
          <w:sz w:val="28"/>
          <w:szCs w:val="28"/>
          <w:lang w:val="en-US"/>
        </w:rPr>
      </w:pPr>
      <w:r w:rsidRPr="0003171F">
        <w:rPr>
          <w:b/>
          <w:bCs/>
          <w:color w:val="000000"/>
          <w:sz w:val="28"/>
          <w:szCs w:val="28"/>
          <w:lang w:val="en-US"/>
        </w:rPr>
        <w:t>uniform</w:t>
      </w:r>
      <w:r w:rsidRPr="0003171F">
        <w:rPr>
          <w:color w:val="000000"/>
          <w:sz w:val="28"/>
          <w:szCs w:val="28"/>
          <w:lang w:val="en-US"/>
        </w:rPr>
        <w:t>: having the same value at all points within a region of space. For example, a uniform electric field has the same magnitude and direction at all points within some identifiable region. Not the same as</w:t>
      </w:r>
      <w:r w:rsidRPr="0003171F">
        <w:rPr>
          <w:rStyle w:val="apple-converted-space"/>
          <w:rFonts w:eastAsiaTheme="majorEastAsia"/>
          <w:color w:val="000000"/>
          <w:sz w:val="28"/>
          <w:szCs w:val="28"/>
          <w:lang w:val="en-US"/>
        </w:rPr>
        <w:t> </w:t>
      </w:r>
      <w:r w:rsidRPr="0003171F">
        <w:rPr>
          <w:b/>
          <w:bCs/>
          <w:color w:val="000000"/>
          <w:sz w:val="28"/>
          <w:szCs w:val="28"/>
          <w:lang w:val="en-US"/>
        </w:rPr>
        <w:t>constant</w:t>
      </w:r>
      <w:r w:rsidRPr="0003171F">
        <w:rPr>
          <w:color w:val="000000"/>
          <w:sz w:val="28"/>
          <w:szCs w:val="28"/>
          <w:lang w:val="en-US"/>
        </w:rPr>
        <w:t>.</w:t>
      </w:r>
    </w:p>
    <w:p w:rsidR="0003171F" w:rsidRPr="0003171F" w:rsidRDefault="0003171F" w:rsidP="0003171F">
      <w:pPr>
        <w:pStyle w:val="a6"/>
        <w:rPr>
          <w:color w:val="000000"/>
          <w:sz w:val="28"/>
          <w:szCs w:val="28"/>
          <w:lang w:val="en-US"/>
        </w:rPr>
      </w:pPr>
      <w:r w:rsidRPr="0003171F">
        <w:rPr>
          <w:color w:val="000000"/>
          <w:sz w:val="28"/>
          <w:szCs w:val="28"/>
          <w:lang w:val="en-US"/>
        </w:rPr>
        <w:t>V:        </w:t>
      </w:r>
      <w:r w:rsidRPr="0003171F">
        <w:rPr>
          <w:rStyle w:val="apple-converted-space"/>
          <w:rFonts w:eastAsiaTheme="majorEastAsia"/>
          <w:color w:val="000000"/>
          <w:sz w:val="28"/>
          <w:szCs w:val="28"/>
          <w:lang w:val="en-US"/>
        </w:rPr>
        <w:t> </w:t>
      </w:r>
      <w:r w:rsidRPr="0003171F">
        <w:rPr>
          <w:color w:val="000000"/>
          <w:sz w:val="28"/>
          <w:szCs w:val="28"/>
          <w:lang w:val="en-US"/>
        </w:rPr>
        <w:t>symbol for</w:t>
      </w:r>
      <w:r w:rsidRPr="0003171F">
        <w:rPr>
          <w:rStyle w:val="apple-converted-space"/>
          <w:rFonts w:eastAsiaTheme="majorEastAsia"/>
          <w:color w:val="000000"/>
          <w:sz w:val="28"/>
          <w:szCs w:val="28"/>
          <w:lang w:val="en-US"/>
        </w:rPr>
        <w:t> </w:t>
      </w:r>
      <w:r w:rsidRPr="0003171F">
        <w:rPr>
          <w:b/>
          <w:bCs/>
          <w:color w:val="000000"/>
          <w:sz w:val="28"/>
          <w:szCs w:val="28"/>
          <w:lang w:val="en-US"/>
        </w:rPr>
        <w:t>volt</w:t>
      </w:r>
      <w:r w:rsidRPr="0003171F">
        <w:rPr>
          <w:color w:val="000000"/>
          <w:sz w:val="28"/>
          <w:szCs w:val="28"/>
          <w:lang w:val="en-US"/>
        </w:rPr>
        <w:t>, the SI unit of</w:t>
      </w:r>
      <w:r w:rsidRPr="0003171F">
        <w:rPr>
          <w:rStyle w:val="apple-converted-space"/>
          <w:rFonts w:eastAsiaTheme="majorEastAsia"/>
          <w:color w:val="000000"/>
          <w:sz w:val="28"/>
          <w:szCs w:val="28"/>
          <w:lang w:val="en-US"/>
        </w:rPr>
        <w:t> </w:t>
      </w:r>
      <w:r w:rsidRPr="0003171F">
        <w:rPr>
          <w:b/>
          <w:bCs/>
          <w:color w:val="000000"/>
          <w:sz w:val="28"/>
          <w:szCs w:val="28"/>
          <w:lang w:val="en-US"/>
        </w:rPr>
        <w:t>potential difference</w:t>
      </w:r>
      <w:r w:rsidRPr="0003171F">
        <w:rPr>
          <w:rStyle w:val="apple-converted-space"/>
          <w:rFonts w:eastAsiaTheme="majorEastAsia"/>
          <w:color w:val="000000"/>
          <w:sz w:val="28"/>
          <w:szCs w:val="28"/>
          <w:lang w:val="en-US"/>
        </w:rPr>
        <w:t> </w:t>
      </w:r>
      <w:r w:rsidRPr="0003171F">
        <w:rPr>
          <w:color w:val="000000"/>
          <w:sz w:val="28"/>
          <w:szCs w:val="28"/>
          <w:lang w:val="en-US"/>
        </w:rPr>
        <w:t>and</w:t>
      </w:r>
      <w:r w:rsidRPr="0003171F">
        <w:rPr>
          <w:rStyle w:val="apple-converted-space"/>
          <w:rFonts w:eastAsiaTheme="majorEastAsia"/>
          <w:color w:val="000000"/>
          <w:sz w:val="28"/>
          <w:szCs w:val="28"/>
          <w:lang w:val="en-US"/>
        </w:rPr>
        <w:t> </w:t>
      </w:r>
      <w:r w:rsidRPr="0003171F">
        <w:rPr>
          <w:b/>
          <w:bCs/>
          <w:color w:val="000000"/>
          <w:sz w:val="28"/>
          <w:szCs w:val="28"/>
          <w:lang w:val="en-US"/>
        </w:rPr>
        <w:t>emf</w:t>
      </w:r>
      <w:r w:rsidRPr="0003171F">
        <w:rPr>
          <w:color w:val="000000"/>
          <w:sz w:val="28"/>
          <w:szCs w:val="28"/>
          <w:lang w:val="en-US"/>
        </w:rPr>
        <w:t>.</w:t>
      </w:r>
    </w:p>
    <w:p w:rsidR="0003171F" w:rsidRPr="0003171F" w:rsidRDefault="0003171F" w:rsidP="0003171F">
      <w:pPr>
        <w:pStyle w:val="a6"/>
        <w:rPr>
          <w:color w:val="000000"/>
          <w:sz w:val="28"/>
          <w:szCs w:val="28"/>
          <w:lang w:val="en-US"/>
        </w:rPr>
      </w:pPr>
      <w:r w:rsidRPr="0003171F">
        <w:rPr>
          <w:b/>
          <w:bCs/>
          <w:color w:val="000000"/>
          <w:sz w:val="28"/>
          <w:szCs w:val="28"/>
          <w:lang w:val="en-US"/>
        </w:rPr>
        <w:t>vector</w:t>
      </w:r>
      <w:r w:rsidRPr="0003171F">
        <w:rPr>
          <w:color w:val="000000"/>
          <w:sz w:val="28"/>
          <w:szCs w:val="28"/>
          <w:lang w:val="en-US"/>
        </w:rPr>
        <w:t>: a physical quantity whose value consists of a numerical value, including the unit, and a direction in space. (An alternative way of specifying each value is to give three components). Electric and magnetic fields are both vector quantities.</w:t>
      </w:r>
    </w:p>
    <w:p w:rsidR="0003171F" w:rsidRPr="0003171F" w:rsidRDefault="0003171F" w:rsidP="0003171F">
      <w:pPr>
        <w:pStyle w:val="a6"/>
        <w:rPr>
          <w:color w:val="000000"/>
          <w:sz w:val="28"/>
          <w:szCs w:val="28"/>
          <w:lang w:val="en-US"/>
        </w:rPr>
      </w:pPr>
      <w:r w:rsidRPr="0003171F">
        <w:rPr>
          <w:b/>
          <w:bCs/>
          <w:color w:val="000000"/>
          <w:sz w:val="28"/>
          <w:szCs w:val="28"/>
          <w:lang w:val="en-US"/>
        </w:rPr>
        <w:t>volt</w:t>
      </w:r>
      <w:r w:rsidRPr="0003171F">
        <w:rPr>
          <w:color w:val="000000"/>
          <w:sz w:val="28"/>
          <w:szCs w:val="28"/>
          <w:lang w:val="en-US"/>
        </w:rPr>
        <w:t>: the SI unit of potential,</w:t>
      </w:r>
      <w:r w:rsidRPr="0003171F">
        <w:rPr>
          <w:rStyle w:val="apple-converted-space"/>
          <w:rFonts w:eastAsiaTheme="majorEastAsia"/>
          <w:color w:val="000000"/>
          <w:sz w:val="28"/>
          <w:szCs w:val="28"/>
          <w:lang w:val="en-US"/>
        </w:rPr>
        <w:t> </w:t>
      </w:r>
      <w:r w:rsidRPr="0003171F">
        <w:rPr>
          <w:b/>
          <w:bCs/>
          <w:color w:val="000000"/>
          <w:sz w:val="28"/>
          <w:szCs w:val="28"/>
          <w:lang w:val="en-US"/>
        </w:rPr>
        <w:t>potential difference</w:t>
      </w:r>
      <w:r w:rsidRPr="0003171F">
        <w:rPr>
          <w:rStyle w:val="apple-converted-space"/>
          <w:rFonts w:eastAsiaTheme="majorEastAsia"/>
          <w:color w:val="000000"/>
          <w:sz w:val="28"/>
          <w:szCs w:val="28"/>
          <w:lang w:val="en-US"/>
        </w:rPr>
        <w:t> </w:t>
      </w:r>
      <w:r w:rsidRPr="0003171F">
        <w:rPr>
          <w:color w:val="000000"/>
          <w:sz w:val="28"/>
          <w:szCs w:val="28"/>
          <w:lang w:val="en-US"/>
        </w:rPr>
        <w:t>and</w:t>
      </w:r>
      <w:r w:rsidRPr="0003171F">
        <w:rPr>
          <w:rStyle w:val="apple-converted-space"/>
          <w:rFonts w:eastAsiaTheme="majorEastAsia"/>
          <w:color w:val="000000"/>
          <w:sz w:val="28"/>
          <w:szCs w:val="28"/>
          <w:lang w:val="en-US"/>
        </w:rPr>
        <w:t> </w:t>
      </w:r>
      <w:r w:rsidRPr="0003171F">
        <w:rPr>
          <w:b/>
          <w:bCs/>
          <w:color w:val="000000"/>
          <w:sz w:val="28"/>
          <w:szCs w:val="28"/>
          <w:lang w:val="en-US"/>
        </w:rPr>
        <w:t>emf</w:t>
      </w:r>
      <w:r w:rsidRPr="0003171F">
        <w:rPr>
          <w:color w:val="000000"/>
          <w:sz w:val="28"/>
          <w:szCs w:val="28"/>
          <w:lang w:val="en-US"/>
        </w:rPr>
        <w:t>, symbol V, named after Alessandro</w:t>
      </w:r>
      <w:r w:rsidRPr="0003171F">
        <w:rPr>
          <w:rStyle w:val="apple-converted-space"/>
          <w:rFonts w:eastAsiaTheme="majorEastAsia"/>
          <w:color w:val="000000"/>
          <w:sz w:val="28"/>
          <w:szCs w:val="28"/>
          <w:lang w:val="en-US"/>
        </w:rPr>
        <w:t> </w:t>
      </w:r>
      <w:r w:rsidRPr="0003171F">
        <w:rPr>
          <w:b/>
          <w:bCs/>
          <w:color w:val="000000"/>
          <w:sz w:val="28"/>
          <w:szCs w:val="28"/>
          <w:lang w:val="en-US"/>
        </w:rPr>
        <w:t>Volta</w:t>
      </w:r>
      <w:r w:rsidRPr="0003171F">
        <w:rPr>
          <w:color w:val="000000"/>
          <w:sz w:val="28"/>
          <w:szCs w:val="28"/>
          <w:lang w:val="en-US"/>
        </w:rPr>
        <w:t>.</w:t>
      </w:r>
    </w:p>
    <w:p w:rsidR="0003171F" w:rsidRPr="0003171F" w:rsidRDefault="0003171F" w:rsidP="0003171F">
      <w:pPr>
        <w:pStyle w:val="a6"/>
        <w:rPr>
          <w:color w:val="000000"/>
          <w:sz w:val="28"/>
          <w:szCs w:val="28"/>
          <w:lang w:val="en-US"/>
        </w:rPr>
      </w:pPr>
      <w:r w:rsidRPr="0003171F">
        <w:rPr>
          <w:b/>
          <w:bCs/>
          <w:color w:val="000000"/>
          <w:sz w:val="28"/>
          <w:szCs w:val="28"/>
          <w:lang w:val="en-US"/>
        </w:rPr>
        <w:t>Volta, Alessandro</w:t>
      </w:r>
      <w:r w:rsidRPr="0003171F">
        <w:rPr>
          <w:color w:val="000000"/>
          <w:sz w:val="28"/>
          <w:szCs w:val="28"/>
          <w:lang w:val="en-US"/>
        </w:rPr>
        <w:t>: (1745 - 1827) Italian physicist who gave his name to lots of things electrical.</w:t>
      </w:r>
    </w:p>
    <w:p w:rsidR="0003171F" w:rsidRPr="0003171F" w:rsidRDefault="0003171F" w:rsidP="0003171F">
      <w:pPr>
        <w:pStyle w:val="a6"/>
        <w:rPr>
          <w:color w:val="000000"/>
          <w:sz w:val="28"/>
          <w:szCs w:val="28"/>
          <w:lang w:val="en-US"/>
        </w:rPr>
      </w:pPr>
      <w:r w:rsidRPr="0003171F">
        <w:rPr>
          <w:b/>
          <w:bCs/>
          <w:color w:val="000000"/>
          <w:sz w:val="28"/>
          <w:szCs w:val="28"/>
          <w:lang w:val="en-US"/>
        </w:rPr>
        <w:t>voltage</w:t>
      </w:r>
      <w:r w:rsidRPr="0003171F">
        <w:rPr>
          <w:color w:val="000000"/>
          <w:sz w:val="28"/>
          <w:szCs w:val="28"/>
          <w:lang w:val="en-US"/>
        </w:rPr>
        <w:t>: a colloquial term which could mean either</w:t>
      </w:r>
      <w:r w:rsidRPr="0003171F">
        <w:rPr>
          <w:rStyle w:val="apple-converted-space"/>
          <w:rFonts w:eastAsiaTheme="majorEastAsia"/>
          <w:color w:val="000000"/>
          <w:sz w:val="28"/>
          <w:szCs w:val="28"/>
          <w:lang w:val="en-US"/>
        </w:rPr>
        <w:t> </w:t>
      </w:r>
      <w:r w:rsidRPr="0003171F">
        <w:rPr>
          <w:b/>
          <w:bCs/>
          <w:color w:val="000000"/>
          <w:sz w:val="28"/>
          <w:szCs w:val="28"/>
          <w:lang w:val="en-US"/>
        </w:rPr>
        <w:t>emf</w:t>
      </w:r>
      <w:r w:rsidRPr="0003171F">
        <w:rPr>
          <w:rStyle w:val="apple-converted-space"/>
          <w:rFonts w:eastAsiaTheme="majorEastAsia"/>
          <w:color w:val="000000"/>
          <w:sz w:val="28"/>
          <w:szCs w:val="28"/>
          <w:lang w:val="en-US"/>
        </w:rPr>
        <w:t> </w:t>
      </w:r>
      <w:r w:rsidRPr="0003171F">
        <w:rPr>
          <w:color w:val="000000"/>
          <w:sz w:val="28"/>
          <w:szCs w:val="28"/>
          <w:lang w:val="en-US"/>
        </w:rPr>
        <w:t>or</w:t>
      </w:r>
      <w:r w:rsidRPr="0003171F">
        <w:rPr>
          <w:rStyle w:val="apple-converted-space"/>
          <w:rFonts w:eastAsiaTheme="majorEastAsia"/>
          <w:color w:val="000000"/>
          <w:sz w:val="28"/>
          <w:szCs w:val="28"/>
          <w:lang w:val="en-US"/>
        </w:rPr>
        <w:t> </w:t>
      </w:r>
      <w:r w:rsidRPr="0003171F">
        <w:rPr>
          <w:b/>
          <w:bCs/>
          <w:color w:val="000000"/>
          <w:sz w:val="28"/>
          <w:szCs w:val="28"/>
          <w:lang w:val="en-US"/>
        </w:rPr>
        <w:t>potential difference</w:t>
      </w:r>
      <w:r w:rsidRPr="0003171F">
        <w:rPr>
          <w:color w:val="000000"/>
          <w:sz w:val="28"/>
          <w:szCs w:val="28"/>
          <w:lang w:val="en-US"/>
        </w:rPr>
        <w:t>. It usually means potential difference. If you know which one you mean it is better to use the more exact term.</w:t>
      </w:r>
    </w:p>
    <w:p w:rsidR="0003171F" w:rsidRPr="0003171F" w:rsidRDefault="0003171F" w:rsidP="0003171F">
      <w:pPr>
        <w:pStyle w:val="a6"/>
        <w:rPr>
          <w:color w:val="000000"/>
          <w:sz w:val="28"/>
          <w:szCs w:val="28"/>
          <w:lang w:val="en-US"/>
        </w:rPr>
      </w:pPr>
      <w:r w:rsidRPr="0003171F">
        <w:rPr>
          <w:b/>
          <w:bCs/>
          <w:color w:val="000000"/>
          <w:sz w:val="28"/>
          <w:szCs w:val="28"/>
          <w:lang w:val="en-US"/>
        </w:rPr>
        <w:t>voltmeter</w:t>
      </w:r>
      <w:r w:rsidRPr="0003171F">
        <w:rPr>
          <w:color w:val="000000"/>
          <w:sz w:val="28"/>
          <w:szCs w:val="28"/>
          <w:lang w:val="en-US"/>
        </w:rPr>
        <w:t>: an instrument for measuring</w:t>
      </w:r>
      <w:r w:rsidRPr="0003171F">
        <w:rPr>
          <w:rStyle w:val="apple-converted-space"/>
          <w:rFonts w:eastAsiaTheme="majorEastAsia"/>
          <w:color w:val="000000"/>
          <w:sz w:val="28"/>
          <w:szCs w:val="28"/>
          <w:lang w:val="en-US"/>
        </w:rPr>
        <w:t> </w:t>
      </w:r>
      <w:r w:rsidRPr="0003171F">
        <w:rPr>
          <w:b/>
          <w:bCs/>
          <w:color w:val="000000"/>
          <w:sz w:val="28"/>
          <w:szCs w:val="28"/>
          <w:lang w:val="en-US"/>
        </w:rPr>
        <w:t>potential difference</w:t>
      </w:r>
      <w:r w:rsidRPr="0003171F">
        <w:rPr>
          <w:color w:val="000000"/>
          <w:sz w:val="28"/>
          <w:szCs w:val="28"/>
          <w:lang w:val="en-US"/>
        </w:rPr>
        <w:t>. (It does not measure emf directly; values of emf have to be inferred from other measurements.)</w:t>
      </w:r>
    </w:p>
    <w:p w:rsidR="0003171F" w:rsidRPr="0003171F" w:rsidRDefault="0003171F" w:rsidP="0003171F">
      <w:pPr>
        <w:pStyle w:val="a6"/>
        <w:rPr>
          <w:color w:val="000000"/>
          <w:sz w:val="28"/>
          <w:szCs w:val="28"/>
          <w:lang w:val="en-US"/>
        </w:rPr>
      </w:pPr>
      <w:r w:rsidRPr="0003171F">
        <w:rPr>
          <w:color w:val="000000"/>
          <w:sz w:val="28"/>
          <w:szCs w:val="28"/>
          <w:lang w:val="en-US"/>
        </w:rPr>
        <w:t>W:       </w:t>
      </w:r>
      <w:r w:rsidRPr="0003171F">
        <w:rPr>
          <w:rStyle w:val="apple-converted-space"/>
          <w:rFonts w:eastAsiaTheme="majorEastAsia"/>
          <w:color w:val="000000"/>
          <w:sz w:val="28"/>
          <w:szCs w:val="28"/>
          <w:lang w:val="en-US"/>
        </w:rPr>
        <w:t> </w:t>
      </w:r>
      <w:r w:rsidRPr="0003171F">
        <w:rPr>
          <w:color w:val="000000"/>
          <w:sz w:val="28"/>
          <w:szCs w:val="28"/>
          <w:lang w:val="en-US"/>
        </w:rPr>
        <w:t>symbol for</w:t>
      </w:r>
      <w:r w:rsidRPr="0003171F">
        <w:rPr>
          <w:rStyle w:val="apple-converted-space"/>
          <w:rFonts w:eastAsiaTheme="majorEastAsia"/>
          <w:color w:val="000000"/>
          <w:sz w:val="28"/>
          <w:szCs w:val="28"/>
          <w:lang w:val="en-US"/>
        </w:rPr>
        <w:t> </w:t>
      </w:r>
      <w:r w:rsidRPr="0003171F">
        <w:rPr>
          <w:b/>
          <w:bCs/>
          <w:color w:val="000000"/>
          <w:sz w:val="28"/>
          <w:szCs w:val="28"/>
          <w:lang w:val="en-US"/>
        </w:rPr>
        <w:t>watt</w:t>
      </w:r>
      <w:r w:rsidRPr="0003171F">
        <w:rPr>
          <w:color w:val="000000"/>
          <w:sz w:val="28"/>
          <w:szCs w:val="28"/>
          <w:lang w:val="en-US"/>
        </w:rPr>
        <w:t>, the SI unit of</w:t>
      </w:r>
      <w:r w:rsidRPr="0003171F">
        <w:rPr>
          <w:rStyle w:val="apple-converted-space"/>
          <w:rFonts w:eastAsiaTheme="majorEastAsia"/>
          <w:color w:val="000000"/>
          <w:sz w:val="28"/>
          <w:szCs w:val="28"/>
          <w:lang w:val="en-US"/>
        </w:rPr>
        <w:t> </w:t>
      </w:r>
      <w:r w:rsidRPr="0003171F">
        <w:rPr>
          <w:b/>
          <w:bCs/>
          <w:color w:val="000000"/>
          <w:sz w:val="28"/>
          <w:szCs w:val="28"/>
          <w:lang w:val="en-US"/>
        </w:rPr>
        <w:t>power</w:t>
      </w:r>
      <w:r w:rsidRPr="0003171F">
        <w:rPr>
          <w:color w:val="000000"/>
          <w:sz w:val="28"/>
          <w:szCs w:val="28"/>
          <w:lang w:val="en-US"/>
        </w:rPr>
        <w:t>.</w:t>
      </w:r>
    </w:p>
    <w:p w:rsidR="0003171F" w:rsidRPr="0003171F" w:rsidRDefault="0003171F" w:rsidP="0003171F">
      <w:pPr>
        <w:pStyle w:val="a6"/>
        <w:rPr>
          <w:color w:val="000000"/>
          <w:sz w:val="28"/>
          <w:szCs w:val="28"/>
          <w:lang w:val="en-US"/>
        </w:rPr>
      </w:pPr>
      <w:r w:rsidRPr="0003171F">
        <w:rPr>
          <w:b/>
          <w:bCs/>
          <w:color w:val="000000"/>
          <w:sz w:val="28"/>
          <w:szCs w:val="28"/>
          <w:lang w:val="en-US"/>
        </w:rPr>
        <w:t>watt</w:t>
      </w:r>
      <w:r w:rsidRPr="0003171F">
        <w:rPr>
          <w:color w:val="000000"/>
          <w:sz w:val="28"/>
          <w:szCs w:val="28"/>
          <w:lang w:val="en-US"/>
        </w:rPr>
        <w:t>: the SI unit of</w:t>
      </w:r>
      <w:r w:rsidRPr="0003171F">
        <w:rPr>
          <w:rStyle w:val="apple-converted-space"/>
          <w:rFonts w:eastAsiaTheme="majorEastAsia"/>
          <w:color w:val="000000"/>
          <w:sz w:val="28"/>
          <w:szCs w:val="28"/>
          <w:lang w:val="en-US"/>
        </w:rPr>
        <w:t> </w:t>
      </w:r>
      <w:r w:rsidRPr="0003171F">
        <w:rPr>
          <w:b/>
          <w:bCs/>
          <w:color w:val="000000"/>
          <w:sz w:val="28"/>
          <w:szCs w:val="28"/>
          <w:lang w:val="en-US"/>
        </w:rPr>
        <w:t>power</w:t>
      </w:r>
      <w:r w:rsidRPr="0003171F">
        <w:rPr>
          <w:color w:val="000000"/>
          <w:sz w:val="28"/>
          <w:szCs w:val="28"/>
          <w:lang w:val="en-US"/>
        </w:rPr>
        <w:t>, symbol W, equivalent to 1</w:t>
      </w:r>
      <w:r w:rsidRPr="0003171F">
        <w:rPr>
          <w:rStyle w:val="apple-converted-space"/>
          <w:rFonts w:eastAsiaTheme="majorEastAsia"/>
          <w:color w:val="000000"/>
          <w:sz w:val="28"/>
          <w:szCs w:val="28"/>
          <w:lang w:val="en-US"/>
        </w:rPr>
        <w:t> </w:t>
      </w:r>
      <w:r w:rsidRPr="0003171F">
        <w:rPr>
          <w:b/>
          <w:bCs/>
          <w:color w:val="000000"/>
          <w:sz w:val="28"/>
          <w:szCs w:val="28"/>
          <w:lang w:val="en-US"/>
        </w:rPr>
        <w:t>joule</w:t>
      </w:r>
      <w:r w:rsidRPr="0003171F">
        <w:rPr>
          <w:rStyle w:val="apple-converted-space"/>
          <w:rFonts w:eastAsiaTheme="majorEastAsia"/>
          <w:color w:val="000000"/>
          <w:sz w:val="28"/>
          <w:szCs w:val="28"/>
          <w:lang w:val="en-US"/>
        </w:rPr>
        <w:t> </w:t>
      </w:r>
      <w:r w:rsidRPr="0003171F">
        <w:rPr>
          <w:color w:val="000000"/>
          <w:sz w:val="28"/>
          <w:szCs w:val="28"/>
          <w:lang w:val="en-US"/>
        </w:rPr>
        <w:t>per second. Named after Scottish engineer, James Watt (1736-1819).</w:t>
      </w:r>
    </w:p>
    <w:p w:rsidR="0003171F" w:rsidRPr="0003171F" w:rsidRDefault="0003171F" w:rsidP="0003171F">
      <w:pPr>
        <w:pStyle w:val="a6"/>
        <w:rPr>
          <w:color w:val="000000"/>
          <w:sz w:val="28"/>
          <w:szCs w:val="28"/>
        </w:rPr>
      </w:pPr>
      <w:r w:rsidRPr="0003171F">
        <w:rPr>
          <w:b/>
          <w:bCs/>
          <w:color w:val="000000"/>
          <w:sz w:val="28"/>
          <w:szCs w:val="28"/>
          <w:lang w:val="en-US"/>
        </w:rPr>
        <w:t>work</w:t>
      </w:r>
      <w:r w:rsidRPr="0003171F">
        <w:rPr>
          <w:color w:val="000000"/>
          <w:sz w:val="28"/>
          <w:szCs w:val="28"/>
          <w:lang w:val="en-US"/>
        </w:rPr>
        <w:t>:</w:t>
      </w:r>
      <w:r w:rsidRPr="0003171F">
        <w:rPr>
          <w:rStyle w:val="apple-converted-space"/>
          <w:rFonts w:eastAsiaTheme="majorEastAsia"/>
          <w:color w:val="000000"/>
          <w:sz w:val="28"/>
          <w:szCs w:val="28"/>
          <w:lang w:val="en-US"/>
        </w:rPr>
        <w:t> </w:t>
      </w:r>
      <w:r w:rsidRPr="0003171F">
        <w:rPr>
          <w:b/>
          <w:bCs/>
          <w:color w:val="000000"/>
          <w:sz w:val="28"/>
          <w:szCs w:val="28"/>
          <w:lang w:val="en-US"/>
        </w:rPr>
        <w:t>energy</w:t>
      </w:r>
      <w:r w:rsidRPr="0003171F">
        <w:rPr>
          <w:rStyle w:val="apple-converted-space"/>
          <w:rFonts w:eastAsiaTheme="majorEastAsia"/>
          <w:b/>
          <w:bCs/>
          <w:color w:val="000000"/>
          <w:sz w:val="28"/>
          <w:szCs w:val="28"/>
          <w:lang w:val="en-US"/>
        </w:rPr>
        <w:t> </w:t>
      </w:r>
      <w:r w:rsidRPr="0003171F">
        <w:rPr>
          <w:color w:val="000000"/>
          <w:sz w:val="28"/>
          <w:szCs w:val="28"/>
          <w:lang w:val="en-US"/>
        </w:rPr>
        <w:t>which is transferred by any mechanism other than heat flow. Work is done on a charged particle when it moves between two places with different potentials. A source of</w:t>
      </w:r>
      <w:r w:rsidRPr="0003171F">
        <w:rPr>
          <w:rStyle w:val="apple-converted-space"/>
          <w:rFonts w:eastAsiaTheme="majorEastAsia"/>
          <w:color w:val="000000"/>
          <w:sz w:val="28"/>
          <w:szCs w:val="28"/>
          <w:lang w:val="en-US"/>
        </w:rPr>
        <w:t> </w:t>
      </w:r>
      <w:r w:rsidRPr="0003171F">
        <w:rPr>
          <w:b/>
          <w:bCs/>
          <w:color w:val="000000"/>
          <w:sz w:val="28"/>
          <w:szCs w:val="28"/>
          <w:lang w:val="en-US"/>
        </w:rPr>
        <w:t>emf</w:t>
      </w:r>
      <w:r w:rsidRPr="0003171F">
        <w:rPr>
          <w:rStyle w:val="apple-converted-space"/>
          <w:rFonts w:eastAsiaTheme="majorEastAsia"/>
          <w:b/>
          <w:bCs/>
          <w:color w:val="000000"/>
          <w:sz w:val="28"/>
          <w:szCs w:val="28"/>
          <w:lang w:val="en-US"/>
        </w:rPr>
        <w:t> </w:t>
      </w:r>
      <w:r w:rsidRPr="0003171F">
        <w:rPr>
          <w:color w:val="000000"/>
          <w:sz w:val="28"/>
          <w:szCs w:val="28"/>
          <w:lang w:val="en-US"/>
        </w:rPr>
        <w:t xml:space="preserve">can increase the energy of a charged particle that passes through it. </w:t>
      </w:r>
      <w:r w:rsidRPr="0003171F">
        <w:rPr>
          <w:color w:val="000000"/>
          <w:sz w:val="28"/>
          <w:szCs w:val="28"/>
        </w:rPr>
        <w:t>The SI unit is the joule, symbol J.</w:t>
      </w:r>
    </w:p>
    <w:p w:rsidR="001E7DB8" w:rsidRPr="001E7DB8" w:rsidRDefault="001E7DB8" w:rsidP="00E50BDB">
      <w:pPr>
        <w:rPr>
          <w:rFonts w:ascii="Times New Roman" w:hAnsi="Times New Roman" w:cs="Times New Roman"/>
          <w:sz w:val="28"/>
          <w:szCs w:val="28"/>
          <w:lang w:val="en-US"/>
        </w:rPr>
        <w:sectPr w:rsidR="001E7DB8" w:rsidRPr="001E7DB8" w:rsidSect="00D45AD0">
          <w:footerReference w:type="default" r:id="rId67"/>
          <w:pgSz w:w="11909" w:h="16834" w:code="9"/>
          <w:pgMar w:top="1134" w:right="851" w:bottom="1134" w:left="851" w:header="720" w:footer="720" w:gutter="0"/>
          <w:pgNumType w:start="1"/>
          <w:cols w:space="60"/>
          <w:noEndnote/>
        </w:sectPr>
      </w:pPr>
    </w:p>
    <w:p w:rsidR="00B305DB" w:rsidRPr="00D95418" w:rsidRDefault="00B305DB" w:rsidP="00B305DB">
      <w:pPr>
        <w:rPr>
          <w:rFonts w:ascii="Times New Roman" w:hAnsi="Times New Roman" w:cs="Times New Roman"/>
          <w:sz w:val="28"/>
          <w:szCs w:val="28"/>
        </w:rPr>
      </w:pPr>
      <w:r w:rsidRPr="00D95418">
        <w:rPr>
          <w:rFonts w:ascii="Times New Roman" w:hAnsi="Times New Roman" w:cs="Times New Roman"/>
          <w:sz w:val="28"/>
          <w:szCs w:val="28"/>
        </w:rPr>
        <w:lastRenderedPageBreak/>
        <w:t>CONTENTS</w:t>
      </w:r>
    </w:p>
    <w:tbl>
      <w:tblPr>
        <w:tblW w:w="9658" w:type="dxa"/>
        <w:tblInd w:w="89" w:type="dxa"/>
        <w:tblLook w:val="0000" w:firstRow="0" w:lastRow="0" w:firstColumn="0" w:lastColumn="0" w:noHBand="0" w:noVBand="0"/>
      </w:tblPr>
      <w:tblGrid>
        <w:gridCol w:w="8659"/>
        <w:gridCol w:w="999"/>
      </w:tblGrid>
      <w:tr w:rsidR="00B305DB" w:rsidRPr="00D95418" w:rsidTr="00860EF7">
        <w:trPr>
          <w:trHeight w:val="375"/>
        </w:trPr>
        <w:tc>
          <w:tcPr>
            <w:tcW w:w="8659" w:type="dxa"/>
            <w:tcBorders>
              <w:top w:val="nil"/>
              <w:left w:val="nil"/>
              <w:bottom w:val="nil"/>
              <w:right w:val="nil"/>
            </w:tcBorders>
            <w:noWrap/>
            <w:vAlign w:val="bottom"/>
          </w:tcPr>
          <w:p w:rsidR="00B305DB" w:rsidRPr="00D95418" w:rsidRDefault="00B305DB" w:rsidP="00860EF7">
            <w:pPr>
              <w:rPr>
                <w:rFonts w:ascii="Times New Roman" w:hAnsi="Times New Roman" w:cs="Times New Roman"/>
                <w:sz w:val="28"/>
                <w:szCs w:val="28"/>
              </w:rPr>
            </w:pPr>
            <w:r w:rsidRPr="00D95418">
              <w:rPr>
                <w:rFonts w:ascii="Times New Roman" w:hAnsi="Times New Roman" w:cs="Times New Roman"/>
                <w:sz w:val="28"/>
                <w:szCs w:val="28"/>
              </w:rPr>
              <w:t>Introduction…………………………………………………………………</w:t>
            </w:r>
          </w:p>
        </w:tc>
        <w:tc>
          <w:tcPr>
            <w:tcW w:w="999" w:type="dxa"/>
            <w:tcBorders>
              <w:top w:val="nil"/>
              <w:left w:val="nil"/>
              <w:bottom w:val="nil"/>
              <w:right w:val="nil"/>
            </w:tcBorders>
            <w:noWrap/>
            <w:vAlign w:val="bottom"/>
          </w:tcPr>
          <w:p w:rsidR="00B305DB" w:rsidRPr="00D95418" w:rsidRDefault="00B305DB" w:rsidP="00703704">
            <w:pPr>
              <w:rPr>
                <w:rFonts w:ascii="Times New Roman" w:hAnsi="Times New Roman" w:cs="Times New Roman"/>
                <w:sz w:val="28"/>
                <w:szCs w:val="28"/>
              </w:rPr>
            </w:pPr>
            <w:r w:rsidRPr="00D95418">
              <w:rPr>
                <w:rFonts w:ascii="Times New Roman" w:hAnsi="Times New Roman" w:cs="Times New Roman"/>
                <w:sz w:val="28"/>
                <w:szCs w:val="28"/>
              </w:rPr>
              <w:t>3</w:t>
            </w:r>
          </w:p>
        </w:tc>
      </w:tr>
      <w:tr w:rsidR="00B305DB" w:rsidRPr="00D95418" w:rsidTr="00860EF7">
        <w:trPr>
          <w:trHeight w:val="285"/>
        </w:trPr>
        <w:tc>
          <w:tcPr>
            <w:tcW w:w="8659" w:type="dxa"/>
            <w:tcBorders>
              <w:top w:val="nil"/>
              <w:left w:val="nil"/>
              <w:bottom w:val="nil"/>
              <w:right w:val="nil"/>
            </w:tcBorders>
            <w:noWrap/>
            <w:vAlign w:val="bottom"/>
          </w:tcPr>
          <w:p w:rsidR="00B305DB" w:rsidRPr="000E5D1F" w:rsidRDefault="001678ED" w:rsidP="00860EF7">
            <w:pPr>
              <w:rPr>
                <w:rFonts w:ascii="Times New Roman" w:hAnsi="Times New Roman" w:cs="Times New Roman"/>
                <w:sz w:val="28"/>
                <w:szCs w:val="28"/>
                <w:lang w:val="en-US"/>
              </w:rPr>
            </w:pPr>
            <w:r>
              <w:rPr>
                <w:rFonts w:ascii="Times New Roman" w:hAnsi="Times New Roman" w:cs="Times New Roman"/>
                <w:sz w:val="28"/>
                <w:szCs w:val="28"/>
                <w:lang w:val="en-US"/>
              </w:rPr>
              <w:t>Practical lesson 1</w:t>
            </w:r>
            <w:r w:rsidR="000E5D1F">
              <w:rPr>
                <w:rFonts w:ascii="Times New Roman" w:hAnsi="Times New Roman" w:cs="Times New Roman"/>
                <w:sz w:val="28"/>
                <w:szCs w:val="28"/>
                <w:lang w:val="en-US"/>
              </w:rPr>
              <w:t xml:space="preserve"> ………………………………………………….</w:t>
            </w:r>
          </w:p>
        </w:tc>
        <w:tc>
          <w:tcPr>
            <w:tcW w:w="999" w:type="dxa"/>
            <w:tcBorders>
              <w:top w:val="nil"/>
              <w:left w:val="nil"/>
              <w:bottom w:val="nil"/>
              <w:right w:val="nil"/>
            </w:tcBorders>
            <w:noWrap/>
            <w:vAlign w:val="bottom"/>
          </w:tcPr>
          <w:p w:rsidR="00B305DB" w:rsidRPr="00D95418" w:rsidRDefault="00B305DB" w:rsidP="00703704">
            <w:pPr>
              <w:rPr>
                <w:rFonts w:ascii="Times New Roman" w:hAnsi="Times New Roman" w:cs="Times New Roman"/>
                <w:sz w:val="28"/>
                <w:szCs w:val="28"/>
                <w:lang w:val="en-US"/>
              </w:rPr>
            </w:pPr>
            <w:r w:rsidRPr="00D95418">
              <w:rPr>
                <w:rFonts w:ascii="Times New Roman" w:hAnsi="Times New Roman" w:cs="Times New Roman"/>
                <w:sz w:val="28"/>
                <w:szCs w:val="28"/>
              </w:rPr>
              <w:t>4</w:t>
            </w:r>
            <w:r w:rsidR="00703704" w:rsidRPr="00D95418">
              <w:rPr>
                <w:rFonts w:ascii="Times New Roman" w:hAnsi="Times New Roman" w:cs="Times New Roman"/>
                <w:sz w:val="28"/>
                <w:szCs w:val="28"/>
                <w:lang w:val="en-US"/>
              </w:rPr>
              <w:t>-</w:t>
            </w:r>
            <w:r w:rsidR="00546172">
              <w:rPr>
                <w:rFonts w:ascii="Times New Roman" w:hAnsi="Times New Roman" w:cs="Times New Roman"/>
                <w:sz w:val="28"/>
                <w:szCs w:val="28"/>
                <w:lang w:val="en-US"/>
              </w:rPr>
              <w:t>7</w:t>
            </w:r>
          </w:p>
        </w:tc>
      </w:tr>
      <w:tr w:rsidR="00B305DB" w:rsidRPr="00D95418" w:rsidTr="00860EF7">
        <w:trPr>
          <w:trHeight w:val="285"/>
        </w:trPr>
        <w:tc>
          <w:tcPr>
            <w:tcW w:w="8659" w:type="dxa"/>
            <w:tcBorders>
              <w:top w:val="nil"/>
              <w:left w:val="nil"/>
              <w:bottom w:val="nil"/>
              <w:right w:val="nil"/>
            </w:tcBorders>
            <w:noWrap/>
            <w:vAlign w:val="bottom"/>
          </w:tcPr>
          <w:p w:rsidR="00B305DB" w:rsidRPr="000E5D1F" w:rsidRDefault="001678ED" w:rsidP="00860EF7">
            <w:pPr>
              <w:rPr>
                <w:rFonts w:ascii="Times New Roman" w:hAnsi="Times New Roman" w:cs="Times New Roman"/>
                <w:sz w:val="28"/>
                <w:szCs w:val="28"/>
                <w:lang w:val="en-US"/>
              </w:rPr>
            </w:pPr>
            <w:r>
              <w:rPr>
                <w:rFonts w:ascii="Times New Roman" w:hAnsi="Times New Roman" w:cs="Times New Roman"/>
                <w:sz w:val="28"/>
                <w:szCs w:val="28"/>
                <w:lang w:val="en-US"/>
              </w:rPr>
              <w:t>Practical lesson</w:t>
            </w:r>
            <w:r w:rsidR="00FD5A26" w:rsidRPr="00FD5A26">
              <w:rPr>
                <w:rFonts w:ascii="Times New Roman" w:hAnsi="Times New Roman" w:cs="Times New Roman"/>
                <w:sz w:val="28"/>
                <w:szCs w:val="28"/>
                <w:lang w:val="en-US"/>
              </w:rPr>
              <w:t xml:space="preserve"> </w:t>
            </w:r>
            <w:r>
              <w:rPr>
                <w:rFonts w:ascii="Times New Roman" w:hAnsi="Times New Roman" w:cs="Times New Roman"/>
                <w:sz w:val="28"/>
                <w:szCs w:val="28"/>
                <w:lang w:val="en-US"/>
              </w:rPr>
              <w:t>2</w:t>
            </w:r>
            <w:r w:rsidR="000E5D1F">
              <w:rPr>
                <w:rFonts w:ascii="Times New Roman" w:hAnsi="Times New Roman" w:cs="Times New Roman"/>
                <w:sz w:val="28"/>
                <w:szCs w:val="28"/>
                <w:lang w:val="en-US"/>
              </w:rPr>
              <w:t xml:space="preserve"> ………………………………………………….</w:t>
            </w:r>
          </w:p>
        </w:tc>
        <w:tc>
          <w:tcPr>
            <w:tcW w:w="999" w:type="dxa"/>
            <w:tcBorders>
              <w:top w:val="nil"/>
              <w:left w:val="nil"/>
              <w:bottom w:val="nil"/>
              <w:right w:val="nil"/>
            </w:tcBorders>
            <w:noWrap/>
            <w:vAlign w:val="bottom"/>
          </w:tcPr>
          <w:p w:rsidR="00B305DB" w:rsidRPr="00D95418" w:rsidRDefault="00546172" w:rsidP="00703704">
            <w:pPr>
              <w:rPr>
                <w:rFonts w:ascii="Times New Roman" w:hAnsi="Times New Roman" w:cs="Times New Roman"/>
                <w:sz w:val="28"/>
                <w:szCs w:val="28"/>
                <w:lang w:val="en-US"/>
              </w:rPr>
            </w:pPr>
            <w:r>
              <w:rPr>
                <w:rFonts w:ascii="Times New Roman" w:hAnsi="Times New Roman" w:cs="Times New Roman"/>
                <w:sz w:val="28"/>
                <w:szCs w:val="28"/>
                <w:lang w:val="en-US"/>
              </w:rPr>
              <w:t>7</w:t>
            </w:r>
            <w:r w:rsidR="00703704" w:rsidRPr="00D95418">
              <w:rPr>
                <w:rFonts w:ascii="Times New Roman" w:hAnsi="Times New Roman" w:cs="Times New Roman"/>
                <w:sz w:val="28"/>
                <w:szCs w:val="28"/>
                <w:lang w:val="en-US"/>
              </w:rPr>
              <w:t>-</w:t>
            </w:r>
            <w:r w:rsidR="003F7B4F">
              <w:rPr>
                <w:rFonts w:ascii="Times New Roman" w:hAnsi="Times New Roman" w:cs="Times New Roman"/>
                <w:sz w:val="28"/>
                <w:szCs w:val="28"/>
                <w:lang w:val="en-US"/>
              </w:rPr>
              <w:t>1</w:t>
            </w:r>
            <w:r>
              <w:rPr>
                <w:rFonts w:ascii="Times New Roman" w:hAnsi="Times New Roman" w:cs="Times New Roman"/>
                <w:sz w:val="28"/>
                <w:szCs w:val="28"/>
                <w:lang w:val="en-US"/>
              </w:rPr>
              <w:t>0</w:t>
            </w:r>
          </w:p>
        </w:tc>
      </w:tr>
      <w:tr w:rsidR="00B305DB" w:rsidRPr="00D95418" w:rsidTr="00860EF7">
        <w:trPr>
          <w:trHeight w:val="285"/>
        </w:trPr>
        <w:tc>
          <w:tcPr>
            <w:tcW w:w="8659" w:type="dxa"/>
            <w:tcBorders>
              <w:top w:val="nil"/>
              <w:left w:val="nil"/>
              <w:bottom w:val="nil"/>
              <w:right w:val="nil"/>
            </w:tcBorders>
            <w:noWrap/>
            <w:vAlign w:val="bottom"/>
          </w:tcPr>
          <w:p w:rsidR="00B305DB" w:rsidRPr="000E5D1F" w:rsidRDefault="001678ED" w:rsidP="00860EF7">
            <w:pPr>
              <w:rPr>
                <w:rFonts w:ascii="Times New Roman" w:hAnsi="Times New Roman" w:cs="Times New Roman"/>
                <w:sz w:val="28"/>
                <w:szCs w:val="28"/>
                <w:lang w:val="en-US"/>
              </w:rPr>
            </w:pPr>
            <w:r>
              <w:rPr>
                <w:rFonts w:ascii="Times New Roman" w:hAnsi="Times New Roman" w:cs="Times New Roman"/>
                <w:sz w:val="28"/>
                <w:szCs w:val="28"/>
                <w:lang w:val="en-US"/>
              </w:rPr>
              <w:t>Practical lesson 3</w:t>
            </w:r>
            <w:r w:rsidR="000E5D1F">
              <w:rPr>
                <w:rFonts w:ascii="Times New Roman" w:hAnsi="Times New Roman" w:cs="Times New Roman"/>
                <w:sz w:val="28"/>
                <w:szCs w:val="28"/>
                <w:lang w:val="en-US"/>
              </w:rPr>
              <w:t xml:space="preserve"> ……………………………………………</w:t>
            </w:r>
          </w:p>
        </w:tc>
        <w:tc>
          <w:tcPr>
            <w:tcW w:w="999" w:type="dxa"/>
            <w:tcBorders>
              <w:top w:val="nil"/>
              <w:left w:val="nil"/>
              <w:bottom w:val="nil"/>
              <w:right w:val="nil"/>
            </w:tcBorders>
            <w:noWrap/>
            <w:vAlign w:val="bottom"/>
          </w:tcPr>
          <w:p w:rsidR="00B305DB" w:rsidRPr="003F7B4F" w:rsidRDefault="00546172" w:rsidP="00703704">
            <w:pPr>
              <w:rPr>
                <w:rFonts w:ascii="Times New Roman" w:hAnsi="Times New Roman" w:cs="Times New Roman"/>
                <w:sz w:val="28"/>
                <w:szCs w:val="28"/>
                <w:lang w:val="en-US"/>
              </w:rPr>
            </w:pPr>
            <w:r>
              <w:rPr>
                <w:rFonts w:ascii="Times New Roman" w:hAnsi="Times New Roman" w:cs="Times New Roman"/>
                <w:sz w:val="28"/>
                <w:szCs w:val="28"/>
                <w:lang w:val="en-US"/>
              </w:rPr>
              <w:t>10</w:t>
            </w:r>
            <w:r w:rsidR="00703704" w:rsidRPr="00D95418">
              <w:rPr>
                <w:rFonts w:ascii="Times New Roman" w:hAnsi="Times New Roman" w:cs="Times New Roman"/>
                <w:sz w:val="28"/>
                <w:szCs w:val="28"/>
                <w:lang w:val="en-US"/>
              </w:rPr>
              <w:t>-</w:t>
            </w:r>
            <w:r w:rsidR="003F7B4F">
              <w:rPr>
                <w:rFonts w:ascii="Times New Roman" w:hAnsi="Times New Roman" w:cs="Times New Roman"/>
                <w:sz w:val="28"/>
                <w:szCs w:val="28"/>
                <w:lang w:val="en-US"/>
              </w:rPr>
              <w:t>1</w:t>
            </w:r>
            <w:r>
              <w:rPr>
                <w:rFonts w:ascii="Times New Roman" w:hAnsi="Times New Roman" w:cs="Times New Roman"/>
                <w:sz w:val="28"/>
                <w:szCs w:val="28"/>
                <w:lang w:val="en-US"/>
              </w:rPr>
              <w:t>4</w:t>
            </w:r>
          </w:p>
        </w:tc>
      </w:tr>
      <w:tr w:rsidR="00B305DB" w:rsidRPr="00D95418" w:rsidTr="00860EF7">
        <w:trPr>
          <w:trHeight w:val="285"/>
        </w:trPr>
        <w:tc>
          <w:tcPr>
            <w:tcW w:w="8659" w:type="dxa"/>
            <w:tcBorders>
              <w:top w:val="nil"/>
              <w:left w:val="nil"/>
              <w:bottom w:val="nil"/>
              <w:right w:val="nil"/>
            </w:tcBorders>
            <w:noWrap/>
            <w:vAlign w:val="bottom"/>
          </w:tcPr>
          <w:p w:rsidR="00B305DB" w:rsidRPr="00FD5A26" w:rsidRDefault="001678ED" w:rsidP="00FD5A26">
            <w:pPr>
              <w:rPr>
                <w:rFonts w:ascii="Times New Roman" w:hAnsi="Times New Roman" w:cs="Times New Roman"/>
                <w:sz w:val="28"/>
                <w:szCs w:val="28"/>
              </w:rPr>
            </w:pPr>
            <w:r>
              <w:rPr>
                <w:rFonts w:ascii="Times New Roman" w:hAnsi="Times New Roman" w:cs="Times New Roman"/>
                <w:sz w:val="28"/>
                <w:szCs w:val="28"/>
                <w:lang w:val="en-US"/>
              </w:rPr>
              <w:t>Practical lesson 4</w:t>
            </w:r>
            <w:r w:rsidR="00B305DB" w:rsidRPr="00FD5A26">
              <w:rPr>
                <w:rFonts w:ascii="Times New Roman" w:hAnsi="Times New Roman" w:cs="Times New Roman"/>
                <w:sz w:val="28"/>
                <w:szCs w:val="28"/>
              </w:rPr>
              <w:t>......................................................................</w:t>
            </w:r>
          </w:p>
        </w:tc>
        <w:tc>
          <w:tcPr>
            <w:tcW w:w="999" w:type="dxa"/>
            <w:tcBorders>
              <w:top w:val="nil"/>
              <w:left w:val="nil"/>
              <w:bottom w:val="nil"/>
              <w:right w:val="nil"/>
            </w:tcBorders>
            <w:noWrap/>
            <w:vAlign w:val="bottom"/>
          </w:tcPr>
          <w:p w:rsidR="00B305DB" w:rsidRPr="003F7B4F" w:rsidRDefault="00546172" w:rsidP="00703704">
            <w:pPr>
              <w:rPr>
                <w:rFonts w:ascii="Times New Roman" w:hAnsi="Times New Roman" w:cs="Times New Roman"/>
                <w:sz w:val="28"/>
                <w:szCs w:val="28"/>
                <w:lang w:val="en-US"/>
              </w:rPr>
            </w:pPr>
            <w:r>
              <w:rPr>
                <w:rFonts w:ascii="Times New Roman" w:hAnsi="Times New Roman" w:cs="Times New Roman"/>
                <w:sz w:val="28"/>
                <w:szCs w:val="28"/>
                <w:lang w:val="en-US"/>
              </w:rPr>
              <w:t>14</w:t>
            </w:r>
            <w:r w:rsidR="00703704" w:rsidRPr="00D95418">
              <w:rPr>
                <w:rFonts w:ascii="Times New Roman" w:hAnsi="Times New Roman" w:cs="Times New Roman"/>
                <w:sz w:val="28"/>
                <w:szCs w:val="28"/>
                <w:lang w:val="en-US"/>
              </w:rPr>
              <w:t>-</w:t>
            </w:r>
            <w:r>
              <w:rPr>
                <w:rFonts w:ascii="Times New Roman" w:hAnsi="Times New Roman" w:cs="Times New Roman"/>
                <w:sz w:val="28"/>
                <w:szCs w:val="28"/>
                <w:lang w:val="en-US"/>
              </w:rPr>
              <w:t>19</w:t>
            </w:r>
          </w:p>
        </w:tc>
      </w:tr>
      <w:tr w:rsidR="00B305DB" w:rsidRPr="00D95418" w:rsidTr="00860EF7">
        <w:trPr>
          <w:trHeight w:val="285"/>
        </w:trPr>
        <w:tc>
          <w:tcPr>
            <w:tcW w:w="8659" w:type="dxa"/>
            <w:tcBorders>
              <w:top w:val="nil"/>
              <w:left w:val="nil"/>
              <w:bottom w:val="nil"/>
              <w:right w:val="nil"/>
            </w:tcBorders>
            <w:noWrap/>
            <w:vAlign w:val="bottom"/>
          </w:tcPr>
          <w:p w:rsidR="00B305DB" w:rsidRPr="00FD5A26" w:rsidRDefault="001678ED" w:rsidP="00FD5A26">
            <w:pPr>
              <w:rPr>
                <w:rFonts w:ascii="Times New Roman" w:hAnsi="Times New Roman" w:cs="Times New Roman"/>
                <w:sz w:val="28"/>
                <w:szCs w:val="28"/>
              </w:rPr>
            </w:pPr>
            <w:r>
              <w:rPr>
                <w:rFonts w:ascii="Times New Roman" w:hAnsi="Times New Roman" w:cs="Times New Roman"/>
                <w:sz w:val="28"/>
                <w:szCs w:val="28"/>
                <w:lang w:val="en-US"/>
              </w:rPr>
              <w:t>Practical lesson 5</w:t>
            </w:r>
            <w:r w:rsidR="000E5D1F">
              <w:rPr>
                <w:rFonts w:ascii="Times New Roman" w:hAnsi="Times New Roman" w:cs="Times New Roman"/>
                <w:sz w:val="28"/>
                <w:szCs w:val="28"/>
                <w:lang w:val="en-US"/>
              </w:rPr>
              <w:t xml:space="preserve"> ……………………………………………</w:t>
            </w:r>
            <w:r w:rsidR="00B305DB" w:rsidRPr="00FD5A26">
              <w:rPr>
                <w:rFonts w:ascii="Times New Roman" w:hAnsi="Times New Roman" w:cs="Times New Roman"/>
                <w:sz w:val="28"/>
                <w:szCs w:val="28"/>
              </w:rPr>
              <w:t xml:space="preserve">  </w:t>
            </w:r>
          </w:p>
        </w:tc>
        <w:tc>
          <w:tcPr>
            <w:tcW w:w="999" w:type="dxa"/>
            <w:tcBorders>
              <w:top w:val="nil"/>
              <w:left w:val="nil"/>
              <w:bottom w:val="nil"/>
              <w:right w:val="nil"/>
            </w:tcBorders>
            <w:noWrap/>
            <w:vAlign w:val="bottom"/>
          </w:tcPr>
          <w:p w:rsidR="00B305DB" w:rsidRPr="00D95418" w:rsidRDefault="00546172" w:rsidP="00703704">
            <w:pPr>
              <w:rPr>
                <w:rFonts w:ascii="Times New Roman" w:hAnsi="Times New Roman" w:cs="Times New Roman"/>
                <w:sz w:val="28"/>
                <w:szCs w:val="28"/>
                <w:lang w:val="en-US"/>
              </w:rPr>
            </w:pPr>
            <w:r>
              <w:rPr>
                <w:rFonts w:ascii="Times New Roman" w:hAnsi="Times New Roman" w:cs="Times New Roman"/>
                <w:sz w:val="28"/>
                <w:szCs w:val="28"/>
                <w:lang w:val="en-US"/>
              </w:rPr>
              <w:t>20</w:t>
            </w:r>
            <w:r w:rsidR="00703704" w:rsidRPr="00D95418">
              <w:rPr>
                <w:rFonts w:ascii="Times New Roman" w:hAnsi="Times New Roman" w:cs="Times New Roman"/>
                <w:sz w:val="28"/>
                <w:szCs w:val="28"/>
                <w:lang w:val="en-US"/>
              </w:rPr>
              <w:t>-</w:t>
            </w:r>
            <w:r>
              <w:rPr>
                <w:rFonts w:ascii="Times New Roman" w:hAnsi="Times New Roman" w:cs="Times New Roman"/>
                <w:sz w:val="28"/>
                <w:szCs w:val="28"/>
                <w:lang w:val="en-US"/>
              </w:rPr>
              <w:t>26</w:t>
            </w:r>
          </w:p>
        </w:tc>
      </w:tr>
      <w:tr w:rsidR="00B305DB" w:rsidRPr="00D95418" w:rsidTr="00860EF7">
        <w:trPr>
          <w:trHeight w:val="285"/>
        </w:trPr>
        <w:tc>
          <w:tcPr>
            <w:tcW w:w="8659" w:type="dxa"/>
            <w:tcBorders>
              <w:top w:val="nil"/>
              <w:left w:val="nil"/>
              <w:bottom w:val="nil"/>
              <w:right w:val="nil"/>
            </w:tcBorders>
            <w:noWrap/>
            <w:vAlign w:val="bottom"/>
          </w:tcPr>
          <w:p w:rsidR="00B305DB" w:rsidRPr="00FD5A26" w:rsidRDefault="001678ED" w:rsidP="00FD5A26">
            <w:pPr>
              <w:rPr>
                <w:rFonts w:ascii="Times New Roman" w:hAnsi="Times New Roman" w:cs="Times New Roman"/>
                <w:sz w:val="28"/>
                <w:szCs w:val="28"/>
              </w:rPr>
            </w:pPr>
            <w:r>
              <w:rPr>
                <w:rFonts w:ascii="Times New Roman" w:hAnsi="Times New Roman" w:cs="Times New Roman"/>
                <w:sz w:val="28"/>
                <w:szCs w:val="28"/>
                <w:lang w:val="en-US"/>
              </w:rPr>
              <w:t>Practical lesson 6</w:t>
            </w:r>
            <w:r w:rsidR="000E5D1F">
              <w:rPr>
                <w:rFonts w:ascii="Times New Roman" w:hAnsi="Times New Roman" w:cs="Times New Roman"/>
                <w:sz w:val="28"/>
                <w:szCs w:val="28"/>
                <w:lang w:val="en-US"/>
              </w:rPr>
              <w:t xml:space="preserve"> …………………………………………..</w:t>
            </w:r>
            <w:r w:rsidR="00B305DB" w:rsidRPr="00FD5A26">
              <w:rPr>
                <w:rFonts w:ascii="Times New Roman" w:hAnsi="Times New Roman" w:cs="Times New Roman"/>
                <w:sz w:val="28"/>
                <w:szCs w:val="28"/>
              </w:rPr>
              <w:t xml:space="preserve"> </w:t>
            </w:r>
          </w:p>
        </w:tc>
        <w:tc>
          <w:tcPr>
            <w:tcW w:w="999" w:type="dxa"/>
            <w:tcBorders>
              <w:top w:val="nil"/>
              <w:left w:val="nil"/>
              <w:bottom w:val="nil"/>
              <w:right w:val="nil"/>
            </w:tcBorders>
            <w:noWrap/>
            <w:vAlign w:val="bottom"/>
          </w:tcPr>
          <w:p w:rsidR="00B305DB" w:rsidRPr="003F7B4F" w:rsidRDefault="00546172" w:rsidP="00703704">
            <w:pPr>
              <w:rPr>
                <w:rFonts w:ascii="Times New Roman" w:hAnsi="Times New Roman" w:cs="Times New Roman"/>
                <w:sz w:val="28"/>
                <w:szCs w:val="28"/>
                <w:lang w:val="en-US"/>
              </w:rPr>
            </w:pPr>
            <w:r>
              <w:rPr>
                <w:rFonts w:ascii="Times New Roman" w:hAnsi="Times New Roman" w:cs="Times New Roman"/>
                <w:sz w:val="28"/>
                <w:szCs w:val="28"/>
                <w:lang w:val="en-US"/>
              </w:rPr>
              <w:t>26</w:t>
            </w:r>
            <w:r w:rsidR="00703704" w:rsidRPr="00D95418">
              <w:rPr>
                <w:rFonts w:ascii="Times New Roman" w:hAnsi="Times New Roman" w:cs="Times New Roman"/>
                <w:sz w:val="28"/>
                <w:szCs w:val="28"/>
                <w:lang w:val="en-US"/>
              </w:rPr>
              <w:t>-</w:t>
            </w:r>
            <w:r w:rsidR="00ED3B95">
              <w:rPr>
                <w:rFonts w:ascii="Times New Roman" w:hAnsi="Times New Roman" w:cs="Times New Roman"/>
                <w:sz w:val="28"/>
                <w:szCs w:val="28"/>
                <w:lang w:val="en-US"/>
              </w:rPr>
              <w:t>3</w:t>
            </w:r>
            <w:r>
              <w:rPr>
                <w:rFonts w:ascii="Times New Roman" w:hAnsi="Times New Roman" w:cs="Times New Roman"/>
                <w:sz w:val="28"/>
                <w:szCs w:val="28"/>
                <w:lang w:val="en-US"/>
              </w:rPr>
              <w:t>0</w:t>
            </w:r>
          </w:p>
        </w:tc>
      </w:tr>
      <w:tr w:rsidR="00B305DB" w:rsidRPr="00D95418" w:rsidTr="00860EF7">
        <w:trPr>
          <w:trHeight w:val="285"/>
        </w:trPr>
        <w:tc>
          <w:tcPr>
            <w:tcW w:w="8659" w:type="dxa"/>
            <w:tcBorders>
              <w:top w:val="nil"/>
              <w:left w:val="nil"/>
              <w:bottom w:val="nil"/>
              <w:right w:val="nil"/>
            </w:tcBorders>
            <w:noWrap/>
            <w:vAlign w:val="bottom"/>
          </w:tcPr>
          <w:p w:rsidR="00B305DB" w:rsidRPr="000E5D1F" w:rsidRDefault="001678ED" w:rsidP="00860EF7">
            <w:pPr>
              <w:rPr>
                <w:rFonts w:ascii="Times New Roman" w:hAnsi="Times New Roman" w:cs="Times New Roman"/>
                <w:sz w:val="28"/>
                <w:szCs w:val="28"/>
                <w:lang w:val="en-US"/>
              </w:rPr>
            </w:pPr>
            <w:r>
              <w:rPr>
                <w:rFonts w:ascii="Times New Roman" w:hAnsi="Times New Roman" w:cs="Times New Roman"/>
                <w:sz w:val="28"/>
                <w:szCs w:val="28"/>
                <w:lang w:val="en-US"/>
              </w:rPr>
              <w:t>Practical lesson 7</w:t>
            </w:r>
            <w:r w:rsidR="00B305DB" w:rsidRPr="00FD5A26">
              <w:rPr>
                <w:rFonts w:ascii="Times New Roman" w:hAnsi="Times New Roman" w:cs="Times New Roman"/>
                <w:sz w:val="28"/>
                <w:szCs w:val="28"/>
              </w:rPr>
              <w:t>………………………………………...</w:t>
            </w:r>
            <w:r w:rsidR="000E5D1F">
              <w:rPr>
                <w:rFonts w:ascii="Times New Roman" w:hAnsi="Times New Roman" w:cs="Times New Roman"/>
                <w:sz w:val="28"/>
                <w:szCs w:val="28"/>
                <w:lang w:val="en-US"/>
              </w:rPr>
              <w:t>...</w:t>
            </w:r>
          </w:p>
        </w:tc>
        <w:tc>
          <w:tcPr>
            <w:tcW w:w="999" w:type="dxa"/>
            <w:tcBorders>
              <w:top w:val="nil"/>
              <w:left w:val="nil"/>
              <w:bottom w:val="nil"/>
              <w:right w:val="nil"/>
            </w:tcBorders>
            <w:noWrap/>
            <w:vAlign w:val="bottom"/>
          </w:tcPr>
          <w:p w:rsidR="00B305DB" w:rsidRPr="003F7B4F" w:rsidRDefault="00546172" w:rsidP="00703704">
            <w:pPr>
              <w:rPr>
                <w:rFonts w:ascii="Times New Roman" w:hAnsi="Times New Roman" w:cs="Times New Roman"/>
                <w:sz w:val="28"/>
                <w:szCs w:val="28"/>
                <w:lang w:val="en-US"/>
              </w:rPr>
            </w:pPr>
            <w:r>
              <w:rPr>
                <w:rFonts w:ascii="Times New Roman" w:hAnsi="Times New Roman" w:cs="Times New Roman"/>
                <w:sz w:val="28"/>
                <w:szCs w:val="28"/>
                <w:lang w:val="en-US"/>
              </w:rPr>
              <w:t>30</w:t>
            </w:r>
            <w:r w:rsidR="00703704" w:rsidRPr="00D95418">
              <w:rPr>
                <w:rFonts w:ascii="Times New Roman" w:hAnsi="Times New Roman" w:cs="Times New Roman"/>
                <w:sz w:val="28"/>
                <w:szCs w:val="28"/>
                <w:lang w:val="en-US"/>
              </w:rPr>
              <w:t>-</w:t>
            </w:r>
            <w:r>
              <w:rPr>
                <w:rFonts w:ascii="Times New Roman" w:hAnsi="Times New Roman" w:cs="Times New Roman"/>
                <w:sz w:val="28"/>
                <w:szCs w:val="28"/>
                <w:lang w:val="en-US"/>
              </w:rPr>
              <w:t>3</w:t>
            </w:r>
            <w:r w:rsidR="00ED3B95">
              <w:rPr>
                <w:rFonts w:ascii="Times New Roman" w:hAnsi="Times New Roman" w:cs="Times New Roman"/>
                <w:sz w:val="28"/>
                <w:szCs w:val="28"/>
                <w:lang w:val="en-US"/>
              </w:rPr>
              <w:t>3</w:t>
            </w:r>
          </w:p>
        </w:tc>
      </w:tr>
      <w:tr w:rsidR="00B305DB" w:rsidRPr="00D95418" w:rsidTr="00860EF7">
        <w:trPr>
          <w:trHeight w:val="285"/>
        </w:trPr>
        <w:tc>
          <w:tcPr>
            <w:tcW w:w="8659" w:type="dxa"/>
            <w:tcBorders>
              <w:top w:val="nil"/>
              <w:left w:val="nil"/>
              <w:bottom w:val="nil"/>
              <w:right w:val="nil"/>
            </w:tcBorders>
            <w:noWrap/>
            <w:vAlign w:val="bottom"/>
          </w:tcPr>
          <w:p w:rsidR="00B305DB" w:rsidRPr="000E5D1F" w:rsidRDefault="001678ED" w:rsidP="00860EF7">
            <w:pPr>
              <w:rPr>
                <w:rFonts w:ascii="Times New Roman" w:hAnsi="Times New Roman" w:cs="Times New Roman"/>
                <w:sz w:val="28"/>
                <w:szCs w:val="28"/>
                <w:lang w:val="en-US"/>
              </w:rPr>
            </w:pPr>
            <w:r>
              <w:rPr>
                <w:rFonts w:ascii="Times New Roman" w:hAnsi="Times New Roman" w:cs="Times New Roman"/>
                <w:sz w:val="28"/>
                <w:szCs w:val="28"/>
                <w:lang w:val="en-US"/>
              </w:rPr>
              <w:t>Practical lesson 8</w:t>
            </w:r>
            <w:r w:rsidR="00B305DB" w:rsidRPr="00FD5A26">
              <w:rPr>
                <w:rFonts w:ascii="Times New Roman" w:hAnsi="Times New Roman" w:cs="Times New Roman"/>
                <w:sz w:val="28"/>
                <w:szCs w:val="28"/>
              </w:rPr>
              <w:t xml:space="preserve"> …………………………………</w:t>
            </w:r>
            <w:r w:rsidR="000E5D1F">
              <w:rPr>
                <w:rFonts w:ascii="Times New Roman" w:hAnsi="Times New Roman" w:cs="Times New Roman"/>
                <w:sz w:val="28"/>
                <w:szCs w:val="28"/>
              </w:rPr>
              <w:t>…</w:t>
            </w:r>
            <w:r w:rsidR="000E5D1F">
              <w:rPr>
                <w:rFonts w:ascii="Times New Roman" w:hAnsi="Times New Roman" w:cs="Times New Roman"/>
                <w:sz w:val="28"/>
                <w:szCs w:val="28"/>
                <w:lang w:val="en-US"/>
              </w:rPr>
              <w:t>……..</w:t>
            </w:r>
          </w:p>
        </w:tc>
        <w:tc>
          <w:tcPr>
            <w:tcW w:w="999" w:type="dxa"/>
            <w:tcBorders>
              <w:top w:val="nil"/>
              <w:left w:val="nil"/>
              <w:bottom w:val="nil"/>
              <w:right w:val="nil"/>
            </w:tcBorders>
            <w:noWrap/>
            <w:vAlign w:val="bottom"/>
          </w:tcPr>
          <w:p w:rsidR="00B305DB" w:rsidRPr="00D95418" w:rsidRDefault="00546172" w:rsidP="00703704">
            <w:pPr>
              <w:rPr>
                <w:rFonts w:ascii="Times New Roman" w:hAnsi="Times New Roman" w:cs="Times New Roman"/>
                <w:sz w:val="28"/>
                <w:szCs w:val="28"/>
                <w:lang w:val="en-US"/>
              </w:rPr>
            </w:pPr>
            <w:r>
              <w:rPr>
                <w:rFonts w:ascii="Times New Roman" w:hAnsi="Times New Roman" w:cs="Times New Roman"/>
                <w:sz w:val="28"/>
                <w:szCs w:val="28"/>
                <w:lang w:val="en-US"/>
              </w:rPr>
              <w:t>3</w:t>
            </w:r>
            <w:r w:rsidR="00ED3B95">
              <w:rPr>
                <w:rFonts w:ascii="Times New Roman" w:hAnsi="Times New Roman" w:cs="Times New Roman"/>
                <w:sz w:val="28"/>
                <w:szCs w:val="28"/>
                <w:lang w:val="en-US"/>
              </w:rPr>
              <w:t>3</w:t>
            </w:r>
            <w:r w:rsidR="00703704" w:rsidRPr="00D95418">
              <w:rPr>
                <w:rFonts w:ascii="Times New Roman" w:hAnsi="Times New Roman" w:cs="Times New Roman"/>
                <w:sz w:val="28"/>
                <w:szCs w:val="28"/>
                <w:lang w:val="en-US"/>
              </w:rPr>
              <w:t>-</w:t>
            </w:r>
            <w:r>
              <w:rPr>
                <w:rFonts w:ascii="Times New Roman" w:hAnsi="Times New Roman" w:cs="Times New Roman"/>
                <w:sz w:val="28"/>
                <w:szCs w:val="28"/>
                <w:lang w:val="en-US"/>
              </w:rPr>
              <w:t>39</w:t>
            </w:r>
          </w:p>
        </w:tc>
      </w:tr>
      <w:tr w:rsidR="00B305DB" w:rsidRPr="00D95418" w:rsidTr="00860EF7">
        <w:trPr>
          <w:trHeight w:val="285"/>
        </w:trPr>
        <w:tc>
          <w:tcPr>
            <w:tcW w:w="8659" w:type="dxa"/>
            <w:tcBorders>
              <w:top w:val="nil"/>
              <w:left w:val="nil"/>
              <w:bottom w:val="nil"/>
              <w:right w:val="nil"/>
            </w:tcBorders>
            <w:noWrap/>
            <w:vAlign w:val="bottom"/>
          </w:tcPr>
          <w:p w:rsidR="00B305DB" w:rsidRPr="000E5D1F" w:rsidRDefault="001678ED" w:rsidP="00860EF7">
            <w:pPr>
              <w:rPr>
                <w:rFonts w:ascii="Times New Roman" w:hAnsi="Times New Roman" w:cs="Times New Roman"/>
                <w:sz w:val="28"/>
                <w:szCs w:val="28"/>
                <w:lang w:val="en-US"/>
              </w:rPr>
            </w:pPr>
            <w:r>
              <w:rPr>
                <w:rFonts w:ascii="Times New Roman" w:hAnsi="Times New Roman" w:cs="Times New Roman"/>
                <w:sz w:val="28"/>
                <w:szCs w:val="28"/>
                <w:lang w:val="en-US"/>
              </w:rPr>
              <w:t>Practical lesson 9</w:t>
            </w:r>
            <w:r w:rsidR="000E5D1F">
              <w:rPr>
                <w:rFonts w:ascii="Times New Roman" w:hAnsi="Times New Roman" w:cs="Times New Roman"/>
                <w:sz w:val="28"/>
                <w:szCs w:val="28"/>
                <w:lang w:val="en-US"/>
              </w:rPr>
              <w:t>……………………………………………</w:t>
            </w:r>
          </w:p>
        </w:tc>
        <w:tc>
          <w:tcPr>
            <w:tcW w:w="999" w:type="dxa"/>
            <w:tcBorders>
              <w:top w:val="nil"/>
              <w:left w:val="nil"/>
              <w:bottom w:val="nil"/>
              <w:right w:val="nil"/>
            </w:tcBorders>
            <w:noWrap/>
            <w:vAlign w:val="bottom"/>
          </w:tcPr>
          <w:p w:rsidR="00B305DB" w:rsidRPr="00D95418" w:rsidRDefault="00546172" w:rsidP="00703704">
            <w:pPr>
              <w:rPr>
                <w:rFonts w:ascii="Times New Roman" w:hAnsi="Times New Roman" w:cs="Times New Roman"/>
                <w:sz w:val="28"/>
                <w:szCs w:val="28"/>
                <w:lang w:val="en-US"/>
              </w:rPr>
            </w:pPr>
            <w:r>
              <w:rPr>
                <w:rFonts w:ascii="Times New Roman" w:hAnsi="Times New Roman" w:cs="Times New Roman"/>
                <w:sz w:val="28"/>
                <w:szCs w:val="28"/>
                <w:lang w:val="en-US"/>
              </w:rPr>
              <w:t>39</w:t>
            </w:r>
            <w:r w:rsidR="00703704" w:rsidRPr="00D95418">
              <w:rPr>
                <w:rFonts w:ascii="Times New Roman" w:hAnsi="Times New Roman" w:cs="Times New Roman"/>
                <w:sz w:val="28"/>
                <w:szCs w:val="28"/>
                <w:lang w:val="en-US"/>
              </w:rPr>
              <w:t>-</w:t>
            </w:r>
            <w:r>
              <w:rPr>
                <w:rFonts w:ascii="Times New Roman" w:hAnsi="Times New Roman" w:cs="Times New Roman"/>
                <w:sz w:val="28"/>
                <w:szCs w:val="28"/>
                <w:lang w:val="en-US"/>
              </w:rPr>
              <w:t>44</w:t>
            </w:r>
          </w:p>
        </w:tc>
      </w:tr>
      <w:tr w:rsidR="00B305DB" w:rsidRPr="00D95418" w:rsidTr="00860EF7">
        <w:trPr>
          <w:trHeight w:val="285"/>
        </w:trPr>
        <w:tc>
          <w:tcPr>
            <w:tcW w:w="8659" w:type="dxa"/>
            <w:tcBorders>
              <w:top w:val="nil"/>
              <w:left w:val="nil"/>
              <w:bottom w:val="nil"/>
              <w:right w:val="nil"/>
            </w:tcBorders>
            <w:noWrap/>
            <w:vAlign w:val="bottom"/>
          </w:tcPr>
          <w:p w:rsidR="00B305DB" w:rsidRPr="000E5D1F" w:rsidRDefault="00FD5A26" w:rsidP="00860EF7">
            <w:pPr>
              <w:rPr>
                <w:rFonts w:ascii="Times New Roman" w:hAnsi="Times New Roman" w:cs="Times New Roman"/>
                <w:sz w:val="28"/>
                <w:szCs w:val="28"/>
                <w:lang w:val="en-US"/>
              </w:rPr>
            </w:pPr>
            <w:r w:rsidRPr="00FD5A26">
              <w:rPr>
                <w:rFonts w:ascii="Times New Roman" w:hAnsi="Times New Roman" w:cs="Times New Roman"/>
                <w:sz w:val="28"/>
                <w:szCs w:val="28"/>
                <w:lang w:val="en-US"/>
              </w:rPr>
              <w:t>Pract</w:t>
            </w:r>
            <w:r w:rsidR="001678ED">
              <w:rPr>
                <w:rFonts w:ascii="Times New Roman" w:hAnsi="Times New Roman" w:cs="Times New Roman"/>
                <w:sz w:val="28"/>
                <w:szCs w:val="28"/>
                <w:lang w:val="en-US"/>
              </w:rPr>
              <w:t>ical lesson 10</w:t>
            </w:r>
            <w:r w:rsidR="000E5D1F">
              <w:rPr>
                <w:rFonts w:ascii="Times New Roman" w:hAnsi="Times New Roman" w:cs="Times New Roman"/>
                <w:sz w:val="28"/>
                <w:szCs w:val="28"/>
                <w:lang w:val="en-US"/>
              </w:rPr>
              <w:t xml:space="preserve"> …………………………………………….</w:t>
            </w:r>
          </w:p>
        </w:tc>
        <w:tc>
          <w:tcPr>
            <w:tcW w:w="999" w:type="dxa"/>
            <w:tcBorders>
              <w:top w:val="nil"/>
              <w:left w:val="nil"/>
              <w:bottom w:val="nil"/>
              <w:right w:val="nil"/>
            </w:tcBorders>
            <w:noWrap/>
            <w:vAlign w:val="bottom"/>
          </w:tcPr>
          <w:p w:rsidR="00B305DB" w:rsidRPr="003F7B4F" w:rsidRDefault="00546172" w:rsidP="00703704">
            <w:pPr>
              <w:rPr>
                <w:rFonts w:ascii="Times New Roman" w:hAnsi="Times New Roman" w:cs="Times New Roman"/>
                <w:sz w:val="28"/>
                <w:szCs w:val="28"/>
                <w:lang w:val="en-US"/>
              </w:rPr>
            </w:pPr>
            <w:r>
              <w:rPr>
                <w:rFonts w:ascii="Times New Roman" w:hAnsi="Times New Roman" w:cs="Times New Roman"/>
                <w:sz w:val="28"/>
                <w:szCs w:val="28"/>
                <w:lang w:val="en-US"/>
              </w:rPr>
              <w:t>44</w:t>
            </w:r>
            <w:r w:rsidR="00703704" w:rsidRPr="00D95418">
              <w:rPr>
                <w:rFonts w:ascii="Times New Roman" w:hAnsi="Times New Roman" w:cs="Times New Roman"/>
                <w:sz w:val="28"/>
                <w:szCs w:val="28"/>
                <w:lang w:val="en-US"/>
              </w:rPr>
              <w:t>-</w:t>
            </w:r>
            <w:r w:rsidR="00ED3B95">
              <w:rPr>
                <w:rFonts w:ascii="Times New Roman" w:hAnsi="Times New Roman" w:cs="Times New Roman"/>
                <w:sz w:val="28"/>
                <w:szCs w:val="28"/>
                <w:lang w:val="en-US"/>
              </w:rPr>
              <w:t>5</w:t>
            </w:r>
            <w:r>
              <w:rPr>
                <w:rFonts w:ascii="Times New Roman" w:hAnsi="Times New Roman" w:cs="Times New Roman"/>
                <w:sz w:val="28"/>
                <w:szCs w:val="28"/>
                <w:lang w:val="en-US"/>
              </w:rPr>
              <w:t>2</w:t>
            </w:r>
          </w:p>
        </w:tc>
      </w:tr>
      <w:tr w:rsidR="00B305DB" w:rsidRPr="00D95418" w:rsidTr="00860EF7">
        <w:trPr>
          <w:trHeight w:val="285"/>
        </w:trPr>
        <w:tc>
          <w:tcPr>
            <w:tcW w:w="8659" w:type="dxa"/>
            <w:tcBorders>
              <w:top w:val="nil"/>
              <w:left w:val="nil"/>
              <w:bottom w:val="nil"/>
              <w:right w:val="nil"/>
            </w:tcBorders>
            <w:noWrap/>
            <w:vAlign w:val="bottom"/>
          </w:tcPr>
          <w:p w:rsidR="00B305DB" w:rsidRPr="000E5D1F" w:rsidRDefault="001678ED" w:rsidP="00860EF7">
            <w:pPr>
              <w:rPr>
                <w:rFonts w:ascii="Times New Roman" w:hAnsi="Times New Roman" w:cs="Times New Roman"/>
                <w:sz w:val="28"/>
                <w:szCs w:val="28"/>
                <w:lang w:val="en-US"/>
              </w:rPr>
            </w:pPr>
            <w:r>
              <w:rPr>
                <w:rFonts w:ascii="Times New Roman" w:hAnsi="Times New Roman" w:cs="Times New Roman"/>
                <w:sz w:val="28"/>
                <w:szCs w:val="28"/>
                <w:lang w:val="en-US"/>
              </w:rPr>
              <w:t>Practical lesson 11</w:t>
            </w:r>
            <w:r w:rsidR="000E5D1F">
              <w:rPr>
                <w:rFonts w:ascii="Times New Roman" w:hAnsi="Times New Roman" w:cs="Times New Roman"/>
                <w:sz w:val="28"/>
                <w:szCs w:val="28"/>
                <w:lang w:val="en-US"/>
              </w:rPr>
              <w:t xml:space="preserve"> ……………………………………………</w:t>
            </w:r>
          </w:p>
        </w:tc>
        <w:tc>
          <w:tcPr>
            <w:tcW w:w="999" w:type="dxa"/>
            <w:tcBorders>
              <w:top w:val="nil"/>
              <w:left w:val="nil"/>
              <w:bottom w:val="nil"/>
              <w:right w:val="nil"/>
            </w:tcBorders>
            <w:noWrap/>
            <w:vAlign w:val="bottom"/>
          </w:tcPr>
          <w:p w:rsidR="00B305DB" w:rsidRPr="003F7B4F" w:rsidRDefault="00546172" w:rsidP="00546172">
            <w:pPr>
              <w:rPr>
                <w:rFonts w:ascii="Times New Roman" w:hAnsi="Times New Roman" w:cs="Times New Roman"/>
                <w:sz w:val="28"/>
                <w:szCs w:val="28"/>
                <w:lang w:val="en-US"/>
              </w:rPr>
            </w:pPr>
            <w:r>
              <w:rPr>
                <w:rFonts w:ascii="Times New Roman" w:hAnsi="Times New Roman" w:cs="Times New Roman"/>
                <w:sz w:val="28"/>
                <w:szCs w:val="28"/>
                <w:lang w:val="en-US"/>
              </w:rPr>
              <w:t>55</w:t>
            </w:r>
            <w:r w:rsidR="003F7B4F">
              <w:rPr>
                <w:rFonts w:ascii="Times New Roman" w:hAnsi="Times New Roman" w:cs="Times New Roman"/>
                <w:sz w:val="28"/>
                <w:szCs w:val="28"/>
                <w:lang w:val="en-US"/>
              </w:rPr>
              <w:t>-</w:t>
            </w:r>
            <w:r>
              <w:rPr>
                <w:rFonts w:ascii="Times New Roman" w:hAnsi="Times New Roman" w:cs="Times New Roman"/>
                <w:sz w:val="28"/>
                <w:szCs w:val="28"/>
                <w:lang w:val="en-US"/>
              </w:rPr>
              <w:t>55</w:t>
            </w:r>
          </w:p>
        </w:tc>
      </w:tr>
      <w:tr w:rsidR="00B305DB" w:rsidRPr="00D95418" w:rsidTr="00860EF7">
        <w:trPr>
          <w:trHeight w:val="285"/>
        </w:trPr>
        <w:tc>
          <w:tcPr>
            <w:tcW w:w="8659" w:type="dxa"/>
            <w:tcBorders>
              <w:top w:val="nil"/>
              <w:left w:val="nil"/>
              <w:bottom w:val="nil"/>
              <w:right w:val="nil"/>
            </w:tcBorders>
            <w:noWrap/>
            <w:vAlign w:val="bottom"/>
          </w:tcPr>
          <w:p w:rsidR="00B305DB" w:rsidRPr="000E5D1F" w:rsidRDefault="001678ED" w:rsidP="00860EF7">
            <w:pPr>
              <w:rPr>
                <w:rFonts w:ascii="Times New Roman" w:hAnsi="Times New Roman" w:cs="Times New Roman"/>
                <w:sz w:val="28"/>
                <w:szCs w:val="28"/>
                <w:lang w:val="en-US"/>
              </w:rPr>
            </w:pPr>
            <w:r>
              <w:rPr>
                <w:rFonts w:ascii="Times New Roman" w:hAnsi="Times New Roman" w:cs="Times New Roman"/>
                <w:sz w:val="28"/>
                <w:szCs w:val="28"/>
                <w:lang w:val="en-US"/>
              </w:rPr>
              <w:t>Practical lesson 12</w:t>
            </w:r>
            <w:r w:rsidR="000E5D1F">
              <w:rPr>
                <w:rFonts w:ascii="Times New Roman" w:hAnsi="Times New Roman" w:cs="Times New Roman"/>
                <w:sz w:val="28"/>
                <w:szCs w:val="28"/>
                <w:lang w:val="en-US"/>
              </w:rPr>
              <w:t>……………………………………………..</w:t>
            </w:r>
          </w:p>
        </w:tc>
        <w:tc>
          <w:tcPr>
            <w:tcW w:w="999" w:type="dxa"/>
            <w:tcBorders>
              <w:top w:val="nil"/>
              <w:left w:val="nil"/>
              <w:bottom w:val="nil"/>
              <w:right w:val="nil"/>
            </w:tcBorders>
            <w:noWrap/>
            <w:vAlign w:val="bottom"/>
          </w:tcPr>
          <w:p w:rsidR="00B305DB" w:rsidRPr="00D95418" w:rsidRDefault="00546172" w:rsidP="00703704">
            <w:pPr>
              <w:rPr>
                <w:rFonts w:ascii="Times New Roman" w:hAnsi="Times New Roman" w:cs="Times New Roman"/>
                <w:sz w:val="28"/>
                <w:szCs w:val="28"/>
                <w:lang w:val="en-US"/>
              </w:rPr>
            </w:pPr>
            <w:r>
              <w:rPr>
                <w:rFonts w:ascii="Times New Roman" w:hAnsi="Times New Roman" w:cs="Times New Roman"/>
                <w:sz w:val="28"/>
                <w:szCs w:val="28"/>
                <w:lang w:val="en-US"/>
              </w:rPr>
              <w:t>55</w:t>
            </w:r>
            <w:r w:rsidR="00703704" w:rsidRPr="00D95418">
              <w:rPr>
                <w:rFonts w:ascii="Times New Roman" w:hAnsi="Times New Roman" w:cs="Times New Roman"/>
                <w:sz w:val="28"/>
                <w:szCs w:val="28"/>
                <w:lang w:val="en-US"/>
              </w:rPr>
              <w:t>-</w:t>
            </w:r>
            <w:r>
              <w:rPr>
                <w:rFonts w:ascii="Times New Roman" w:hAnsi="Times New Roman" w:cs="Times New Roman"/>
                <w:sz w:val="28"/>
                <w:szCs w:val="28"/>
                <w:lang w:val="en-US"/>
              </w:rPr>
              <w:t>58</w:t>
            </w:r>
          </w:p>
        </w:tc>
      </w:tr>
      <w:tr w:rsidR="00B305DB" w:rsidRPr="00D95418" w:rsidTr="00860EF7">
        <w:trPr>
          <w:trHeight w:val="285"/>
        </w:trPr>
        <w:tc>
          <w:tcPr>
            <w:tcW w:w="8659" w:type="dxa"/>
            <w:tcBorders>
              <w:top w:val="nil"/>
              <w:left w:val="nil"/>
              <w:bottom w:val="nil"/>
              <w:right w:val="nil"/>
            </w:tcBorders>
            <w:noWrap/>
            <w:vAlign w:val="bottom"/>
          </w:tcPr>
          <w:p w:rsidR="00B305DB" w:rsidRPr="000E5D1F" w:rsidRDefault="001678ED" w:rsidP="00860EF7">
            <w:pPr>
              <w:rPr>
                <w:rFonts w:ascii="Times New Roman" w:hAnsi="Times New Roman" w:cs="Times New Roman"/>
                <w:sz w:val="28"/>
                <w:szCs w:val="28"/>
                <w:lang w:val="en-US"/>
              </w:rPr>
            </w:pPr>
            <w:r>
              <w:rPr>
                <w:rFonts w:ascii="Times New Roman" w:hAnsi="Times New Roman" w:cs="Times New Roman"/>
                <w:sz w:val="28"/>
                <w:szCs w:val="28"/>
                <w:lang w:val="en-US"/>
              </w:rPr>
              <w:t>Practical lesson 13</w:t>
            </w:r>
            <w:r w:rsidR="000E5D1F">
              <w:rPr>
                <w:rFonts w:ascii="Times New Roman" w:hAnsi="Times New Roman" w:cs="Times New Roman"/>
                <w:sz w:val="28"/>
                <w:szCs w:val="28"/>
                <w:lang w:val="en-US"/>
              </w:rPr>
              <w:t xml:space="preserve"> …………………………………………….</w:t>
            </w:r>
          </w:p>
        </w:tc>
        <w:tc>
          <w:tcPr>
            <w:tcW w:w="999" w:type="dxa"/>
            <w:tcBorders>
              <w:top w:val="nil"/>
              <w:left w:val="nil"/>
              <w:bottom w:val="nil"/>
              <w:right w:val="nil"/>
            </w:tcBorders>
            <w:noWrap/>
            <w:vAlign w:val="bottom"/>
          </w:tcPr>
          <w:p w:rsidR="00B305DB" w:rsidRPr="00D95418" w:rsidRDefault="00546172" w:rsidP="00703704">
            <w:pPr>
              <w:rPr>
                <w:rFonts w:ascii="Times New Roman" w:hAnsi="Times New Roman" w:cs="Times New Roman"/>
                <w:sz w:val="28"/>
                <w:szCs w:val="28"/>
                <w:lang w:val="en-US"/>
              </w:rPr>
            </w:pPr>
            <w:r>
              <w:rPr>
                <w:rFonts w:ascii="Times New Roman" w:hAnsi="Times New Roman" w:cs="Times New Roman"/>
                <w:sz w:val="28"/>
                <w:szCs w:val="28"/>
                <w:lang w:val="en-US"/>
              </w:rPr>
              <w:t>58</w:t>
            </w:r>
            <w:r w:rsidR="003F7B4F">
              <w:rPr>
                <w:rFonts w:ascii="Times New Roman" w:hAnsi="Times New Roman" w:cs="Times New Roman"/>
                <w:sz w:val="28"/>
                <w:szCs w:val="28"/>
                <w:lang w:val="en-US"/>
              </w:rPr>
              <w:t>-</w:t>
            </w:r>
            <w:r>
              <w:rPr>
                <w:rFonts w:ascii="Times New Roman" w:hAnsi="Times New Roman" w:cs="Times New Roman"/>
                <w:sz w:val="28"/>
                <w:szCs w:val="28"/>
                <w:lang w:val="en-US"/>
              </w:rPr>
              <w:t>61</w:t>
            </w:r>
          </w:p>
        </w:tc>
      </w:tr>
      <w:tr w:rsidR="00B305DB" w:rsidRPr="00D95418" w:rsidTr="00860EF7">
        <w:trPr>
          <w:trHeight w:val="285"/>
        </w:trPr>
        <w:tc>
          <w:tcPr>
            <w:tcW w:w="8659" w:type="dxa"/>
            <w:tcBorders>
              <w:top w:val="nil"/>
              <w:left w:val="nil"/>
              <w:bottom w:val="nil"/>
              <w:right w:val="nil"/>
            </w:tcBorders>
            <w:noWrap/>
            <w:vAlign w:val="bottom"/>
          </w:tcPr>
          <w:p w:rsidR="00B305DB" w:rsidRPr="000E5D1F" w:rsidRDefault="001678ED" w:rsidP="00860EF7">
            <w:pPr>
              <w:rPr>
                <w:rFonts w:ascii="Times New Roman" w:hAnsi="Times New Roman" w:cs="Times New Roman"/>
                <w:sz w:val="28"/>
                <w:szCs w:val="28"/>
                <w:lang w:val="en-US"/>
              </w:rPr>
            </w:pPr>
            <w:r>
              <w:rPr>
                <w:rFonts w:ascii="Times New Roman" w:hAnsi="Times New Roman" w:cs="Times New Roman"/>
                <w:sz w:val="28"/>
                <w:szCs w:val="28"/>
                <w:lang w:val="en-US"/>
              </w:rPr>
              <w:t>Practical lesson 14</w:t>
            </w:r>
            <w:r w:rsidR="000E5D1F">
              <w:rPr>
                <w:rFonts w:ascii="Times New Roman" w:hAnsi="Times New Roman" w:cs="Times New Roman"/>
                <w:sz w:val="28"/>
                <w:szCs w:val="28"/>
                <w:lang w:val="en-US"/>
              </w:rPr>
              <w:t>…………………………………………….</w:t>
            </w:r>
          </w:p>
        </w:tc>
        <w:tc>
          <w:tcPr>
            <w:tcW w:w="999" w:type="dxa"/>
            <w:tcBorders>
              <w:top w:val="nil"/>
              <w:left w:val="nil"/>
              <w:bottom w:val="nil"/>
              <w:right w:val="nil"/>
            </w:tcBorders>
            <w:noWrap/>
            <w:vAlign w:val="bottom"/>
          </w:tcPr>
          <w:p w:rsidR="00B305DB" w:rsidRPr="00D95418" w:rsidRDefault="00546172" w:rsidP="00703704">
            <w:pPr>
              <w:rPr>
                <w:rFonts w:ascii="Times New Roman" w:hAnsi="Times New Roman" w:cs="Times New Roman"/>
                <w:sz w:val="28"/>
                <w:szCs w:val="28"/>
                <w:lang w:val="en-US"/>
              </w:rPr>
            </w:pPr>
            <w:r>
              <w:rPr>
                <w:rFonts w:ascii="Times New Roman" w:hAnsi="Times New Roman" w:cs="Times New Roman"/>
                <w:sz w:val="28"/>
                <w:szCs w:val="28"/>
                <w:lang w:val="en-US"/>
              </w:rPr>
              <w:t>61</w:t>
            </w:r>
            <w:r w:rsidR="003F7B4F">
              <w:rPr>
                <w:rFonts w:ascii="Times New Roman" w:hAnsi="Times New Roman" w:cs="Times New Roman"/>
                <w:sz w:val="28"/>
                <w:szCs w:val="28"/>
                <w:lang w:val="en-US"/>
              </w:rPr>
              <w:t>-</w:t>
            </w:r>
            <w:r>
              <w:rPr>
                <w:rFonts w:ascii="Times New Roman" w:hAnsi="Times New Roman" w:cs="Times New Roman"/>
                <w:sz w:val="28"/>
                <w:szCs w:val="28"/>
                <w:lang w:val="en-US"/>
              </w:rPr>
              <w:t>65</w:t>
            </w:r>
          </w:p>
        </w:tc>
      </w:tr>
      <w:tr w:rsidR="00B305DB" w:rsidRPr="00D95418" w:rsidTr="00860EF7">
        <w:trPr>
          <w:trHeight w:val="285"/>
        </w:trPr>
        <w:tc>
          <w:tcPr>
            <w:tcW w:w="8659" w:type="dxa"/>
            <w:tcBorders>
              <w:top w:val="nil"/>
              <w:left w:val="nil"/>
              <w:bottom w:val="nil"/>
              <w:right w:val="nil"/>
            </w:tcBorders>
            <w:noWrap/>
            <w:vAlign w:val="bottom"/>
          </w:tcPr>
          <w:p w:rsidR="00B305DB" w:rsidRPr="000E5D1F" w:rsidRDefault="001678ED" w:rsidP="00860EF7">
            <w:pPr>
              <w:rPr>
                <w:rFonts w:ascii="Times New Roman" w:hAnsi="Times New Roman" w:cs="Times New Roman"/>
                <w:sz w:val="28"/>
                <w:szCs w:val="28"/>
                <w:lang w:val="en-US"/>
              </w:rPr>
            </w:pPr>
            <w:r>
              <w:rPr>
                <w:rFonts w:ascii="Times New Roman" w:hAnsi="Times New Roman" w:cs="Times New Roman"/>
                <w:sz w:val="28"/>
                <w:szCs w:val="28"/>
                <w:lang w:val="en-US"/>
              </w:rPr>
              <w:t>Practical lesson 15</w:t>
            </w:r>
            <w:r w:rsidR="000E5D1F">
              <w:rPr>
                <w:rFonts w:ascii="Times New Roman" w:hAnsi="Times New Roman" w:cs="Times New Roman"/>
                <w:sz w:val="28"/>
                <w:szCs w:val="28"/>
                <w:lang w:val="en-US"/>
              </w:rPr>
              <w:t>……………………………………………..</w:t>
            </w:r>
          </w:p>
        </w:tc>
        <w:tc>
          <w:tcPr>
            <w:tcW w:w="999" w:type="dxa"/>
            <w:tcBorders>
              <w:top w:val="nil"/>
              <w:left w:val="nil"/>
              <w:bottom w:val="nil"/>
              <w:right w:val="nil"/>
            </w:tcBorders>
            <w:noWrap/>
            <w:vAlign w:val="bottom"/>
          </w:tcPr>
          <w:p w:rsidR="00B305DB" w:rsidRPr="00D95418" w:rsidRDefault="00546172" w:rsidP="00703704">
            <w:pPr>
              <w:rPr>
                <w:rFonts w:ascii="Times New Roman" w:hAnsi="Times New Roman" w:cs="Times New Roman"/>
                <w:sz w:val="28"/>
                <w:szCs w:val="28"/>
                <w:lang w:val="en-US"/>
              </w:rPr>
            </w:pPr>
            <w:r>
              <w:rPr>
                <w:rFonts w:ascii="Times New Roman" w:hAnsi="Times New Roman" w:cs="Times New Roman"/>
                <w:sz w:val="28"/>
                <w:szCs w:val="28"/>
                <w:lang w:val="en-US"/>
              </w:rPr>
              <w:t>65</w:t>
            </w:r>
            <w:r w:rsidR="003F7B4F">
              <w:rPr>
                <w:rFonts w:ascii="Times New Roman" w:hAnsi="Times New Roman" w:cs="Times New Roman"/>
                <w:sz w:val="28"/>
                <w:szCs w:val="28"/>
                <w:lang w:val="en-US"/>
              </w:rPr>
              <w:t>-</w:t>
            </w:r>
            <w:r>
              <w:rPr>
                <w:rFonts w:ascii="Times New Roman" w:hAnsi="Times New Roman" w:cs="Times New Roman"/>
                <w:sz w:val="28"/>
                <w:szCs w:val="28"/>
                <w:lang w:val="en-US"/>
              </w:rPr>
              <w:t>68</w:t>
            </w:r>
          </w:p>
        </w:tc>
      </w:tr>
      <w:tr w:rsidR="00B305DB" w:rsidRPr="00D95418" w:rsidTr="00860EF7">
        <w:trPr>
          <w:trHeight w:val="285"/>
        </w:trPr>
        <w:tc>
          <w:tcPr>
            <w:tcW w:w="8659" w:type="dxa"/>
            <w:tcBorders>
              <w:top w:val="nil"/>
              <w:left w:val="nil"/>
              <w:bottom w:val="nil"/>
              <w:right w:val="nil"/>
            </w:tcBorders>
            <w:noWrap/>
            <w:vAlign w:val="bottom"/>
          </w:tcPr>
          <w:p w:rsidR="00B305DB" w:rsidRPr="00D95418" w:rsidRDefault="003F7B4F" w:rsidP="00860EF7">
            <w:pPr>
              <w:rPr>
                <w:rFonts w:ascii="Times New Roman" w:hAnsi="Times New Roman" w:cs="Times New Roman"/>
                <w:sz w:val="28"/>
                <w:szCs w:val="28"/>
                <w:lang w:val="en-US"/>
              </w:rPr>
            </w:pPr>
            <w:r>
              <w:rPr>
                <w:rFonts w:ascii="Times New Roman" w:hAnsi="Times New Roman" w:cs="Times New Roman"/>
                <w:sz w:val="28"/>
                <w:szCs w:val="28"/>
                <w:lang w:val="en-US"/>
              </w:rPr>
              <w:t>Appindex</w:t>
            </w:r>
            <w:r w:rsidR="000E5D1F">
              <w:rPr>
                <w:rFonts w:ascii="Times New Roman" w:hAnsi="Times New Roman" w:cs="Times New Roman"/>
                <w:sz w:val="28"/>
                <w:szCs w:val="28"/>
                <w:lang w:val="en-US"/>
              </w:rPr>
              <w:t xml:space="preserve"> ………………………………………………………………..</w:t>
            </w:r>
          </w:p>
        </w:tc>
        <w:tc>
          <w:tcPr>
            <w:tcW w:w="999" w:type="dxa"/>
            <w:tcBorders>
              <w:top w:val="nil"/>
              <w:left w:val="nil"/>
              <w:bottom w:val="nil"/>
              <w:right w:val="nil"/>
            </w:tcBorders>
            <w:noWrap/>
            <w:vAlign w:val="bottom"/>
          </w:tcPr>
          <w:p w:rsidR="00B305DB" w:rsidRPr="00D95418" w:rsidRDefault="00546172" w:rsidP="00703704">
            <w:pPr>
              <w:rPr>
                <w:rFonts w:ascii="Times New Roman" w:hAnsi="Times New Roman" w:cs="Times New Roman"/>
                <w:sz w:val="28"/>
                <w:szCs w:val="28"/>
                <w:lang w:val="en-US"/>
              </w:rPr>
            </w:pPr>
            <w:r>
              <w:rPr>
                <w:rFonts w:ascii="Times New Roman" w:hAnsi="Times New Roman" w:cs="Times New Roman"/>
                <w:sz w:val="28"/>
                <w:szCs w:val="28"/>
                <w:lang w:val="en-US"/>
              </w:rPr>
              <w:t>69</w:t>
            </w:r>
            <w:r w:rsidR="00703704" w:rsidRPr="00D95418">
              <w:rPr>
                <w:rFonts w:ascii="Times New Roman" w:hAnsi="Times New Roman" w:cs="Times New Roman"/>
                <w:sz w:val="28"/>
                <w:szCs w:val="28"/>
                <w:lang w:val="en-US"/>
              </w:rPr>
              <w:t>-</w:t>
            </w:r>
            <w:r>
              <w:rPr>
                <w:rFonts w:ascii="Times New Roman" w:hAnsi="Times New Roman" w:cs="Times New Roman"/>
                <w:sz w:val="28"/>
                <w:szCs w:val="28"/>
                <w:lang w:val="en-US"/>
              </w:rPr>
              <w:t>80</w:t>
            </w:r>
          </w:p>
        </w:tc>
      </w:tr>
      <w:tr w:rsidR="00703704" w:rsidRPr="00D95418" w:rsidTr="00860EF7">
        <w:trPr>
          <w:trHeight w:val="285"/>
        </w:trPr>
        <w:tc>
          <w:tcPr>
            <w:tcW w:w="8659" w:type="dxa"/>
            <w:tcBorders>
              <w:top w:val="nil"/>
              <w:left w:val="nil"/>
              <w:bottom w:val="nil"/>
              <w:right w:val="nil"/>
            </w:tcBorders>
            <w:noWrap/>
            <w:vAlign w:val="bottom"/>
          </w:tcPr>
          <w:p w:rsidR="00703704" w:rsidRPr="000E5D1F" w:rsidRDefault="00703704" w:rsidP="00860EF7">
            <w:pPr>
              <w:rPr>
                <w:rFonts w:ascii="Times New Roman" w:hAnsi="Times New Roman" w:cs="Times New Roman"/>
                <w:sz w:val="28"/>
                <w:szCs w:val="28"/>
                <w:lang w:val="en-US"/>
              </w:rPr>
            </w:pPr>
            <w:r w:rsidRPr="00D95418">
              <w:rPr>
                <w:rFonts w:ascii="Times New Roman" w:hAnsi="Times New Roman" w:cs="Times New Roman"/>
                <w:sz w:val="28"/>
                <w:szCs w:val="28"/>
              </w:rPr>
              <w:t>References</w:t>
            </w:r>
            <w:r w:rsidR="000E5D1F">
              <w:rPr>
                <w:rFonts w:ascii="Times New Roman" w:hAnsi="Times New Roman" w:cs="Times New Roman"/>
                <w:sz w:val="28"/>
                <w:szCs w:val="28"/>
                <w:lang w:val="en-US"/>
              </w:rPr>
              <w:t>……………………………………………………………….</w:t>
            </w:r>
          </w:p>
        </w:tc>
        <w:tc>
          <w:tcPr>
            <w:tcW w:w="999" w:type="dxa"/>
            <w:tcBorders>
              <w:top w:val="nil"/>
              <w:left w:val="nil"/>
              <w:bottom w:val="nil"/>
              <w:right w:val="nil"/>
            </w:tcBorders>
            <w:noWrap/>
            <w:vAlign w:val="bottom"/>
          </w:tcPr>
          <w:p w:rsidR="00703704" w:rsidRPr="00D95418" w:rsidRDefault="001678ED" w:rsidP="00703704">
            <w:pPr>
              <w:rPr>
                <w:rFonts w:ascii="Times New Roman" w:hAnsi="Times New Roman" w:cs="Times New Roman"/>
                <w:sz w:val="28"/>
                <w:szCs w:val="28"/>
                <w:lang w:val="en-US"/>
              </w:rPr>
            </w:pPr>
            <w:r>
              <w:rPr>
                <w:rFonts w:ascii="Times New Roman" w:hAnsi="Times New Roman" w:cs="Times New Roman"/>
                <w:sz w:val="28"/>
                <w:szCs w:val="28"/>
                <w:lang w:val="en-US"/>
              </w:rPr>
              <w:t>8</w:t>
            </w:r>
            <w:r w:rsidR="00546172">
              <w:rPr>
                <w:rFonts w:ascii="Times New Roman" w:hAnsi="Times New Roman" w:cs="Times New Roman"/>
                <w:sz w:val="28"/>
                <w:szCs w:val="28"/>
                <w:lang w:val="en-US"/>
              </w:rPr>
              <w:t>1</w:t>
            </w:r>
          </w:p>
        </w:tc>
      </w:tr>
    </w:tbl>
    <w:p w:rsidR="00B305DB" w:rsidRPr="00D95418" w:rsidRDefault="00B305DB" w:rsidP="00B305DB">
      <w:pPr>
        <w:rPr>
          <w:rFonts w:ascii="Times New Roman" w:hAnsi="Times New Roman" w:cs="Times New Roman"/>
          <w:sz w:val="28"/>
          <w:szCs w:val="28"/>
        </w:rPr>
      </w:pPr>
    </w:p>
    <w:p w:rsidR="00B305DB" w:rsidRPr="00D95418" w:rsidRDefault="00B305DB" w:rsidP="00B305DB">
      <w:pPr>
        <w:rPr>
          <w:rFonts w:ascii="Times New Roman" w:hAnsi="Times New Roman" w:cs="Times New Roman"/>
          <w:sz w:val="28"/>
          <w:szCs w:val="28"/>
        </w:rPr>
      </w:pPr>
    </w:p>
    <w:p w:rsidR="00B305DB" w:rsidRPr="00D95418" w:rsidRDefault="00B305DB" w:rsidP="00B305DB">
      <w:pPr>
        <w:rPr>
          <w:rFonts w:ascii="Times New Roman" w:hAnsi="Times New Roman" w:cs="Times New Roman"/>
          <w:sz w:val="28"/>
          <w:szCs w:val="28"/>
        </w:rPr>
      </w:pPr>
    </w:p>
    <w:p w:rsidR="00B305DB" w:rsidRPr="00D95418" w:rsidRDefault="00B305DB" w:rsidP="00B305DB">
      <w:pPr>
        <w:rPr>
          <w:rFonts w:ascii="Times New Roman" w:hAnsi="Times New Roman" w:cs="Times New Roman"/>
          <w:sz w:val="28"/>
          <w:szCs w:val="28"/>
        </w:rPr>
      </w:pPr>
    </w:p>
    <w:p w:rsidR="00B305DB" w:rsidRPr="00D95418" w:rsidRDefault="00B305DB" w:rsidP="00B305DB">
      <w:pPr>
        <w:rPr>
          <w:rFonts w:ascii="Times New Roman" w:hAnsi="Times New Roman" w:cs="Times New Roman"/>
          <w:sz w:val="28"/>
          <w:szCs w:val="28"/>
          <w:lang w:val="en-US"/>
        </w:rPr>
      </w:pPr>
    </w:p>
    <w:p w:rsidR="00B10F2A" w:rsidRPr="00D95418" w:rsidRDefault="00B10F2A" w:rsidP="00B305DB">
      <w:pPr>
        <w:rPr>
          <w:rFonts w:ascii="Times New Roman" w:hAnsi="Times New Roman" w:cs="Times New Roman"/>
          <w:sz w:val="28"/>
          <w:szCs w:val="28"/>
          <w:lang w:val="en-US"/>
        </w:rPr>
      </w:pPr>
    </w:p>
    <w:p w:rsidR="00B10F2A" w:rsidRPr="00D95418" w:rsidRDefault="00B10F2A" w:rsidP="00B305DB">
      <w:pPr>
        <w:rPr>
          <w:rFonts w:ascii="Times New Roman" w:hAnsi="Times New Roman" w:cs="Times New Roman"/>
          <w:sz w:val="28"/>
          <w:szCs w:val="28"/>
          <w:lang w:val="en-US"/>
        </w:rPr>
      </w:pPr>
    </w:p>
    <w:p w:rsidR="00FB3B59" w:rsidRPr="00D95418" w:rsidRDefault="00FB3B59" w:rsidP="00B10F2A">
      <w:pPr>
        <w:jc w:val="center"/>
        <w:rPr>
          <w:rFonts w:ascii="Times New Roman" w:hAnsi="Times New Roman" w:cs="Times New Roman"/>
          <w:b/>
          <w:sz w:val="28"/>
          <w:szCs w:val="28"/>
          <w:lang w:val="en-US"/>
        </w:rPr>
      </w:pPr>
    </w:p>
    <w:p w:rsidR="00FB3B59" w:rsidRPr="00D95418" w:rsidRDefault="00FB3B59" w:rsidP="00B10F2A">
      <w:pPr>
        <w:jc w:val="center"/>
        <w:rPr>
          <w:rFonts w:ascii="Times New Roman" w:hAnsi="Times New Roman" w:cs="Times New Roman"/>
          <w:b/>
          <w:sz w:val="28"/>
          <w:szCs w:val="28"/>
          <w:lang w:val="en-US"/>
        </w:rPr>
      </w:pPr>
    </w:p>
    <w:p w:rsidR="00FB3B59" w:rsidRPr="00D95418" w:rsidRDefault="00FB3B59" w:rsidP="00B10F2A">
      <w:pPr>
        <w:jc w:val="center"/>
        <w:rPr>
          <w:rFonts w:ascii="Times New Roman" w:hAnsi="Times New Roman" w:cs="Times New Roman"/>
          <w:b/>
          <w:sz w:val="28"/>
          <w:szCs w:val="28"/>
          <w:lang w:val="en-US"/>
        </w:rPr>
      </w:pPr>
    </w:p>
    <w:p w:rsidR="001C74A2" w:rsidRPr="00D95418" w:rsidRDefault="00E00B1A" w:rsidP="001C74A2">
      <w:pPr>
        <w:jc w:val="center"/>
        <w:rPr>
          <w:rFonts w:ascii="Times New Roman" w:hAnsi="Times New Roman" w:cs="Times New Roman"/>
          <w:b/>
          <w:sz w:val="28"/>
          <w:szCs w:val="28"/>
          <w:lang w:val="en-US"/>
        </w:rPr>
      </w:pPr>
      <w:r>
        <w:rPr>
          <w:rFonts w:ascii="Times New Roman" w:hAnsi="Times New Roman" w:cs="Times New Roman"/>
          <w:b/>
          <w:sz w:val="28"/>
          <w:szCs w:val="28"/>
          <w:lang w:val="en-US"/>
        </w:rPr>
        <w:t>Baidabekova M.S</w:t>
      </w:r>
      <w:r w:rsidR="00357D3C" w:rsidRPr="00D95418">
        <w:rPr>
          <w:rFonts w:ascii="Times New Roman" w:hAnsi="Times New Roman" w:cs="Times New Roman"/>
          <w:b/>
          <w:sz w:val="28"/>
          <w:szCs w:val="28"/>
          <w:lang w:val="en-US"/>
        </w:rPr>
        <w:t>.</w:t>
      </w:r>
    </w:p>
    <w:p w:rsidR="001C74A2" w:rsidRPr="00D95418" w:rsidRDefault="001C74A2" w:rsidP="001C74A2">
      <w:pPr>
        <w:jc w:val="center"/>
        <w:rPr>
          <w:rFonts w:ascii="Times New Roman" w:hAnsi="Times New Roman" w:cs="Times New Roman"/>
          <w:b/>
          <w:sz w:val="28"/>
          <w:szCs w:val="28"/>
          <w:lang w:val="en-US"/>
        </w:rPr>
      </w:pPr>
    </w:p>
    <w:p w:rsidR="001C74A2" w:rsidRPr="00D95418" w:rsidRDefault="001C74A2" w:rsidP="001C74A2">
      <w:pPr>
        <w:rPr>
          <w:rFonts w:ascii="Times New Roman" w:hAnsi="Times New Roman" w:cs="Times New Roman"/>
          <w:b/>
          <w:sz w:val="28"/>
          <w:szCs w:val="28"/>
          <w:lang w:val="en-US"/>
        </w:rPr>
      </w:pPr>
    </w:p>
    <w:p w:rsidR="001C74A2" w:rsidRPr="00D95418" w:rsidRDefault="001C74A2" w:rsidP="001C74A2">
      <w:pPr>
        <w:rPr>
          <w:rFonts w:ascii="Times New Roman" w:hAnsi="Times New Roman" w:cs="Times New Roman"/>
          <w:b/>
          <w:sz w:val="28"/>
          <w:szCs w:val="28"/>
          <w:lang w:val="en-US"/>
        </w:rPr>
      </w:pPr>
    </w:p>
    <w:p w:rsidR="0018356F" w:rsidRPr="00D95418" w:rsidRDefault="0018356F" w:rsidP="0018356F">
      <w:pPr>
        <w:jc w:val="center"/>
        <w:rPr>
          <w:rFonts w:ascii="Times New Roman" w:hAnsi="Times New Roman" w:cs="Times New Roman"/>
          <w:b/>
          <w:sz w:val="28"/>
          <w:szCs w:val="28"/>
          <w:lang w:val="en-US"/>
        </w:rPr>
      </w:pPr>
      <w:r w:rsidRPr="00D95418">
        <w:rPr>
          <w:rFonts w:ascii="Times New Roman" w:hAnsi="Times New Roman" w:cs="Times New Roman"/>
          <w:b/>
          <w:sz w:val="28"/>
          <w:szCs w:val="28"/>
          <w:lang w:val="en-US"/>
        </w:rPr>
        <w:t>Methodical instruction for the 3</w:t>
      </w:r>
      <w:r w:rsidRPr="00D95418">
        <w:rPr>
          <w:rFonts w:ascii="Times New Roman" w:hAnsi="Times New Roman" w:cs="Times New Roman"/>
          <w:b/>
          <w:sz w:val="28"/>
          <w:szCs w:val="28"/>
          <w:vertAlign w:val="superscript"/>
          <w:lang w:val="en-US"/>
        </w:rPr>
        <w:t>rd</w:t>
      </w:r>
      <w:r w:rsidRPr="00D95418">
        <w:rPr>
          <w:rFonts w:ascii="Times New Roman" w:hAnsi="Times New Roman" w:cs="Times New Roman"/>
          <w:b/>
          <w:sz w:val="28"/>
          <w:szCs w:val="28"/>
          <w:lang w:val="en-US"/>
        </w:rPr>
        <w:t xml:space="preserve"> course</w:t>
      </w:r>
    </w:p>
    <w:p w:rsidR="0018356F" w:rsidRPr="00D95418" w:rsidRDefault="0018356F" w:rsidP="0018356F">
      <w:pPr>
        <w:jc w:val="center"/>
        <w:rPr>
          <w:rFonts w:ascii="Times New Roman" w:hAnsi="Times New Roman" w:cs="Times New Roman"/>
          <w:b/>
          <w:sz w:val="28"/>
          <w:szCs w:val="28"/>
          <w:lang w:val="kk-KZ"/>
        </w:rPr>
      </w:pPr>
      <w:r w:rsidRPr="00D95418">
        <w:rPr>
          <w:rFonts w:ascii="Times New Roman" w:hAnsi="Times New Roman" w:cs="Times New Roman"/>
          <w:b/>
          <w:sz w:val="28"/>
          <w:szCs w:val="28"/>
          <w:lang w:val="en-US"/>
        </w:rPr>
        <w:t>for</w:t>
      </w:r>
      <w:r w:rsidRPr="00D95418">
        <w:rPr>
          <w:rFonts w:ascii="Times New Roman" w:hAnsi="Times New Roman" w:cs="Times New Roman"/>
          <w:b/>
          <w:sz w:val="28"/>
          <w:szCs w:val="28"/>
          <w:lang w:val="kk-KZ"/>
        </w:rPr>
        <w:t>5В07</w:t>
      </w:r>
      <w:r w:rsidR="00E00B1A">
        <w:rPr>
          <w:rFonts w:ascii="Times New Roman" w:hAnsi="Times New Roman" w:cs="Times New Roman"/>
          <w:b/>
          <w:sz w:val="28"/>
          <w:szCs w:val="28"/>
          <w:lang w:val="en-US"/>
        </w:rPr>
        <w:t>18</w:t>
      </w:r>
      <w:r w:rsidRPr="00D95418">
        <w:rPr>
          <w:rFonts w:ascii="Times New Roman" w:hAnsi="Times New Roman" w:cs="Times New Roman"/>
          <w:b/>
          <w:sz w:val="28"/>
          <w:szCs w:val="28"/>
          <w:lang w:val="kk-KZ"/>
        </w:rPr>
        <w:t xml:space="preserve">00-« </w:t>
      </w:r>
      <w:r w:rsidR="00E00B1A">
        <w:rPr>
          <w:rFonts w:ascii="Times New Roman" w:hAnsi="Times New Roman" w:cs="Times New Roman"/>
          <w:b/>
          <w:sz w:val="28"/>
          <w:szCs w:val="28"/>
          <w:lang w:val="en-US"/>
        </w:rPr>
        <w:t>Electrical engineering</w:t>
      </w:r>
      <w:r w:rsidRPr="00D95418">
        <w:rPr>
          <w:rFonts w:ascii="Times New Roman" w:hAnsi="Times New Roman" w:cs="Times New Roman"/>
          <w:b/>
          <w:sz w:val="28"/>
          <w:szCs w:val="28"/>
          <w:lang w:val="kk-KZ"/>
        </w:rPr>
        <w:t xml:space="preserve">» </w:t>
      </w:r>
    </w:p>
    <w:p w:rsidR="00B10F2A" w:rsidRPr="00D95418" w:rsidRDefault="00B10F2A" w:rsidP="00B10F2A">
      <w:pPr>
        <w:rPr>
          <w:rFonts w:ascii="Times New Roman" w:hAnsi="Times New Roman" w:cs="Times New Roman"/>
          <w:b/>
          <w:sz w:val="28"/>
          <w:szCs w:val="28"/>
          <w:lang w:val="en-US"/>
        </w:rPr>
      </w:pPr>
    </w:p>
    <w:p w:rsidR="00B10F2A" w:rsidRPr="00D95418" w:rsidRDefault="00B10F2A" w:rsidP="00B10F2A">
      <w:pPr>
        <w:rPr>
          <w:rFonts w:ascii="Times New Roman" w:hAnsi="Times New Roman" w:cs="Times New Roman"/>
          <w:b/>
          <w:sz w:val="28"/>
          <w:szCs w:val="28"/>
          <w:lang w:val="en-US"/>
        </w:rPr>
      </w:pPr>
    </w:p>
    <w:p w:rsidR="00B10F2A" w:rsidRPr="00D95418" w:rsidRDefault="00B10F2A" w:rsidP="00B10F2A">
      <w:pPr>
        <w:rPr>
          <w:rFonts w:ascii="Times New Roman" w:hAnsi="Times New Roman" w:cs="Times New Roman"/>
          <w:sz w:val="28"/>
          <w:szCs w:val="28"/>
          <w:lang w:val="en-US"/>
        </w:rPr>
      </w:pPr>
      <w:r w:rsidRPr="00D95418">
        <w:rPr>
          <w:rFonts w:ascii="Times New Roman" w:hAnsi="Times New Roman" w:cs="Times New Roman"/>
          <w:sz w:val="28"/>
          <w:szCs w:val="28"/>
          <w:lang w:val="en-US"/>
        </w:rPr>
        <w:t>Signed f</w:t>
      </w:r>
      <w:r w:rsidR="00737A96">
        <w:rPr>
          <w:rFonts w:ascii="Times New Roman" w:hAnsi="Times New Roman" w:cs="Times New Roman"/>
          <w:sz w:val="28"/>
          <w:szCs w:val="28"/>
          <w:lang w:val="en-US"/>
        </w:rPr>
        <w:t>or printing «__»___________ 2017</w:t>
      </w:r>
    </w:p>
    <w:p w:rsidR="00B10F2A" w:rsidRPr="00D95418" w:rsidRDefault="00B10F2A" w:rsidP="00B10F2A">
      <w:pPr>
        <w:rPr>
          <w:rFonts w:ascii="Times New Roman" w:hAnsi="Times New Roman" w:cs="Times New Roman"/>
          <w:sz w:val="28"/>
          <w:szCs w:val="28"/>
          <w:lang w:val="en-US"/>
        </w:rPr>
      </w:pPr>
      <w:r w:rsidRPr="00D95418">
        <w:rPr>
          <w:rFonts w:ascii="Times New Roman" w:hAnsi="Times New Roman" w:cs="Times New Roman"/>
          <w:sz w:val="28"/>
          <w:szCs w:val="28"/>
          <w:lang w:val="en-US"/>
        </w:rPr>
        <w:t xml:space="preserve">  Paper format 60</w:t>
      </w:r>
      <w:r w:rsidRPr="00D95418">
        <w:rPr>
          <w:rFonts w:ascii="Times New Roman" w:hAnsi="Times New Roman" w:cs="Times New Roman"/>
          <w:sz w:val="28"/>
          <w:szCs w:val="28"/>
          <w:vertAlign w:val="superscript"/>
          <w:lang w:val="en-US"/>
        </w:rPr>
        <w:t xml:space="preserve">x </w:t>
      </w:r>
      <w:r w:rsidRPr="00D95418">
        <w:rPr>
          <w:rFonts w:ascii="Times New Roman" w:hAnsi="Times New Roman" w:cs="Times New Roman"/>
          <w:sz w:val="28"/>
          <w:szCs w:val="28"/>
          <w:lang w:val="en-US"/>
        </w:rPr>
        <w:t>90  1/16</w:t>
      </w:r>
    </w:p>
    <w:p w:rsidR="00B10F2A" w:rsidRPr="00D95418" w:rsidRDefault="00B10F2A" w:rsidP="00B10F2A">
      <w:pPr>
        <w:rPr>
          <w:rFonts w:ascii="Times New Roman" w:hAnsi="Times New Roman" w:cs="Times New Roman"/>
          <w:sz w:val="28"/>
          <w:szCs w:val="28"/>
          <w:lang w:val="en-US"/>
        </w:rPr>
      </w:pPr>
      <w:r w:rsidRPr="00D95418">
        <w:rPr>
          <w:rFonts w:ascii="Times New Roman" w:hAnsi="Times New Roman" w:cs="Times New Roman"/>
          <w:sz w:val="28"/>
          <w:szCs w:val="28"/>
          <w:lang w:val="en-US"/>
        </w:rPr>
        <w:t>Typographical  paper</w:t>
      </w:r>
      <w:r w:rsidRPr="00D95418">
        <w:rPr>
          <w:rFonts w:ascii="Times New Roman" w:hAnsi="Times New Roman" w:cs="Times New Roman"/>
          <w:sz w:val="28"/>
          <w:szCs w:val="28"/>
          <w:lang w:val="kk-KZ"/>
        </w:rPr>
        <w:t xml:space="preserve">. </w:t>
      </w:r>
      <w:r w:rsidRPr="00D95418">
        <w:rPr>
          <w:rFonts w:ascii="Times New Roman" w:hAnsi="Times New Roman" w:cs="Times New Roman"/>
          <w:sz w:val="28"/>
          <w:szCs w:val="28"/>
          <w:lang w:val="en-US"/>
        </w:rPr>
        <w:t>Offset printing.Volume 2.5 printer’s sheet.</w:t>
      </w:r>
    </w:p>
    <w:p w:rsidR="00B10F2A" w:rsidRPr="00D95418" w:rsidRDefault="00B10F2A" w:rsidP="00B10F2A">
      <w:pPr>
        <w:rPr>
          <w:rFonts w:ascii="Times New Roman" w:hAnsi="Times New Roman" w:cs="Times New Roman"/>
          <w:sz w:val="28"/>
          <w:szCs w:val="28"/>
          <w:lang w:val="en-US"/>
        </w:rPr>
      </w:pPr>
      <w:r w:rsidRPr="00D95418">
        <w:rPr>
          <w:rFonts w:ascii="Times New Roman" w:hAnsi="Times New Roman" w:cs="Times New Roman"/>
          <w:sz w:val="28"/>
          <w:szCs w:val="28"/>
          <w:lang w:val="en-US"/>
        </w:rPr>
        <w:t xml:space="preserve">  Circulation 50 copies</w:t>
      </w:r>
    </w:p>
    <w:p w:rsidR="00B10F2A" w:rsidRPr="00D95418" w:rsidRDefault="00B10F2A" w:rsidP="00B10F2A">
      <w:pPr>
        <w:rPr>
          <w:rFonts w:ascii="Times New Roman" w:hAnsi="Times New Roman" w:cs="Times New Roman"/>
          <w:sz w:val="28"/>
          <w:szCs w:val="28"/>
          <w:lang w:val="en-US"/>
        </w:rPr>
      </w:pPr>
    </w:p>
    <w:p w:rsidR="00B10F2A" w:rsidRPr="00D95418" w:rsidRDefault="00B10F2A" w:rsidP="00B10F2A">
      <w:pPr>
        <w:rPr>
          <w:rFonts w:ascii="Times New Roman" w:hAnsi="Times New Roman" w:cs="Times New Roman"/>
          <w:sz w:val="28"/>
          <w:szCs w:val="28"/>
          <w:lang w:val="en-US"/>
        </w:rPr>
      </w:pPr>
    </w:p>
    <w:p w:rsidR="00B10F2A" w:rsidRPr="00D95418" w:rsidRDefault="00B10F2A" w:rsidP="00B10F2A">
      <w:pPr>
        <w:rPr>
          <w:rFonts w:ascii="Times New Roman" w:hAnsi="Times New Roman" w:cs="Times New Roman"/>
          <w:sz w:val="28"/>
          <w:szCs w:val="28"/>
          <w:lang w:val="en-US"/>
        </w:rPr>
      </w:pPr>
    </w:p>
    <w:p w:rsidR="00B10F2A" w:rsidRPr="00D95418" w:rsidRDefault="00B10F2A" w:rsidP="00B10F2A">
      <w:pPr>
        <w:rPr>
          <w:rFonts w:ascii="Times New Roman" w:hAnsi="Times New Roman" w:cs="Times New Roman"/>
          <w:sz w:val="28"/>
          <w:szCs w:val="28"/>
          <w:lang w:val="en-US"/>
        </w:rPr>
      </w:pPr>
    </w:p>
    <w:p w:rsidR="00B10F2A" w:rsidRPr="00D95418" w:rsidRDefault="00B10F2A" w:rsidP="00B10F2A">
      <w:pPr>
        <w:rPr>
          <w:rFonts w:ascii="Times New Roman" w:hAnsi="Times New Roman" w:cs="Times New Roman"/>
          <w:sz w:val="28"/>
          <w:szCs w:val="28"/>
          <w:lang w:val="en-US"/>
        </w:rPr>
      </w:pPr>
      <w:r w:rsidRPr="00D95418">
        <w:rPr>
          <w:rFonts w:ascii="Times New Roman" w:hAnsi="Times New Roman" w:cs="Times New Roman"/>
          <w:sz w:val="28"/>
          <w:szCs w:val="28"/>
          <w:lang w:val="kk-KZ"/>
        </w:rPr>
        <w:t>©</w:t>
      </w:r>
      <w:r w:rsidRPr="00D95418">
        <w:rPr>
          <w:rFonts w:ascii="Times New Roman" w:hAnsi="Times New Roman" w:cs="Times New Roman"/>
          <w:sz w:val="28"/>
          <w:szCs w:val="28"/>
          <w:lang w:val="en-US"/>
        </w:rPr>
        <w:t xml:space="preserve"> Edition of the South Kazakhstan State University </w:t>
      </w:r>
    </w:p>
    <w:p w:rsidR="00B10F2A" w:rsidRPr="00D95418" w:rsidRDefault="00B10F2A" w:rsidP="00B10F2A">
      <w:pPr>
        <w:rPr>
          <w:rFonts w:ascii="Times New Roman" w:hAnsi="Times New Roman" w:cs="Times New Roman"/>
          <w:sz w:val="28"/>
          <w:szCs w:val="28"/>
          <w:lang w:val="en-US"/>
        </w:rPr>
      </w:pPr>
    </w:p>
    <w:p w:rsidR="00B10F2A" w:rsidRPr="00D95418" w:rsidRDefault="00B10F2A" w:rsidP="00B10F2A">
      <w:pPr>
        <w:rPr>
          <w:rFonts w:ascii="Times New Roman" w:hAnsi="Times New Roman" w:cs="Times New Roman"/>
          <w:sz w:val="28"/>
          <w:szCs w:val="28"/>
          <w:lang w:val="en-US"/>
        </w:rPr>
      </w:pPr>
      <w:r w:rsidRPr="00D95418">
        <w:rPr>
          <w:rFonts w:ascii="Times New Roman" w:hAnsi="Times New Roman" w:cs="Times New Roman"/>
          <w:sz w:val="28"/>
          <w:szCs w:val="28"/>
          <w:lang w:val="en-US"/>
        </w:rPr>
        <w:t>Publishing centre of the  M.Auezov South Kazakhstan State University,Shymkent</w:t>
      </w:r>
    </w:p>
    <w:p w:rsidR="00B10F2A" w:rsidRPr="00D95418" w:rsidRDefault="00B10F2A" w:rsidP="00B10F2A">
      <w:pPr>
        <w:rPr>
          <w:rFonts w:ascii="Times New Roman" w:hAnsi="Times New Roman" w:cs="Times New Roman"/>
          <w:sz w:val="28"/>
          <w:szCs w:val="28"/>
          <w:lang w:val="en-US"/>
        </w:rPr>
      </w:pPr>
    </w:p>
    <w:p w:rsidR="00B10F2A" w:rsidRPr="00D95418" w:rsidRDefault="00B10F2A" w:rsidP="00B10F2A">
      <w:pPr>
        <w:jc w:val="right"/>
        <w:rPr>
          <w:rFonts w:ascii="Times New Roman" w:hAnsi="Times New Roman" w:cs="Times New Roman"/>
          <w:b/>
          <w:sz w:val="28"/>
          <w:szCs w:val="28"/>
          <w:lang w:val="en-US"/>
        </w:rPr>
      </w:pPr>
    </w:p>
    <w:p w:rsidR="00B10F2A" w:rsidRPr="00D95418" w:rsidRDefault="00B10F2A" w:rsidP="00B10F2A">
      <w:pPr>
        <w:rPr>
          <w:rFonts w:ascii="Times New Roman" w:hAnsi="Times New Roman" w:cs="Times New Roman"/>
          <w:sz w:val="28"/>
          <w:szCs w:val="28"/>
          <w:lang w:val="en-US"/>
        </w:rPr>
      </w:pPr>
    </w:p>
    <w:p w:rsidR="00B10F2A" w:rsidRPr="00D95418" w:rsidRDefault="00B10F2A" w:rsidP="00B305DB">
      <w:pPr>
        <w:rPr>
          <w:rFonts w:ascii="Times New Roman" w:hAnsi="Times New Roman" w:cs="Times New Roman"/>
          <w:sz w:val="28"/>
          <w:szCs w:val="28"/>
          <w:lang w:val="en-US"/>
        </w:rPr>
      </w:pPr>
    </w:p>
    <w:p w:rsidR="00B305DB" w:rsidRPr="00D95418" w:rsidRDefault="00B305DB" w:rsidP="00B305DB">
      <w:pPr>
        <w:rPr>
          <w:rFonts w:ascii="Times New Roman" w:hAnsi="Times New Roman" w:cs="Times New Roman"/>
          <w:sz w:val="28"/>
          <w:szCs w:val="28"/>
          <w:lang w:val="en-US"/>
        </w:rPr>
      </w:pPr>
    </w:p>
    <w:p w:rsidR="00B305DB" w:rsidRPr="00D95418" w:rsidRDefault="00B305DB" w:rsidP="00B305DB">
      <w:pPr>
        <w:rPr>
          <w:rFonts w:ascii="Times New Roman" w:hAnsi="Times New Roman" w:cs="Times New Roman"/>
          <w:sz w:val="28"/>
          <w:szCs w:val="28"/>
          <w:lang w:val="en-US"/>
        </w:rPr>
      </w:pPr>
    </w:p>
    <w:sectPr w:rsidR="00B305DB" w:rsidRPr="00D95418" w:rsidSect="001B1487">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C5896" w:rsidRDefault="002C5896" w:rsidP="00123874">
      <w:pPr>
        <w:spacing w:after="0" w:line="240" w:lineRule="auto"/>
      </w:pPr>
      <w:r>
        <w:separator/>
      </w:r>
    </w:p>
  </w:endnote>
  <w:endnote w:type="continuationSeparator" w:id="0">
    <w:p w:rsidR="002C5896" w:rsidRDefault="002C5896" w:rsidP="0012387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Bookman Old Style">
    <w:panose1 w:val="02050604050505020204"/>
    <w:charset w:val="CC"/>
    <w:family w:val="roman"/>
    <w:pitch w:val="variable"/>
    <w:sig w:usb0="00000287" w:usb1="00000000" w:usb2="00000000" w:usb3="00000000" w:csb0="0000009F" w:csb1="00000000"/>
  </w:font>
  <w:font w:name="Arial">
    <w:panose1 w:val="020B0604020202020204"/>
    <w:charset w:val="CC"/>
    <w:family w:val="swiss"/>
    <w:pitch w:val="variable"/>
    <w:sig w:usb0="E0002AFF" w:usb1="C0007843" w:usb2="00000009" w:usb3="00000000" w:csb0="000001FF" w:csb1="00000000"/>
  </w:font>
  <w:font w:name="Palatino Linotype">
    <w:panose1 w:val="02040502050505030304"/>
    <w:charset w:val="CC"/>
    <w:family w:val="roman"/>
    <w:pitch w:val="variable"/>
    <w:sig w:usb0="E0000287" w:usb1="40000013" w:usb2="00000000" w:usb3="00000000" w:csb0="0000019F" w:csb1="00000000"/>
  </w:font>
  <w:font w:name="Helvetica">
    <w:panose1 w:val="020B0604020202020204"/>
    <w:charset w:val="CC"/>
    <w:family w:val="swiss"/>
    <w:pitch w:val="variable"/>
    <w:sig w:usb0="E0002AFF" w:usb1="C0007843" w:usb2="00000009" w:usb3="00000000" w:csb0="000001FF" w:csb1="00000000"/>
  </w:font>
  <w:font w:name="Segoe UI">
    <w:panose1 w:val="020B0502040204020203"/>
    <w:charset w:val="CC"/>
    <w:family w:val="swiss"/>
    <w:pitch w:val="variable"/>
    <w:sig w:usb0="E10022FF" w:usb1="C000E47F" w:usb2="00000029" w:usb3="00000000" w:csb0="000001D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589570376"/>
      <w:docPartObj>
        <w:docPartGallery w:val="Page Numbers (Bottom of Page)"/>
        <w:docPartUnique/>
      </w:docPartObj>
    </w:sdtPr>
    <w:sdtEndPr/>
    <w:sdtContent>
      <w:p w:rsidR="00DF5B43" w:rsidRDefault="00DF5B43" w:rsidP="00860EF7">
        <w:pPr>
          <w:pStyle w:val="ae"/>
          <w:jc w:val="center"/>
        </w:pPr>
        <w:r w:rsidRPr="00257029">
          <w:rPr>
            <w:rFonts w:ascii="Times New Roman" w:hAnsi="Times New Roman" w:cs="Times New Roman"/>
            <w:sz w:val="24"/>
            <w:szCs w:val="24"/>
          </w:rPr>
          <w:fldChar w:fldCharType="begin"/>
        </w:r>
        <w:r w:rsidRPr="00257029">
          <w:rPr>
            <w:rFonts w:ascii="Times New Roman" w:hAnsi="Times New Roman" w:cs="Times New Roman"/>
            <w:sz w:val="24"/>
            <w:szCs w:val="24"/>
          </w:rPr>
          <w:instrText>PAGE   \* MERGEFORMAT</w:instrText>
        </w:r>
        <w:r w:rsidRPr="00257029">
          <w:rPr>
            <w:rFonts w:ascii="Times New Roman" w:hAnsi="Times New Roman" w:cs="Times New Roman"/>
            <w:sz w:val="24"/>
            <w:szCs w:val="24"/>
          </w:rPr>
          <w:fldChar w:fldCharType="separate"/>
        </w:r>
        <w:r w:rsidR="00F379D8">
          <w:rPr>
            <w:rFonts w:ascii="Times New Roman" w:hAnsi="Times New Roman" w:cs="Times New Roman"/>
            <w:noProof/>
            <w:sz w:val="24"/>
            <w:szCs w:val="24"/>
          </w:rPr>
          <w:t>6</w:t>
        </w:r>
        <w:r w:rsidRPr="00257029">
          <w:rPr>
            <w:rFonts w:ascii="Times New Roman" w:hAnsi="Times New Roman" w:cs="Times New Roman"/>
            <w:sz w:val="24"/>
            <w:szCs w:val="24"/>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C5896" w:rsidRDefault="002C5896" w:rsidP="00123874">
      <w:pPr>
        <w:spacing w:after="0" w:line="240" w:lineRule="auto"/>
      </w:pPr>
      <w:r>
        <w:separator/>
      </w:r>
    </w:p>
  </w:footnote>
  <w:footnote w:type="continuationSeparator" w:id="0">
    <w:p w:rsidR="002C5896" w:rsidRDefault="002C5896" w:rsidP="00123874">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00000000"/>
    <w:lvl w:ilvl="0">
      <w:start w:val="1"/>
      <w:numFmt w:val="decimal"/>
      <w:lvlText w:val="%1."/>
      <w:lvlJc w:val="left"/>
    </w:lvl>
    <w:lvl w:ilvl="1">
      <w:start w:val="1"/>
      <w:numFmt w:val="decimal"/>
      <w:lvlText w:val="%1.%2."/>
      <w:lvlJc w:val="left"/>
      <w:rPr>
        <w:rFonts w:ascii="Times New Roman" w:hAnsi="Times New Roman" w:cs="Times New Roman"/>
        <w:b/>
        <w:bCs/>
        <w:i w:val="0"/>
        <w:iCs w:val="0"/>
        <w:smallCaps w:val="0"/>
        <w:strike w:val="0"/>
        <w:color w:val="000000"/>
        <w:spacing w:val="0"/>
        <w:w w:val="100"/>
        <w:position w:val="0"/>
        <w:sz w:val="22"/>
        <w:szCs w:val="22"/>
        <w:u w:val="none"/>
      </w:rPr>
    </w:lvl>
    <w:lvl w:ilvl="2">
      <w:start w:val="1"/>
      <w:numFmt w:val="decimal"/>
      <w:lvlText w:val="%1.%2.%3."/>
      <w:lvlJc w:val="left"/>
      <w:rPr>
        <w:rFonts w:ascii="Times New Roman" w:hAnsi="Times New Roman" w:cs="Times New Roman"/>
        <w:b/>
        <w:bCs/>
        <w:i w:val="0"/>
        <w:iCs w:val="0"/>
        <w:smallCaps w:val="0"/>
        <w:strike w:val="0"/>
        <w:color w:val="000000"/>
        <w:spacing w:val="0"/>
        <w:w w:val="100"/>
        <w:position w:val="0"/>
        <w:sz w:val="22"/>
        <w:szCs w:val="22"/>
        <w:u w:val="none"/>
      </w:rPr>
    </w:lvl>
    <w:lvl w:ilvl="3">
      <w:start w:val="1"/>
      <w:numFmt w:val="decimal"/>
      <w:lvlText w:val="%1.%2.%3."/>
      <w:lvlJc w:val="left"/>
      <w:rPr>
        <w:rFonts w:ascii="Times New Roman" w:hAnsi="Times New Roman" w:cs="Times New Roman"/>
        <w:b/>
        <w:bCs/>
        <w:i w:val="0"/>
        <w:iCs w:val="0"/>
        <w:smallCaps w:val="0"/>
        <w:strike w:val="0"/>
        <w:color w:val="000000"/>
        <w:spacing w:val="0"/>
        <w:w w:val="100"/>
        <w:position w:val="0"/>
        <w:sz w:val="22"/>
        <w:szCs w:val="22"/>
        <w:u w:val="none"/>
      </w:rPr>
    </w:lvl>
    <w:lvl w:ilvl="4">
      <w:start w:val="1"/>
      <w:numFmt w:val="decimal"/>
      <w:lvlText w:val="%1.%2.%3."/>
      <w:lvlJc w:val="left"/>
      <w:rPr>
        <w:rFonts w:ascii="Times New Roman" w:hAnsi="Times New Roman" w:cs="Times New Roman"/>
        <w:b/>
        <w:bCs/>
        <w:i w:val="0"/>
        <w:iCs w:val="0"/>
        <w:smallCaps w:val="0"/>
        <w:strike w:val="0"/>
        <w:color w:val="000000"/>
        <w:spacing w:val="0"/>
        <w:w w:val="100"/>
        <w:position w:val="0"/>
        <w:sz w:val="22"/>
        <w:szCs w:val="22"/>
        <w:u w:val="none"/>
      </w:rPr>
    </w:lvl>
    <w:lvl w:ilvl="5">
      <w:start w:val="1"/>
      <w:numFmt w:val="decimal"/>
      <w:lvlText w:val="%1.%2.%3."/>
      <w:lvlJc w:val="left"/>
      <w:rPr>
        <w:rFonts w:ascii="Times New Roman" w:hAnsi="Times New Roman" w:cs="Times New Roman"/>
        <w:b/>
        <w:bCs/>
        <w:i w:val="0"/>
        <w:iCs w:val="0"/>
        <w:smallCaps w:val="0"/>
        <w:strike w:val="0"/>
        <w:color w:val="000000"/>
        <w:spacing w:val="0"/>
        <w:w w:val="100"/>
        <w:position w:val="0"/>
        <w:sz w:val="22"/>
        <w:szCs w:val="22"/>
        <w:u w:val="none"/>
      </w:rPr>
    </w:lvl>
    <w:lvl w:ilvl="6">
      <w:start w:val="1"/>
      <w:numFmt w:val="decimal"/>
      <w:lvlText w:val="%1.%2.%3."/>
      <w:lvlJc w:val="left"/>
      <w:rPr>
        <w:rFonts w:ascii="Times New Roman" w:hAnsi="Times New Roman" w:cs="Times New Roman"/>
        <w:b/>
        <w:bCs/>
        <w:i w:val="0"/>
        <w:iCs w:val="0"/>
        <w:smallCaps w:val="0"/>
        <w:strike w:val="0"/>
        <w:color w:val="000000"/>
        <w:spacing w:val="0"/>
        <w:w w:val="100"/>
        <w:position w:val="0"/>
        <w:sz w:val="22"/>
        <w:szCs w:val="22"/>
        <w:u w:val="none"/>
      </w:rPr>
    </w:lvl>
    <w:lvl w:ilvl="7">
      <w:start w:val="1"/>
      <w:numFmt w:val="decimal"/>
      <w:lvlText w:val="%1.%2.%3."/>
      <w:lvlJc w:val="left"/>
      <w:rPr>
        <w:rFonts w:ascii="Times New Roman" w:hAnsi="Times New Roman" w:cs="Times New Roman"/>
        <w:b/>
        <w:bCs/>
        <w:i w:val="0"/>
        <w:iCs w:val="0"/>
        <w:smallCaps w:val="0"/>
        <w:strike w:val="0"/>
        <w:color w:val="000000"/>
        <w:spacing w:val="0"/>
        <w:w w:val="100"/>
        <w:position w:val="0"/>
        <w:sz w:val="22"/>
        <w:szCs w:val="22"/>
        <w:u w:val="none"/>
      </w:rPr>
    </w:lvl>
    <w:lvl w:ilvl="8">
      <w:start w:val="1"/>
      <w:numFmt w:val="decimal"/>
      <w:lvlText w:val="%1.%2.%3."/>
      <w:lvlJc w:val="left"/>
      <w:rPr>
        <w:rFonts w:ascii="Times New Roman" w:hAnsi="Times New Roman" w:cs="Times New Roman"/>
        <w:b/>
        <w:bCs/>
        <w:i w:val="0"/>
        <w:iCs w:val="0"/>
        <w:smallCaps w:val="0"/>
        <w:strike w:val="0"/>
        <w:color w:val="000000"/>
        <w:spacing w:val="0"/>
        <w:w w:val="100"/>
        <w:position w:val="0"/>
        <w:sz w:val="22"/>
        <w:szCs w:val="22"/>
        <w:u w:val="none"/>
      </w:rPr>
    </w:lvl>
  </w:abstractNum>
  <w:abstractNum w:abstractNumId="1">
    <w:nsid w:val="00000003"/>
    <w:multiLevelType w:val="multilevel"/>
    <w:tmpl w:val="00000002"/>
    <w:lvl w:ilvl="0">
      <w:start w:val="1"/>
      <w:numFmt w:val="bullet"/>
      <w:lvlText w:val="•"/>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1">
      <w:start w:val="1"/>
      <w:numFmt w:val="bullet"/>
      <w:lvlText w:val="•"/>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2">
      <w:start w:val="1"/>
      <w:numFmt w:val="bullet"/>
      <w:lvlText w:val="•"/>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3">
      <w:start w:val="1"/>
      <w:numFmt w:val="bullet"/>
      <w:lvlText w:val="•"/>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4">
      <w:start w:val="1"/>
      <w:numFmt w:val="bullet"/>
      <w:lvlText w:val="•"/>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5">
      <w:start w:val="1"/>
      <w:numFmt w:val="bullet"/>
      <w:lvlText w:val="•"/>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6">
      <w:start w:val="1"/>
      <w:numFmt w:val="bullet"/>
      <w:lvlText w:val="•"/>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7">
      <w:start w:val="1"/>
      <w:numFmt w:val="bullet"/>
      <w:lvlText w:val="•"/>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8">
      <w:start w:val="1"/>
      <w:numFmt w:val="bullet"/>
      <w:lvlText w:val="•"/>
      <w:lvlJc w:val="left"/>
      <w:rPr>
        <w:rFonts w:ascii="Times New Roman" w:hAnsi="Times New Roman" w:cs="Times New Roman"/>
        <w:b w:val="0"/>
        <w:bCs w:val="0"/>
        <w:i w:val="0"/>
        <w:iCs w:val="0"/>
        <w:smallCaps w:val="0"/>
        <w:strike w:val="0"/>
        <w:color w:val="000000"/>
        <w:spacing w:val="0"/>
        <w:w w:val="100"/>
        <w:position w:val="0"/>
        <w:sz w:val="20"/>
        <w:szCs w:val="20"/>
        <w:u w:val="none"/>
      </w:rPr>
    </w:lvl>
  </w:abstractNum>
  <w:abstractNum w:abstractNumId="2">
    <w:nsid w:val="00000005"/>
    <w:multiLevelType w:val="multilevel"/>
    <w:tmpl w:val="00000004"/>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1">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2">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3">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4">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5">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6">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7">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8">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abstractNum>
  <w:abstractNum w:abstractNumId="3">
    <w:nsid w:val="00000007"/>
    <w:multiLevelType w:val="multilevel"/>
    <w:tmpl w:val="00000006"/>
    <w:lvl w:ilvl="0">
      <w:start w:val="1"/>
      <w:numFmt w:val="decimal"/>
      <w:lvlText w:val="%1."/>
      <w:lvlJc w:val="left"/>
      <w:rPr>
        <w:rFonts w:ascii="Times New Roman" w:hAnsi="Times New Roman" w:cs="Times New Roman"/>
        <w:b/>
        <w:bCs/>
        <w:i w:val="0"/>
        <w:iCs w:val="0"/>
        <w:smallCaps w:val="0"/>
        <w:strike w:val="0"/>
        <w:color w:val="000000"/>
        <w:spacing w:val="0"/>
        <w:w w:val="100"/>
        <w:position w:val="0"/>
        <w:sz w:val="22"/>
        <w:szCs w:val="22"/>
        <w:u w:val="none"/>
      </w:rPr>
    </w:lvl>
    <w:lvl w:ilvl="1">
      <w:start w:val="1"/>
      <w:numFmt w:val="decimal"/>
      <w:lvlText w:val="%1."/>
      <w:lvlJc w:val="left"/>
      <w:rPr>
        <w:rFonts w:ascii="Times New Roman" w:hAnsi="Times New Roman" w:cs="Times New Roman"/>
        <w:b/>
        <w:bCs/>
        <w:i w:val="0"/>
        <w:iCs w:val="0"/>
        <w:smallCaps w:val="0"/>
        <w:strike w:val="0"/>
        <w:color w:val="000000"/>
        <w:spacing w:val="0"/>
        <w:w w:val="100"/>
        <w:position w:val="0"/>
        <w:sz w:val="22"/>
        <w:szCs w:val="22"/>
        <w:u w:val="none"/>
      </w:rPr>
    </w:lvl>
    <w:lvl w:ilvl="2">
      <w:start w:val="1"/>
      <w:numFmt w:val="decimal"/>
      <w:lvlText w:val="%1."/>
      <w:lvlJc w:val="left"/>
      <w:rPr>
        <w:rFonts w:ascii="Times New Roman" w:hAnsi="Times New Roman" w:cs="Times New Roman"/>
        <w:b/>
        <w:bCs/>
        <w:i w:val="0"/>
        <w:iCs w:val="0"/>
        <w:smallCaps w:val="0"/>
        <w:strike w:val="0"/>
        <w:color w:val="000000"/>
        <w:spacing w:val="0"/>
        <w:w w:val="100"/>
        <w:position w:val="0"/>
        <w:sz w:val="22"/>
        <w:szCs w:val="22"/>
        <w:u w:val="none"/>
      </w:rPr>
    </w:lvl>
    <w:lvl w:ilvl="3">
      <w:start w:val="1"/>
      <w:numFmt w:val="decimal"/>
      <w:lvlText w:val="%1."/>
      <w:lvlJc w:val="left"/>
      <w:rPr>
        <w:rFonts w:ascii="Times New Roman" w:hAnsi="Times New Roman" w:cs="Times New Roman"/>
        <w:b/>
        <w:bCs/>
        <w:i w:val="0"/>
        <w:iCs w:val="0"/>
        <w:smallCaps w:val="0"/>
        <w:strike w:val="0"/>
        <w:color w:val="000000"/>
        <w:spacing w:val="0"/>
        <w:w w:val="100"/>
        <w:position w:val="0"/>
        <w:sz w:val="22"/>
        <w:szCs w:val="22"/>
        <w:u w:val="none"/>
      </w:rPr>
    </w:lvl>
    <w:lvl w:ilvl="4">
      <w:start w:val="1"/>
      <w:numFmt w:val="decimal"/>
      <w:lvlText w:val="%1."/>
      <w:lvlJc w:val="left"/>
      <w:rPr>
        <w:rFonts w:ascii="Times New Roman" w:hAnsi="Times New Roman" w:cs="Times New Roman"/>
        <w:b/>
        <w:bCs/>
        <w:i w:val="0"/>
        <w:iCs w:val="0"/>
        <w:smallCaps w:val="0"/>
        <w:strike w:val="0"/>
        <w:color w:val="000000"/>
        <w:spacing w:val="0"/>
        <w:w w:val="100"/>
        <w:position w:val="0"/>
        <w:sz w:val="22"/>
        <w:szCs w:val="22"/>
        <w:u w:val="none"/>
      </w:rPr>
    </w:lvl>
    <w:lvl w:ilvl="5">
      <w:start w:val="1"/>
      <w:numFmt w:val="decimal"/>
      <w:lvlText w:val="%1."/>
      <w:lvlJc w:val="left"/>
      <w:rPr>
        <w:rFonts w:ascii="Times New Roman" w:hAnsi="Times New Roman" w:cs="Times New Roman"/>
        <w:b/>
        <w:bCs/>
        <w:i w:val="0"/>
        <w:iCs w:val="0"/>
        <w:smallCaps w:val="0"/>
        <w:strike w:val="0"/>
        <w:color w:val="000000"/>
        <w:spacing w:val="0"/>
        <w:w w:val="100"/>
        <w:position w:val="0"/>
        <w:sz w:val="22"/>
        <w:szCs w:val="22"/>
        <w:u w:val="none"/>
      </w:rPr>
    </w:lvl>
    <w:lvl w:ilvl="6">
      <w:start w:val="1"/>
      <w:numFmt w:val="decimal"/>
      <w:lvlText w:val="%1."/>
      <w:lvlJc w:val="left"/>
      <w:rPr>
        <w:rFonts w:ascii="Times New Roman" w:hAnsi="Times New Roman" w:cs="Times New Roman"/>
        <w:b/>
        <w:bCs/>
        <w:i w:val="0"/>
        <w:iCs w:val="0"/>
        <w:smallCaps w:val="0"/>
        <w:strike w:val="0"/>
        <w:color w:val="000000"/>
        <w:spacing w:val="0"/>
        <w:w w:val="100"/>
        <w:position w:val="0"/>
        <w:sz w:val="22"/>
        <w:szCs w:val="22"/>
        <w:u w:val="none"/>
      </w:rPr>
    </w:lvl>
    <w:lvl w:ilvl="7">
      <w:start w:val="1"/>
      <w:numFmt w:val="decimal"/>
      <w:lvlText w:val="%1."/>
      <w:lvlJc w:val="left"/>
      <w:rPr>
        <w:rFonts w:ascii="Times New Roman" w:hAnsi="Times New Roman" w:cs="Times New Roman"/>
        <w:b/>
        <w:bCs/>
        <w:i w:val="0"/>
        <w:iCs w:val="0"/>
        <w:smallCaps w:val="0"/>
        <w:strike w:val="0"/>
        <w:color w:val="000000"/>
        <w:spacing w:val="0"/>
        <w:w w:val="100"/>
        <w:position w:val="0"/>
        <w:sz w:val="22"/>
        <w:szCs w:val="22"/>
        <w:u w:val="none"/>
      </w:rPr>
    </w:lvl>
    <w:lvl w:ilvl="8">
      <w:start w:val="1"/>
      <w:numFmt w:val="decimal"/>
      <w:lvlText w:val="%1."/>
      <w:lvlJc w:val="left"/>
      <w:rPr>
        <w:rFonts w:ascii="Times New Roman" w:hAnsi="Times New Roman" w:cs="Times New Roman"/>
        <w:b/>
        <w:bCs/>
        <w:i w:val="0"/>
        <w:iCs w:val="0"/>
        <w:smallCaps w:val="0"/>
        <w:strike w:val="0"/>
        <w:color w:val="000000"/>
        <w:spacing w:val="0"/>
        <w:w w:val="100"/>
        <w:position w:val="0"/>
        <w:sz w:val="22"/>
        <w:szCs w:val="22"/>
        <w:u w:val="none"/>
      </w:rPr>
    </w:lvl>
  </w:abstractNum>
  <w:abstractNum w:abstractNumId="4">
    <w:nsid w:val="00000009"/>
    <w:multiLevelType w:val="multilevel"/>
    <w:tmpl w:val="00000008"/>
    <w:lvl w:ilvl="0">
      <w:start w:val="1"/>
      <w:numFmt w:val="decimal"/>
      <w:lvlText w:val="2.2.%1."/>
      <w:lvlJc w:val="left"/>
      <w:rPr>
        <w:rFonts w:ascii="Times New Roman" w:hAnsi="Times New Roman" w:cs="Times New Roman"/>
        <w:b/>
        <w:bCs/>
        <w:i w:val="0"/>
        <w:iCs w:val="0"/>
        <w:smallCaps w:val="0"/>
        <w:strike w:val="0"/>
        <w:color w:val="000000"/>
        <w:spacing w:val="0"/>
        <w:w w:val="100"/>
        <w:position w:val="0"/>
        <w:sz w:val="22"/>
        <w:szCs w:val="22"/>
        <w:u w:val="none"/>
      </w:rPr>
    </w:lvl>
    <w:lvl w:ilvl="1">
      <w:start w:val="1"/>
      <w:numFmt w:val="decimal"/>
      <w:lvlText w:val="2.2.%1."/>
      <w:lvlJc w:val="left"/>
      <w:rPr>
        <w:rFonts w:ascii="Times New Roman" w:hAnsi="Times New Roman" w:cs="Times New Roman"/>
        <w:b/>
        <w:bCs/>
        <w:i w:val="0"/>
        <w:iCs w:val="0"/>
        <w:smallCaps w:val="0"/>
        <w:strike w:val="0"/>
        <w:color w:val="000000"/>
        <w:spacing w:val="0"/>
        <w:w w:val="100"/>
        <w:position w:val="0"/>
        <w:sz w:val="22"/>
        <w:szCs w:val="22"/>
        <w:u w:val="none"/>
      </w:rPr>
    </w:lvl>
    <w:lvl w:ilvl="2">
      <w:start w:val="1"/>
      <w:numFmt w:val="decimal"/>
      <w:lvlText w:val="2.2.%1."/>
      <w:lvlJc w:val="left"/>
      <w:rPr>
        <w:rFonts w:ascii="Times New Roman" w:hAnsi="Times New Roman" w:cs="Times New Roman"/>
        <w:b/>
        <w:bCs/>
        <w:i w:val="0"/>
        <w:iCs w:val="0"/>
        <w:smallCaps w:val="0"/>
        <w:strike w:val="0"/>
        <w:color w:val="000000"/>
        <w:spacing w:val="0"/>
        <w:w w:val="100"/>
        <w:position w:val="0"/>
        <w:sz w:val="22"/>
        <w:szCs w:val="22"/>
        <w:u w:val="none"/>
      </w:rPr>
    </w:lvl>
    <w:lvl w:ilvl="3">
      <w:start w:val="1"/>
      <w:numFmt w:val="decimal"/>
      <w:lvlText w:val="2.2.%1."/>
      <w:lvlJc w:val="left"/>
      <w:rPr>
        <w:rFonts w:ascii="Times New Roman" w:hAnsi="Times New Roman" w:cs="Times New Roman"/>
        <w:b/>
        <w:bCs/>
        <w:i w:val="0"/>
        <w:iCs w:val="0"/>
        <w:smallCaps w:val="0"/>
        <w:strike w:val="0"/>
        <w:color w:val="000000"/>
        <w:spacing w:val="0"/>
        <w:w w:val="100"/>
        <w:position w:val="0"/>
        <w:sz w:val="22"/>
        <w:szCs w:val="22"/>
        <w:u w:val="none"/>
      </w:rPr>
    </w:lvl>
    <w:lvl w:ilvl="4">
      <w:start w:val="1"/>
      <w:numFmt w:val="decimal"/>
      <w:lvlText w:val="2.2.%1."/>
      <w:lvlJc w:val="left"/>
      <w:rPr>
        <w:rFonts w:ascii="Times New Roman" w:hAnsi="Times New Roman" w:cs="Times New Roman"/>
        <w:b/>
        <w:bCs/>
        <w:i w:val="0"/>
        <w:iCs w:val="0"/>
        <w:smallCaps w:val="0"/>
        <w:strike w:val="0"/>
        <w:color w:val="000000"/>
        <w:spacing w:val="0"/>
        <w:w w:val="100"/>
        <w:position w:val="0"/>
        <w:sz w:val="22"/>
        <w:szCs w:val="22"/>
        <w:u w:val="none"/>
      </w:rPr>
    </w:lvl>
    <w:lvl w:ilvl="5">
      <w:start w:val="1"/>
      <w:numFmt w:val="decimal"/>
      <w:lvlText w:val="2.2.%1."/>
      <w:lvlJc w:val="left"/>
      <w:rPr>
        <w:rFonts w:ascii="Times New Roman" w:hAnsi="Times New Roman" w:cs="Times New Roman"/>
        <w:b/>
        <w:bCs/>
        <w:i w:val="0"/>
        <w:iCs w:val="0"/>
        <w:smallCaps w:val="0"/>
        <w:strike w:val="0"/>
        <w:color w:val="000000"/>
        <w:spacing w:val="0"/>
        <w:w w:val="100"/>
        <w:position w:val="0"/>
        <w:sz w:val="22"/>
        <w:szCs w:val="22"/>
        <w:u w:val="none"/>
      </w:rPr>
    </w:lvl>
    <w:lvl w:ilvl="6">
      <w:start w:val="1"/>
      <w:numFmt w:val="decimal"/>
      <w:lvlText w:val="2.2.%1."/>
      <w:lvlJc w:val="left"/>
      <w:rPr>
        <w:rFonts w:ascii="Times New Roman" w:hAnsi="Times New Roman" w:cs="Times New Roman"/>
        <w:b/>
        <w:bCs/>
        <w:i w:val="0"/>
        <w:iCs w:val="0"/>
        <w:smallCaps w:val="0"/>
        <w:strike w:val="0"/>
        <w:color w:val="000000"/>
        <w:spacing w:val="0"/>
        <w:w w:val="100"/>
        <w:position w:val="0"/>
        <w:sz w:val="22"/>
        <w:szCs w:val="22"/>
        <w:u w:val="none"/>
      </w:rPr>
    </w:lvl>
    <w:lvl w:ilvl="7">
      <w:start w:val="1"/>
      <w:numFmt w:val="decimal"/>
      <w:lvlText w:val="2.2.%1."/>
      <w:lvlJc w:val="left"/>
      <w:rPr>
        <w:rFonts w:ascii="Times New Roman" w:hAnsi="Times New Roman" w:cs="Times New Roman"/>
        <w:b/>
        <w:bCs/>
        <w:i w:val="0"/>
        <w:iCs w:val="0"/>
        <w:smallCaps w:val="0"/>
        <w:strike w:val="0"/>
        <w:color w:val="000000"/>
        <w:spacing w:val="0"/>
        <w:w w:val="100"/>
        <w:position w:val="0"/>
        <w:sz w:val="22"/>
        <w:szCs w:val="22"/>
        <w:u w:val="none"/>
      </w:rPr>
    </w:lvl>
    <w:lvl w:ilvl="8">
      <w:start w:val="1"/>
      <w:numFmt w:val="decimal"/>
      <w:lvlText w:val="2.2.%1."/>
      <w:lvlJc w:val="left"/>
      <w:rPr>
        <w:rFonts w:ascii="Times New Roman" w:hAnsi="Times New Roman" w:cs="Times New Roman"/>
        <w:b/>
        <w:bCs/>
        <w:i w:val="0"/>
        <w:iCs w:val="0"/>
        <w:smallCaps w:val="0"/>
        <w:strike w:val="0"/>
        <w:color w:val="000000"/>
        <w:spacing w:val="0"/>
        <w:w w:val="100"/>
        <w:position w:val="0"/>
        <w:sz w:val="22"/>
        <w:szCs w:val="22"/>
        <w:u w:val="none"/>
      </w:rPr>
    </w:lvl>
  </w:abstractNum>
  <w:abstractNum w:abstractNumId="5">
    <w:nsid w:val="018746BC"/>
    <w:multiLevelType w:val="singleLevel"/>
    <w:tmpl w:val="B7A6EDA2"/>
    <w:lvl w:ilvl="0">
      <w:start w:val="1"/>
      <w:numFmt w:val="bullet"/>
      <w:lvlText w:val="-"/>
      <w:lvlJc w:val="left"/>
      <w:pPr>
        <w:tabs>
          <w:tab w:val="num" w:pos="720"/>
        </w:tabs>
        <w:ind w:left="720" w:hanging="360"/>
      </w:pPr>
      <w:rPr>
        <w:rFonts w:hint="default"/>
      </w:rPr>
    </w:lvl>
  </w:abstractNum>
  <w:abstractNum w:abstractNumId="6">
    <w:nsid w:val="057C261A"/>
    <w:multiLevelType w:val="hybridMultilevel"/>
    <w:tmpl w:val="F1640B0A"/>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0E6D1017"/>
    <w:multiLevelType w:val="hybridMultilevel"/>
    <w:tmpl w:val="8F60BE6A"/>
    <w:lvl w:ilvl="0" w:tplc="3C944F60">
      <w:start w:val="1"/>
      <w:numFmt w:val="decimal"/>
      <w:lvlText w:val="%1."/>
      <w:lvlJc w:val="left"/>
      <w:pPr>
        <w:ind w:left="420" w:hanging="360"/>
      </w:pPr>
      <w:rPr>
        <w:rFonts w:hint="default"/>
      </w:rPr>
    </w:lvl>
    <w:lvl w:ilvl="1" w:tplc="04190019" w:tentative="1">
      <w:start w:val="1"/>
      <w:numFmt w:val="lowerLetter"/>
      <w:lvlText w:val="%2."/>
      <w:lvlJc w:val="left"/>
      <w:pPr>
        <w:ind w:left="1140" w:hanging="360"/>
      </w:pPr>
    </w:lvl>
    <w:lvl w:ilvl="2" w:tplc="0419001B" w:tentative="1">
      <w:start w:val="1"/>
      <w:numFmt w:val="lowerRoman"/>
      <w:lvlText w:val="%3."/>
      <w:lvlJc w:val="right"/>
      <w:pPr>
        <w:ind w:left="1860" w:hanging="180"/>
      </w:pPr>
    </w:lvl>
    <w:lvl w:ilvl="3" w:tplc="0419000F" w:tentative="1">
      <w:start w:val="1"/>
      <w:numFmt w:val="decimal"/>
      <w:lvlText w:val="%4."/>
      <w:lvlJc w:val="left"/>
      <w:pPr>
        <w:ind w:left="2580" w:hanging="360"/>
      </w:pPr>
    </w:lvl>
    <w:lvl w:ilvl="4" w:tplc="04190019" w:tentative="1">
      <w:start w:val="1"/>
      <w:numFmt w:val="lowerLetter"/>
      <w:lvlText w:val="%5."/>
      <w:lvlJc w:val="left"/>
      <w:pPr>
        <w:ind w:left="3300" w:hanging="360"/>
      </w:pPr>
    </w:lvl>
    <w:lvl w:ilvl="5" w:tplc="0419001B" w:tentative="1">
      <w:start w:val="1"/>
      <w:numFmt w:val="lowerRoman"/>
      <w:lvlText w:val="%6."/>
      <w:lvlJc w:val="right"/>
      <w:pPr>
        <w:ind w:left="4020" w:hanging="180"/>
      </w:pPr>
    </w:lvl>
    <w:lvl w:ilvl="6" w:tplc="0419000F" w:tentative="1">
      <w:start w:val="1"/>
      <w:numFmt w:val="decimal"/>
      <w:lvlText w:val="%7."/>
      <w:lvlJc w:val="left"/>
      <w:pPr>
        <w:ind w:left="4740" w:hanging="360"/>
      </w:pPr>
    </w:lvl>
    <w:lvl w:ilvl="7" w:tplc="04190019" w:tentative="1">
      <w:start w:val="1"/>
      <w:numFmt w:val="lowerLetter"/>
      <w:lvlText w:val="%8."/>
      <w:lvlJc w:val="left"/>
      <w:pPr>
        <w:ind w:left="5460" w:hanging="360"/>
      </w:pPr>
    </w:lvl>
    <w:lvl w:ilvl="8" w:tplc="0419001B" w:tentative="1">
      <w:start w:val="1"/>
      <w:numFmt w:val="lowerRoman"/>
      <w:lvlText w:val="%9."/>
      <w:lvlJc w:val="right"/>
      <w:pPr>
        <w:ind w:left="6180" w:hanging="180"/>
      </w:pPr>
    </w:lvl>
  </w:abstractNum>
  <w:abstractNum w:abstractNumId="8">
    <w:nsid w:val="0F2E7A82"/>
    <w:multiLevelType w:val="hybridMultilevel"/>
    <w:tmpl w:val="8F60BE6A"/>
    <w:lvl w:ilvl="0" w:tplc="3C944F60">
      <w:start w:val="1"/>
      <w:numFmt w:val="decimal"/>
      <w:lvlText w:val="%1."/>
      <w:lvlJc w:val="left"/>
      <w:pPr>
        <w:ind w:left="420" w:hanging="360"/>
      </w:pPr>
      <w:rPr>
        <w:rFonts w:hint="default"/>
      </w:rPr>
    </w:lvl>
    <w:lvl w:ilvl="1" w:tplc="04190019" w:tentative="1">
      <w:start w:val="1"/>
      <w:numFmt w:val="lowerLetter"/>
      <w:lvlText w:val="%2."/>
      <w:lvlJc w:val="left"/>
      <w:pPr>
        <w:ind w:left="1140" w:hanging="360"/>
      </w:pPr>
    </w:lvl>
    <w:lvl w:ilvl="2" w:tplc="0419001B" w:tentative="1">
      <w:start w:val="1"/>
      <w:numFmt w:val="lowerRoman"/>
      <w:lvlText w:val="%3."/>
      <w:lvlJc w:val="right"/>
      <w:pPr>
        <w:ind w:left="1860" w:hanging="180"/>
      </w:pPr>
    </w:lvl>
    <w:lvl w:ilvl="3" w:tplc="0419000F" w:tentative="1">
      <w:start w:val="1"/>
      <w:numFmt w:val="decimal"/>
      <w:lvlText w:val="%4."/>
      <w:lvlJc w:val="left"/>
      <w:pPr>
        <w:ind w:left="2580" w:hanging="360"/>
      </w:pPr>
    </w:lvl>
    <w:lvl w:ilvl="4" w:tplc="04190019" w:tentative="1">
      <w:start w:val="1"/>
      <w:numFmt w:val="lowerLetter"/>
      <w:lvlText w:val="%5."/>
      <w:lvlJc w:val="left"/>
      <w:pPr>
        <w:ind w:left="3300" w:hanging="360"/>
      </w:pPr>
    </w:lvl>
    <w:lvl w:ilvl="5" w:tplc="0419001B" w:tentative="1">
      <w:start w:val="1"/>
      <w:numFmt w:val="lowerRoman"/>
      <w:lvlText w:val="%6."/>
      <w:lvlJc w:val="right"/>
      <w:pPr>
        <w:ind w:left="4020" w:hanging="180"/>
      </w:pPr>
    </w:lvl>
    <w:lvl w:ilvl="6" w:tplc="0419000F" w:tentative="1">
      <w:start w:val="1"/>
      <w:numFmt w:val="decimal"/>
      <w:lvlText w:val="%7."/>
      <w:lvlJc w:val="left"/>
      <w:pPr>
        <w:ind w:left="4740" w:hanging="360"/>
      </w:pPr>
    </w:lvl>
    <w:lvl w:ilvl="7" w:tplc="04190019" w:tentative="1">
      <w:start w:val="1"/>
      <w:numFmt w:val="lowerLetter"/>
      <w:lvlText w:val="%8."/>
      <w:lvlJc w:val="left"/>
      <w:pPr>
        <w:ind w:left="5460" w:hanging="360"/>
      </w:pPr>
    </w:lvl>
    <w:lvl w:ilvl="8" w:tplc="0419001B" w:tentative="1">
      <w:start w:val="1"/>
      <w:numFmt w:val="lowerRoman"/>
      <w:lvlText w:val="%9."/>
      <w:lvlJc w:val="right"/>
      <w:pPr>
        <w:ind w:left="6180" w:hanging="180"/>
      </w:pPr>
    </w:lvl>
  </w:abstractNum>
  <w:abstractNum w:abstractNumId="9">
    <w:nsid w:val="121567F8"/>
    <w:multiLevelType w:val="hybridMultilevel"/>
    <w:tmpl w:val="65D897E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19601E97"/>
    <w:multiLevelType w:val="hybridMultilevel"/>
    <w:tmpl w:val="B0F0832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199A636D"/>
    <w:multiLevelType w:val="hybridMultilevel"/>
    <w:tmpl w:val="E5044AB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1EE8514A"/>
    <w:multiLevelType w:val="hybridMultilevel"/>
    <w:tmpl w:val="74403D8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21EA5581"/>
    <w:multiLevelType w:val="multilevel"/>
    <w:tmpl w:val="E7367F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245A4D9F"/>
    <w:multiLevelType w:val="hybridMultilevel"/>
    <w:tmpl w:val="01D82392"/>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5">
    <w:nsid w:val="2729001A"/>
    <w:multiLevelType w:val="hybridMultilevel"/>
    <w:tmpl w:val="51C4580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2A902466"/>
    <w:multiLevelType w:val="hybridMultilevel"/>
    <w:tmpl w:val="A55E999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313E5FC4"/>
    <w:multiLevelType w:val="hybridMultilevel"/>
    <w:tmpl w:val="60D2D32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39EA1169"/>
    <w:multiLevelType w:val="hybridMultilevel"/>
    <w:tmpl w:val="51C42FB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3D373843"/>
    <w:multiLevelType w:val="hybridMultilevel"/>
    <w:tmpl w:val="3A88E7B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40640A04"/>
    <w:multiLevelType w:val="hybridMultilevel"/>
    <w:tmpl w:val="665C4DF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44650DDB"/>
    <w:multiLevelType w:val="hybridMultilevel"/>
    <w:tmpl w:val="59FEE56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4BE30D63"/>
    <w:multiLevelType w:val="hybridMultilevel"/>
    <w:tmpl w:val="737A92DE"/>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3">
    <w:nsid w:val="4C483A2B"/>
    <w:multiLevelType w:val="multilevel"/>
    <w:tmpl w:val="7FD8E0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515A367F"/>
    <w:multiLevelType w:val="hybridMultilevel"/>
    <w:tmpl w:val="ACF0F64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57FA4C19"/>
    <w:multiLevelType w:val="hybridMultilevel"/>
    <w:tmpl w:val="5644F14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5DDE53AD"/>
    <w:multiLevelType w:val="hybridMultilevel"/>
    <w:tmpl w:val="A9AA586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60630654"/>
    <w:multiLevelType w:val="hybridMultilevel"/>
    <w:tmpl w:val="FCD8AFA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61595E53"/>
    <w:multiLevelType w:val="hybridMultilevel"/>
    <w:tmpl w:val="B0F0832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62286854"/>
    <w:multiLevelType w:val="hybridMultilevel"/>
    <w:tmpl w:val="7B4A26F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63DF3138"/>
    <w:multiLevelType w:val="hybridMultilevel"/>
    <w:tmpl w:val="60D2D32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660F1450"/>
    <w:multiLevelType w:val="hybridMultilevel"/>
    <w:tmpl w:val="CD2CB0C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67782935"/>
    <w:multiLevelType w:val="hybridMultilevel"/>
    <w:tmpl w:val="19FE80B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67FC00B7"/>
    <w:multiLevelType w:val="hybridMultilevel"/>
    <w:tmpl w:val="57A24C9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6C2A5E49"/>
    <w:multiLevelType w:val="hybridMultilevel"/>
    <w:tmpl w:val="BADE7C9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nsid w:val="6E3B22D1"/>
    <w:multiLevelType w:val="hybridMultilevel"/>
    <w:tmpl w:val="DB3C164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706B7753"/>
    <w:multiLevelType w:val="hybridMultilevel"/>
    <w:tmpl w:val="DDB64B5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78B92EF2"/>
    <w:multiLevelType w:val="hybridMultilevel"/>
    <w:tmpl w:val="59FEE56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7A9F6C53"/>
    <w:multiLevelType w:val="multilevel"/>
    <w:tmpl w:val="14FED5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0"/>
  </w:num>
  <w:num w:numId="2">
    <w:abstractNumId w:val="15"/>
  </w:num>
  <w:num w:numId="3">
    <w:abstractNumId w:val="10"/>
  </w:num>
  <w:num w:numId="4">
    <w:abstractNumId w:val="34"/>
  </w:num>
  <w:num w:numId="5">
    <w:abstractNumId w:val="24"/>
  </w:num>
  <w:num w:numId="6">
    <w:abstractNumId w:val="6"/>
  </w:num>
  <w:num w:numId="7">
    <w:abstractNumId w:val="37"/>
  </w:num>
  <w:num w:numId="8">
    <w:abstractNumId w:val="11"/>
  </w:num>
  <w:num w:numId="9">
    <w:abstractNumId w:val="25"/>
  </w:num>
  <w:num w:numId="10">
    <w:abstractNumId w:val="8"/>
  </w:num>
  <w:num w:numId="11">
    <w:abstractNumId w:val="16"/>
  </w:num>
  <w:num w:numId="12">
    <w:abstractNumId w:val="36"/>
  </w:num>
  <w:num w:numId="13">
    <w:abstractNumId w:val="27"/>
  </w:num>
  <w:num w:numId="14">
    <w:abstractNumId w:val="9"/>
  </w:num>
  <w:num w:numId="15">
    <w:abstractNumId w:val="22"/>
  </w:num>
  <w:num w:numId="16">
    <w:abstractNumId w:val="5"/>
  </w:num>
  <w:num w:numId="17">
    <w:abstractNumId w:val="14"/>
  </w:num>
  <w:num w:numId="18">
    <w:abstractNumId w:val="31"/>
  </w:num>
  <w:num w:numId="19">
    <w:abstractNumId w:val="28"/>
  </w:num>
  <w:num w:numId="20">
    <w:abstractNumId w:val="7"/>
  </w:num>
  <w:num w:numId="21">
    <w:abstractNumId w:val="21"/>
  </w:num>
  <w:num w:numId="22">
    <w:abstractNumId w:val="0"/>
  </w:num>
  <w:num w:numId="23">
    <w:abstractNumId w:val="1"/>
  </w:num>
  <w:num w:numId="24">
    <w:abstractNumId w:val="2"/>
  </w:num>
  <w:num w:numId="25">
    <w:abstractNumId w:val="3"/>
  </w:num>
  <w:num w:numId="26">
    <w:abstractNumId w:val="4"/>
  </w:num>
  <w:num w:numId="27">
    <w:abstractNumId w:val="38"/>
  </w:num>
  <w:num w:numId="28">
    <w:abstractNumId w:val="23"/>
  </w:num>
  <w:num w:numId="29">
    <w:abstractNumId w:val="13"/>
  </w:num>
  <w:num w:numId="30">
    <w:abstractNumId w:val="35"/>
  </w:num>
  <w:num w:numId="31">
    <w:abstractNumId w:val="26"/>
  </w:num>
  <w:num w:numId="32">
    <w:abstractNumId w:val="12"/>
  </w:num>
  <w:num w:numId="33">
    <w:abstractNumId w:val="17"/>
  </w:num>
  <w:num w:numId="34">
    <w:abstractNumId w:val="29"/>
  </w:num>
  <w:num w:numId="35">
    <w:abstractNumId w:val="19"/>
  </w:num>
  <w:num w:numId="36">
    <w:abstractNumId w:val="33"/>
  </w:num>
  <w:num w:numId="37">
    <w:abstractNumId w:val="18"/>
  </w:num>
  <w:num w:numId="38">
    <w:abstractNumId w:val="30"/>
  </w:num>
  <w:num w:numId="39">
    <w:abstractNumId w:val="32"/>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60"/>
  <w:hideSpellingErrors/>
  <w:proofState w:grammar="clean"/>
  <w:defaultTabStop w:val="708"/>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2"/>
  </w:compat>
  <w:rsids>
    <w:rsidRoot w:val="000522EE"/>
    <w:rsid w:val="00010467"/>
    <w:rsid w:val="000157BD"/>
    <w:rsid w:val="000302D1"/>
    <w:rsid w:val="0003171F"/>
    <w:rsid w:val="00032A5E"/>
    <w:rsid w:val="000349CE"/>
    <w:rsid w:val="000522EE"/>
    <w:rsid w:val="000569A4"/>
    <w:rsid w:val="00060BA2"/>
    <w:rsid w:val="000618E0"/>
    <w:rsid w:val="0006207F"/>
    <w:rsid w:val="0006775D"/>
    <w:rsid w:val="0007047C"/>
    <w:rsid w:val="00071729"/>
    <w:rsid w:val="0008107E"/>
    <w:rsid w:val="00085204"/>
    <w:rsid w:val="00087CC8"/>
    <w:rsid w:val="000A09E0"/>
    <w:rsid w:val="000A177F"/>
    <w:rsid w:val="000A7A93"/>
    <w:rsid w:val="000B45BE"/>
    <w:rsid w:val="000B52EE"/>
    <w:rsid w:val="000C1F1C"/>
    <w:rsid w:val="000C3AF3"/>
    <w:rsid w:val="000C7018"/>
    <w:rsid w:val="000D7291"/>
    <w:rsid w:val="000D7E14"/>
    <w:rsid w:val="000E4BB0"/>
    <w:rsid w:val="000E5206"/>
    <w:rsid w:val="000E5D1F"/>
    <w:rsid w:val="000F2628"/>
    <w:rsid w:val="000F4924"/>
    <w:rsid w:val="000F674F"/>
    <w:rsid w:val="00101896"/>
    <w:rsid w:val="001052C4"/>
    <w:rsid w:val="00114C1E"/>
    <w:rsid w:val="00115AFA"/>
    <w:rsid w:val="00123874"/>
    <w:rsid w:val="001242CC"/>
    <w:rsid w:val="00125828"/>
    <w:rsid w:val="001310F4"/>
    <w:rsid w:val="001320B7"/>
    <w:rsid w:val="00133F0F"/>
    <w:rsid w:val="00141AB9"/>
    <w:rsid w:val="00146A09"/>
    <w:rsid w:val="00151F1E"/>
    <w:rsid w:val="00160D7F"/>
    <w:rsid w:val="0016102C"/>
    <w:rsid w:val="001611D7"/>
    <w:rsid w:val="001678ED"/>
    <w:rsid w:val="0017357B"/>
    <w:rsid w:val="00180719"/>
    <w:rsid w:val="0018356F"/>
    <w:rsid w:val="00183804"/>
    <w:rsid w:val="001901E1"/>
    <w:rsid w:val="0019617E"/>
    <w:rsid w:val="00196950"/>
    <w:rsid w:val="001B1487"/>
    <w:rsid w:val="001B7A1B"/>
    <w:rsid w:val="001C0E0F"/>
    <w:rsid w:val="001C6234"/>
    <w:rsid w:val="001C74A2"/>
    <w:rsid w:val="001E37F6"/>
    <w:rsid w:val="001E56AD"/>
    <w:rsid w:val="001E7DB8"/>
    <w:rsid w:val="001F15A4"/>
    <w:rsid w:val="001F48E5"/>
    <w:rsid w:val="001F4E91"/>
    <w:rsid w:val="002011C6"/>
    <w:rsid w:val="00201BB0"/>
    <w:rsid w:val="0021385E"/>
    <w:rsid w:val="00214B4A"/>
    <w:rsid w:val="0021747A"/>
    <w:rsid w:val="002233C6"/>
    <w:rsid w:val="00235AF0"/>
    <w:rsid w:val="0024102E"/>
    <w:rsid w:val="00243800"/>
    <w:rsid w:val="002729D3"/>
    <w:rsid w:val="002730C8"/>
    <w:rsid w:val="002837B9"/>
    <w:rsid w:val="0028485E"/>
    <w:rsid w:val="002860E3"/>
    <w:rsid w:val="00291A7E"/>
    <w:rsid w:val="002927F5"/>
    <w:rsid w:val="00292A5B"/>
    <w:rsid w:val="00297C26"/>
    <w:rsid w:val="00297EEA"/>
    <w:rsid w:val="002B445C"/>
    <w:rsid w:val="002C47C6"/>
    <w:rsid w:val="002C57A7"/>
    <w:rsid w:val="002C5896"/>
    <w:rsid w:val="002D3299"/>
    <w:rsid w:val="002E1669"/>
    <w:rsid w:val="002E1C9C"/>
    <w:rsid w:val="002E5916"/>
    <w:rsid w:val="002E6B5F"/>
    <w:rsid w:val="002F5547"/>
    <w:rsid w:val="00300353"/>
    <w:rsid w:val="0030661A"/>
    <w:rsid w:val="00306DFD"/>
    <w:rsid w:val="00307774"/>
    <w:rsid w:val="00330C63"/>
    <w:rsid w:val="00332236"/>
    <w:rsid w:val="00332B6A"/>
    <w:rsid w:val="00332EAA"/>
    <w:rsid w:val="00336B0E"/>
    <w:rsid w:val="00345F1C"/>
    <w:rsid w:val="0035036A"/>
    <w:rsid w:val="00352ADD"/>
    <w:rsid w:val="00357D3C"/>
    <w:rsid w:val="00361A05"/>
    <w:rsid w:val="00362815"/>
    <w:rsid w:val="00375BED"/>
    <w:rsid w:val="00391D39"/>
    <w:rsid w:val="00392EAE"/>
    <w:rsid w:val="00394AA4"/>
    <w:rsid w:val="00396C50"/>
    <w:rsid w:val="003A29EA"/>
    <w:rsid w:val="003A4D2C"/>
    <w:rsid w:val="003A5493"/>
    <w:rsid w:val="003C25F6"/>
    <w:rsid w:val="003D0EE7"/>
    <w:rsid w:val="003E3DDD"/>
    <w:rsid w:val="003E50B4"/>
    <w:rsid w:val="003E5B1B"/>
    <w:rsid w:val="003F1F92"/>
    <w:rsid w:val="003F253E"/>
    <w:rsid w:val="003F6453"/>
    <w:rsid w:val="003F7B4F"/>
    <w:rsid w:val="0041393C"/>
    <w:rsid w:val="0042043C"/>
    <w:rsid w:val="00434EA2"/>
    <w:rsid w:val="00436F8B"/>
    <w:rsid w:val="00440DC2"/>
    <w:rsid w:val="00445AD3"/>
    <w:rsid w:val="00482530"/>
    <w:rsid w:val="00483FC5"/>
    <w:rsid w:val="004867C7"/>
    <w:rsid w:val="00487068"/>
    <w:rsid w:val="00487376"/>
    <w:rsid w:val="00493810"/>
    <w:rsid w:val="004A0B5C"/>
    <w:rsid w:val="004A11FA"/>
    <w:rsid w:val="004A1639"/>
    <w:rsid w:val="004A7208"/>
    <w:rsid w:val="004B7182"/>
    <w:rsid w:val="004C0C68"/>
    <w:rsid w:val="004C2035"/>
    <w:rsid w:val="004C480F"/>
    <w:rsid w:val="004C4A66"/>
    <w:rsid w:val="004C60B6"/>
    <w:rsid w:val="004C6A4B"/>
    <w:rsid w:val="004D1F30"/>
    <w:rsid w:val="004D31EC"/>
    <w:rsid w:val="004D3EFB"/>
    <w:rsid w:val="004D595C"/>
    <w:rsid w:val="004D62D2"/>
    <w:rsid w:val="004E0C5C"/>
    <w:rsid w:val="004F50E8"/>
    <w:rsid w:val="004F53DF"/>
    <w:rsid w:val="004F7D5D"/>
    <w:rsid w:val="00500D6E"/>
    <w:rsid w:val="0051469D"/>
    <w:rsid w:val="00516262"/>
    <w:rsid w:val="005162CE"/>
    <w:rsid w:val="005176F9"/>
    <w:rsid w:val="00530880"/>
    <w:rsid w:val="00533701"/>
    <w:rsid w:val="005419A7"/>
    <w:rsid w:val="00546172"/>
    <w:rsid w:val="005478D2"/>
    <w:rsid w:val="00552A94"/>
    <w:rsid w:val="0056154D"/>
    <w:rsid w:val="00563604"/>
    <w:rsid w:val="005721E2"/>
    <w:rsid w:val="005728CC"/>
    <w:rsid w:val="005757F1"/>
    <w:rsid w:val="0057610A"/>
    <w:rsid w:val="00576274"/>
    <w:rsid w:val="00581285"/>
    <w:rsid w:val="00583D8A"/>
    <w:rsid w:val="0059650A"/>
    <w:rsid w:val="00596E89"/>
    <w:rsid w:val="005A257C"/>
    <w:rsid w:val="005A6529"/>
    <w:rsid w:val="005A66C1"/>
    <w:rsid w:val="005B2A47"/>
    <w:rsid w:val="005D145D"/>
    <w:rsid w:val="005D5ABA"/>
    <w:rsid w:val="005E03DC"/>
    <w:rsid w:val="005E05B7"/>
    <w:rsid w:val="005E34E2"/>
    <w:rsid w:val="005E529F"/>
    <w:rsid w:val="005E55BA"/>
    <w:rsid w:val="005F72DE"/>
    <w:rsid w:val="005F76E1"/>
    <w:rsid w:val="006144CE"/>
    <w:rsid w:val="0062246A"/>
    <w:rsid w:val="0062366F"/>
    <w:rsid w:val="006238BC"/>
    <w:rsid w:val="006238E9"/>
    <w:rsid w:val="00625D56"/>
    <w:rsid w:val="00633C22"/>
    <w:rsid w:val="0063492D"/>
    <w:rsid w:val="00644130"/>
    <w:rsid w:val="0064444A"/>
    <w:rsid w:val="006540C4"/>
    <w:rsid w:val="00656101"/>
    <w:rsid w:val="00675A6C"/>
    <w:rsid w:val="00680C57"/>
    <w:rsid w:val="006820DC"/>
    <w:rsid w:val="00685D7A"/>
    <w:rsid w:val="00686212"/>
    <w:rsid w:val="006A197C"/>
    <w:rsid w:val="006B3F32"/>
    <w:rsid w:val="006C08C7"/>
    <w:rsid w:val="006E3432"/>
    <w:rsid w:val="006F1C6D"/>
    <w:rsid w:val="006F3E4D"/>
    <w:rsid w:val="006F52E0"/>
    <w:rsid w:val="00703704"/>
    <w:rsid w:val="00710B0A"/>
    <w:rsid w:val="0071332D"/>
    <w:rsid w:val="00713BEA"/>
    <w:rsid w:val="007154A5"/>
    <w:rsid w:val="00727E3A"/>
    <w:rsid w:val="00730E5E"/>
    <w:rsid w:val="0073462C"/>
    <w:rsid w:val="00737A96"/>
    <w:rsid w:val="0074368E"/>
    <w:rsid w:val="00746997"/>
    <w:rsid w:val="00775F48"/>
    <w:rsid w:val="00777147"/>
    <w:rsid w:val="00781AD3"/>
    <w:rsid w:val="00783A38"/>
    <w:rsid w:val="00784C21"/>
    <w:rsid w:val="00787767"/>
    <w:rsid w:val="00790C5D"/>
    <w:rsid w:val="007A2A15"/>
    <w:rsid w:val="007D04A8"/>
    <w:rsid w:val="007D6D70"/>
    <w:rsid w:val="007D75B5"/>
    <w:rsid w:val="007E36C2"/>
    <w:rsid w:val="007E565E"/>
    <w:rsid w:val="007F4EAD"/>
    <w:rsid w:val="007F65A2"/>
    <w:rsid w:val="007F72DD"/>
    <w:rsid w:val="00800C0D"/>
    <w:rsid w:val="008028B2"/>
    <w:rsid w:val="0081425F"/>
    <w:rsid w:val="008153CF"/>
    <w:rsid w:val="008210E9"/>
    <w:rsid w:val="00821EF0"/>
    <w:rsid w:val="008275A9"/>
    <w:rsid w:val="0083070D"/>
    <w:rsid w:val="00843377"/>
    <w:rsid w:val="0084413B"/>
    <w:rsid w:val="00860EF7"/>
    <w:rsid w:val="00861ABD"/>
    <w:rsid w:val="00863BCB"/>
    <w:rsid w:val="00876675"/>
    <w:rsid w:val="008773E7"/>
    <w:rsid w:val="008808F4"/>
    <w:rsid w:val="00882D74"/>
    <w:rsid w:val="0088303D"/>
    <w:rsid w:val="00887D47"/>
    <w:rsid w:val="00892A71"/>
    <w:rsid w:val="0089646D"/>
    <w:rsid w:val="008A1A49"/>
    <w:rsid w:val="008A76E1"/>
    <w:rsid w:val="008B4A38"/>
    <w:rsid w:val="008B7252"/>
    <w:rsid w:val="008C0C7F"/>
    <w:rsid w:val="008C3163"/>
    <w:rsid w:val="008D47CE"/>
    <w:rsid w:val="008E08CB"/>
    <w:rsid w:val="008E4EC6"/>
    <w:rsid w:val="008F15A8"/>
    <w:rsid w:val="008F71AD"/>
    <w:rsid w:val="00913D6C"/>
    <w:rsid w:val="00915EE9"/>
    <w:rsid w:val="00931179"/>
    <w:rsid w:val="00931B2B"/>
    <w:rsid w:val="009331E8"/>
    <w:rsid w:val="009333F1"/>
    <w:rsid w:val="00937F55"/>
    <w:rsid w:val="009554C2"/>
    <w:rsid w:val="00956B9D"/>
    <w:rsid w:val="00966904"/>
    <w:rsid w:val="0097721E"/>
    <w:rsid w:val="009822A5"/>
    <w:rsid w:val="009852CB"/>
    <w:rsid w:val="00985FE7"/>
    <w:rsid w:val="009920DC"/>
    <w:rsid w:val="00992EC4"/>
    <w:rsid w:val="00995A99"/>
    <w:rsid w:val="00995EB5"/>
    <w:rsid w:val="009A2948"/>
    <w:rsid w:val="009A498C"/>
    <w:rsid w:val="009B5E6C"/>
    <w:rsid w:val="009C22A3"/>
    <w:rsid w:val="009C25F7"/>
    <w:rsid w:val="009C563B"/>
    <w:rsid w:val="009C5D9C"/>
    <w:rsid w:val="009C7596"/>
    <w:rsid w:val="009D4971"/>
    <w:rsid w:val="009D5006"/>
    <w:rsid w:val="009D567B"/>
    <w:rsid w:val="009E25A9"/>
    <w:rsid w:val="00A02B0A"/>
    <w:rsid w:val="00A119A6"/>
    <w:rsid w:val="00A16B7E"/>
    <w:rsid w:val="00A21557"/>
    <w:rsid w:val="00A243A9"/>
    <w:rsid w:val="00A26098"/>
    <w:rsid w:val="00A266C2"/>
    <w:rsid w:val="00A34C92"/>
    <w:rsid w:val="00A455AA"/>
    <w:rsid w:val="00A57653"/>
    <w:rsid w:val="00A60050"/>
    <w:rsid w:val="00A72DD7"/>
    <w:rsid w:val="00A77F12"/>
    <w:rsid w:val="00A8586E"/>
    <w:rsid w:val="00A907E0"/>
    <w:rsid w:val="00A908DD"/>
    <w:rsid w:val="00A90BDA"/>
    <w:rsid w:val="00A92829"/>
    <w:rsid w:val="00A97401"/>
    <w:rsid w:val="00AA711A"/>
    <w:rsid w:val="00AC6B15"/>
    <w:rsid w:val="00AD0A7D"/>
    <w:rsid w:val="00AE34D4"/>
    <w:rsid w:val="00AE5409"/>
    <w:rsid w:val="00AE5624"/>
    <w:rsid w:val="00AE6939"/>
    <w:rsid w:val="00AF037B"/>
    <w:rsid w:val="00AF11C7"/>
    <w:rsid w:val="00AF7B0A"/>
    <w:rsid w:val="00B05C9B"/>
    <w:rsid w:val="00B10F2A"/>
    <w:rsid w:val="00B13768"/>
    <w:rsid w:val="00B22A6E"/>
    <w:rsid w:val="00B269C0"/>
    <w:rsid w:val="00B305DB"/>
    <w:rsid w:val="00B53D15"/>
    <w:rsid w:val="00B625BA"/>
    <w:rsid w:val="00B63A2C"/>
    <w:rsid w:val="00B64E55"/>
    <w:rsid w:val="00B66A23"/>
    <w:rsid w:val="00B70E5B"/>
    <w:rsid w:val="00B8358C"/>
    <w:rsid w:val="00B90A23"/>
    <w:rsid w:val="00BA19BC"/>
    <w:rsid w:val="00BA5698"/>
    <w:rsid w:val="00BB5DD7"/>
    <w:rsid w:val="00BB7555"/>
    <w:rsid w:val="00BC1D9D"/>
    <w:rsid w:val="00BC33A1"/>
    <w:rsid w:val="00BC34F1"/>
    <w:rsid w:val="00BC3D56"/>
    <w:rsid w:val="00BD74A4"/>
    <w:rsid w:val="00BD77F3"/>
    <w:rsid w:val="00BE0890"/>
    <w:rsid w:val="00BE4034"/>
    <w:rsid w:val="00BE5FA1"/>
    <w:rsid w:val="00BE7BCC"/>
    <w:rsid w:val="00BF34A6"/>
    <w:rsid w:val="00BF6F55"/>
    <w:rsid w:val="00C2068A"/>
    <w:rsid w:val="00C214E9"/>
    <w:rsid w:val="00C21FCF"/>
    <w:rsid w:val="00C22F94"/>
    <w:rsid w:val="00C40974"/>
    <w:rsid w:val="00C54679"/>
    <w:rsid w:val="00C54EE5"/>
    <w:rsid w:val="00C608FA"/>
    <w:rsid w:val="00C61CB3"/>
    <w:rsid w:val="00C61F71"/>
    <w:rsid w:val="00C644C0"/>
    <w:rsid w:val="00C737F6"/>
    <w:rsid w:val="00C76615"/>
    <w:rsid w:val="00C77160"/>
    <w:rsid w:val="00C7781A"/>
    <w:rsid w:val="00C8478C"/>
    <w:rsid w:val="00CA4010"/>
    <w:rsid w:val="00CA43EC"/>
    <w:rsid w:val="00CA4A0A"/>
    <w:rsid w:val="00CC5B30"/>
    <w:rsid w:val="00CC60C9"/>
    <w:rsid w:val="00CD5BF2"/>
    <w:rsid w:val="00CE04E8"/>
    <w:rsid w:val="00CE0BA2"/>
    <w:rsid w:val="00CF4EB1"/>
    <w:rsid w:val="00D02904"/>
    <w:rsid w:val="00D26A3F"/>
    <w:rsid w:val="00D30129"/>
    <w:rsid w:val="00D4164B"/>
    <w:rsid w:val="00D45AD0"/>
    <w:rsid w:val="00D478A2"/>
    <w:rsid w:val="00D56BDB"/>
    <w:rsid w:val="00D60A53"/>
    <w:rsid w:val="00D64DA6"/>
    <w:rsid w:val="00D70878"/>
    <w:rsid w:val="00D7588B"/>
    <w:rsid w:val="00D85C3E"/>
    <w:rsid w:val="00D95418"/>
    <w:rsid w:val="00DA1F46"/>
    <w:rsid w:val="00DB4897"/>
    <w:rsid w:val="00DB58F1"/>
    <w:rsid w:val="00DD0966"/>
    <w:rsid w:val="00DD182A"/>
    <w:rsid w:val="00DE01FB"/>
    <w:rsid w:val="00DE0216"/>
    <w:rsid w:val="00DE5097"/>
    <w:rsid w:val="00DE694F"/>
    <w:rsid w:val="00DF2AFE"/>
    <w:rsid w:val="00DF301B"/>
    <w:rsid w:val="00DF5B43"/>
    <w:rsid w:val="00E00B1A"/>
    <w:rsid w:val="00E04480"/>
    <w:rsid w:val="00E1354B"/>
    <w:rsid w:val="00E17D87"/>
    <w:rsid w:val="00E201AF"/>
    <w:rsid w:val="00E25E49"/>
    <w:rsid w:val="00E305D4"/>
    <w:rsid w:val="00E404C1"/>
    <w:rsid w:val="00E50BDB"/>
    <w:rsid w:val="00E607F0"/>
    <w:rsid w:val="00E630E6"/>
    <w:rsid w:val="00E656E9"/>
    <w:rsid w:val="00E7548D"/>
    <w:rsid w:val="00E87CDA"/>
    <w:rsid w:val="00E9383E"/>
    <w:rsid w:val="00E979A8"/>
    <w:rsid w:val="00EA0123"/>
    <w:rsid w:val="00EA2674"/>
    <w:rsid w:val="00EA4886"/>
    <w:rsid w:val="00EA6700"/>
    <w:rsid w:val="00EB398B"/>
    <w:rsid w:val="00EB58CC"/>
    <w:rsid w:val="00EB6091"/>
    <w:rsid w:val="00EC1A22"/>
    <w:rsid w:val="00EC31F1"/>
    <w:rsid w:val="00ED3B95"/>
    <w:rsid w:val="00EF4109"/>
    <w:rsid w:val="00F02AB1"/>
    <w:rsid w:val="00F04942"/>
    <w:rsid w:val="00F11D3C"/>
    <w:rsid w:val="00F176C2"/>
    <w:rsid w:val="00F2447F"/>
    <w:rsid w:val="00F2527B"/>
    <w:rsid w:val="00F30B00"/>
    <w:rsid w:val="00F334BE"/>
    <w:rsid w:val="00F358F6"/>
    <w:rsid w:val="00F376C4"/>
    <w:rsid w:val="00F379D8"/>
    <w:rsid w:val="00F45C09"/>
    <w:rsid w:val="00F45C9A"/>
    <w:rsid w:val="00F50E2E"/>
    <w:rsid w:val="00F552A4"/>
    <w:rsid w:val="00F56642"/>
    <w:rsid w:val="00F57D5F"/>
    <w:rsid w:val="00F629FE"/>
    <w:rsid w:val="00F71F44"/>
    <w:rsid w:val="00F733DD"/>
    <w:rsid w:val="00F8323E"/>
    <w:rsid w:val="00F87248"/>
    <w:rsid w:val="00F91B3B"/>
    <w:rsid w:val="00F94E7B"/>
    <w:rsid w:val="00F951D9"/>
    <w:rsid w:val="00F962EC"/>
    <w:rsid w:val="00F97F7B"/>
    <w:rsid w:val="00FA51C8"/>
    <w:rsid w:val="00FB134F"/>
    <w:rsid w:val="00FB3B59"/>
    <w:rsid w:val="00FD5A26"/>
    <w:rsid w:val="00FF0475"/>
    <w:rsid w:val="00FF66BC"/>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HTML Preformatted"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B1487"/>
  </w:style>
  <w:style w:type="paragraph" w:styleId="1">
    <w:name w:val="heading 1"/>
    <w:basedOn w:val="a"/>
    <w:next w:val="a"/>
    <w:link w:val="10"/>
    <w:uiPriority w:val="9"/>
    <w:qFormat/>
    <w:rsid w:val="00B625BA"/>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6820DC"/>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semiHidden/>
    <w:unhideWhenUsed/>
    <w:qFormat/>
    <w:rsid w:val="00581285"/>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link w:val="40"/>
    <w:uiPriority w:val="9"/>
    <w:qFormat/>
    <w:rsid w:val="000522EE"/>
    <w:pPr>
      <w:spacing w:before="100" w:beforeAutospacing="1" w:after="100" w:afterAutospacing="1" w:line="240" w:lineRule="auto"/>
      <w:outlineLvl w:val="3"/>
    </w:pPr>
    <w:rPr>
      <w:rFonts w:ascii="Times New Roman" w:eastAsia="Times New Roman" w:hAnsi="Times New Roman" w:cs="Times New Roman"/>
      <w:b/>
      <w:bCs/>
      <w:sz w:val="24"/>
      <w:szCs w:val="24"/>
    </w:rPr>
  </w:style>
  <w:style w:type="paragraph" w:styleId="5">
    <w:name w:val="heading 5"/>
    <w:basedOn w:val="a"/>
    <w:next w:val="a"/>
    <w:link w:val="50"/>
    <w:uiPriority w:val="9"/>
    <w:semiHidden/>
    <w:unhideWhenUsed/>
    <w:qFormat/>
    <w:rsid w:val="00DF301B"/>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B625BA"/>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rsid w:val="006820DC"/>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semiHidden/>
    <w:rsid w:val="00581285"/>
    <w:rPr>
      <w:rFonts w:asciiTheme="majorHAnsi" w:eastAsiaTheme="majorEastAsia" w:hAnsiTheme="majorHAnsi" w:cstheme="majorBidi"/>
      <w:b/>
      <w:bCs/>
      <w:color w:val="4F81BD" w:themeColor="accent1"/>
    </w:rPr>
  </w:style>
  <w:style w:type="character" w:customStyle="1" w:styleId="40">
    <w:name w:val="Заголовок 4 Знак"/>
    <w:basedOn w:val="a0"/>
    <w:link w:val="4"/>
    <w:uiPriority w:val="9"/>
    <w:rsid w:val="000522EE"/>
    <w:rPr>
      <w:rFonts w:ascii="Times New Roman" w:eastAsia="Times New Roman" w:hAnsi="Times New Roman" w:cs="Times New Roman"/>
      <w:b/>
      <w:bCs/>
      <w:sz w:val="24"/>
      <w:szCs w:val="24"/>
    </w:rPr>
  </w:style>
  <w:style w:type="character" w:customStyle="1" w:styleId="50">
    <w:name w:val="Заголовок 5 Знак"/>
    <w:basedOn w:val="a0"/>
    <w:link w:val="5"/>
    <w:uiPriority w:val="9"/>
    <w:semiHidden/>
    <w:rsid w:val="00DF301B"/>
    <w:rPr>
      <w:rFonts w:asciiTheme="majorHAnsi" w:eastAsiaTheme="majorEastAsia" w:hAnsiTheme="majorHAnsi" w:cstheme="majorBidi"/>
      <w:color w:val="243F60" w:themeColor="accent1" w:themeShade="7F"/>
    </w:rPr>
  </w:style>
  <w:style w:type="character" w:styleId="a3">
    <w:name w:val="Strong"/>
    <w:basedOn w:val="a0"/>
    <w:uiPriority w:val="22"/>
    <w:qFormat/>
    <w:rsid w:val="000522EE"/>
    <w:rPr>
      <w:b/>
      <w:bCs/>
    </w:rPr>
  </w:style>
  <w:style w:type="character" w:customStyle="1" w:styleId="apple-converted-space">
    <w:name w:val="apple-converted-space"/>
    <w:basedOn w:val="a0"/>
    <w:rsid w:val="000522EE"/>
  </w:style>
  <w:style w:type="character" w:styleId="a4">
    <w:name w:val="Hyperlink"/>
    <w:basedOn w:val="a0"/>
    <w:uiPriority w:val="99"/>
    <w:unhideWhenUsed/>
    <w:rsid w:val="000522EE"/>
    <w:rPr>
      <w:color w:val="0000FF"/>
      <w:u w:val="single"/>
    </w:rPr>
  </w:style>
  <w:style w:type="character" w:styleId="a5">
    <w:name w:val="Emphasis"/>
    <w:basedOn w:val="a0"/>
    <w:uiPriority w:val="20"/>
    <w:qFormat/>
    <w:rsid w:val="000522EE"/>
    <w:rPr>
      <w:i/>
      <w:iCs/>
    </w:rPr>
  </w:style>
  <w:style w:type="paragraph" w:styleId="a6">
    <w:name w:val="Normal (Web)"/>
    <w:basedOn w:val="a"/>
    <w:link w:val="a7"/>
    <w:uiPriority w:val="99"/>
    <w:unhideWhenUsed/>
    <w:rsid w:val="000522EE"/>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7">
    <w:name w:val="Обычный (веб) Знак"/>
    <w:basedOn w:val="a0"/>
    <w:link w:val="a6"/>
    <w:locked/>
    <w:rsid w:val="00F04942"/>
    <w:rPr>
      <w:rFonts w:ascii="Times New Roman" w:eastAsia="Times New Roman" w:hAnsi="Times New Roman" w:cs="Times New Roman"/>
      <w:sz w:val="24"/>
      <w:szCs w:val="24"/>
    </w:rPr>
  </w:style>
  <w:style w:type="paragraph" w:styleId="a8">
    <w:name w:val="Balloon Text"/>
    <w:basedOn w:val="a"/>
    <w:link w:val="a9"/>
    <w:uiPriority w:val="99"/>
    <w:semiHidden/>
    <w:unhideWhenUsed/>
    <w:rsid w:val="00775F48"/>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775F48"/>
    <w:rPr>
      <w:rFonts w:ascii="Tahoma" w:hAnsi="Tahoma" w:cs="Tahoma"/>
      <w:sz w:val="16"/>
      <w:szCs w:val="16"/>
    </w:rPr>
  </w:style>
  <w:style w:type="character" w:customStyle="1" w:styleId="image">
    <w:name w:val="image"/>
    <w:basedOn w:val="a0"/>
    <w:rsid w:val="00A907E0"/>
  </w:style>
  <w:style w:type="paragraph" w:styleId="aa">
    <w:name w:val="Body Text"/>
    <w:basedOn w:val="a"/>
    <w:link w:val="ab"/>
    <w:rsid w:val="004C6A4B"/>
    <w:pPr>
      <w:suppressAutoHyphens/>
      <w:spacing w:after="120" w:line="240" w:lineRule="auto"/>
    </w:pPr>
    <w:rPr>
      <w:rFonts w:ascii="Times New Roman" w:eastAsia="Times New Roman" w:hAnsi="Times New Roman" w:cs="Times New Roman"/>
      <w:sz w:val="20"/>
      <w:szCs w:val="20"/>
      <w:lang w:eastAsia="ar-SA"/>
    </w:rPr>
  </w:style>
  <w:style w:type="character" w:customStyle="1" w:styleId="ab">
    <w:name w:val="Основной текст Знак"/>
    <w:basedOn w:val="a0"/>
    <w:link w:val="aa"/>
    <w:rsid w:val="004C6A4B"/>
    <w:rPr>
      <w:rFonts w:ascii="Times New Roman" w:eastAsia="Times New Roman" w:hAnsi="Times New Roman" w:cs="Times New Roman"/>
      <w:sz w:val="20"/>
      <w:szCs w:val="20"/>
      <w:lang w:eastAsia="ar-SA"/>
    </w:rPr>
  </w:style>
  <w:style w:type="paragraph" w:styleId="ac">
    <w:name w:val="List Paragraph"/>
    <w:basedOn w:val="a"/>
    <w:uiPriority w:val="34"/>
    <w:qFormat/>
    <w:rsid w:val="002860E3"/>
    <w:pPr>
      <w:ind w:left="720"/>
      <w:contextualSpacing/>
    </w:pPr>
  </w:style>
  <w:style w:type="paragraph" w:styleId="ad">
    <w:name w:val="No Spacing"/>
    <w:qFormat/>
    <w:rsid w:val="0021385E"/>
    <w:pPr>
      <w:spacing w:after="0" w:line="240" w:lineRule="auto"/>
    </w:pPr>
  </w:style>
  <w:style w:type="character" w:customStyle="1" w:styleId="CharStyle9773">
    <w:name w:val="CharStyle9773"/>
    <w:rsid w:val="005757F1"/>
    <w:rPr>
      <w:rFonts w:ascii="Bookman Old Style" w:eastAsia="Bookman Old Style" w:hAnsi="Bookman Old Style" w:cs="Bookman Old Style"/>
      <w:b w:val="0"/>
      <w:bCs w:val="0"/>
      <w:i w:val="0"/>
      <w:iCs w:val="0"/>
      <w:smallCaps w:val="0"/>
      <w:sz w:val="16"/>
      <w:szCs w:val="16"/>
    </w:rPr>
  </w:style>
  <w:style w:type="paragraph" w:customStyle="1" w:styleId="Style14234">
    <w:name w:val="Style14234"/>
    <w:basedOn w:val="a"/>
    <w:rsid w:val="005757F1"/>
    <w:pPr>
      <w:spacing w:after="0" w:line="240" w:lineRule="exact"/>
      <w:ind w:hanging="230"/>
    </w:pPr>
    <w:rPr>
      <w:rFonts w:ascii="Bookman Old Style" w:eastAsia="Bookman Old Style" w:hAnsi="Bookman Old Style" w:cs="Bookman Old Style"/>
      <w:sz w:val="20"/>
      <w:szCs w:val="20"/>
    </w:rPr>
  </w:style>
  <w:style w:type="character" w:customStyle="1" w:styleId="CharStyle8761">
    <w:name w:val="CharStyle8761"/>
    <w:rsid w:val="005757F1"/>
    <w:rPr>
      <w:rFonts w:ascii="Calibri" w:eastAsia="Calibri" w:hAnsi="Calibri" w:cs="Calibri"/>
      <w:b/>
      <w:bCs/>
      <w:i w:val="0"/>
      <w:iCs w:val="0"/>
      <w:smallCaps w:val="0"/>
      <w:sz w:val="16"/>
      <w:szCs w:val="16"/>
    </w:rPr>
  </w:style>
  <w:style w:type="paragraph" w:styleId="ae">
    <w:name w:val="footer"/>
    <w:basedOn w:val="a"/>
    <w:link w:val="af"/>
    <w:uiPriority w:val="99"/>
    <w:unhideWhenUsed/>
    <w:rsid w:val="00B305DB"/>
    <w:pPr>
      <w:tabs>
        <w:tab w:val="center" w:pos="4677"/>
        <w:tab w:val="right" w:pos="9355"/>
      </w:tabs>
      <w:spacing w:after="0" w:line="240" w:lineRule="auto"/>
    </w:pPr>
  </w:style>
  <w:style w:type="character" w:customStyle="1" w:styleId="af">
    <w:name w:val="Нижний колонтитул Знак"/>
    <w:basedOn w:val="a0"/>
    <w:link w:val="ae"/>
    <w:uiPriority w:val="99"/>
    <w:rsid w:val="00B305DB"/>
  </w:style>
  <w:style w:type="table" w:styleId="af0">
    <w:name w:val="Table Grid"/>
    <w:basedOn w:val="a1"/>
    <w:rsid w:val="00032A5E"/>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srtitle">
    <w:name w:val="srtitle"/>
    <w:basedOn w:val="a0"/>
    <w:rsid w:val="00F71F44"/>
  </w:style>
  <w:style w:type="character" w:customStyle="1" w:styleId="quotecard">
    <w:name w:val="quotecard"/>
    <w:basedOn w:val="a0"/>
    <w:rsid w:val="00114C1E"/>
  </w:style>
  <w:style w:type="character" w:customStyle="1" w:styleId="card-preview">
    <w:name w:val="card-preview"/>
    <w:basedOn w:val="a0"/>
    <w:rsid w:val="00114C1E"/>
  </w:style>
  <w:style w:type="paragraph" w:customStyle="1" w:styleId="bodytext">
    <w:name w:val="bodytext"/>
    <w:basedOn w:val="a"/>
    <w:rsid w:val="00581285"/>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unicode">
    <w:name w:val="unicode"/>
    <w:basedOn w:val="a0"/>
    <w:rsid w:val="00AE6939"/>
  </w:style>
  <w:style w:type="character" w:customStyle="1" w:styleId="mw-headline">
    <w:name w:val="mw-headline"/>
    <w:basedOn w:val="a0"/>
    <w:rsid w:val="00F02AB1"/>
  </w:style>
  <w:style w:type="character" w:customStyle="1" w:styleId="mw-editsection">
    <w:name w:val="mw-editsection"/>
    <w:basedOn w:val="a0"/>
    <w:rsid w:val="00F02AB1"/>
  </w:style>
  <w:style w:type="character" w:customStyle="1" w:styleId="mw-editsection-bracket">
    <w:name w:val="mw-editsection-bracket"/>
    <w:basedOn w:val="a0"/>
    <w:rsid w:val="00F02AB1"/>
  </w:style>
  <w:style w:type="character" w:customStyle="1" w:styleId="mw-redirectedfrom">
    <w:name w:val="mw-redirectedfrom"/>
    <w:basedOn w:val="a0"/>
    <w:rsid w:val="00BF6F55"/>
  </w:style>
  <w:style w:type="character" w:customStyle="1" w:styleId="product-authors">
    <w:name w:val="product-authors"/>
    <w:basedOn w:val="a0"/>
    <w:rsid w:val="00F91B3B"/>
  </w:style>
  <w:style w:type="character" w:customStyle="1" w:styleId="product-title">
    <w:name w:val="product-title"/>
    <w:basedOn w:val="a0"/>
    <w:rsid w:val="00F91B3B"/>
  </w:style>
  <w:style w:type="paragraph" w:customStyle="1" w:styleId="remember">
    <w:name w:val="remember"/>
    <w:basedOn w:val="a"/>
    <w:rsid w:val="00F91B3B"/>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first-para">
    <w:name w:val="first-para"/>
    <w:basedOn w:val="a"/>
    <w:rsid w:val="00F91B3B"/>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hild-para">
    <w:name w:val="child-para"/>
    <w:basedOn w:val="a"/>
    <w:rsid w:val="00F91B3B"/>
    <w:pPr>
      <w:spacing w:before="100" w:beforeAutospacing="1" w:after="100" w:afterAutospacing="1" w:line="240" w:lineRule="auto"/>
    </w:pPr>
    <w:rPr>
      <w:rFonts w:ascii="Times New Roman" w:eastAsia="Times New Roman" w:hAnsi="Times New Roman" w:cs="Times New Roman"/>
      <w:sz w:val="24"/>
      <w:szCs w:val="24"/>
    </w:rPr>
  </w:style>
  <w:style w:type="paragraph" w:styleId="HTML">
    <w:name w:val="HTML Preformatted"/>
    <w:basedOn w:val="a"/>
    <w:link w:val="HTML0"/>
    <w:rsid w:val="00BC34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val="en-US" w:eastAsia="en-US"/>
    </w:rPr>
  </w:style>
  <w:style w:type="character" w:customStyle="1" w:styleId="HTML0">
    <w:name w:val="Стандартный HTML Знак"/>
    <w:basedOn w:val="a0"/>
    <w:link w:val="HTML"/>
    <w:rsid w:val="00BC34F1"/>
    <w:rPr>
      <w:rFonts w:ascii="Courier New" w:eastAsia="Times New Roman" w:hAnsi="Courier New" w:cs="Courier New"/>
      <w:sz w:val="20"/>
      <w:szCs w:val="20"/>
      <w:lang w:val="en-US" w:eastAsia="en-US"/>
    </w:rPr>
  </w:style>
  <w:style w:type="character" w:customStyle="1" w:styleId="yellowfade">
    <w:name w:val="yellowfade"/>
    <w:basedOn w:val="a0"/>
    <w:rsid w:val="005E05B7"/>
  </w:style>
  <w:style w:type="character" w:customStyle="1" w:styleId="renderedqtext">
    <w:name w:val="rendered_qtext"/>
    <w:basedOn w:val="a0"/>
    <w:rsid w:val="004C2035"/>
  </w:style>
  <w:style w:type="character" w:customStyle="1" w:styleId="qlinkcontainer">
    <w:name w:val="qlink_container"/>
    <w:basedOn w:val="a0"/>
    <w:rsid w:val="004C2035"/>
  </w:style>
  <w:style w:type="character" w:customStyle="1" w:styleId="metanum">
    <w:name w:val="meta_num"/>
    <w:basedOn w:val="a0"/>
    <w:rsid w:val="004C2035"/>
  </w:style>
  <w:style w:type="character" w:customStyle="1" w:styleId="bullet">
    <w:name w:val="bullet"/>
    <w:basedOn w:val="a0"/>
    <w:rsid w:val="004C2035"/>
  </w:style>
  <w:style w:type="character" w:customStyle="1" w:styleId="phototooltip">
    <w:name w:val="photo_tooltip"/>
    <w:basedOn w:val="a0"/>
    <w:rsid w:val="004C2035"/>
  </w:style>
  <w:style w:type="character" w:customStyle="1" w:styleId="feeditemansweruser">
    <w:name w:val="feed_item_answer_user"/>
    <w:basedOn w:val="a0"/>
    <w:rsid w:val="004C2035"/>
  </w:style>
  <w:style w:type="character" w:customStyle="1" w:styleId="identitysig">
    <w:name w:val="identitysig"/>
    <w:basedOn w:val="a0"/>
    <w:rsid w:val="004C2035"/>
  </w:style>
  <w:style w:type="character" w:customStyle="1" w:styleId="datetime">
    <w:name w:val="datetime"/>
    <w:basedOn w:val="a0"/>
    <w:rsid w:val="004C2035"/>
  </w:style>
  <w:style w:type="character" w:customStyle="1" w:styleId="answerattributionsection">
    <w:name w:val="answerattributionsection"/>
    <w:basedOn w:val="a0"/>
    <w:rsid w:val="004C2035"/>
  </w:style>
  <w:style w:type="paragraph" w:customStyle="1" w:styleId="qtextpara">
    <w:name w:val="qtext_para"/>
    <w:basedOn w:val="a"/>
    <w:rsid w:val="004C2035"/>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18">
    <w:name w:val="Основной текст (18)_"/>
    <w:basedOn w:val="a0"/>
    <w:link w:val="180"/>
    <w:rsid w:val="0088303D"/>
    <w:rPr>
      <w:rFonts w:ascii="Arial" w:eastAsia="Arial" w:hAnsi="Arial" w:cs="Arial"/>
      <w:sz w:val="20"/>
      <w:szCs w:val="20"/>
      <w:shd w:val="clear" w:color="auto" w:fill="FFFFFF"/>
    </w:rPr>
  </w:style>
  <w:style w:type="paragraph" w:customStyle="1" w:styleId="180">
    <w:name w:val="Основной текст (18)"/>
    <w:basedOn w:val="a"/>
    <w:link w:val="18"/>
    <w:rsid w:val="0088303D"/>
    <w:pPr>
      <w:widowControl w:val="0"/>
      <w:shd w:val="clear" w:color="auto" w:fill="FFFFFF"/>
      <w:spacing w:before="360" w:after="0" w:line="240" w:lineRule="exact"/>
      <w:ind w:hanging="320"/>
    </w:pPr>
    <w:rPr>
      <w:rFonts w:ascii="Arial" w:eastAsia="Arial" w:hAnsi="Arial" w:cs="Arial"/>
      <w:sz w:val="20"/>
      <w:szCs w:val="20"/>
    </w:rPr>
  </w:style>
  <w:style w:type="character" w:customStyle="1" w:styleId="18TimesNewRoman8pt">
    <w:name w:val="Основной текст (18) + Times New Roman;8 pt"/>
    <w:basedOn w:val="18"/>
    <w:rsid w:val="0088303D"/>
    <w:rPr>
      <w:rFonts w:ascii="Times New Roman" w:eastAsia="Times New Roman" w:hAnsi="Times New Roman" w:cs="Times New Roman"/>
      <w:color w:val="000000"/>
      <w:spacing w:val="0"/>
      <w:w w:val="100"/>
      <w:position w:val="0"/>
      <w:sz w:val="16"/>
      <w:szCs w:val="16"/>
      <w:shd w:val="clear" w:color="auto" w:fill="FFFFFF"/>
      <w:lang w:val="en-US" w:eastAsia="en-US" w:bidi="en-US"/>
    </w:rPr>
  </w:style>
  <w:style w:type="character" w:customStyle="1" w:styleId="af1">
    <w:name w:val="Основной текст_"/>
    <w:basedOn w:val="a0"/>
    <w:link w:val="7"/>
    <w:rsid w:val="0088303D"/>
    <w:rPr>
      <w:rFonts w:ascii="Palatino Linotype" w:eastAsia="Palatino Linotype" w:hAnsi="Palatino Linotype" w:cs="Palatino Linotype"/>
      <w:sz w:val="20"/>
      <w:szCs w:val="20"/>
      <w:shd w:val="clear" w:color="auto" w:fill="FFFFFF"/>
    </w:rPr>
  </w:style>
  <w:style w:type="paragraph" w:customStyle="1" w:styleId="7">
    <w:name w:val="Основной текст7"/>
    <w:basedOn w:val="a"/>
    <w:link w:val="af1"/>
    <w:rsid w:val="0088303D"/>
    <w:pPr>
      <w:widowControl w:val="0"/>
      <w:shd w:val="clear" w:color="auto" w:fill="FFFFFF"/>
      <w:spacing w:after="0" w:line="346" w:lineRule="exact"/>
      <w:ind w:hanging="1940"/>
      <w:jc w:val="both"/>
    </w:pPr>
    <w:rPr>
      <w:rFonts w:ascii="Palatino Linotype" w:eastAsia="Palatino Linotype" w:hAnsi="Palatino Linotype" w:cs="Palatino Linotype"/>
      <w:sz w:val="20"/>
      <w:szCs w:val="20"/>
    </w:rPr>
  </w:style>
  <w:style w:type="character" w:customStyle="1" w:styleId="200">
    <w:name w:val="Основной текст (20)_"/>
    <w:basedOn w:val="a0"/>
    <w:link w:val="201"/>
    <w:rsid w:val="000D7291"/>
    <w:rPr>
      <w:rFonts w:ascii="Palatino Linotype" w:eastAsia="Palatino Linotype" w:hAnsi="Palatino Linotype" w:cs="Palatino Linotype"/>
      <w:i/>
      <w:iCs/>
      <w:shd w:val="clear" w:color="auto" w:fill="FFFFFF"/>
    </w:rPr>
  </w:style>
  <w:style w:type="paragraph" w:customStyle="1" w:styleId="201">
    <w:name w:val="Основной текст (20)"/>
    <w:basedOn w:val="a"/>
    <w:link w:val="200"/>
    <w:rsid w:val="000D7291"/>
    <w:pPr>
      <w:widowControl w:val="0"/>
      <w:shd w:val="clear" w:color="auto" w:fill="FFFFFF"/>
      <w:spacing w:after="240" w:line="0" w:lineRule="atLeast"/>
    </w:pPr>
    <w:rPr>
      <w:rFonts w:ascii="Palatino Linotype" w:eastAsia="Palatino Linotype" w:hAnsi="Palatino Linotype" w:cs="Palatino Linotype"/>
      <w:i/>
      <w:iCs/>
    </w:rPr>
  </w:style>
  <w:style w:type="character" w:customStyle="1" w:styleId="20Arial13pt">
    <w:name w:val="Основной текст (20) + Arial;13 pt;Полужирный;Не курсив"/>
    <w:basedOn w:val="200"/>
    <w:rsid w:val="000D7291"/>
    <w:rPr>
      <w:rFonts w:ascii="Arial" w:eastAsia="Arial" w:hAnsi="Arial" w:cs="Arial"/>
      <w:b/>
      <w:bCs/>
      <w:i/>
      <w:iCs/>
      <w:color w:val="000000"/>
      <w:spacing w:val="0"/>
      <w:w w:val="100"/>
      <w:position w:val="0"/>
      <w:sz w:val="26"/>
      <w:szCs w:val="26"/>
      <w:shd w:val="clear" w:color="auto" w:fill="FFFFFF"/>
      <w:lang w:val="en-US" w:eastAsia="en-US" w:bidi="en-US"/>
    </w:rPr>
  </w:style>
  <w:style w:type="character" w:customStyle="1" w:styleId="Arial">
    <w:name w:val="Основной текст + Arial;Полужирный"/>
    <w:basedOn w:val="af1"/>
    <w:rsid w:val="000D7291"/>
    <w:rPr>
      <w:rFonts w:ascii="Arial" w:eastAsia="Arial" w:hAnsi="Arial" w:cs="Arial"/>
      <w:b/>
      <w:bCs/>
      <w:i w:val="0"/>
      <w:iCs w:val="0"/>
      <w:smallCaps w:val="0"/>
      <w:strike w:val="0"/>
      <w:color w:val="000000"/>
      <w:spacing w:val="0"/>
      <w:w w:val="100"/>
      <w:position w:val="0"/>
      <w:sz w:val="20"/>
      <w:szCs w:val="20"/>
      <w:u w:val="none"/>
      <w:shd w:val="clear" w:color="auto" w:fill="FFFFFF"/>
      <w:lang w:val="en-US" w:eastAsia="en-US" w:bidi="en-US"/>
    </w:rPr>
  </w:style>
  <w:style w:type="character" w:customStyle="1" w:styleId="14">
    <w:name w:val="Основной текст (14)_"/>
    <w:basedOn w:val="a0"/>
    <w:link w:val="140"/>
    <w:rsid w:val="00AF037B"/>
    <w:rPr>
      <w:rFonts w:ascii="Palatino Linotype" w:eastAsia="Palatino Linotype" w:hAnsi="Palatino Linotype" w:cs="Palatino Linotype"/>
      <w:b/>
      <w:bCs/>
      <w:sz w:val="21"/>
      <w:szCs w:val="21"/>
      <w:shd w:val="clear" w:color="auto" w:fill="FFFFFF"/>
    </w:rPr>
  </w:style>
  <w:style w:type="paragraph" w:customStyle="1" w:styleId="140">
    <w:name w:val="Основной текст (14)"/>
    <w:basedOn w:val="a"/>
    <w:link w:val="14"/>
    <w:rsid w:val="00AF037B"/>
    <w:pPr>
      <w:widowControl w:val="0"/>
      <w:shd w:val="clear" w:color="auto" w:fill="FFFFFF"/>
      <w:spacing w:after="300" w:line="0" w:lineRule="atLeast"/>
    </w:pPr>
    <w:rPr>
      <w:rFonts w:ascii="Palatino Linotype" w:eastAsia="Palatino Linotype" w:hAnsi="Palatino Linotype" w:cs="Palatino Linotype"/>
      <w:b/>
      <w:bCs/>
      <w:sz w:val="21"/>
      <w:szCs w:val="21"/>
    </w:rPr>
  </w:style>
  <w:style w:type="character" w:customStyle="1" w:styleId="15">
    <w:name w:val="Основной текст (15)_"/>
    <w:basedOn w:val="a0"/>
    <w:link w:val="150"/>
    <w:rsid w:val="00AF037B"/>
    <w:rPr>
      <w:rFonts w:ascii="Palatino Linotype" w:eastAsia="Palatino Linotype" w:hAnsi="Palatino Linotype" w:cs="Palatino Linotype"/>
      <w:i/>
      <w:iCs/>
      <w:sz w:val="20"/>
      <w:szCs w:val="20"/>
      <w:shd w:val="clear" w:color="auto" w:fill="FFFFFF"/>
    </w:rPr>
  </w:style>
  <w:style w:type="paragraph" w:customStyle="1" w:styleId="150">
    <w:name w:val="Основной текст (15)"/>
    <w:basedOn w:val="a"/>
    <w:link w:val="15"/>
    <w:rsid w:val="00AF037B"/>
    <w:pPr>
      <w:widowControl w:val="0"/>
      <w:shd w:val="clear" w:color="auto" w:fill="FFFFFF"/>
      <w:spacing w:before="300" w:after="0" w:line="341" w:lineRule="exact"/>
      <w:ind w:hanging="1660"/>
    </w:pPr>
    <w:rPr>
      <w:rFonts w:ascii="Palatino Linotype" w:eastAsia="Palatino Linotype" w:hAnsi="Palatino Linotype" w:cs="Palatino Linotype"/>
      <w:i/>
      <w:iCs/>
      <w:sz w:val="20"/>
      <w:szCs w:val="20"/>
    </w:rPr>
  </w:style>
  <w:style w:type="character" w:customStyle="1" w:styleId="151">
    <w:name w:val="Основной текст (15) + Не курсив"/>
    <w:basedOn w:val="15"/>
    <w:rsid w:val="00AF037B"/>
    <w:rPr>
      <w:rFonts w:ascii="Palatino Linotype" w:eastAsia="Palatino Linotype" w:hAnsi="Palatino Linotype" w:cs="Palatino Linotype"/>
      <w:i/>
      <w:iCs/>
      <w:color w:val="000000"/>
      <w:spacing w:val="0"/>
      <w:w w:val="100"/>
      <w:position w:val="0"/>
      <w:sz w:val="20"/>
      <w:szCs w:val="20"/>
      <w:shd w:val="clear" w:color="auto" w:fill="FFFFFF"/>
      <w:lang w:val="en-US" w:eastAsia="en-US" w:bidi="en-US"/>
    </w:rPr>
  </w:style>
  <w:style w:type="character" w:customStyle="1" w:styleId="105pt">
    <w:name w:val="Основной текст + 10;5 pt;Полужирный"/>
    <w:basedOn w:val="af1"/>
    <w:rsid w:val="00AF037B"/>
    <w:rPr>
      <w:rFonts w:ascii="Palatino Linotype" w:eastAsia="Palatino Linotype" w:hAnsi="Palatino Linotype" w:cs="Palatino Linotype"/>
      <w:b/>
      <w:bCs/>
      <w:i w:val="0"/>
      <w:iCs w:val="0"/>
      <w:smallCaps w:val="0"/>
      <w:strike w:val="0"/>
      <w:color w:val="000000"/>
      <w:spacing w:val="0"/>
      <w:w w:val="100"/>
      <w:position w:val="0"/>
      <w:sz w:val="21"/>
      <w:szCs w:val="21"/>
      <w:u w:val="none"/>
      <w:shd w:val="clear" w:color="auto" w:fill="FFFFFF"/>
      <w:lang w:val="en-US" w:eastAsia="en-US" w:bidi="en-US"/>
    </w:rPr>
  </w:style>
  <w:style w:type="character" w:customStyle="1" w:styleId="22Exact">
    <w:name w:val="Основной текст (22) Exact"/>
    <w:basedOn w:val="a0"/>
    <w:rsid w:val="00AF037B"/>
    <w:rPr>
      <w:rFonts w:ascii="Arial" w:eastAsia="Arial" w:hAnsi="Arial" w:cs="Arial"/>
      <w:b/>
      <w:bCs/>
      <w:i w:val="0"/>
      <w:iCs w:val="0"/>
      <w:smallCaps w:val="0"/>
      <w:strike w:val="0"/>
      <w:spacing w:val="6"/>
      <w:sz w:val="17"/>
      <w:szCs w:val="17"/>
      <w:u w:val="none"/>
    </w:rPr>
  </w:style>
  <w:style w:type="character" w:customStyle="1" w:styleId="21">
    <w:name w:val="Основной текст (21)_"/>
    <w:basedOn w:val="a0"/>
    <w:link w:val="210"/>
    <w:rsid w:val="00AF037B"/>
    <w:rPr>
      <w:rFonts w:ascii="Times New Roman" w:eastAsia="Times New Roman" w:hAnsi="Times New Roman" w:cs="Times New Roman"/>
      <w:b/>
      <w:bCs/>
      <w:i/>
      <w:iCs/>
      <w:sz w:val="26"/>
      <w:szCs w:val="26"/>
      <w:shd w:val="clear" w:color="auto" w:fill="FFFFFF"/>
    </w:rPr>
  </w:style>
  <w:style w:type="paragraph" w:customStyle="1" w:styleId="210">
    <w:name w:val="Основной текст (21)"/>
    <w:basedOn w:val="a"/>
    <w:link w:val="21"/>
    <w:rsid w:val="00AF037B"/>
    <w:pPr>
      <w:widowControl w:val="0"/>
      <w:shd w:val="clear" w:color="auto" w:fill="FFFFFF"/>
      <w:spacing w:before="600" w:after="300" w:line="0" w:lineRule="atLeast"/>
      <w:jc w:val="both"/>
    </w:pPr>
    <w:rPr>
      <w:rFonts w:ascii="Times New Roman" w:eastAsia="Times New Roman" w:hAnsi="Times New Roman" w:cs="Times New Roman"/>
      <w:b/>
      <w:bCs/>
      <w:i/>
      <w:iCs/>
      <w:sz w:val="26"/>
      <w:szCs w:val="26"/>
    </w:rPr>
  </w:style>
  <w:style w:type="character" w:customStyle="1" w:styleId="21Arial">
    <w:name w:val="Основной текст (21) + Arial;Не курсив"/>
    <w:basedOn w:val="21"/>
    <w:rsid w:val="00AF037B"/>
    <w:rPr>
      <w:rFonts w:ascii="Arial" w:eastAsia="Arial" w:hAnsi="Arial" w:cs="Arial"/>
      <w:b/>
      <w:bCs/>
      <w:i/>
      <w:iCs/>
      <w:color w:val="000000"/>
      <w:spacing w:val="0"/>
      <w:w w:val="100"/>
      <w:position w:val="0"/>
      <w:sz w:val="26"/>
      <w:szCs w:val="26"/>
      <w:shd w:val="clear" w:color="auto" w:fill="FFFFFF"/>
      <w:lang w:val="en-US" w:eastAsia="en-US" w:bidi="en-US"/>
    </w:rPr>
  </w:style>
  <w:style w:type="character" w:customStyle="1" w:styleId="22">
    <w:name w:val="Основной текст (22)_"/>
    <w:basedOn w:val="a0"/>
    <w:link w:val="220"/>
    <w:rsid w:val="00AF037B"/>
    <w:rPr>
      <w:rFonts w:ascii="Arial" w:eastAsia="Arial" w:hAnsi="Arial" w:cs="Arial"/>
      <w:b/>
      <w:bCs/>
      <w:sz w:val="20"/>
      <w:szCs w:val="20"/>
      <w:shd w:val="clear" w:color="auto" w:fill="FFFFFF"/>
    </w:rPr>
  </w:style>
  <w:style w:type="paragraph" w:customStyle="1" w:styleId="220">
    <w:name w:val="Основной текст (22)"/>
    <w:basedOn w:val="a"/>
    <w:link w:val="22"/>
    <w:rsid w:val="00AF037B"/>
    <w:pPr>
      <w:widowControl w:val="0"/>
      <w:shd w:val="clear" w:color="auto" w:fill="FFFFFF"/>
      <w:spacing w:after="0" w:line="0" w:lineRule="atLeast"/>
    </w:pPr>
    <w:rPr>
      <w:rFonts w:ascii="Arial" w:eastAsia="Arial" w:hAnsi="Arial" w:cs="Arial"/>
      <w:b/>
      <w:bCs/>
      <w:sz w:val="20"/>
      <w:szCs w:val="20"/>
    </w:rPr>
  </w:style>
  <w:style w:type="character" w:customStyle="1" w:styleId="11">
    <w:name w:val="Основной текст1"/>
    <w:basedOn w:val="af1"/>
    <w:rsid w:val="00AF037B"/>
    <w:rPr>
      <w:rFonts w:ascii="Palatino Linotype" w:eastAsia="Palatino Linotype" w:hAnsi="Palatino Linotype" w:cs="Palatino Linotype"/>
      <w:b w:val="0"/>
      <w:bCs w:val="0"/>
      <w:i w:val="0"/>
      <w:iCs w:val="0"/>
      <w:smallCaps w:val="0"/>
      <w:strike w:val="0"/>
      <w:color w:val="000000"/>
      <w:spacing w:val="0"/>
      <w:w w:val="100"/>
      <w:position w:val="0"/>
      <w:sz w:val="20"/>
      <w:szCs w:val="20"/>
      <w:u w:val="none"/>
      <w:shd w:val="clear" w:color="auto" w:fill="FFFFFF"/>
      <w:lang w:val="en-US" w:eastAsia="en-US" w:bidi="en-US"/>
    </w:rPr>
  </w:style>
  <w:style w:type="character" w:customStyle="1" w:styleId="af2">
    <w:name w:val="Подпись к таблице_"/>
    <w:basedOn w:val="a0"/>
    <w:link w:val="af3"/>
    <w:rsid w:val="00AF037B"/>
    <w:rPr>
      <w:rFonts w:ascii="Palatino Linotype" w:eastAsia="Palatino Linotype" w:hAnsi="Palatino Linotype" w:cs="Palatino Linotype"/>
      <w:sz w:val="20"/>
      <w:szCs w:val="20"/>
      <w:shd w:val="clear" w:color="auto" w:fill="FFFFFF"/>
    </w:rPr>
  </w:style>
  <w:style w:type="paragraph" w:customStyle="1" w:styleId="af3">
    <w:name w:val="Подпись к таблице"/>
    <w:basedOn w:val="a"/>
    <w:link w:val="af2"/>
    <w:rsid w:val="00AF037B"/>
    <w:pPr>
      <w:widowControl w:val="0"/>
      <w:shd w:val="clear" w:color="auto" w:fill="FFFFFF"/>
      <w:spacing w:after="0" w:line="0" w:lineRule="atLeast"/>
    </w:pPr>
    <w:rPr>
      <w:rFonts w:ascii="Palatino Linotype" w:eastAsia="Palatino Linotype" w:hAnsi="Palatino Linotype" w:cs="Palatino Linotype"/>
      <w:sz w:val="20"/>
      <w:szCs w:val="20"/>
    </w:rPr>
  </w:style>
  <w:style w:type="character" w:customStyle="1" w:styleId="105pt0">
    <w:name w:val="Подпись к таблице + 10;5 pt;Полужирный"/>
    <w:basedOn w:val="af2"/>
    <w:rsid w:val="00AF037B"/>
    <w:rPr>
      <w:rFonts w:ascii="Palatino Linotype" w:eastAsia="Palatino Linotype" w:hAnsi="Palatino Linotype" w:cs="Palatino Linotype"/>
      <w:b/>
      <w:bCs/>
      <w:color w:val="000000"/>
      <w:spacing w:val="0"/>
      <w:w w:val="100"/>
      <w:position w:val="0"/>
      <w:sz w:val="21"/>
      <w:szCs w:val="21"/>
      <w:shd w:val="clear" w:color="auto" w:fill="FFFFFF"/>
      <w:lang w:val="en-US" w:eastAsia="en-US" w:bidi="en-US"/>
    </w:rPr>
  </w:style>
  <w:style w:type="paragraph" w:customStyle="1" w:styleId="rtejustify">
    <w:name w:val="rtejustify"/>
    <w:basedOn w:val="a"/>
    <w:rsid w:val="00777147"/>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51">
    <w:name w:val="Заголовок №5_"/>
    <w:basedOn w:val="a0"/>
    <w:link w:val="52"/>
    <w:rsid w:val="009920DC"/>
    <w:rPr>
      <w:rFonts w:ascii="Arial" w:eastAsia="Arial" w:hAnsi="Arial" w:cs="Arial"/>
      <w:b/>
      <w:bCs/>
      <w:sz w:val="26"/>
      <w:szCs w:val="26"/>
      <w:shd w:val="clear" w:color="auto" w:fill="FFFFFF"/>
    </w:rPr>
  </w:style>
  <w:style w:type="paragraph" w:customStyle="1" w:styleId="52">
    <w:name w:val="Заголовок №5"/>
    <w:basedOn w:val="a"/>
    <w:link w:val="51"/>
    <w:rsid w:val="009920DC"/>
    <w:pPr>
      <w:widowControl w:val="0"/>
      <w:shd w:val="clear" w:color="auto" w:fill="FFFFFF"/>
      <w:spacing w:after="0" w:line="346" w:lineRule="exact"/>
      <w:jc w:val="both"/>
      <w:outlineLvl w:val="4"/>
    </w:pPr>
    <w:rPr>
      <w:rFonts w:ascii="Arial" w:eastAsia="Arial" w:hAnsi="Arial" w:cs="Arial"/>
      <w:b/>
      <w:bCs/>
      <w:sz w:val="26"/>
      <w:szCs w:val="26"/>
    </w:rPr>
  </w:style>
  <w:style w:type="character" w:customStyle="1" w:styleId="articletitle">
    <w:name w:val="articletitle"/>
    <w:basedOn w:val="a0"/>
    <w:rsid w:val="00882D74"/>
  </w:style>
  <w:style w:type="character" w:customStyle="1" w:styleId="thumbnails">
    <w:name w:val="thumbnails"/>
    <w:basedOn w:val="a0"/>
    <w:rsid w:val="00882D74"/>
  </w:style>
  <w:style w:type="character" w:customStyle="1" w:styleId="articlesummary">
    <w:name w:val="articlesummary"/>
    <w:basedOn w:val="a0"/>
    <w:rsid w:val="00882D74"/>
  </w:style>
  <w:style w:type="character" w:customStyle="1" w:styleId="imagecaption">
    <w:name w:val="imagecaption"/>
    <w:basedOn w:val="a0"/>
    <w:rsid w:val="00882D74"/>
  </w:style>
  <w:style w:type="character" w:customStyle="1" w:styleId="14Exact">
    <w:name w:val="Основной текст (14) Exact"/>
    <w:basedOn w:val="a0"/>
    <w:rsid w:val="00DE694F"/>
    <w:rPr>
      <w:rFonts w:ascii="Palatino Linotype" w:eastAsia="Palatino Linotype" w:hAnsi="Palatino Linotype" w:cs="Palatino Linotype"/>
      <w:b/>
      <w:bCs/>
      <w:i w:val="0"/>
      <w:iCs w:val="0"/>
      <w:smallCaps w:val="0"/>
      <w:strike w:val="0"/>
      <w:spacing w:val="9"/>
      <w:sz w:val="17"/>
      <w:szCs w:val="17"/>
      <w:u w:val="none"/>
    </w:rPr>
  </w:style>
  <w:style w:type="character" w:customStyle="1" w:styleId="bold">
    <w:name w:val="bold"/>
    <w:basedOn w:val="a0"/>
    <w:rsid w:val="000157BD"/>
  </w:style>
  <w:style w:type="paragraph" w:customStyle="1" w:styleId="ng-scope">
    <w:name w:val="ng-scope"/>
    <w:basedOn w:val="a"/>
    <w:rsid w:val="001B7A1B"/>
    <w:pPr>
      <w:spacing w:before="100" w:beforeAutospacing="1" w:after="100" w:afterAutospacing="1" w:line="240" w:lineRule="auto"/>
    </w:pPr>
    <w:rPr>
      <w:rFonts w:ascii="Times New Roman" w:eastAsia="Times New Roman" w:hAnsi="Times New Roman" w:cs="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22877">
      <w:bodyDiv w:val="1"/>
      <w:marLeft w:val="0"/>
      <w:marRight w:val="0"/>
      <w:marTop w:val="0"/>
      <w:marBottom w:val="0"/>
      <w:divBdr>
        <w:top w:val="none" w:sz="0" w:space="0" w:color="auto"/>
        <w:left w:val="none" w:sz="0" w:space="0" w:color="auto"/>
        <w:bottom w:val="none" w:sz="0" w:space="0" w:color="auto"/>
        <w:right w:val="none" w:sz="0" w:space="0" w:color="auto"/>
      </w:divBdr>
    </w:div>
    <w:div w:id="1592244">
      <w:bodyDiv w:val="1"/>
      <w:marLeft w:val="0"/>
      <w:marRight w:val="0"/>
      <w:marTop w:val="0"/>
      <w:marBottom w:val="0"/>
      <w:divBdr>
        <w:top w:val="none" w:sz="0" w:space="0" w:color="auto"/>
        <w:left w:val="none" w:sz="0" w:space="0" w:color="auto"/>
        <w:bottom w:val="none" w:sz="0" w:space="0" w:color="auto"/>
        <w:right w:val="none" w:sz="0" w:space="0" w:color="auto"/>
      </w:divBdr>
    </w:div>
    <w:div w:id="11957122">
      <w:bodyDiv w:val="1"/>
      <w:marLeft w:val="0"/>
      <w:marRight w:val="0"/>
      <w:marTop w:val="0"/>
      <w:marBottom w:val="0"/>
      <w:divBdr>
        <w:top w:val="none" w:sz="0" w:space="0" w:color="auto"/>
        <w:left w:val="none" w:sz="0" w:space="0" w:color="auto"/>
        <w:bottom w:val="none" w:sz="0" w:space="0" w:color="auto"/>
        <w:right w:val="none" w:sz="0" w:space="0" w:color="auto"/>
      </w:divBdr>
    </w:div>
    <w:div w:id="21173838">
      <w:bodyDiv w:val="1"/>
      <w:marLeft w:val="0"/>
      <w:marRight w:val="0"/>
      <w:marTop w:val="0"/>
      <w:marBottom w:val="0"/>
      <w:divBdr>
        <w:top w:val="none" w:sz="0" w:space="0" w:color="auto"/>
        <w:left w:val="none" w:sz="0" w:space="0" w:color="auto"/>
        <w:bottom w:val="none" w:sz="0" w:space="0" w:color="auto"/>
        <w:right w:val="none" w:sz="0" w:space="0" w:color="auto"/>
      </w:divBdr>
    </w:div>
    <w:div w:id="44918244">
      <w:bodyDiv w:val="1"/>
      <w:marLeft w:val="0"/>
      <w:marRight w:val="0"/>
      <w:marTop w:val="0"/>
      <w:marBottom w:val="0"/>
      <w:divBdr>
        <w:top w:val="none" w:sz="0" w:space="0" w:color="auto"/>
        <w:left w:val="none" w:sz="0" w:space="0" w:color="auto"/>
        <w:bottom w:val="none" w:sz="0" w:space="0" w:color="auto"/>
        <w:right w:val="none" w:sz="0" w:space="0" w:color="auto"/>
      </w:divBdr>
      <w:divsChild>
        <w:div w:id="175467370">
          <w:marLeft w:val="0"/>
          <w:marRight w:val="0"/>
          <w:marTop w:val="0"/>
          <w:marBottom w:val="0"/>
          <w:divBdr>
            <w:top w:val="none" w:sz="0" w:space="0" w:color="auto"/>
            <w:left w:val="none" w:sz="0" w:space="0" w:color="auto"/>
            <w:bottom w:val="none" w:sz="0" w:space="0" w:color="auto"/>
            <w:right w:val="none" w:sz="0" w:space="0" w:color="auto"/>
          </w:divBdr>
        </w:div>
      </w:divsChild>
    </w:div>
    <w:div w:id="46531813">
      <w:bodyDiv w:val="1"/>
      <w:marLeft w:val="0"/>
      <w:marRight w:val="0"/>
      <w:marTop w:val="0"/>
      <w:marBottom w:val="0"/>
      <w:divBdr>
        <w:top w:val="none" w:sz="0" w:space="0" w:color="auto"/>
        <w:left w:val="none" w:sz="0" w:space="0" w:color="auto"/>
        <w:bottom w:val="none" w:sz="0" w:space="0" w:color="auto"/>
        <w:right w:val="none" w:sz="0" w:space="0" w:color="auto"/>
      </w:divBdr>
    </w:div>
    <w:div w:id="83459627">
      <w:bodyDiv w:val="1"/>
      <w:marLeft w:val="0"/>
      <w:marRight w:val="0"/>
      <w:marTop w:val="0"/>
      <w:marBottom w:val="0"/>
      <w:divBdr>
        <w:top w:val="none" w:sz="0" w:space="0" w:color="auto"/>
        <w:left w:val="none" w:sz="0" w:space="0" w:color="auto"/>
        <w:bottom w:val="none" w:sz="0" w:space="0" w:color="auto"/>
        <w:right w:val="none" w:sz="0" w:space="0" w:color="auto"/>
      </w:divBdr>
    </w:div>
    <w:div w:id="84621227">
      <w:bodyDiv w:val="1"/>
      <w:marLeft w:val="0"/>
      <w:marRight w:val="0"/>
      <w:marTop w:val="0"/>
      <w:marBottom w:val="0"/>
      <w:divBdr>
        <w:top w:val="none" w:sz="0" w:space="0" w:color="auto"/>
        <w:left w:val="none" w:sz="0" w:space="0" w:color="auto"/>
        <w:bottom w:val="none" w:sz="0" w:space="0" w:color="auto"/>
        <w:right w:val="none" w:sz="0" w:space="0" w:color="auto"/>
      </w:divBdr>
    </w:div>
    <w:div w:id="90127640">
      <w:bodyDiv w:val="1"/>
      <w:marLeft w:val="0"/>
      <w:marRight w:val="0"/>
      <w:marTop w:val="0"/>
      <w:marBottom w:val="0"/>
      <w:divBdr>
        <w:top w:val="none" w:sz="0" w:space="0" w:color="auto"/>
        <w:left w:val="none" w:sz="0" w:space="0" w:color="auto"/>
        <w:bottom w:val="none" w:sz="0" w:space="0" w:color="auto"/>
        <w:right w:val="none" w:sz="0" w:space="0" w:color="auto"/>
      </w:divBdr>
    </w:div>
    <w:div w:id="114062531">
      <w:bodyDiv w:val="1"/>
      <w:marLeft w:val="0"/>
      <w:marRight w:val="0"/>
      <w:marTop w:val="0"/>
      <w:marBottom w:val="0"/>
      <w:divBdr>
        <w:top w:val="none" w:sz="0" w:space="0" w:color="auto"/>
        <w:left w:val="none" w:sz="0" w:space="0" w:color="auto"/>
        <w:bottom w:val="none" w:sz="0" w:space="0" w:color="auto"/>
        <w:right w:val="none" w:sz="0" w:space="0" w:color="auto"/>
      </w:divBdr>
    </w:div>
    <w:div w:id="146240402">
      <w:bodyDiv w:val="1"/>
      <w:marLeft w:val="0"/>
      <w:marRight w:val="0"/>
      <w:marTop w:val="0"/>
      <w:marBottom w:val="0"/>
      <w:divBdr>
        <w:top w:val="none" w:sz="0" w:space="0" w:color="auto"/>
        <w:left w:val="none" w:sz="0" w:space="0" w:color="auto"/>
        <w:bottom w:val="none" w:sz="0" w:space="0" w:color="auto"/>
        <w:right w:val="none" w:sz="0" w:space="0" w:color="auto"/>
      </w:divBdr>
    </w:div>
    <w:div w:id="150291034">
      <w:bodyDiv w:val="1"/>
      <w:marLeft w:val="0"/>
      <w:marRight w:val="0"/>
      <w:marTop w:val="0"/>
      <w:marBottom w:val="0"/>
      <w:divBdr>
        <w:top w:val="none" w:sz="0" w:space="0" w:color="auto"/>
        <w:left w:val="none" w:sz="0" w:space="0" w:color="auto"/>
        <w:bottom w:val="none" w:sz="0" w:space="0" w:color="auto"/>
        <w:right w:val="none" w:sz="0" w:space="0" w:color="auto"/>
      </w:divBdr>
    </w:div>
    <w:div w:id="155071551">
      <w:bodyDiv w:val="1"/>
      <w:marLeft w:val="0"/>
      <w:marRight w:val="0"/>
      <w:marTop w:val="0"/>
      <w:marBottom w:val="0"/>
      <w:divBdr>
        <w:top w:val="none" w:sz="0" w:space="0" w:color="auto"/>
        <w:left w:val="none" w:sz="0" w:space="0" w:color="auto"/>
        <w:bottom w:val="none" w:sz="0" w:space="0" w:color="auto"/>
        <w:right w:val="none" w:sz="0" w:space="0" w:color="auto"/>
      </w:divBdr>
    </w:div>
    <w:div w:id="155462440">
      <w:bodyDiv w:val="1"/>
      <w:marLeft w:val="0"/>
      <w:marRight w:val="0"/>
      <w:marTop w:val="0"/>
      <w:marBottom w:val="0"/>
      <w:divBdr>
        <w:top w:val="none" w:sz="0" w:space="0" w:color="auto"/>
        <w:left w:val="none" w:sz="0" w:space="0" w:color="auto"/>
        <w:bottom w:val="none" w:sz="0" w:space="0" w:color="auto"/>
        <w:right w:val="none" w:sz="0" w:space="0" w:color="auto"/>
      </w:divBdr>
    </w:div>
    <w:div w:id="166138247">
      <w:bodyDiv w:val="1"/>
      <w:marLeft w:val="0"/>
      <w:marRight w:val="0"/>
      <w:marTop w:val="0"/>
      <w:marBottom w:val="0"/>
      <w:divBdr>
        <w:top w:val="none" w:sz="0" w:space="0" w:color="auto"/>
        <w:left w:val="none" w:sz="0" w:space="0" w:color="auto"/>
        <w:bottom w:val="none" w:sz="0" w:space="0" w:color="auto"/>
        <w:right w:val="none" w:sz="0" w:space="0" w:color="auto"/>
      </w:divBdr>
      <w:divsChild>
        <w:div w:id="641227121">
          <w:marLeft w:val="0"/>
          <w:marRight w:val="0"/>
          <w:marTop w:val="0"/>
          <w:marBottom w:val="0"/>
          <w:divBdr>
            <w:top w:val="none" w:sz="0" w:space="0" w:color="auto"/>
            <w:left w:val="none" w:sz="0" w:space="0" w:color="auto"/>
            <w:bottom w:val="none" w:sz="0" w:space="0" w:color="auto"/>
            <w:right w:val="none" w:sz="0" w:space="0" w:color="auto"/>
          </w:divBdr>
          <w:divsChild>
            <w:div w:id="290940252">
              <w:marLeft w:val="0"/>
              <w:marRight w:val="0"/>
              <w:marTop w:val="0"/>
              <w:marBottom w:val="0"/>
              <w:divBdr>
                <w:top w:val="none" w:sz="0" w:space="0" w:color="auto"/>
                <w:left w:val="none" w:sz="0" w:space="0" w:color="auto"/>
                <w:bottom w:val="none" w:sz="0" w:space="0" w:color="auto"/>
                <w:right w:val="none" w:sz="0" w:space="0" w:color="auto"/>
              </w:divBdr>
            </w:div>
          </w:divsChild>
        </w:div>
        <w:div w:id="127476496">
          <w:marLeft w:val="0"/>
          <w:marRight w:val="0"/>
          <w:marTop w:val="0"/>
          <w:marBottom w:val="0"/>
          <w:divBdr>
            <w:top w:val="none" w:sz="0" w:space="0" w:color="auto"/>
            <w:left w:val="none" w:sz="0" w:space="0" w:color="auto"/>
            <w:bottom w:val="none" w:sz="0" w:space="0" w:color="auto"/>
            <w:right w:val="none" w:sz="0" w:space="0" w:color="auto"/>
          </w:divBdr>
          <w:divsChild>
            <w:div w:id="1742828152">
              <w:marLeft w:val="0"/>
              <w:marRight w:val="0"/>
              <w:marTop w:val="0"/>
              <w:marBottom w:val="0"/>
              <w:divBdr>
                <w:top w:val="none" w:sz="0" w:space="0" w:color="auto"/>
                <w:left w:val="none" w:sz="0" w:space="0" w:color="auto"/>
                <w:bottom w:val="none" w:sz="0" w:space="0" w:color="auto"/>
                <w:right w:val="none" w:sz="0" w:space="0" w:color="auto"/>
              </w:divBdr>
            </w:div>
          </w:divsChild>
        </w:div>
        <w:div w:id="1963422155">
          <w:marLeft w:val="0"/>
          <w:marRight w:val="0"/>
          <w:marTop w:val="0"/>
          <w:marBottom w:val="0"/>
          <w:divBdr>
            <w:top w:val="none" w:sz="0" w:space="0" w:color="auto"/>
            <w:left w:val="none" w:sz="0" w:space="0" w:color="auto"/>
            <w:bottom w:val="none" w:sz="0" w:space="0" w:color="auto"/>
            <w:right w:val="none" w:sz="0" w:space="0" w:color="auto"/>
          </w:divBdr>
          <w:divsChild>
            <w:div w:id="710230484">
              <w:marLeft w:val="0"/>
              <w:marRight w:val="0"/>
              <w:marTop w:val="0"/>
              <w:marBottom w:val="0"/>
              <w:divBdr>
                <w:top w:val="none" w:sz="0" w:space="0" w:color="auto"/>
                <w:left w:val="none" w:sz="0" w:space="0" w:color="auto"/>
                <w:bottom w:val="none" w:sz="0" w:space="0" w:color="auto"/>
                <w:right w:val="none" w:sz="0" w:space="0" w:color="auto"/>
              </w:divBdr>
            </w:div>
          </w:divsChild>
        </w:div>
        <w:div w:id="2015837425">
          <w:marLeft w:val="0"/>
          <w:marRight w:val="0"/>
          <w:marTop w:val="0"/>
          <w:marBottom w:val="0"/>
          <w:divBdr>
            <w:top w:val="none" w:sz="0" w:space="0" w:color="auto"/>
            <w:left w:val="none" w:sz="0" w:space="0" w:color="auto"/>
            <w:bottom w:val="none" w:sz="0" w:space="0" w:color="auto"/>
            <w:right w:val="none" w:sz="0" w:space="0" w:color="auto"/>
          </w:divBdr>
          <w:divsChild>
            <w:div w:id="520629017">
              <w:marLeft w:val="0"/>
              <w:marRight w:val="0"/>
              <w:marTop w:val="0"/>
              <w:marBottom w:val="0"/>
              <w:divBdr>
                <w:top w:val="none" w:sz="0" w:space="0" w:color="auto"/>
                <w:left w:val="none" w:sz="0" w:space="0" w:color="auto"/>
                <w:bottom w:val="none" w:sz="0" w:space="0" w:color="auto"/>
                <w:right w:val="none" w:sz="0" w:space="0" w:color="auto"/>
              </w:divBdr>
            </w:div>
          </w:divsChild>
        </w:div>
        <w:div w:id="1395274312">
          <w:marLeft w:val="0"/>
          <w:marRight w:val="0"/>
          <w:marTop w:val="0"/>
          <w:marBottom w:val="0"/>
          <w:divBdr>
            <w:top w:val="none" w:sz="0" w:space="0" w:color="auto"/>
            <w:left w:val="none" w:sz="0" w:space="0" w:color="auto"/>
            <w:bottom w:val="none" w:sz="0" w:space="0" w:color="auto"/>
            <w:right w:val="none" w:sz="0" w:space="0" w:color="auto"/>
          </w:divBdr>
          <w:divsChild>
            <w:div w:id="222375825">
              <w:marLeft w:val="0"/>
              <w:marRight w:val="0"/>
              <w:marTop w:val="0"/>
              <w:marBottom w:val="0"/>
              <w:divBdr>
                <w:top w:val="none" w:sz="0" w:space="0" w:color="auto"/>
                <w:left w:val="none" w:sz="0" w:space="0" w:color="auto"/>
                <w:bottom w:val="none" w:sz="0" w:space="0" w:color="auto"/>
                <w:right w:val="none" w:sz="0" w:space="0" w:color="auto"/>
              </w:divBdr>
            </w:div>
          </w:divsChild>
        </w:div>
        <w:div w:id="1488477141">
          <w:marLeft w:val="0"/>
          <w:marRight w:val="0"/>
          <w:marTop w:val="0"/>
          <w:marBottom w:val="0"/>
          <w:divBdr>
            <w:top w:val="none" w:sz="0" w:space="0" w:color="auto"/>
            <w:left w:val="none" w:sz="0" w:space="0" w:color="auto"/>
            <w:bottom w:val="none" w:sz="0" w:space="0" w:color="auto"/>
            <w:right w:val="none" w:sz="0" w:space="0" w:color="auto"/>
          </w:divBdr>
          <w:divsChild>
            <w:div w:id="2044479325">
              <w:marLeft w:val="0"/>
              <w:marRight w:val="0"/>
              <w:marTop w:val="0"/>
              <w:marBottom w:val="0"/>
              <w:divBdr>
                <w:top w:val="none" w:sz="0" w:space="0" w:color="auto"/>
                <w:left w:val="none" w:sz="0" w:space="0" w:color="auto"/>
                <w:bottom w:val="none" w:sz="0" w:space="0" w:color="auto"/>
                <w:right w:val="none" w:sz="0" w:space="0" w:color="auto"/>
              </w:divBdr>
            </w:div>
          </w:divsChild>
        </w:div>
        <w:div w:id="1611669653">
          <w:marLeft w:val="0"/>
          <w:marRight w:val="0"/>
          <w:marTop w:val="0"/>
          <w:marBottom w:val="0"/>
          <w:divBdr>
            <w:top w:val="none" w:sz="0" w:space="0" w:color="auto"/>
            <w:left w:val="none" w:sz="0" w:space="0" w:color="auto"/>
            <w:bottom w:val="none" w:sz="0" w:space="0" w:color="auto"/>
            <w:right w:val="none" w:sz="0" w:space="0" w:color="auto"/>
          </w:divBdr>
          <w:divsChild>
            <w:div w:id="296223503">
              <w:marLeft w:val="0"/>
              <w:marRight w:val="0"/>
              <w:marTop w:val="0"/>
              <w:marBottom w:val="0"/>
              <w:divBdr>
                <w:top w:val="none" w:sz="0" w:space="0" w:color="auto"/>
                <w:left w:val="none" w:sz="0" w:space="0" w:color="auto"/>
                <w:bottom w:val="none" w:sz="0" w:space="0" w:color="auto"/>
                <w:right w:val="none" w:sz="0" w:space="0" w:color="auto"/>
              </w:divBdr>
            </w:div>
          </w:divsChild>
        </w:div>
        <w:div w:id="809832745">
          <w:marLeft w:val="0"/>
          <w:marRight w:val="0"/>
          <w:marTop w:val="0"/>
          <w:marBottom w:val="0"/>
          <w:divBdr>
            <w:top w:val="none" w:sz="0" w:space="0" w:color="auto"/>
            <w:left w:val="none" w:sz="0" w:space="0" w:color="auto"/>
            <w:bottom w:val="none" w:sz="0" w:space="0" w:color="auto"/>
            <w:right w:val="none" w:sz="0" w:space="0" w:color="auto"/>
          </w:divBdr>
          <w:divsChild>
            <w:div w:id="2137719896">
              <w:marLeft w:val="0"/>
              <w:marRight w:val="0"/>
              <w:marTop w:val="0"/>
              <w:marBottom w:val="0"/>
              <w:divBdr>
                <w:top w:val="none" w:sz="0" w:space="0" w:color="auto"/>
                <w:left w:val="none" w:sz="0" w:space="0" w:color="auto"/>
                <w:bottom w:val="none" w:sz="0" w:space="0" w:color="auto"/>
                <w:right w:val="none" w:sz="0" w:space="0" w:color="auto"/>
              </w:divBdr>
            </w:div>
          </w:divsChild>
        </w:div>
        <w:div w:id="2018384613">
          <w:marLeft w:val="0"/>
          <w:marRight w:val="0"/>
          <w:marTop w:val="0"/>
          <w:marBottom w:val="0"/>
          <w:divBdr>
            <w:top w:val="none" w:sz="0" w:space="0" w:color="auto"/>
            <w:left w:val="none" w:sz="0" w:space="0" w:color="auto"/>
            <w:bottom w:val="none" w:sz="0" w:space="0" w:color="auto"/>
            <w:right w:val="none" w:sz="0" w:space="0" w:color="auto"/>
          </w:divBdr>
          <w:divsChild>
            <w:div w:id="1734233884">
              <w:marLeft w:val="0"/>
              <w:marRight w:val="0"/>
              <w:marTop w:val="0"/>
              <w:marBottom w:val="0"/>
              <w:divBdr>
                <w:top w:val="none" w:sz="0" w:space="0" w:color="auto"/>
                <w:left w:val="none" w:sz="0" w:space="0" w:color="auto"/>
                <w:bottom w:val="none" w:sz="0" w:space="0" w:color="auto"/>
                <w:right w:val="none" w:sz="0" w:space="0" w:color="auto"/>
              </w:divBdr>
            </w:div>
          </w:divsChild>
        </w:div>
        <w:div w:id="383141142">
          <w:marLeft w:val="0"/>
          <w:marRight w:val="0"/>
          <w:marTop w:val="0"/>
          <w:marBottom w:val="0"/>
          <w:divBdr>
            <w:top w:val="none" w:sz="0" w:space="0" w:color="auto"/>
            <w:left w:val="none" w:sz="0" w:space="0" w:color="auto"/>
            <w:bottom w:val="none" w:sz="0" w:space="0" w:color="auto"/>
            <w:right w:val="none" w:sz="0" w:space="0" w:color="auto"/>
          </w:divBdr>
          <w:divsChild>
            <w:div w:id="1714959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688129">
      <w:bodyDiv w:val="1"/>
      <w:marLeft w:val="0"/>
      <w:marRight w:val="0"/>
      <w:marTop w:val="0"/>
      <w:marBottom w:val="0"/>
      <w:divBdr>
        <w:top w:val="none" w:sz="0" w:space="0" w:color="auto"/>
        <w:left w:val="none" w:sz="0" w:space="0" w:color="auto"/>
        <w:bottom w:val="none" w:sz="0" w:space="0" w:color="auto"/>
        <w:right w:val="none" w:sz="0" w:space="0" w:color="auto"/>
      </w:divBdr>
    </w:div>
    <w:div w:id="230695556">
      <w:bodyDiv w:val="1"/>
      <w:marLeft w:val="0"/>
      <w:marRight w:val="0"/>
      <w:marTop w:val="0"/>
      <w:marBottom w:val="0"/>
      <w:divBdr>
        <w:top w:val="none" w:sz="0" w:space="0" w:color="auto"/>
        <w:left w:val="none" w:sz="0" w:space="0" w:color="auto"/>
        <w:bottom w:val="none" w:sz="0" w:space="0" w:color="auto"/>
        <w:right w:val="none" w:sz="0" w:space="0" w:color="auto"/>
      </w:divBdr>
    </w:div>
    <w:div w:id="238180818">
      <w:bodyDiv w:val="1"/>
      <w:marLeft w:val="0"/>
      <w:marRight w:val="0"/>
      <w:marTop w:val="0"/>
      <w:marBottom w:val="0"/>
      <w:divBdr>
        <w:top w:val="none" w:sz="0" w:space="0" w:color="auto"/>
        <w:left w:val="none" w:sz="0" w:space="0" w:color="auto"/>
        <w:bottom w:val="none" w:sz="0" w:space="0" w:color="auto"/>
        <w:right w:val="none" w:sz="0" w:space="0" w:color="auto"/>
      </w:divBdr>
    </w:div>
    <w:div w:id="243346358">
      <w:bodyDiv w:val="1"/>
      <w:marLeft w:val="0"/>
      <w:marRight w:val="0"/>
      <w:marTop w:val="0"/>
      <w:marBottom w:val="0"/>
      <w:divBdr>
        <w:top w:val="none" w:sz="0" w:space="0" w:color="auto"/>
        <w:left w:val="none" w:sz="0" w:space="0" w:color="auto"/>
        <w:bottom w:val="none" w:sz="0" w:space="0" w:color="auto"/>
        <w:right w:val="none" w:sz="0" w:space="0" w:color="auto"/>
      </w:divBdr>
      <w:divsChild>
        <w:div w:id="1621033701">
          <w:marLeft w:val="0"/>
          <w:marRight w:val="150"/>
          <w:marTop w:val="0"/>
          <w:marBottom w:val="150"/>
          <w:divBdr>
            <w:top w:val="none" w:sz="0" w:space="0" w:color="auto"/>
            <w:left w:val="none" w:sz="0" w:space="0" w:color="auto"/>
            <w:bottom w:val="none" w:sz="0" w:space="0" w:color="auto"/>
            <w:right w:val="none" w:sz="0" w:space="0" w:color="auto"/>
          </w:divBdr>
          <w:divsChild>
            <w:div w:id="1998486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5526047">
      <w:bodyDiv w:val="1"/>
      <w:marLeft w:val="0"/>
      <w:marRight w:val="0"/>
      <w:marTop w:val="0"/>
      <w:marBottom w:val="0"/>
      <w:divBdr>
        <w:top w:val="none" w:sz="0" w:space="0" w:color="auto"/>
        <w:left w:val="none" w:sz="0" w:space="0" w:color="auto"/>
        <w:bottom w:val="none" w:sz="0" w:space="0" w:color="auto"/>
        <w:right w:val="none" w:sz="0" w:space="0" w:color="auto"/>
      </w:divBdr>
    </w:div>
    <w:div w:id="257718804">
      <w:bodyDiv w:val="1"/>
      <w:marLeft w:val="0"/>
      <w:marRight w:val="0"/>
      <w:marTop w:val="0"/>
      <w:marBottom w:val="0"/>
      <w:divBdr>
        <w:top w:val="none" w:sz="0" w:space="0" w:color="auto"/>
        <w:left w:val="none" w:sz="0" w:space="0" w:color="auto"/>
        <w:bottom w:val="none" w:sz="0" w:space="0" w:color="auto"/>
        <w:right w:val="none" w:sz="0" w:space="0" w:color="auto"/>
      </w:divBdr>
    </w:div>
    <w:div w:id="269552028">
      <w:bodyDiv w:val="1"/>
      <w:marLeft w:val="0"/>
      <w:marRight w:val="0"/>
      <w:marTop w:val="0"/>
      <w:marBottom w:val="0"/>
      <w:divBdr>
        <w:top w:val="none" w:sz="0" w:space="0" w:color="auto"/>
        <w:left w:val="none" w:sz="0" w:space="0" w:color="auto"/>
        <w:bottom w:val="none" w:sz="0" w:space="0" w:color="auto"/>
        <w:right w:val="none" w:sz="0" w:space="0" w:color="auto"/>
      </w:divBdr>
    </w:div>
    <w:div w:id="284779750">
      <w:bodyDiv w:val="1"/>
      <w:marLeft w:val="0"/>
      <w:marRight w:val="0"/>
      <w:marTop w:val="0"/>
      <w:marBottom w:val="0"/>
      <w:divBdr>
        <w:top w:val="none" w:sz="0" w:space="0" w:color="auto"/>
        <w:left w:val="none" w:sz="0" w:space="0" w:color="auto"/>
        <w:bottom w:val="none" w:sz="0" w:space="0" w:color="auto"/>
        <w:right w:val="none" w:sz="0" w:space="0" w:color="auto"/>
      </w:divBdr>
    </w:div>
    <w:div w:id="292908617">
      <w:bodyDiv w:val="1"/>
      <w:marLeft w:val="0"/>
      <w:marRight w:val="0"/>
      <w:marTop w:val="0"/>
      <w:marBottom w:val="0"/>
      <w:divBdr>
        <w:top w:val="none" w:sz="0" w:space="0" w:color="auto"/>
        <w:left w:val="none" w:sz="0" w:space="0" w:color="auto"/>
        <w:bottom w:val="none" w:sz="0" w:space="0" w:color="auto"/>
        <w:right w:val="none" w:sz="0" w:space="0" w:color="auto"/>
      </w:divBdr>
    </w:div>
    <w:div w:id="300119074">
      <w:bodyDiv w:val="1"/>
      <w:marLeft w:val="0"/>
      <w:marRight w:val="0"/>
      <w:marTop w:val="0"/>
      <w:marBottom w:val="0"/>
      <w:divBdr>
        <w:top w:val="none" w:sz="0" w:space="0" w:color="auto"/>
        <w:left w:val="none" w:sz="0" w:space="0" w:color="auto"/>
        <w:bottom w:val="none" w:sz="0" w:space="0" w:color="auto"/>
        <w:right w:val="none" w:sz="0" w:space="0" w:color="auto"/>
      </w:divBdr>
      <w:divsChild>
        <w:div w:id="1975602125">
          <w:marLeft w:val="0"/>
          <w:marRight w:val="0"/>
          <w:marTop w:val="0"/>
          <w:marBottom w:val="0"/>
          <w:divBdr>
            <w:top w:val="none" w:sz="0" w:space="0" w:color="auto"/>
            <w:left w:val="none" w:sz="0" w:space="0" w:color="auto"/>
            <w:bottom w:val="none" w:sz="0" w:space="0" w:color="auto"/>
            <w:right w:val="none" w:sz="0" w:space="0" w:color="auto"/>
          </w:divBdr>
          <w:divsChild>
            <w:div w:id="376201646">
              <w:marLeft w:val="0"/>
              <w:marRight w:val="0"/>
              <w:marTop w:val="0"/>
              <w:marBottom w:val="0"/>
              <w:divBdr>
                <w:top w:val="none" w:sz="0" w:space="0" w:color="auto"/>
                <w:left w:val="none" w:sz="0" w:space="0" w:color="auto"/>
                <w:bottom w:val="none" w:sz="0" w:space="0" w:color="auto"/>
                <w:right w:val="none" w:sz="0" w:space="0" w:color="auto"/>
              </w:divBdr>
            </w:div>
            <w:div w:id="1745182419">
              <w:marLeft w:val="240"/>
              <w:marRight w:val="0"/>
              <w:marTop w:val="0"/>
              <w:marBottom w:val="336"/>
              <w:divBdr>
                <w:top w:val="none" w:sz="0" w:space="0" w:color="auto"/>
                <w:left w:val="none" w:sz="0" w:space="0" w:color="auto"/>
                <w:bottom w:val="none" w:sz="0" w:space="0" w:color="auto"/>
                <w:right w:val="none" w:sz="0" w:space="0" w:color="auto"/>
              </w:divBdr>
            </w:div>
            <w:div w:id="306402276">
              <w:marLeft w:val="0"/>
              <w:marRight w:val="0"/>
              <w:marTop w:val="0"/>
              <w:marBottom w:val="0"/>
              <w:divBdr>
                <w:top w:val="none" w:sz="0" w:space="0" w:color="auto"/>
                <w:left w:val="none" w:sz="0" w:space="0" w:color="auto"/>
                <w:bottom w:val="none" w:sz="0" w:space="0" w:color="auto"/>
                <w:right w:val="none" w:sz="0" w:space="0" w:color="auto"/>
              </w:divBdr>
              <w:divsChild>
                <w:div w:id="442767981">
                  <w:marLeft w:val="336"/>
                  <w:marRight w:val="0"/>
                  <w:marTop w:val="120"/>
                  <w:marBottom w:val="312"/>
                  <w:divBdr>
                    <w:top w:val="none" w:sz="0" w:space="0" w:color="auto"/>
                    <w:left w:val="none" w:sz="0" w:space="0" w:color="auto"/>
                    <w:bottom w:val="none" w:sz="0" w:space="0" w:color="auto"/>
                    <w:right w:val="none" w:sz="0" w:space="0" w:color="auto"/>
                  </w:divBdr>
                  <w:divsChild>
                    <w:div w:id="2002272114">
                      <w:marLeft w:val="0"/>
                      <w:marRight w:val="0"/>
                      <w:marTop w:val="0"/>
                      <w:marBottom w:val="0"/>
                      <w:divBdr>
                        <w:top w:val="single" w:sz="6" w:space="2" w:color="CCCCCC"/>
                        <w:left w:val="single" w:sz="6" w:space="2" w:color="CCCCCC"/>
                        <w:bottom w:val="single" w:sz="6" w:space="2" w:color="CCCCCC"/>
                        <w:right w:val="single" w:sz="6" w:space="2" w:color="CCCCCC"/>
                      </w:divBdr>
                    </w:div>
                  </w:divsChild>
                </w:div>
                <w:div w:id="1301157800">
                  <w:marLeft w:val="336"/>
                  <w:marRight w:val="0"/>
                  <w:marTop w:val="120"/>
                  <w:marBottom w:val="312"/>
                  <w:divBdr>
                    <w:top w:val="none" w:sz="0" w:space="0" w:color="auto"/>
                    <w:left w:val="none" w:sz="0" w:space="0" w:color="auto"/>
                    <w:bottom w:val="none" w:sz="0" w:space="0" w:color="auto"/>
                    <w:right w:val="none" w:sz="0" w:space="0" w:color="auto"/>
                  </w:divBdr>
                  <w:divsChild>
                    <w:div w:id="1755545407">
                      <w:marLeft w:val="0"/>
                      <w:marRight w:val="0"/>
                      <w:marTop w:val="0"/>
                      <w:marBottom w:val="0"/>
                      <w:divBdr>
                        <w:top w:val="single" w:sz="6" w:space="2" w:color="CCCCCC"/>
                        <w:left w:val="single" w:sz="6" w:space="2" w:color="CCCCCC"/>
                        <w:bottom w:val="single" w:sz="6" w:space="2" w:color="CCCCCC"/>
                        <w:right w:val="single" w:sz="6" w:space="2" w:color="CCCCCC"/>
                      </w:divBdr>
                    </w:div>
                  </w:divsChild>
                </w:div>
              </w:divsChild>
            </w:div>
          </w:divsChild>
        </w:div>
      </w:divsChild>
    </w:div>
    <w:div w:id="314846035">
      <w:bodyDiv w:val="1"/>
      <w:marLeft w:val="0"/>
      <w:marRight w:val="0"/>
      <w:marTop w:val="0"/>
      <w:marBottom w:val="0"/>
      <w:divBdr>
        <w:top w:val="none" w:sz="0" w:space="0" w:color="auto"/>
        <w:left w:val="none" w:sz="0" w:space="0" w:color="auto"/>
        <w:bottom w:val="none" w:sz="0" w:space="0" w:color="auto"/>
        <w:right w:val="none" w:sz="0" w:space="0" w:color="auto"/>
      </w:divBdr>
    </w:div>
    <w:div w:id="319818411">
      <w:bodyDiv w:val="1"/>
      <w:marLeft w:val="0"/>
      <w:marRight w:val="0"/>
      <w:marTop w:val="0"/>
      <w:marBottom w:val="0"/>
      <w:divBdr>
        <w:top w:val="none" w:sz="0" w:space="0" w:color="auto"/>
        <w:left w:val="none" w:sz="0" w:space="0" w:color="auto"/>
        <w:bottom w:val="none" w:sz="0" w:space="0" w:color="auto"/>
        <w:right w:val="none" w:sz="0" w:space="0" w:color="auto"/>
      </w:divBdr>
    </w:div>
    <w:div w:id="331764030">
      <w:bodyDiv w:val="1"/>
      <w:marLeft w:val="0"/>
      <w:marRight w:val="0"/>
      <w:marTop w:val="0"/>
      <w:marBottom w:val="0"/>
      <w:divBdr>
        <w:top w:val="none" w:sz="0" w:space="0" w:color="auto"/>
        <w:left w:val="none" w:sz="0" w:space="0" w:color="auto"/>
        <w:bottom w:val="none" w:sz="0" w:space="0" w:color="auto"/>
        <w:right w:val="none" w:sz="0" w:space="0" w:color="auto"/>
      </w:divBdr>
      <w:divsChild>
        <w:div w:id="1527139704">
          <w:marLeft w:val="0"/>
          <w:marRight w:val="0"/>
          <w:marTop w:val="0"/>
          <w:marBottom w:val="225"/>
          <w:divBdr>
            <w:top w:val="none" w:sz="0" w:space="0" w:color="auto"/>
            <w:left w:val="none" w:sz="0" w:space="0" w:color="auto"/>
            <w:bottom w:val="none" w:sz="0" w:space="0" w:color="auto"/>
            <w:right w:val="none" w:sz="0" w:space="0" w:color="auto"/>
          </w:divBdr>
        </w:div>
        <w:div w:id="366416409">
          <w:marLeft w:val="150"/>
          <w:marRight w:val="0"/>
          <w:marTop w:val="135"/>
          <w:marBottom w:val="0"/>
          <w:divBdr>
            <w:top w:val="none" w:sz="0" w:space="0" w:color="auto"/>
            <w:left w:val="none" w:sz="0" w:space="0" w:color="auto"/>
            <w:bottom w:val="none" w:sz="0" w:space="0" w:color="auto"/>
            <w:right w:val="none" w:sz="0" w:space="0" w:color="auto"/>
          </w:divBdr>
        </w:div>
        <w:div w:id="1575159258">
          <w:marLeft w:val="0"/>
          <w:marRight w:val="0"/>
          <w:marTop w:val="0"/>
          <w:marBottom w:val="0"/>
          <w:divBdr>
            <w:top w:val="none" w:sz="0" w:space="0" w:color="auto"/>
            <w:left w:val="none" w:sz="0" w:space="0" w:color="auto"/>
            <w:bottom w:val="none" w:sz="0" w:space="0" w:color="auto"/>
            <w:right w:val="none" w:sz="0" w:space="0" w:color="auto"/>
          </w:divBdr>
        </w:div>
      </w:divsChild>
    </w:div>
    <w:div w:id="333145726">
      <w:bodyDiv w:val="1"/>
      <w:marLeft w:val="0"/>
      <w:marRight w:val="0"/>
      <w:marTop w:val="0"/>
      <w:marBottom w:val="0"/>
      <w:divBdr>
        <w:top w:val="none" w:sz="0" w:space="0" w:color="auto"/>
        <w:left w:val="none" w:sz="0" w:space="0" w:color="auto"/>
        <w:bottom w:val="none" w:sz="0" w:space="0" w:color="auto"/>
        <w:right w:val="none" w:sz="0" w:space="0" w:color="auto"/>
      </w:divBdr>
    </w:div>
    <w:div w:id="335304996">
      <w:bodyDiv w:val="1"/>
      <w:marLeft w:val="0"/>
      <w:marRight w:val="0"/>
      <w:marTop w:val="0"/>
      <w:marBottom w:val="0"/>
      <w:divBdr>
        <w:top w:val="none" w:sz="0" w:space="0" w:color="auto"/>
        <w:left w:val="none" w:sz="0" w:space="0" w:color="auto"/>
        <w:bottom w:val="none" w:sz="0" w:space="0" w:color="auto"/>
        <w:right w:val="none" w:sz="0" w:space="0" w:color="auto"/>
      </w:divBdr>
    </w:div>
    <w:div w:id="340552720">
      <w:bodyDiv w:val="1"/>
      <w:marLeft w:val="0"/>
      <w:marRight w:val="0"/>
      <w:marTop w:val="0"/>
      <w:marBottom w:val="0"/>
      <w:divBdr>
        <w:top w:val="none" w:sz="0" w:space="0" w:color="auto"/>
        <w:left w:val="none" w:sz="0" w:space="0" w:color="auto"/>
        <w:bottom w:val="none" w:sz="0" w:space="0" w:color="auto"/>
        <w:right w:val="none" w:sz="0" w:space="0" w:color="auto"/>
      </w:divBdr>
    </w:div>
    <w:div w:id="341978528">
      <w:bodyDiv w:val="1"/>
      <w:marLeft w:val="0"/>
      <w:marRight w:val="0"/>
      <w:marTop w:val="0"/>
      <w:marBottom w:val="0"/>
      <w:divBdr>
        <w:top w:val="none" w:sz="0" w:space="0" w:color="auto"/>
        <w:left w:val="none" w:sz="0" w:space="0" w:color="auto"/>
        <w:bottom w:val="none" w:sz="0" w:space="0" w:color="auto"/>
        <w:right w:val="none" w:sz="0" w:space="0" w:color="auto"/>
      </w:divBdr>
    </w:div>
    <w:div w:id="350843981">
      <w:bodyDiv w:val="1"/>
      <w:marLeft w:val="0"/>
      <w:marRight w:val="0"/>
      <w:marTop w:val="0"/>
      <w:marBottom w:val="0"/>
      <w:divBdr>
        <w:top w:val="none" w:sz="0" w:space="0" w:color="auto"/>
        <w:left w:val="none" w:sz="0" w:space="0" w:color="auto"/>
        <w:bottom w:val="none" w:sz="0" w:space="0" w:color="auto"/>
        <w:right w:val="none" w:sz="0" w:space="0" w:color="auto"/>
      </w:divBdr>
    </w:div>
    <w:div w:id="352656076">
      <w:bodyDiv w:val="1"/>
      <w:marLeft w:val="0"/>
      <w:marRight w:val="0"/>
      <w:marTop w:val="0"/>
      <w:marBottom w:val="0"/>
      <w:divBdr>
        <w:top w:val="none" w:sz="0" w:space="0" w:color="auto"/>
        <w:left w:val="none" w:sz="0" w:space="0" w:color="auto"/>
        <w:bottom w:val="none" w:sz="0" w:space="0" w:color="auto"/>
        <w:right w:val="none" w:sz="0" w:space="0" w:color="auto"/>
      </w:divBdr>
    </w:div>
    <w:div w:id="365184581">
      <w:bodyDiv w:val="1"/>
      <w:marLeft w:val="0"/>
      <w:marRight w:val="0"/>
      <w:marTop w:val="0"/>
      <w:marBottom w:val="0"/>
      <w:divBdr>
        <w:top w:val="none" w:sz="0" w:space="0" w:color="auto"/>
        <w:left w:val="none" w:sz="0" w:space="0" w:color="auto"/>
        <w:bottom w:val="none" w:sz="0" w:space="0" w:color="auto"/>
        <w:right w:val="none" w:sz="0" w:space="0" w:color="auto"/>
      </w:divBdr>
    </w:div>
    <w:div w:id="386301517">
      <w:bodyDiv w:val="1"/>
      <w:marLeft w:val="0"/>
      <w:marRight w:val="0"/>
      <w:marTop w:val="0"/>
      <w:marBottom w:val="0"/>
      <w:divBdr>
        <w:top w:val="none" w:sz="0" w:space="0" w:color="auto"/>
        <w:left w:val="none" w:sz="0" w:space="0" w:color="auto"/>
        <w:bottom w:val="none" w:sz="0" w:space="0" w:color="auto"/>
        <w:right w:val="none" w:sz="0" w:space="0" w:color="auto"/>
      </w:divBdr>
      <w:divsChild>
        <w:div w:id="1181116976">
          <w:marLeft w:val="0"/>
          <w:marRight w:val="0"/>
          <w:marTop w:val="0"/>
          <w:marBottom w:val="300"/>
          <w:divBdr>
            <w:top w:val="none" w:sz="0" w:space="0" w:color="auto"/>
            <w:left w:val="none" w:sz="0" w:space="0" w:color="auto"/>
            <w:bottom w:val="none" w:sz="0" w:space="0" w:color="auto"/>
            <w:right w:val="none" w:sz="0" w:space="0" w:color="auto"/>
          </w:divBdr>
        </w:div>
        <w:div w:id="1238632165">
          <w:marLeft w:val="0"/>
          <w:marRight w:val="0"/>
          <w:marTop w:val="0"/>
          <w:marBottom w:val="0"/>
          <w:divBdr>
            <w:top w:val="none" w:sz="0" w:space="0" w:color="auto"/>
            <w:left w:val="none" w:sz="0" w:space="0" w:color="auto"/>
            <w:bottom w:val="none" w:sz="0" w:space="0" w:color="auto"/>
            <w:right w:val="none" w:sz="0" w:space="0" w:color="auto"/>
          </w:divBdr>
          <w:divsChild>
            <w:div w:id="630021262">
              <w:marLeft w:val="300"/>
              <w:marRight w:val="0"/>
              <w:marTop w:val="0"/>
              <w:marBottom w:val="0"/>
              <w:divBdr>
                <w:top w:val="none" w:sz="0" w:space="0" w:color="auto"/>
                <w:left w:val="none" w:sz="0" w:space="0" w:color="auto"/>
                <w:bottom w:val="none" w:sz="0" w:space="0" w:color="auto"/>
                <w:right w:val="none" w:sz="0" w:space="0" w:color="auto"/>
              </w:divBdr>
              <w:divsChild>
                <w:div w:id="2140567057">
                  <w:marLeft w:val="0"/>
                  <w:marRight w:val="0"/>
                  <w:marTop w:val="0"/>
                  <w:marBottom w:val="0"/>
                  <w:divBdr>
                    <w:top w:val="none" w:sz="0" w:space="0" w:color="auto"/>
                    <w:left w:val="none" w:sz="0" w:space="0" w:color="auto"/>
                    <w:bottom w:val="none" w:sz="0" w:space="0" w:color="auto"/>
                    <w:right w:val="none" w:sz="0" w:space="0" w:color="auto"/>
                  </w:divBdr>
                  <w:divsChild>
                    <w:div w:id="312217881">
                      <w:marLeft w:val="0"/>
                      <w:marRight w:val="0"/>
                      <w:marTop w:val="0"/>
                      <w:marBottom w:val="0"/>
                      <w:divBdr>
                        <w:top w:val="none" w:sz="0" w:space="0" w:color="auto"/>
                        <w:left w:val="none" w:sz="0" w:space="0" w:color="auto"/>
                        <w:bottom w:val="none" w:sz="0" w:space="0" w:color="auto"/>
                        <w:right w:val="none" w:sz="0" w:space="0" w:color="auto"/>
                      </w:divBdr>
                      <w:divsChild>
                        <w:div w:id="561984206">
                          <w:marLeft w:val="0"/>
                          <w:marRight w:val="0"/>
                          <w:marTop w:val="0"/>
                          <w:marBottom w:val="0"/>
                          <w:divBdr>
                            <w:top w:val="none" w:sz="0" w:space="0" w:color="auto"/>
                            <w:left w:val="none" w:sz="0" w:space="0" w:color="auto"/>
                            <w:bottom w:val="none" w:sz="0" w:space="0" w:color="auto"/>
                            <w:right w:val="none" w:sz="0" w:space="0" w:color="auto"/>
                          </w:divBdr>
                          <w:divsChild>
                            <w:div w:id="638388776">
                              <w:marLeft w:val="0"/>
                              <w:marRight w:val="0"/>
                              <w:marTop w:val="0"/>
                              <w:marBottom w:val="0"/>
                              <w:divBdr>
                                <w:top w:val="none" w:sz="0" w:space="0" w:color="auto"/>
                                <w:left w:val="none" w:sz="0" w:space="0" w:color="auto"/>
                                <w:bottom w:val="none" w:sz="0" w:space="0" w:color="auto"/>
                                <w:right w:val="none" w:sz="0" w:space="0" w:color="auto"/>
                              </w:divBdr>
                              <w:divsChild>
                                <w:div w:id="1573420882">
                                  <w:marLeft w:val="60"/>
                                  <w:marRight w:val="0"/>
                                  <w:marTop w:val="75"/>
                                  <w:marBottom w:val="300"/>
                                  <w:divBdr>
                                    <w:top w:val="none" w:sz="0" w:space="0" w:color="auto"/>
                                    <w:left w:val="none" w:sz="0" w:space="0" w:color="auto"/>
                                    <w:bottom w:val="none" w:sz="0" w:space="0" w:color="auto"/>
                                    <w:right w:val="none" w:sz="0" w:space="0" w:color="auto"/>
                                  </w:divBdr>
                                  <w:divsChild>
                                    <w:div w:id="17782099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640124">
                              <w:marLeft w:val="0"/>
                              <w:marRight w:val="0"/>
                              <w:marTop w:val="0"/>
                              <w:marBottom w:val="75"/>
                              <w:divBdr>
                                <w:top w:val="none" w:sz="0" w:space="0" w:color="auto"/>
                                <w:left w:val="none" w:sz="0" w:space="0" w:color="auto"/>
                                <w:bottom w:val="none" w:sz="0" w:space="0" w:color="auto"/>
                                <w:right w:val="none" w:sz="0" w:space="0" w:color="auto"/>
                              </w:divBdr>
                              <w:divsChild>
                                <w:div w:id="551621437">
                                  <w:marLeft w:val="0"/>
                                  <w:marRight w:val="0"/>
                                  <w:marTop w:val="0"/>
                                  <w:marBottom w:val="0"/>
                                  <w:divBdr>
                                    <w:top w:val="none" w:sz="0" w:space="0" w:color="auto"/>
                                    <w:left w:val="none" w:sz="0" w:space="0" w:color="auto"/>
                                    <w:bottom w:val="none" w:sz="0" w:space="0" w:color="auto"/>
                                    <w:right w:val="none" w:sz="0" w:space="0" w:color="auto"/>
                                  </w:divBdr>
                                </w:div>
                              </w:divsChild>
                            </w:div>
                            <w:div w:id="1843466469">
                              <w:marLeft w:val="0"/>
                              <w:marRight w:val="0"/>
                              <w:marTop w:val="0"/>
                              <w:marBottom w:val="0"/>
                              <w:divBdr>
                                <w:top w:val="none" w:sz="0" w:space="0" w:color="auto"/>
                                <w:left w:val="none" w:sz="0" w:space="0" w:color="auto"/>
                                <w:bottom w:val="none" w:sz="0" w:space="0" w:color="auto"/>
                                <w:right w:val="none" w:sz="0" w:space="0" w:color="auto"/>
                              </w:divBdr>
                              <w:divsChild>
                                <w:div w:id="1966109820">
                                  <w:marLeft w:val="0"/>
                                  <w:marRight w:val="0"/>
                                  <w:marTop w:val="0"/>
                                  <w:marBottom w:val="0"/>
                                  <w:divBdr>
                                    <w:top w:val="none" w:sz="0" w:space="0" w:color="auto"/>
                                    <w:left w:val="none" w:sz="0" w:space="0" w:color="auto"/>
                                    <w:bottom w:val="none" w:sz="0" w:space="0" w:color="auto"/>
                                    <w:right w:val="none" w:sz="0" w:space="0" w:color="auto"/>
                                  </w:divBdr>
                                  <w:divsChild>
                                    <w:div w:id="22559648">
                                      <w:marLeft w:val="0"/>
                                      <w:marRight w:val="0"/>
                                      <w:marTop w:val="0"/>
                                      <w:marBottom w:val="0"/>
                                      <w:divBdr>
                                        <w:top w:val="none" w:sz="0" w:space="0" w:color="auto"/>
                                        <w:left w:val="none" w:sz="0" w:space="0" w:color="auto"/>
                                        <w:bottom w:val="none" w:sz="0" w:space="0" w:color="auto"/>
                                        <w:right w:val="none" w:sz="0" w:space="0" w:color="auto"/>
                                      </w:divBdr>
                                      <w:divsChild>
                                        <w:div w:id="379481639">
                                          <w:marLeft w:val="0"/>
                                          <w:marRight w:val="0"/>
                                          <w:marTop w:val="0"/>
                                          <w:marBottom w:val="75"/>
                                          <w:divBdr>
                                            <w:top w:val="none" w:sz="0" w:space="0" w:color="auto"/>
                                            <w:left w:val="none" w:sz="0" w:space="0" w:color="auto"/>
                                            <w:bottom w:val="none" w:sz="0" w:space="0" w:color="auto"/>
                                            <w:right w:val="none" w:sz="0" w:space="0" w:color="auto"/>
                                          </w:divBdr>
                                          <w:divsChild>
                                            <w:div w:id="1529441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85348134">
                              <w:marLeft w:val="0"/>
                              <w:marRight w:val="0"/>
                              <w:marTop w:val="0"/>
                              <w:marBottom w:val="75"/>
                              <w:divBdr>
                                <w:top w:val="none" w:sz="0" w:space="0" w:color="auto"/>
                                <w:left w:val="none" w:sz="0" w:space="0" w:color="auto"/>
                                <w:bottom w:val="none" w:sz="0" w:space="0" w:color="auto"/>
                                <w:right w:val="none" w:sz="0" w:space="0" w:color="auto"/>
                              </w:divBdr>
                              <w:divsChild>
                                <w:div w:id="6082441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386496431">
      <w:bodyDiv w:val="1"/>
      <w:marLeft w:val="0"/>
      <w:marRight w:val="0"/>
      <w:marTop w:val="0"/>
      <w:marBottom w:val="0"/>
      <w:divBdr>
        <w:top w:val="none" w:sz="0" w:space="0" w:color="auto"/>
        <w:left w:val="none" w:sz="0" w:space="0" w:color="auto"/>
        <w:bottom w:val="none" w:sz="0" w:space="0" w:color="auto"/>
        <w:right w:val="none" w:sz="0" w:space="0" w:color="auto"/>
      </w:divBdr>
    </w:div>
    <w:div w:id="418063287">
      <w:bodyDiv w:val="1"/>
      <w:marLeft w:val="0"/>
      <w:marRight w:val="0"/>
      <w:marTop w:val="0"/>
      <w:marBottom w:val="0"/>
      <w:divBdr>
        <w:top w:val="none" w:sz="0" w:space="0" w:color="auto"/>
        <w:left w:val="none" w:sz="0" w:space="0" w:color="auto"/>
        <w:bottom w:val="none" w:sz="0" w:space="0" w:color="auto"/>
        <w:right w:val="none" w:sz="0" w:space="0" w:color="auto"/>
      </w:divBdr>
    </w:div>
    <w:div w:id="438720275">
      <w:bodyDiv w:val="1"/>
      <w:marLeft w:val="0"/>
      <w:marRight w:val="0"/>
      <w:marTop w:val="0"/>
      <w:marBottom w:val="0"/>
      <w:divBdr>
        <w:top w:val="none" w:sz="0" w:space="0" w:color="auto"/>
        <w:left w:val="none" w:sz="0" w:space="0" w:color="auto"/>
        <w:bottom w:val="none" w:sz="0" w:space="0" w:color="auto"/>
        <w:right w:val="none" w:sz="0" w:space="0" w:color="auto"/>
      </w:divBdr>
    </w:div>
    <w:div w:id="440954210">
      <w:bodyDiv w:val="1"/>
      <w:marLeft w:val="0"/>
      <w:marRight w:val="0"/>
      <w:marTop w:val="0"/>
      <w:marBottom w:val="0"/>
      <w:divBdr>
        <w:top w:val="none" w:sz="0" w:space="0" w:color="auto"/>
        <w:left w:val="none" w:sz="0" w:space="0" w:color="auto"/>
        <w:bottom w:val="none" w:sz="0" w:space="0" w:color="auto"/>
        <w:right w:val="none" w:sz="0" w:space="0" w:color="auto"/>
      </w:divBdr>
    </w:div>
    <w:div w:id="451022842">
      <w:bodyDiv w:val="1"/>
      <w:marLeft w:val="0"/>
      <w:marRight w:val="0"/>
      <w:marTop w:val="0"/>
      <w:marBottom w:val="0"/>
      <w:divBdr>
        <w:top w:val="none" w:sz="0" w:space="0" w:color="auto"/>
        <w:left w:val="none" w:sz="0" w:space="0" w:color="auto"/>
        <w:bottom w:val="none" w:sz="0" w:space="0" w:color="auto"/>
        <w:right w:val="none" w:sz="0" w:space="0" w:color="auto"/>
      </w:divBdr>
    </w:div>
    <w:div w:id="474765685">
      <w:bodyDiv w:val="1"/>
      <w:marLeft w:val="0"/>
      <w:marRight w:val="0"/>
      <w:marTop w:val="0"/>
      <w:marBottom w:val="0"/>
      <w:divBdr>
        <w:top w:val="none" w:sz="0" w:space="0" w:color="auto"/>
        <w:left w:val="none" w:sz="0" w:space="0" w:color="auto"/>
        <w:bottom w:val="none" w:sz="0" w:space="0" w:color="auto"/>
        <w:right w:val="none" w:sz="0" w:space="0" w:color="auto"/>
      </w:divBdr>
      <w:divsChild>
        <w:div w:id="2973315">
          <w:blockQuote w:val="1"/>
          <w:marLeft w:val="150"/>
          <w:marRight w:val="975"/>
          <w:marTop w:val="150"/>
          <w:marBottom w:val="150"/>
          <w:divBdr>
            <w:top w:val="none" w:sz="0" w:space="0" w:color="auto"/>
            <w:left w:val="none" w:sz="0" w:space="0" w:color="auto"/>
            <w:bottom w:val="none" w:sz="0" w:space="0" w:color="auto"/>
            <w:right w:val="none" w:sz="0" w:space="0" w:color="auto"/>
          </w:divBdr>
        </w:div>
      </w:divsChild>
    </w:div>
    <w:div w:id="479225315">
      <w:bodyDiv w:val="1"/>
      <w:marLeft w:val="0"/>
      <w:marRight w:val="0"/>
      <w:marTop w:val="0"/>
      <w:marBottom w:val="0"/>
      <w:divBdr>
        <w:top w:val="none" w:sz="0" w:space="0" w:color="auto"/>
        <w:left w:val="none" w:sz="0" w:space="0" w:color="auto"/>
        <w:bottom w:val="none" w:sz="0" w:space="0" w:color="auto"/>
        <w:right w:val="none" w:sz="0" w:space="0" w:color="auto"/>
      </w:divBdr>
    </w:div>
    <w:div w:id="481779827">
      <w:bodyDiv w:val="1"/>
      <w:marLeft w:val="0"/>
      <w:marRight w:val="0"/>
      <w:marTop w:val="0"/>
      <w:marBottom w:val="0"/>
      <w:divBdr>
        <w:top w:val="none" w:sz="0" w:space="0" w:color="auto"/>
        <w:left w:val="none" w:sz="0" w:space="0" w:color="auto"/>
        <w:bottom w:val="none" w:sz="0" w:space="0" w:color="auto"/>
        <w:right w:val="none" w:sz="0" w:space="0" w:color="auto"/>
      </w:divBdr>
      <w:divsChild>
        <w:div w:id="936910187">
          <w:marLeft w:val="0"/>
          <w:marRight w:val="0"/>
          <w:marTop w:val="0"/>
          <w:marBottom w:val="0"/>
          <w:divBdr>
            <w:top w:val="none" w:sz="0" w:space="0" w:color="auto"/>
            <w:left w:val="none" w:sz="0" w:space="0" w:color="auto"/>
            <w:bottom w:val="none" w:sz="0" w:space="0" w:color="auto"/>
            <w:right w:val="none" w:sz="0" w:space="0" w:color="auto"/>
          </w:divBdr>
          <w:divsChild>
            <w:div w:id="1726904153">
              <w:marLeft w:val="0"/>
              <w:marRight w:val="0"/>
              <w:marTop w:val="0"/>
              <w:marBottom w:val="0"/>
              <w:divBdr>
                <w:top w:val="none" w:sz="0" w:space="0" w:color="auto"/>
                <w:left w:val="none" w:sz="0" w:space="0" w:color="auto"/>
                <w:bottom w:val="none" w:sz="0" w:space="0" w:color="auto"/>
                <w:right w:val="none" w:sz="0" w:space="0" w:color="auto"/>
              </w:divBdr>
              <w:divsChild>
                <w:div w:id="560574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92992771">
      <w:bodyDiv w:val="1"/>
      <w:marLeft w:val="0"/>
      <w:marRight w:val="0"/>
      <w:marTop w:val="0"/>
      <w:marBottom w:val="0"/>
      <w:divBdr>
        <w:top w:val="none" w:sz="0" w:space="0" w:color="auto"/>
        <w:left w:val="none" w:sz="0" w:space="0" w:color="auto"/>
        <w:bottom w:val="none" w:sz="0" w:space="0" w:color="auto"/>
        <w:right w:val="none" w:sz="0" w:space="0" w:color="auto"/>
      </w:divBdr>
    </w:div>
    <w:div w:id="510996594">
      <w:bodyDiv w:val="1"/>
      <w:marLeft w:val="0"/>
      <w:marRight w:val="0"/>
      <w:marTop w:val="0"/>
      <w:marBottom w:val="0"/>
      <w:divBdr>
        <w:top w:val="none" w:sz="0" w:space="0" w:color="auto"/>
        <w:left w:val="none" w:sz="0" w:space="0" w:color="auto"/>
        <w:bottom w:val="none" w:sz="0" w:space="0" w:color="auto"/>
        <w:right w:val="none" w:sz="0" w:space="0" w:color="auto"/>
      </w:divBdr>
    </w:div>
    <w:div w:id="512034343">
      <w:bodyDiv w:val="1"/>
      <w:marLeft w:val="0"/>
      <w:marRight w:val="0"/>
      <w:marTop w:val="0"/>
      <w:marBottom w:val="0"/>
      <w:divBdr>
        <w:top w:val="none" w:sz="0" w:space="0" w:color="auto"/>
        <w:left w:val="none" w:sz="0" w:space="0" w:color="auto"/>
        <w:bottom w:val="none" w:sz="0" w:space="0" w:color="auto"/>
        <w:right w:val="none" w:sz="0" w:space="0" w:color="auto"/>
      </w:divBdr>
      <w:divsChild>
        <w:div w:id="399325651">
          <w:marLeft w:val="0"/>
          <w:marRight w:val="0"/>
          <w:marTop w:val="0"/>
          <w:marBottom w:val="0"/>
          <w:divBdr>
            <w:top w:val="none" w:sz="0" w:space="0" w:color="auto"/>
            <w:left w:val="none" w:sz="0" w:space="0" w:color="auto"/>
            <w:bottom w:val="none" w:sz="0" w:space="0" w:color="auto"/>
            <w:right w:val="none" w:sz="0" w:space="0" w:color="auto"/>
          </w:divBdr>
        </w:div>
        <w:div w:id="1541824785">
          <w:marLeft w:val="0"/>
          <w:marRight w:val="0"/>
          <w:marTop w:val="0"/>
          <w:marBottom w:val="0"/>
          <w:divBdr>
            <w:top w:val="none" w:sz="0" w:space="0" w:color="auto"/>
            <w:left w:val="none" w:sz="0" w:space="0" w:color="auto"/>
            <w:bottom w:val="none" w:sz="0" w:space="0" w:color="auto"/>
            <w:right w:val="none" w:sz="0" w:space="0" w:color="auto"/>
          </w:divBdr>
        </w:div>
        <w:div w:id="1568304008">
          <w:marLeft w:val="0"/>
          <w:marRight w:val="0"/>
          <w:marTop w:val="0"/>
          <w:marBottom w:val="0"/>
          <w:divBdr>
            <w:top w:val="none" w:sz="0" w:space="0" w:color="auto"/>
            <w:left w:val="none" w:sz="0" w:space="0" w:color="auto"/>
            <w:bottom w:val="none" w:sz="0" w:space="0" w:color="auto"/>
            <w:right w:val="none" w:sz="0" w:space="0" w:color="auto"/>
          </w:divBdr>
        </w:div>
        <w:div w:id="1641232441">
          <w:marLeft w:val="0"/>
          <w:marRight w:val="0"/>
          <w:marTop w:val="0"/>
          <w:marBottom w:val="0"/>
          <w:divBdr>
            <w:top w:val="none" w:sz="0" w:space="0" w:color="auto"/>
            <w:left w:val="none" w:sz="0" w:space="0" w:color="auto"/>
            <w:bottom w:val="none" w:sz="0" w:space="0" w:color="auto"/>
            <w:right w:val="none" w:sz="0" w:space="0" w:color="auto"/>
          </w:divBdr>
        </w:div>
        <w:div w:id="1236473855">
          <w:marLeft w:val="0"/>
          <w:marRight w:val="0"/>
          <w:marTop w:val="0"/>
          <w:marBottom w:val="0"/>
          <w:divBdr>
            <w:top w:val="none" w:sz="0" w:space="0" w:color="auto"/>
            <w:left w:val="none" w:sz="0" w:space="0" w:color="auto"/>
            <w:bottom w:val="none" w:sz="0" w:space="0" w:color="auto"/>
            <w:right w:val="none" w:sz="0" w:space="0" w:color="auto"/>
          </w:divBdr>
        </w:div>
        <w:div w:id="559945553">
          <w:marLeft w:val="0"/>
          <w:marRight w:val="0"/>
          <w:marTop w:val="0"/>
          <w:marBottom w:val="0"/>
          <w:divBdr>
            <w:top w:val="none" w:sz="0" w:space="0" w:color="auto"/>
            <w:left w:val="none" w:sz="0" w:space="0" w:color="auto"/>
            <w:bottom w:val="none" w:sz="0" w:space="0" w:color="auto"/>
            <w:right w:val="none" w:sz="0" w:space="0" w:color="auto"/>
          </w:divBdr>
        </w:div>
        <w:div w:id="68968329">
          <w:marLeft w:val="0"/>
          <w:marRight w:val="0"/>
          <w:marTop w:val="0"/>
          <w:marBottom w:val="0"/>
          <w:divBdr>
            <w:top w:val="none" w:sz="0" w:space="0" w:color="auto"/>
            <w:left w:val="none" w:sz="0" w:space="0" w:color="auto"/>
            <w:bottom w:val="none" w:sz="0" w:space="0" w:color="auto"/>
            <w:right w:val="none" w:sz="0" w:space="0" w:color="auto"/>
          </w:divBdr>
        </w:div>
        <w:div w:id="517696911">
          <w:marLeft w:val="0"/>
          <w:marRight w:val="0"/>
          <w:marTop w:val="0"/>
          <w:marBottom w:val="0"/>
          <w:divBdr>
            <w:top w:val="none" w:sz="0" w:space="0" w:color="auto"/>
            <w:left w:val="none" w:sz="0" w:space="0" w:color="auto"/>
            <w:bottom w:val="none" w:sz="0" w:space="0" w:color="auto"/>
            <w:right w:val="none" w:sz="0" w:space="0" w:color="auto"/>
          </w:divBdr>
        </w:div>
        <w:div w:id="554387503">
          <w:marLeft w:val="0"/>
          <w:marRight w:val="0"/>
          <w:marTop w:val="0"/>
          <w:marBottom w:val="0"/>
          <w:divBdr>
            <w:top w:val="none" w:sz="0" w:space="0" w:color="auto"/>
            <w:left w:val="none" w:sz="0" w:space="0" w:color="auto"/>
            <w:bottom w:val="none" w:sz="0" w:space="0" w:color="auto"/>
            <w:right w:val="none" w:sz="0" w:space="0" w:color="auto"/>
          </w:divBdr>
        </w:div>
        <w:div w:id="1246763474">
          <w:marLeft w:val="0"/>
          <w:marRight w:val="0"/>
          <w:marTop w:val="0"/>
          <w:marBottom w:val="0"/>
          <w:divBdr>
            <w:top w:val="none" w:sz="0" w:space="0" w:color="auto"/>
            <w:left w:val="none" w:sz="0" w:space="0" w:color="auto"/>
            <w:bottom w:val="none" w:sz="0" w:space="0" w:color="auto"/>
            <w:right w:val="none" w:sz="0" w:space="0" w:color="auto"/>
          </w:divBdr>
        </w:div>
        <w:div w:id="279607529">
          <w:marLeft w:val="0"/>
          <w:marRight w:val="0"/>
          <w:marTop w:val="0"/>
          <w:marBottom w:val="0"/>
          <w:divBdr>
            <w:top w:val="none" w:sz="0" w:space="0" w:color="auto"/>
            <w:left w:val="none" w:sz="0" w:space="0" w:color="auto"/>
            <w:bottom w:val="none" w:sz="0" w:space="0" w:color="auto"/>
            <w:right w:val="none" w:sz="0" w:space="0" w:color="auto"/>
          </w:divBdr>
        </w:div>
        <w:div w:id="717702280">
          <w:marLeft w:val="0"/>
          <w:marRight w:val="0"/>
          <w:marTop w:val="0"/>
          <w:marBottom w:val="0"/>
          <w:divBdr>
            <w:top w:val="none" w:sz="0" w:space="0" w:color="auto"/>
            <w:left w:val="none" w:sz="0" w:space="0" w:color="auto"/>
            <w:bottom w:val="none" w:sz="0" w:space="0" w:color="auto"/>
            <w:right w:val="none" w:sz="0" w:space="0" w:color="auto"/>
          </w:divBdr>
        </w:div>
        <w:div w:id="1087654248">
          <w:marLeft w:val="0"/>
          <w:marRight w:val="0"/>
          <w:marTop w:val="0"/>
          <w:marBottom w:val="0"/>
          <w:divBdr>
            <w:top w:val="none" w:sz="0" w:space="0" w:color="auto"/>
            <w:left w:val="none" w:sz="0" w:space="0" w:color="auto"/>
            <w:bottom w:val="none" w:sz="0" w:space="0" w:color="auto"/>
            <w:right w:val="none" w:sz="0" w:space="0" w:color="auto"/>
          </w:divBdr>
        </w:div>
        <w:div w:id="730421635">
          <w:marLeft w:val="0"/>
          <w:marRight w:val="0"/>
          <w:marTop w:val="0"/>
          <w:marBottom w:val="0"/>
          <w:divBdr>
            <w:top w:val="none" w:sz="0" w:space="0" w:color="auto"/>
            <w:left w:val="none" w:sz="0" w:space="0" w:color="auto"/>
            <w:bottom w:val="none" w:sz="0" w:space="0" w:color="auto"/>
            <w:right w:val="none" w:sz="0" w:space="0" w:color="auto"/>
          </w:divBdr>
        </w:div>
        <w:div w:id="711421077">
          <w:marLeft w:val="0"/>
          <w:marRight w:val="0"/>
          <w:marTop w:val="0"/>
          <w:marBottom w:val="0"/>
          <w:divBdr>
            <w:top w:val="none" w:sz="0" w:space="0" w:color="auto"/>
            <w:left w:val="none" w:sz="0" w:space="0" w:color="auto"/>
            <w:bottom w:val="none" w:sz="0" w:space="0" w:color="auto"/>
            <w:right w:val="none" w:sz="0" w:space="0" w:color="auto"/>
          </w:divBdr>
        </w:div>
        <w:div w:id="858740515">
          <w:marLeft w:val="0"/>
          <w:marRight w:val="0"/>
          <w:marTop w:val="0"/>
          <w:marBottom w:val="0"/>
          <w:divBdr>
            <w:top w:val="none" w:sz="0" w:space="0" w:color="auto"/>
            <w:left w:val="none" w:sz="0" w:space="0" w:color="auto"/>
            <w:bottom w:val="none" w:sz="0" w:space="0" w:color="auto"/>
            <w:right w:val="none" w:sz="0" w:space="0" w:color="auto"/>
          </w:divBdr>
        </w:div>
        <w:div w:id="1980379468">
          <w:marLeft w:val="0"/>
          <w:marRight w:val="0"/>
          <w:marTop w:val="0"/>
          <w:marBottom w:val="0"/>
          <w:divBdr>
            <w:top w:val="none" w:sz="0" w:space="0" w:color="auto"/>
            <w:left w:val="none" w:sz="0" w:space="0" w:color="auto"/>
            <w:bottom w:val="none" w:sz="0" w:space="0" w:color="auto"/>
            <w:right w:val="none" w:sz="0" w:space="0" w:color="auto"/>
          </w:divBdr>
        </w:div>
        <w:div w:id="411508570">
          <w:marLeft w:val="0"/>
          <w:marRight w:val="0"/>
          <w:marTop w:val="0"/>
          <w:marBottom w:val="0"/>
          <w:divBdr>
            <w:top w:val="none" w:sz="0" w:space="0" w:color="auto"/>
            <w:left w:val="none" w:sz="0" w:space="0" w:color="auto"/>
            <w:bottom w:val="none" w:sz="0" w:space="0" w:color="auto"/>
            <w:right w:val="none" w:sz="0" w:space="0" w:color="auto"/>
          </w:divBdr>
        </w:div>
        <w:div w:id="1491561074">
          <w:marLeft w:val="0"/>
          <w:marRight w:val="0"/>
          <w:marTop w:val="0"/>
          <w:marBottom w:val="0"/>
          <w:divBdr>
            <w:top w:val="none" w:sz="0" w:space="0" w:color="auto"/>
            <w:left w:val="none" w:sz="0" w:space="0" w:color="auto"/>
            <w:bottom w:val="none" w:sz="0" w:space="0" w:color="auto"/>
            <w:right w:val="none" w:sz="0" w:space="0" w:color="auto"/>
          </w:divBdr>
        </w:div>
        <w:div w:id="1214542450">
          <w:marLeft w:val="0"/>
          <w:marRight w:val="0"/>
          <w:marTop w:val="0"/>
          <w:marBottom w:val="0"/>
          <w:divBdr>
            <w:top w:val="none" w:sz="0" w:space="0" w:color="auto"/>
            <w:left w:val="none" w:sz="0" w:space="0" w:color="auto"/>
            <w:bottom w:val="none" w:sz="0" w:space="0" w:color="auto"/>
            <w:right w:val="none" w:sz="0" w:space="0" w:color="auto"/>
          </w:divBdr>
        </w:div>
        <w:div w:id="398092977">
          <w:marLeft w:val="0"/>
          <w:marRight w:val="0"/>
          <w:marTop w:val="0"/>
          <w:marBottom w:val="0"/>
          <w:divBdr>
            <w:top w:val="none" w:sz="0" w:space="0" w:color="auto"/>
            <w:left w:val="none" w:sz="0" w:space="0" w:color="auto"/>
            <w:bottom w:val="none" w:sz="0" w:space="0" w:color="auto"/>
            <w:right w:val="none" w:sz="0" w:space="0" w:color="auto"/>
          </w:divBdr>
        </w:div>
        <w:div w:id="887572681">
          <w:marLeft w:val="0"/>
          <w:marRight w:val="0"/>
          <w:marTop w:val="0"/>
          <w:marBottom w:val="0"/>
          <w:divBdr>
            <w:top w:val="none" w:sz="0" w:space="0" w:color="auto"/>
            <w:left w:val="none" w:sz="0" w:space="0" w:color="auto"/>
            <w:bottom w:val="none" w:sz="0" w:space="0" w:color="auto"/>
            <w:right w:val="none" w:sz="0" w:space="0" w:color="auto"/>
          </w:divBdr>
        </w:div>
        <w:div w:id="1828285167">
          <w:marLeft w:val="0"/>
          <w:marRight w:val="0"/>
          <w:marTop w:val="0"/>
          <w:marBottom w:val="0"/>
          <w:divBdr>
            <w:top w:val="none" w:sz="0" w:space="0" w:color="auto"/>
            <w:left w:val="none" w:sz="0" w:space="0" w:color="auto"/>
            <w:bottom w:val="none" w:sz="0" w:space="0" w:color="auto"/>
            <w:right w:val="none" w:sz="0" w:space="0" w:color="auto"/>
          </w:divBdr>
        </w:div>
        <w:div w:id="66877689">
          <w:marLeft w:val="0"/>
          <w:marRight w:val="0"/>
          <w:marTop w:val="0"/>
          <w:marBottom w:val="0"/>
          <w:divBdr>
            <w:top w:val="none" w:sz="0" w:space="0" w:color="auto"/>
            <w:left w:val="none" w:sz="0" w:space="0" w:color="auto"/>
            <w:bottom w:val="none" w:sz="0" w:space="0" w:color="auto"/>
            <w:right w:val="none" w:sz="0" w:space="0" w:color="auto"/>
          </w:divBdr>
        </w:div>
        <w:div w:id="269818803">
          <w:marLeft w:val="0"/>
          <w:marRight w:val="0"/>
          <w:marTop w:val="0"/>
          <w:marBottom w:val="0"/>
          <w:divBdr>
            <w:top w:val="none" w:sz="0" w:space="0" w:color="auto"/>
            <w:left w:val="none" w:sz="0" w:space="0" w:color="auto"/>
            <w:bottom w:val="none" w:sz="0" w:space="0" w:color="auto"/>
            <w:right w:val="none" w:sz="0" w:space="0" w:color="auto"/>
          </w:divBdr>
        </w:div>
        <w:div w:id="550923628">
          <w:marLeft w:val="0"/>
          <w:marRight w:val="0"/>
          <w:marTop w:val="0"/>
          <w:marBottom w:val="0"/>
          <w:divBdr>
            <w:top w:val="none" w:sz="0" w:space="0" w:color="auto"/>
            <w:left w:val="none" w:sz="0" w:space="0" w:color="auto"/>
            <w:bottom w:val="none" w:sz="0" w:space="0" w:color="auto"/>
            <w:right w:val="none" w:sz="0" w:space="0" w:color="auto"/>
          </w:divBdr>
        </w:div>
        <w:div w:id="2126389893">
          <w:marLeft w:val="0"/>
          <w:marRight w:val="0"/>
          <w:marTop w:val="0"/>
          <w:marBottom w:val="0"/>
          <w:divBdr>
            <w:top w:val="none" w:sz="0" w:space="0" w:color="auto"/>
            <w:left w:val="none" w:sz="0" w:space="0" w:color="auto"/>
            <w:bottom w:val="none" w:sz="0" w:space="0" w:color="auto"/>
            <w:right w:val="none" w:sz="0" w:space="0" w:color="auto"/>
          </w:divBdr>
        </w:div>
        <w:div w:id="1478765144">
          <w:marLeft w:val="0"/>
          <w:marRight w:val="0"/>
          <w:marTop w:val="0"/>
          <w:marBottom w:val="0"/>
          <w:divBdr>
            <w:top w:val="none" w:sz="0" w:space="0" w:color="auto"/>
            <w:left w:val="none" w:sz="0" w:space="0" w:color="auto"/>
            <w:bottom w:val="none" w:sz="0" w:space="0" w:color="auto"/>
            <w:right w:val="none" w:sz="0" w:space="0" w:color="auto"/>
          </w:divBdr>
        </w:div>
        <w:div w:id="131025416">
          <w:marLeft w:val="0"/>
          <w:marRight w:val="0"/>
          <w:marTop w:val="0"/>
          <w:marBottom w:val="0"/>
          <w:divBdr>
            <w:top w:val="none" w:sz="0" w:space="0" w:color="auto"/>
            <w:left w:val="none" w:sz="0" w:space="0" w:color="auto"/>
            <w:bottom w:val="none" w:sz="0" w:space="0" w:color="auto"/>
            <w:right w:val="none" w:sz="0" w:space="0" w:color="auto"/>
          </w:divBdr>
        </w:div>
        <w:div w:id="1097797244">
          <w:marLeft w:val="0"/>
          <w:marRight w:val="0"/>
          <w:marTop w:val="0"/>
          <w:marBottom w:val="0"/>
          <w:divBdr>
            <w:top w:val="none" w:sz="0" w:space="0" w:color="auto"/>
            <w:left w:val="none" w:sz="0" w:space="0" w:color="auto"/>
            <w:bottom w:val="none" w:sz="0" w:space="0" w:color="auto"/>
            <w:right w:val="none" w:sz="0" w:space="0" w:color="auto"/>
          </w:divBdr>
        </w:div>
        <w:div w:id="960720645">
          <w:marLeft w:val="0"/>
          <w:marRight w:val="0"/>
          <w:marTop w:val="0"/>
          <w:marBottom w:val="0"/>
          <w:divBdr>
            <w:top w:val="none" w:sz="0" w:space="0" w:color="auto"/>
            <w:left w:val="none" w:sz="0" w:space="0" w:color="auto"/>
            <w:bottom w:val="none" w:sz="0" w:space="0" w:color="auto"/>
            <w:right w:val="none" w:sz="0" w:space="0" w:color="auto"/>
          </w:divBdr>
        </w:div>
        <w:div w:id="1126922419">
          <w:marLeft w:val="0"/>
          <w:marRight w:val="0"/>
          <w:marTop w:val="0"/>
          <w:marBottom w:val="0"/>
          <w:divBdr>
            <w:top w:val="none" w:sz="0" w:space="0" w:color="auto"/>
            <w:left w:val="none" w:sz="0" w:space="0" w:color="auto"/>
            <w:bottom w:val="none" w:sz="0" w:space="0" w:color="auto"/>
            <w:right w:val="none" w:sz="0" w:space="0" w:color="auto"/>
          </w:divBdr>
        </w:div>
        <w:div w:id="626202130">
          <w:marLeft w:val="0"/>
          <w:marRight w:val="0"/>
          <w:marTop w:val="0"/>
          <w:marBottom w:val="0"/>
          <w:divBdr>
            <w:top w:val="none" w:sz="0" w:space="0" w:color="auto"/>
            <w:left w:val="none" w:sz="0" w:space="0" w:color="auto"/>
            <w:bottom w:val="none" w:sz="0" w:space="0" w:color="auto"/>
            <w:right w:val="none" w:sz="0" w:space="0" w:color="auto"/>
          </w:divBdr>
        </w:div>
        <w:div w:id="842209319">
          <w:marLeft w:val="0"/>
          <w:marRight w:val="0"/>
          <w:marTop w:val="0"/>
          <w:marBottom w:val="0"/>
          <w:divBdr>
            <w:top w:val="none" w:sz="0" w:space="0" w:color="auto"/>
            <w:left w:val="none" w:sz="0" w:space="0" w:color="auto"/>
            <w:bottom w:val="none" w:sz="0" w:space="0" w:color="auto"/>
            <w:right w:val="none" w:sz="0" w:space="0" w:color="auto"/>
          </w:divBdr>
        </w:div>
        <w:div w:id="797145828">
          <w:marLeft w:val="0"/>
          <w:marRight w:val="0"/>
          <w:marTop w:val="0"/>
          <w:marBottom w:val="0"/>
          <w:divBdr>
            <w:top w:val="none" w:sz="0" w:space="0" w:color="auto"/>
            <w:left w:val="none" w:sz="0" w:space="0" w:color="auto"/>
            <w:bottom w:val="none" w:sz="0" w:space="0" w:color="auto"/>
            <w:right w:val="none" w:sz="0" w:space="0" w:color="auto"/>
          </w:divBdr>
        </w:div>
      </w:divsChild>
    </w:div>
    <w:div w:id="519667045">
      <w:bodyDiv w:val="1"/>
      <w:marLeft w:val="0"/>
      <w:marRight w:val="0"/>
      <w:marTop w:val="0"/>
      <w:marBottom w:val="0"/>
      <w:divBdr>
        <w:top w:val="none" w:sz="0" w:space="0" w:color="auto"/>
        <w:left w:val="none" w:sz="0" w:space="0" w:color="auto"/>
        <w:bottom w:val="none" w:sz="0" w:space="0" w:color="auto"/>
        <w:right w:val="none" w:sz="0" w:space="0" w:color="auto"/>
      </w:divBdr>
    </w:div>
    <w:div w:id="528032502">
      <w:bodyDiv w:val="1"/>
      <w:marLeft w:val="0"/>
      <w:marRight w:val="0"/>
      <w:marTop w:val="0"/>
      <w:marBottom w:val="0"/>
      <w:divBdr>
        <w:top w:val="none" w:sz="0" w:space="0" w:color="auto"/>
        <w:left w:val="none" w:sz="0" w:space="0" w:color="auto"/>
        <w:bottom w:val="none" w:sz="0" w:space="0" w:color="auto"/>
        <w:right w:val="none" w:sz="0" w:space="0" w:color="auto"/>
      </w:divBdr>
    </w:div>
    <w:div w:id="565920868">
      <w:bodyDiv w:val="1"/>
      <w:marLeft w:val="0"/>
      <w:marRight w:val="0"/>
      <w:marTop w:val="0"/>
      <w:marBottom w:val="0"/>
      <w:divBdr>
        <w:top w:val="none" w:sz="0" w:space="0" w:color="auto"/>
        <w:left w:val="none" w:sz="0" w:space="0" w:color="auto"/>
        <w:bottom w:val="none" w:sz="0" w:space="0" w:color="auto"/>
        <w:right w:val="none" w:sz="0" w:space="0" w:color="auto"/>
      </w:divBdr>
      <w:divsChild>
        <w:div w:id="830558895">
          <w:marLeft w:val="0"/>
          <w:marRight w:val="0"/>
          <w:marTop w:val="0"/>
          <w:marBottom w:val="0"/>
          <w:divBdr>
            <w:top w:val="none" w:sz="0" w:space="0" w:color="auto"/>
            <w:left w:val="none" w:sz="0" w:space="0" w:color="auto"/>
            <w:bottom w:val="none" w:sz="0" w:space="0" w:color="auto"/>
            <w:right w:val="none" w:sz="0" w:space="0" w:color="auto"/>
          </w:divBdr>
        </w:div>
      </w:divsChild>
    </w:div>
    <w:div w:id="575096262">
      <w:bodyDiv w:val="1"/>
      <w:marLeft w:val="0"/>
      <w:marRight w:val="0"/>
      <w:marTop w:val="0"/>
      <w:marBottom w:val="0"/>
      <w:divBdr>
        <w:top w:val="none" w:sz="0" w:space="0" w:color="auto"/>
        <w:left w:val="none" w:sz="0" w:space="0" w:color="auto"/>
        <w:bottom w:val="none" w:sz="0" w:space="0" w:color="auto"/>
        <w:right w:val="none" w:sz="0" w:space="0" w:color="auto"/>
      </w:divBdr>
    </w:div>
    <w:div w:id="581256172">
      <w:bodyDiv w:val="1"/>
      <w:marLeft w:val="0"/>
      <w:marRight w:val="0"/>
      <w:marTop w:val="0"/>
      <w:marBottom w:val="0"/>
      <w:divBdr>
        <w:top w:val="none" w:sz="0" w:space="0" w:color="auto"/>
        <w:left w:val="none" w:sz="0" w:space="0" w:color="auto"/>
        <w:bottom w:val="none" w:sz="0" w:space="0" w:color="auto"/>
        <w:right w:val="none" w:sz="0" w:space="0" w:color="auto"/>
      </w:divBdr>
    </w:div>
    <w:div w:id="592976907">
      <w:bodyDiv w:val="1"/>
      <w:marLeft w:val="0"/>
      <w:marRight w:val="0"/>
      <w:marTop w:val="0"/>
      <w:marBottom w:val="0"/>
      <w:divBdr>
        <w:top w:val="none" w:sz="0" w:space="0" w:color="auto"/>
        <w:left w:val="none" w:sz="0" w:space="0" w:color="auto"/>
        <w:bottom w:val="none" w:sz="0" w:space="0" w:color="auto"/>
        <w:right w:val="none" w:sz="0" w:space="0" w:color="auto"/>
      </w:divBdr>
    </w:div>
    <w:div w:id="613633859">
      <w:bodyDiv w:val="1"/>
      <w:marLeft w:val="0"/>
      <w:marRight w:val="0"/>
      <w:marTop w:val="0"/>
      <w:marBottom w:val="0"/>
      <w:divBdr>
        <w:top w:val="none" w:sz="0" w:space="0" w:color="auto"/>
        <w:left w:val="none" w:sz="0" w:space="0" w:color="auto"/>
        <w:bottom w:val="none" w:sz="0" w:space="0" w:color="auto"/>
        <w:right w:val="none" w:sz="0" w:space="0" w:color="auto"/>
      </w:divBdr>
    </w:div>
    <w:div w:id="632247612">
      <w:bodyDiv w:val="1"/>
      <w:marLeft w:val="0"/>
      <w:marRight w:val="0"/>
      <w:marTop w:val="0"/>
      <w:marBottom w:val="0"/>
      <w:divBdr>
        <w:top w:val="none" w:sz="0" w:space="0" w:color="auto"/>
        <w:left w:val="none" w:sz="0" w:space="0" w:color="auto"/>
        <w:bottom w:val="none" w:sz="0" w:space="0" w:color="auto"/>
        <w:right w:val="none" w:sz="0" w:space="0" w:color="auto"/>
      </w:divBdr>
    </w:div>
    <w:div w:id="653682978">
      <w:bodyDiv w:val="1"/>
      <w:marLeft w:val="0"/>
      <w:marRight w:val="0"/>
      <w:marTop w:val="0"/>
      <w:marBottom w:val="0"/>
      <w:divBdr>
        <w:top w:val="none" w:sz="0" w:space="0" w:color="auto"/>
        <w:left w:val="none" w:sz="0" w:space="0" w:color="auto"/>
        <w:bottom w:val="none" w:sz="0" w:space="0" w:color="auto"/>
        <w:right w:val="none" w:sz="0" w:space="0" w:color="auto"/>
      </w:divBdr>
    </w:div>
    <w:div w:id="658197141">
      <w:bodyDiv w:val="1"/>
      <w:marLeft w:val="0"/>
      <w:marRight w:val="0"/>
      <w:marTop w:val="0"/>
      <w:marBottom w:val="0"/>
      <w:divBdr>
        <w:top w:val="none" w:sz="0" w:space="0" w:color="auto"/>
        <w:left w:val="none" w:sz="0" w:space="0" w:color="auto"/>
        <w:bottom w:val="none" w:sz="0" w:space="0" w:color="auto"/>
        <w:right w:val="none" w:sz="0" w:space="0" w:color="auto"/>
      </w:divBdr>
    </w:div>
    <w:div w:id="659385873">
      <w:bodyDiv w:val="1"/>
      <w:marLeft w:val="0"/>
      <w:marRight w:val="0"/>
      <w:marTop w:val="0"/>
      <w:marBottom w:val="0"/>
      <w:divBdr>
        <w:top w:val="none" w:sz="0" w:space="0" w:color="auto"/>
        <w:left w:val="none" w:sz="0" w:space="0" w:color="auto"/>
        <w:bottom w:val="none" w:sz="0" w:space="0" w:color="auto"/>
        <w:right w:val="none" w:sz="0" w:space="0" w:color="auto"/>
      </w:divBdr>
    </w:div>
    <w:div w:id="669603262">
      <w:bodyDiv w:val="1"/>
      <w:marLeft w:val="0"/>
      <w:marRight w:val="0"/>
      <w:marTop w:val="0"/>
      <w:marBottom w:val="0"/>
      <w:divBdr>
        <w:top w:val="none" w:sz="0" w:space="0" w:color="auto"/>
        <w:left w:val="none" w:sz="0" w:space="0" w:color="auto"/>
        <w:bottom w:val="none" w:sz="0" w:space="0" w:color="auto"/>
        <w:right w:val="none" w:sz="0" w:space="0" w:color="auto"/>
      </w:divBdr>
    </w:div>
    <w:div w:id="707488024">
      <w:bodyDiv w:val="1"/>
      <w:marLeft w:val="0"/>
      <w:marRight w:val="0"/>
      <w:marTop w:val="0"/>
      <w:marBottom w:val="0"/>
      <w:divBdr>
        <w:top w:val="none" w:sz="0" w:space="0" w:color="auto"/>
        <w:left w:val="none" w:sz="0" w:space="0" w:color="auto"/>
        <w:bottom w:val="none" w:sz="0" w:space="0" w:color="auto"/>
        <w:right w:val="none" w:sz="0" w:space="0" w:color="auto"/>
      </w:divBdr>
    </w:div>
    <w:div w:id="729309366">
      <w:bodyDiv w:val="1"/>
      <w:marLeft w:val="0"/>
      <w:marRight w:val="0"/>
      <w:marTop w:val="0"/>
      <w:marBottom w:val="0"/>
      <w:divBdr>
        <w:top w:val="none" w:sz="0" w:space="0" w:color="auto"/>
        <w:left w:val="none" w:sz="0" w:space="0" w:color="auto"/>
        <w:bottom w:val="none" w:sz="0" w:space="0" w:color="auto"/>
        <w:right w:val="none" w:sz="0" w:space="0" w:color="auto"/>
      </w:divBdr>
      <w:divsChild>
        <w:div w:id="23486866">
          <w:marLeft w:val="0"/>
          <w:marRight w:val="0"/>
          <w:marTop w:val="0"/>
          <w:marBottom w:val="0"/>
          <w:divBdr>
            <w:top w:val="none" w:sz="0" w:space="0" w:color="auto"/>
            <w:left w:val="none" w:sz="0" w:space="0" w:color="auto"/>
            <w:bottom w:val="none" w:sz="0" w:space="0" w:color="auto"/>
            <w:right w:val="none" w:sz="0" w:space="0" w:color="auto"/>
          </w:divBdr>
        </w:div>
        <w:div w:id="1030911988">
          <w:marLeft w:val="0"/>
          <w:marRight w:val="0"/>
          <w:marTop w:val="0"/>
          <w:marBottom w:val="0"/>
          <w:divBdr>
            <w:top w:val="none" w:sz="0" w:space="0" w:color="auto"/>
            <w:left w:val="none" w:sz="0" w:space="0" w:color="auto"/>
            <w:bottom w:val="none" w:sz="0" w:space="0" w:color="auto"/>
            <w:right w:val="none" w:sz="0" w:space="0" w:color="auto"/>
          </w:divBdr>
        </w:div>
        <w:div w:id="1755777925">
          <w:marLeft w:val="0"/>
          <w:marRight w:val="0"/>
          <w:marTop w:val="0"/>
          <w:marBottom w:val="0"/>
          <w:divBdr>
            <w:top w:val="none" w:sz="0" w:space="0" w:color="auto"/>
            <w:left w:val="none" w:sz="0" w:space="0" w:color="auto"/>
            <w:bottom w:val="none" w:sz="0" w:space="0" w:color="auto"/>
            <w:right w:val="none" w:sz="0" w:space="0" w:color="auto"/>
          </w:divBdr>
        </w:div>
        <w:div w:id="401101651">
          <w:marLeft w:val="0"/>
          <w:marRight w:val="0"/>
          <w:marTop w:val="0"/>
          <w:marBottom w:val="0"/>
          <w:divBdr>
            <w:top w:val="none" w:sz="0" w:space="0" w:color="auto"/>
            <w:left w:val="none" w:sz="0" w:space="0" w:color="auto"/>
            <w:bottom w:val="none" w:sz="0" w:space="0" w:color="auto"/>
            <w:right w:val="none" w:sz="0" w:space="0" w:color="auto"/>
          </w:divBdr>
          <w:divsChild>
            <w:div w:id="151609707">
              <w:marLeft w:val="0"/>
              <w:marRight w:val="0"/>
              <w:marTop w:val="0"/>
              <w:marBottom w:val="0"/>
              <w:divBdr>
                <w:top w:val="none" w:sz="0" w:space="0" w:color="auto"/>
                <w:left w:val="none" w:sz="0" w:space="0" w:color="auto"/>
                <w:bottom w:val="none" w:sz="0" w:space="0" w:color="auto"/>
                <w:right w:val="none" w:sz="0" w:space="0" w:color="auto"/>
              </w:divBdr>
            </w:div>
            <w:div w:id="1490051223">
              <w:marLeft w:val="0"/>
              <w:marRight w:val="0"/>
              <w:marTop w:val="0"/>
              <w:marBottom w:val="0"/>
              <w:divBdr>
                <w:top w:val="none" w:sz="0" w:space="0" w:color="auto"/>
                <w:left w:val="none" w:sz="0" w:space="0" w:color="auto"/>
                <w:bottom w:val="none" w:sz="0" w:space="0" w:color="auto"/>
                <w:right w:val="none" w:sz="0" w:space="0" w:color="auto"/>
              </w:divBdr>
            </w:div>
            <w:div w:id="548956243">
              <w:marLeft w:val="0"/>
              <w:marRight w:val="0"/>
              <w:marTop w:val="0"/>
              <w:marBottom w:val="0"/>
              <w:divBdr>
                <w:top w:val="none" w:sz="0" w:space="0" w:color="auto"/>
                <w:left w:val="none" w:sz="0" w:space="0" w:color="auto"/>
                <w:bottom w:val="none" w:sz="0" w:space="0" w:color="auto"/>
                <w:right w:val="none" w:sz="0" w:space="0" w:color="auto"/>
              </w:divBdr>
            </w:div>
            <w:div w:id="1796482948">
              <w:marLeft w:val="0"/>
              <w:marRight w:val="0"/>
              <w:marTop w:val="0"/>
              <w:marBottom w:val="0"/>
              <w:divBdr>
                <w:top w:val="none" w:sz="0" w:space="0" w:color="auto"/>
                <w:left w:val="none" w:sz="0" w:space="0" w:color="auto"/>
                <w:bottom w:val="none" w:sz="0" w:space="0" w:color="auto"/>
                <w:right w:val="none" w:sz="0" w:space="0" w:color="auto"/>
              </w:divBdr>
            </w:div>
            <w:div w:id="2141682403">
              <w:marLeft w:val="0"/>
              <w:marRight w:val="0"/>
              <w:marTop w:val="0"/>
              <w:marBottom w:val="0"/>
              <w:divBdr>
                <w:top w:val="none" w:sz="0" w:space="0" w:color="auto"/>
                <w:left w:val="none" w:sz="0" w:space="0" w:color="auto"/>
                <w:bottom w:val="none" w:sz="0" w:space="0" w:color="auto"/>
                <w:right w:val="none" w:sz="0" w:space="0" w:color="auto"/>
              </w:divBdr>
            </w:div>
            <w:div w:id="67509425">
              <w:marLeft w:val="0"/>
              <w:marRight w:val="0"/>
              <w:marTop w:val="0"/>
              <w:marBottom w:val="0"/>
              <w:divBdr>
                <w:top w:val="none" w:sz="0" w:space="0" w:color="auto"/>
                <w:left w:val="none" w:sz="0" w:space="0" w:color="auto"/>
                <w:bottom w:val="none" w:sz="0" w:space="0" w:color="auto"/>
                <w:right w:val="none" w:sz="0" w:space="0" w:color="auto"/>
              </w:divBdr>
            </w:div>
            <w:div w:id="1022248238">
              <w:marLeft w:val="0"/>
              <w:marRight w:val="0"/>
              <w:marTop w:val="0"/>
              <w:marBottom w:val="0"/>
              <w:divBdr>
                <w:top w:val="none" w:sz="0" w:space="0" w:color="auto"/>
                <w:left w:val="none" w:sz="0" w:space="0" w:color="auto"/>
                <w:bottom w:val="none" w:sz="0" w:space="0" w:color="auto"/>
                <w:right w:val="none" w:sz="0" w:space="0" w:color="auto"/>
              </w:divBdr>
            </w:div>
            <w:div w:id="279651130">
              <w:marLeft w:val="0"/>
              <w:marRight w:val="0"/>
              <w:marTop w:val="0"/>
              <w:marBottom w:val="0"/>
              <w:divBdr>
                <w:top w:val="none" w:sz="0" w:space="0" w:color="auto"/>
                <w:left w:val="none" w:sz="0" w:space="0" w:color="auto"/>
                <w:bottom w:val="none" w:sz="0" w:space="0" w:color="auto"/>
                <w:right w:val="none" w:sz="0" w:space="0" w:color="auto"/>
              </w:divBdr>
            </w:div>
            <w:div w:id="1768310306">
              <w:marLeft w:val="0"/>
              <w:marRight w:val="0"/>
              <w:marTop w:val="0"/>
              <w:marBottom w:val="0"/>
              <w:divBdr>
                <w:top w:val="none" w:sz="0" w:space="0" w:color="auto"/>
                <w:left w:val="none" w:sz="0" w:space="0" w:color="auto"/>
                <w:bottom w:val="none" w:sz="0" w:space="0" w:color="auto"/>
                <w:right w:val="none" w:sz="0" w:space="0" w:color="auto"/>
              </w:divBdr>
            </w:div>
            <w:div w:id="348944647">
              <w:marLeft w:val="0"/>
              <w:marRight w:val="0"/>
              <w:marTop w:val="0"/>
              <w:marBottom w:val="0"/>
              <w:divBdr>
                <w:top w:val="none" w:sz="0" w:space="0" w:color="auto"/>
                <w:left w:val="none" w:sz="0" w:space="0" w:color="auto"/>
                <w:bottom w:val="none" w:sz="0" w:space="0" w:color="auto"/>
                <w:right w:val="none" w:sz="0" w:space="0" w:color="auto"/>
              </w:divBdr>
            </w:div>
            <w:div w:id="1072237067">
              <w:marLeft w:val="0"/>
              <w:marRight w:val="0"/>
              <w:marTop w:val="0"/>
              <w:marBottom w:val="0"/>
              <w:divBdr>
                <w:top w:val="none" w:sz="0" w:space="0" w:color="auto"/>
                <w:left w:val="none" w:sz="0" w:space="0" w:color="auto"/>
                <w:bottom w:val="none" w:sz="0" w:space="0" w:color="auto"/>
                <w:right w:val="none" w:sz="0" w:space="0" w:color="auto"/>
              </w:divBdr>
            </w:div>
            <w:div w:id="1670983730">
              <w:marLeft w:val="0"/>
              <w:marRight w:val="0"/>
              <w:marTop w:val="0"/>
              <w:marBottom w:val="0"/>
              <w:divBdr>
                <w:top w:val="none" w:sz="0" w:space="0" w:color="auto"/>
                <w:left w:val="none" w:sz="0" w:space="0" w:color="auto"/>
                <w:bottom w:val="none" w:sz="0" w:space="0" w:color="auto"/>
                <w:right w:val="none" w:sz="0" w:space="0" w:color="auto"/>
              </w:divBdr>
            </w:div>
            <w:div w:id="275336249">
              <w:marLeft w:val="0"/>
              <w:marRight w:val="0"/>
              <w:marTop w:val="0"/>
              <w:marBottom w:val="0"/>
              <w:divBdr>
                <w:top w:val="none" w:sz="0" w:space="0" w:color="auto"/>
                <w:left w:val="none" w:sz="0" w:space="0" w:color="auto"/>
                <w:bottom w:val="none" w:sz="0" w:space="0" w:color="auto"/>
                <w:right w:val="none" w:sz="0" w:space="0" w:color="auto"/>
              </w:divBdr>
            </w:div>
            <w:div w:id="1449812202">
              <w:marLeft w:val="0"/>
              <w:marRight w:val="0"/>
              <w:marTop w:val="0"/>
              <w:marBottom w:val="0"/>
              <w:divBdr>
                <w:top w:val="none" w:sz="0" w:space="0" w:color="auto"/>
                <w:left w:val="none" w:sz="0" w:space="0" w:color="auto"/>
                <w:bottom w:val="none" w:sz="0" w:space="0" w:color="auto"/>
                <w:right w:val="none" w:sz="0" w:space="0" w:color="auto"/>
              </w:divBdr>
            </w:div>
            <w:div w:id="520168388">
              <w:marLeft w:val="0"/>
              <w:marRight w:val="0"/>
              <w:marTop w:val="0"/>
              <w:marBottom w:val="0"/>
              <w:divBdr>
                <w:top w:val="none" w:sz="0" w:space="0" w:color="auto"/>
                <w:left w:val="none" w:sz="0" w:space="0" w:color="auto"/>
                <w:bottom w:val="none" w:sz="0" w:space="0" w:color="auto"/>
                <w:right w:val="none" w:sz="0" w:space="0" w:color="auto"/>
              </w:divBdr>
            </w:div>
            <w:div w:id="504563093">
              <w:marLeft w:val="0"/>
              <w:marRight w:val="0"/>
              <w:marTop w:val="0"/>
              <w:marBottom w:val="0"/>
              <w:divBdr>
                <w:top w:val="none" w:sz="0" w:space="0" w:color="auto"/>
                <w:left w:val="none" w:sz="0" w:space="0" w:color="auto"/>
                <w:bottom w:val="none" w:sz="0" w:space="0" w:color="auto"/>
                <w:right w:val="none" w:sz="0" w:space="0" w:color="auto"/>
              </w:divBdr>
            </w:div>
            <w:div w:id="698286906">
              <w:marLeft w:val="0"/>
              <w:marRight w:val="0"/>
              <w:marTop w:val="0"/>
              <w:marBottom w:val="0"/>
              <w:divBdr>
                <w:top w:val="none" w:sz="0" w:space="0" w:color="auto"/>
                <w:left w:val="none" w:sz="0" w:space="0" w:color="auto"/>
                <w:bottom w:val="none" w:sz="0" w:space="0" w:color="auto"/>
                <w:right w:val="none" w:sz="0" w:space="0" w:color="auto"/>
              </w:divBdr>
            </w:div>
            <w:div w:id="1648513882">
              <w:marLeft w:val="0"/>
              <w:marRight w:val="0"/>
              <w:marTop w:val="0"/>
              <w:marBottom w:val="0"/>
              <w:divBdr>
                <w:top w:val="none" w:sz="0" w:space="0" w:color="auto"/>
                <w:left w:val="none" w:sz="0" w:space="0" w:color="auto"/>
                <w:bottom w:val="none" w:sz="0" w:space="0" w:color="auto"/>
                <w:right w:val="none" w:sz="0" w:space="0" w:color="auto"/>
              </w:divBdr>
            </w:div>
            <w:div w:id="1090538449">
              <w:marLeft w:val="0"/>
              <w:marRight w:val="0"/>
              <w:marTop w:val="0"/>
              <w:marBottom w:val="0"/>
              <w:divBdr>
                <w:top w:val="none" w:sz="0" w:space="0" w:color="auto"/>
                <w:left w:val="none" w:sz="0" w:space="0" w:color="auto"/>
                <w:bottom w:val="none" w:sz="0" w:space="0" w:color="auto"/>
                <w:right w:val="none" w:sz="0" w:space="0" w:color="auto"/>
              </w:divBdr>
            </w:div>
            <w:div w:id="624701541">
              <w:marLeft w:val="0"/>
              <w:marRight w:val="0"/>
              <w:marTop w:val="0"/>
              <w:marBottom w:val="0"/>
              <w:divBdr>
                <w:top w:val="none" w:sz="0" w:space="0" w:color="auto"/>
                <w:left w:val="none" w:sz="0" w:space="0" w:color="auto"/>
                <w:bottom w:val="none" w:sz="0" w:space="0" w:color="auto"/>
                <w:right w:val="none" w:sz="0" w:space="0" w:color="auto"/>
              </w:divBdr>
            </w:div>
            <w:div w:id="572156275">
              <w:marLeft w:val="0"/>
              <w:marRight w:val="0"/>
              <w:marTop w:val="0"/>
              <w:marBottom w:val="0"/>
              <w:divBdr>
                <w:top w:val="none" w:sz="0" w:space="0" w:color="auto"/>
                <w:left w:val="none" w:sz="0" w:space="0" w:color="auto"/>
                <w:bottom w:val="none" w:sz="0" w:space="0" w:color="auto"/>
                <w:right w:val="none" w:sz="0" w:space="0" w:color="auto"/>
              </w:divBdr>
            </w:div>
            <w:div w:id="2017002091">
              <w:marLeft w:val="0"/>
              <w:marRight w:val="0"/>
              <w:marTop w:val="0"/>
              <w:marBottom w:val="0"/>
              <w:divBdr>
                <w:top w:val="none" w:sz="0" w:space="0" w:color="auto"/>
                <w:left w:val="none" w:sz="0" w:space="0" w:color="auto"/>
                <w:bottom w:val="none" w:sz="0" w:space="0" w:color="auto"/>
                <w:right w:val="none" w:sz="0" w:space="0" w:color="auto"/>
              </w:divBdr>
            </w:div>
            <w:div w:id="1490437939">
              <w:marLeft w:val="0"/>
              <w:marRight w:val="0"/>
              <w:marTop w:val="0"/>
              <w:marBottom w:val="0"/>
              <w:divBdr>
                <w:top w:val="none" w:sz="0" w:space="0" w:color="auto"/>
                <w:left w:val="none" w:sz="0" w:space="0" w:color="auto"/>
                <w:bottom w:val="none" w:sz="0" w:space="0" w:color="auto"/>
                <w:right w:val="none" w:sz="0" w:space="0" w:color="auto"/>
              </w:divBdr>
            </w:div>
            <w:div w:id="377507883">
              <w:marLeft w:val="0"/>
              <w:marRight w:val="0"/>
              <w:marTop w:val="0"/>
              <w:marBottom w:val="0"/>
              <w:divBdr>
                <w:top w:val="none" w:sz="0" w:space="0" w:color="auto"/>
                <w:left w:val="none" w:sz="0" w:space="0" w:color="auto"/>
                <w:bottom w:val="none" w:sz="0" w:space="0" w:color="auto"/>
                <w:right w:val="none" w:sz="0" w:space="0" w:color="auto"/>
              </w:divBdr>
            </w:div>
            <w:div w:id="392509339">
              <w:marLeft w:val="0"/>
              <w:marRight w:val="0"/>
              <w:marTop w:val="0"/>
              <w:marBottom w:val="0"/>
              <w:divBdr>
                <w:top w:val="none" w:sz="0" w:space="0" w:color="auto"/>
                <w:left w:val="none" w:sz="0" w:space="0" w:color="auto"/>
                <w:bottom w:val="none" w:sz="0" w:space="0" w:color="auto"/>
                <w:right w:val="none" w:sz="0" w:space="0" w:color="auto"/>
              </w:divBdr>
            </w:div>
            <w:div w:id="1456874408">
              <w:marLeft w:val="0"/>
              <w:marRight w:val="0"/>
              <w:marTop w:val="0"/>
              <w:marBottom w:val="0"/>
              <w:divBdr>
                <w:top w:val="none" w:sz="0" w:space="0" w:color="auto"/>
                <w:left w:val="none" w:sz="0" w:space="0" w:color="auto"/>
                <w:bottom w:val="none" w:sz="0" w:space="0" w:color="auto"/>
                <w:right w:val="none" w:sz="0" w:space="0" w:color="auto"/>
              </w:divBdr>
            </w:div>
            <w:div w:id="132143636">
              <w:marLeft w:val="0"/>
              <w:marRight w:val="0"/>
              <w:marTop w:val="0"/>
              <w:marBottom w:val="0"/>
              <w:divBdr>
                <w:top w:val="none" w:sz="0" w:space="0" w:color="auto"/>
                <w:left w:val="none" w:sz="0" w:space="0" w:color="auto"/>
                <w:bottom w:val="none" w:sz="0" w:space="0" w:color="auto"/>
                <w:right w:val="none" w:sz="0" w:space="0" w:color="auto"/>
              </w:divBdr>
            </w:div>
            <w:div w:id="1578515797">
              <w:marLeft w:val="0"/>
              <w:marRight w:val="0"/>
              <w:marTop w:val="0"/>
              <w:marBottom w:val="0"/>
              <w:divBdr>
                <w:top w:val="none" w:sz="0" w:space="0" w:color="auto"/>
                <w:left w:val="none" w:sz="0" w:space="0" w:color="auto"/>
                <w:bottom w:val="none" w:sz="0" w:space="0" w:color="auto"/>
                <w:right w:val="none" w:sz="0" w:space="0" w:color="auto"/>
              </w:divBdr>
            </w:div>
            <w:div w:id="184564939">
              <w:marLeft w:val="0"/>
              <w:marRight w:val="0"/>
              <w:marTop w:val="0"/>
              <w:marBottom w:val="0"/>
              <w:divBdr>
                <w:top w:val="none" w:sz="0" w:space="0" w:color="auto"/>
                <w:left w:val="none" w:sz="0" w:space="0" w:color="auto"/>
                <w:bottom w:val="none" w:sz="0" w:space="0" w:color="auto"/>
                <w:right w:val="none" w:sz="0" w:space="0" w:color="auto"/>
              </w:divBdr>
            </w:div>
            <w:div w:id="1105224007">
              <w:marLeft w:val="0"/>
              <w:marRight w:val="0"/>
              <w:marTop w:val="0"/>
              <w:marBottom w:val="0"/>
              <w:divBdr>
                <w:top w:val="none" w:sz="0" w:space="0" w:color="auto"/>
                <w:left w:val="none" w:sz="0" w:space="0" w:color="auto"/>
                <w:bottom w:val="none" w:sz="0" w:space="0" w:color="auto"/>
                <w:right w:val="none" w:sz="0" w:space="0" w:color="auto"/>
              </w:divBdr>
            </w:div>
            <w:div w:id="204685313">
              <w:marLeft w:val="0"/>
              <w:marRight w:val="0"/>
              <w:marTop w:val="0"/>
              <w:marBottom w:val="0"/>
              <w:divBdr>
                <w:top w:val="none" w:sz="0" w:space="0" w:color="auto"/>
                <w:left w:val="none" w:sz="0" w:space="0" w:color="auto"/>
                <w:bottom w:val="none" w:sz="0" w:space="0" w:color="auto"/>
                <w:right w:val="none" w:sz="0" w:space="0" w:color="auto"/>
              </w:divBdr>
            </w:div>
            <w:div w:id="2078897680">
              <w:marLeft w:val="0"/>
              <w:marRight w:val="0"/>
              <w:marTop w:val="0"/>
              <w:marBottom w:val="0"/>
              <w:divBdr>
                <w:top w:val="none" w:sz="0" w:space="0" w:color="auto"/>
                <w:left w:val="none" w:sz="0" w:space="0" w:color="auto"/>
                <w:bottom w:val="none" w:sz="0" w:space="0" w:color="auto"/>
                <w:right w:val="none" w:sz="0" w:space="0" w:color="auto"/>
              </w:divBdr>
            </w:div>
            <w:div w:id="1574971721">
              <w:marLeft w:val="0"/>
              <w:marRight w:val="0"/>
              <w:marTop w:val="0"/>
              <w:marBottom w:val="0"/>
              <w:divBdr>
                <w:top w:val="none" w:sz="0" w:space="0" w:color="auto"/>
                <w:left w:val="none" w:sz="0" w:space="0" w:color="auto"/>
                <w:bottom w:val="none" w:sz="0" w:space="0" w:color="auto"/>
                <w:right w:val="none" w:sz="0" w:space="0" w:color="auto"/>
              </w:divBdr>
            </w:div>
            <w:div w:id="1860771126">
              <w:marLeft w:val="0"/>
              <w:marRight w:val="0"/>
              <w:marTop w:val="0"/>
              <w:marBottom w:val="0"/>
              <w:divBdr>
                <w:top w:val="none" w:sz="0" w:space="0" w:color="auto"/>
                <w:left w:val="none" w:sz="0" w:space="0" w:color="auto"/>
                <w:bottom w:val="none" w:sz="0" w:space="0" w:color="auto"/>
                <w:right w:val="none" w:sz="0" w:space="0" w:color="auto"/>
              </w:divBdr>
            </w:div>
            <w:div w:id="858128932">
              <w:marLeft w:val="0"/>
              <w:marRight w:val="0"/>
              <w:marTop w:val="0"/>
              <w:marBottom w:val="0"/>
              <w:divBdr>
                <w:top w:val="none" w:sz="0" w:space="0" w:color="auto"/>
                <w:left w:val="none" w:sz="0" w:space="0" w:color="auto"/>
                <w:bottom w:val="none" w:sz="0" w:space="0" w:color="auto"/>
                <w:right w:val="none" w:sz="0" w:space="0" w:color="auto"/>
              </w:divBdr>
            </w:div>
            <w:div w:id="766853867">
              <w:marLeft w:val="0"/>
              <w:marRight w:val="0"/>
              <w:marTop w:val="0"/>
              <w:marBottom w:val="0"/>
              <w:divBdr>
                <w:top w:val="none" w:sz="0" w:space="0" w:color="auto"/>
                <w:left w:val="none" w:sz="0" w:space="0" w:color="auto"/>
                <w:bottom w:val="none" w:sz="0" w:space="0" w:color="auto"/>
                <w:right w:val="none" w:sz="0" w:space="0" w:color="auto"/>
              </w:divBdr>
            </w:div>
            <w:div w:id="1062217903">
              <w:marLeft w:val="0"/>
              <w:marRight w:val="0"/>
              <w:marTop w:val="0"/>
              <w:marBottom w:val="0"/>
              <w:divBdr>
                <w:top w:val="none" w:sz="0" w:space="0" w:color="auto"/>
                <w:left w:val="none" w:sz="0" w:space="0" w:color="auto"/>
                <w:bottom w:val="none" w:sz="0" w:space="0" w:color="auto"/>
                <w:right w:val="none" w:sz="0" w:space="0" w:color="auto"/>
              </w:divBdr>
            </w:div>
            <w:div w:id="1475371391">
              <w:marLeft w:val="0"/>
              <w:marRight w:val="0"/>
              <w:marTop w:val="0"/>
              <w:marBottom w:val="0"/>
              <w:divBdr>
                <w:top w:val="none" w:sz="0" w:space="0" w:color="auto"/>
                <w:left w:val="none" w:sz="0" w:space="0" w:color="auto"/>
                <w:bottom w:val="none" w:sz="0" w:space="0" w:color="auto"/>
                <w:right w:val="none" w:sz="0" w:space="0" w:color="auto"/>
              </w:divBdr>
            </w:div>
            <w:div w:id="1665930895">
              <w:marLeft w:val="0"/>
              <w:marRight w:val="0"/>
              <w:marTop w:val="0"/>
              <w:marBottom w:val="0"/>
              <w:divBdr>
                <w:top w:val="none" w:sz="0" w:space="0" w:color="auto"/>
                <w:left w:val="none" w:sz="0" w:space="0" w:color="auto"/>
                <w:bottom w:val="none" w:sz="0" w:space="0" w:color="auto"/>
                <w:right w:val="none" w:sz="0" w:space="0" w:color="auto"/>
              </w:divBdr>
            </w:div>
            <w:div w:id="2017418068">
              <w:marLeft w:val="0"/>
              <w:marRight w:val="0"/>
              <w:marTop w:val="0"/>
              <w:marBottom w:val="0"/>
              <w:divBdr>
                <w:top w:val="none" w:sz="0" w:space="0" w:color="auto"/>
                <w:left w:val="none" w:sz="0" w:space="0" w:color="auto"/>
                <w:bottom w:val="none" w:sz="0" w:space="0" w:color="auto"/>
                <w:right w:val="none" w:sz="0" w:space="0" w:color="auto"/>
              </w:divBdr>
            </w:div>
            <w:div w:id="1295671092">
              <w:marLeft w:val="0"/>
              <w:marRight w:val="0"/>
              <w:marTop w:val="0"/>
              <w:marBottom w:val="0"/>
              <w:divBdr>
                <w:top w:val="none" w:sz="0" w:space="0" w:color="auto"/>
                <w:left w:val="none" w:sz="0" w:space="0" w:color="auto"/>
                <w:bottom w:val="none" w:sz="0" w:space="0" w:color="auto"/>
                <w:right w:val="none" w:sz="0" w:space="0" w:color="auto"/>
              </w:divBdr>
            </w:div>
            <w:div w:id="1914118608">
              <w:marLeft w:val="0"/>
              <w:marRight w:val="0"/>
              <w:marTop w:val="0"/>
              <w:marBottom w:val="0"/>
              <w:divBdr>
                <w:top w:val="none" w:sz="0" w:space="0" w:color="auto"/>
                <w:left w:val="none" w:sz="0" w:space="0" w:color="auto"/>
                <w:bottom w:val="none" w:sz="0" w:space="0" w:color="auto"/>
                <w:right w:val="none" w:sz="0" w:space="0" w:color="auto"/>
              </w:divBdr>
            </w:div>
            <w:div w:id="1085348233">
              <w:marLeft w:val="0"/>
              <w:marRight w:val="0"/>
              <w:marTop w:val="0"/>
              <w:marBottom w:val="0"/>
              <w:divBdr>
                <w:top w:val="none" w:sz="0" w:space="0" w:color="auto"/>
                <w:left w:val="none" w:sz="0" w:space="0" w:color="auto"/>
                <w:bottom w:val="none" w:sz="0" w:space="0" w:color="auto"/>
                <w:right w:val="none" w:sz="0" w:space="0" w:color="auto"/>
              </w:divBdr>
            </w:div>
            <w:div w:id="1019892659">
              <w:marLeft w:val="0"/>
              <w:marRight w:val="0"/>
              <w:marTop w:val="0"/>
              <w:marBottom w:val="0"/>
              <w:divBdr>
                <w:top w:val="none" w:sz="0" w:space="0" w:color="auto"/>
                <w:left w:val="none" w:sz="0" w:space="0" w:color="auto"/>
                <w:bottom w:val="none" w:sz="0" w:space="0" w:color="auto"/>
                <w:right w:val="none" w:sz="0" w:space="0" w:color="auto"/>
              </w:divBdr>
            </w:div>
            <w:div w:id="437413935">
              <w:marLeft w:val="0"/>
              <w:marRight w:val="0"/>
              <w:marTop w:val="0"/>
              <w:marBottom w:val="0"/>
              <w:divBdr>
                <w:top w:val="none" w:sz="0" w:space="0" w:color="auto"/>
                <w:left w:val="none" w:sz="0" w:space="0" w:color="auto"/>
                <w:bottom w:val="none" w:sz="0" w:space="0" w:color="auto"/>
                <w:right w:val="none" w:sz="0" w:space="0" w:color="auto"/>
              </w:divBdr>
            </w:div>
            <w:div w:id="2146462381">
              <w:marLeft w:val="0"/>
              <w:marRight w:val="0"/>
              <w:marTop w:val="0"/>
              <w:marBottom w:val="0"/>
              <w:divBdr>
                <w:top w:val="none" w:sz="0" w:space="0" w:color="auto"/>
                <w:left w:val="none" w:sz="0" w:space="0" w:color="auto"/>
                <w:bottom w:val="none" w:sz="0" w:space="0" w:color="auto"/>
                <w:right w:val="none" w:sz="0" w:space="0" w:color="auto"/>
              </w:divBdr>
            </w:div>
            <w:div w:id="114570448">
              <w:marLeft w:val="0"/>
              <w:marRight w:val="0"/>
              <w:marTop w:val="0"/>
              <w:marBottom w:val="0"/>
              <w:divBdr>
                <w:top w:val="none" w:sz="0" w:space="0" w:color="auto"/>
                <w:left w:val="none" w:sz="0" w:space="0" w:color="auto"/>
                <w:bottom w:val="none" w:sz="0" w:space="0" w:color="auto"/>
                <w:right w:val="none" w:sz="0" w:space="0" w:color="auto"/>
              </w:divBdr>
            </w:div>
            <w:div w:id="3944012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5665209">
      <w:bodyDiv w:val="1"/>
      <w:marLeft w:val="0"/>
      <w:marRight w:val="0"/>
      <w:marTop w:val="0"/>
      <w:marBottom w:val="0"/>
      <w:divBdr>
        <w:top w:val="none" w:sz="0" w:space="0" w:color="auto"/>
        <w:left w:val="none" w:sz="0" w:space="0" w:color="auto"/>
        <w:bottom w:val="none" w:sz="0" w:space="0" w:color="auto"/>
        <w:right w:val="none" w:sz="0" w:space="0" w:color="auto"/>
      </w:divBdr>
      <w:divsChild>
        <w:div w:id="302392020">
          <w:marLeft w:val="0"/>
          <w:marRight w:val="0"/>
          <w:marTop w:val="0"/>
          <w:marBottom w:val="0"/>
          <w:divBdr>
            <w:top w:val="none" w:sz="0" w:space="0" w:color="auto"/>
            <w:left w:val="none" w:sz="0" w:space="0" w:color="auto"/>
            <w:bottom w:val="none" w:sz="0" w:space="0" w:color="auto"/>
            <w:right w:val="none" w:sz="0" w:space="0" w:color="auto"/>
          </w:divBdr>
        </w:div>
      </w:divsChild>
    </w:div>
    <w:div w:id="740978699">
      <w:bodyDiv w:val="1"/>
      <w:marLeft w:val="0"/>
      <w:marRight w:val="0"/>
      <w:marTop w:val="0"/>
      <w:marBottom w:val="0"/>
      <w:divBdr>
        <w:top w:val="none" w:sz="0" w:space="0" w:color="auto"/>
        <w:left w:val="none" w:sz="0" w:space="0" w:color="auto"/>
        <w:bottom w:val="none" w:sz="0" w:space="0" w:color="auto"/>
        <w:right w:val="none" w:sz="0" w:space="0" w:color="auto"/>
      </w:divBdr>
    </w:div>
    <w:div w:id="772821764">
      <w:bodyDiv w:val="1"/>
      <w:marLeft w:val="0"/>
      <w:marRight w:val="0"/>
      <w:marTop w:val="0"/>
      <w:marBottom w:val="0"/>
      <w:divBdr>
        <w:top w:val="none" w:sz="0" w:space="0" w:color="auto"/>
        <w:left w:val="none" w:sz="0" w:space="0" w:color="auto"/>
        <w:bottom w:val="none" w:sz="0" w:space="0" w:color="auto"/>
        <w:right w:val="none" w:sz="0" w:space="0" w:color="auto"/>
      </w:divBdr>
    </w:div>
    <w:div w:id="776292205">
      <w:bodyDiv w:val="1"/>
      <w:marLeft w:val="0"/>
      <w:marRight w:val="0"/>
      <w:marTop w:val="0"/>
      <w:marBottom w:val="0"/>
      <w:divBdr>
        <w:top w:val="none" w:sz="0" w:space="0" w:color="auto"/>
        <w:left w:val="none" w:sz="0" w:space="0" w:color="auto"/>
        <w:bottom w:val="none" w:sz="0" w:space="0" w:color="auto"/>
        <w:right w:val="none" w:sz="0" w:space="0" w:color="auto"/>
      </w:divBdr>
    </w:div>
    <w:div w:id="821048218">
      <w:bodyDiv w:val="1"/>
      <w:marLeft w:val="0"/>
      <w:marRight w:val="0"/>
      <w:marTop w:val="0"/>
      <w:marBottom w:val="0"/>
      <w:divBdr>
        <w:top w:val="none" w:sz="0" w:space="0" w:color="auto"/>
        <w:left w:val="none" w:sz="0" w:space="0" w:color="auto"/>
        <w:bottom w:val="none" w:sz="0" w:space="0" w:color="auto"/>
        <w:right w:val="none" w:sz="0" w:space="0" w:color="auto"/>
      </w:divBdr>
    </w:div>
    <w:div w:id="903562245">
      <w:bodyDiv w:val="1"/>
      <w:marLeft w:val="0"/>
      <w:marRight w:val="0"/>
      <w:marTop w:val="0"/>
      <w:marBottom w:val="0"/>
      <w:divBdr>
        <w:top w:val="none" w:sz="0" w:space="0" w:color="auto"/>
        <w:left w:val="none" w:sz="0" w:space="0" w:color="auto"/>
        <w:bottom w:val="none" w:sz="0" w:space="0" w:color="auto"/>
        <w:right w:val="none" w:sz="0" w:space="0" w:color="auto"/>
      </w:divBdr>
    </w:div>
    <w:div w:id="928931188">
      <w:bodyDiv w:val="1"/>
      <w:marLeft w:val="0"/>
      <w:marRight w:val="0"/>
      <w:marTop w:val="0"/>
      <w:marBottom w:val="0"/>
      <w:divBdr>
        <w:top w:val="none" w:sz="0" w:space="0" w:color="auto"/>
        <w:left w:val="none" w:sz="0" w:space="0" w:color="auto"/>
        <w:bottom w:val="none" w:sz="0" w:space="0" w:color="auto"/>
        <w:right w:val="none" w:sz="0" w:space="0" w:color="auto"/>
      </w:divBdr>
    </w:div>
    <w:div w:id="964120668">
      <w:bodyDiv w:val="1"/>
      <w:marLeft w:val="0"/>
      <w:marRight w:val="0"/>
      <w:marTop w:val="0"/>
      <w:marBottom w:val="0"/>
      <w:divBdr>
        <w:top w:val="none" w:sz="0" w:space="0" w:color="auto"/>
        <w:left w:val="none" w:sz="0" w:space="0" w:color="auto"/>
        <w:bottom w:val="none" w:sz="0" w:space="0" w:color="auto"/>
        <w:right w:val="none" w:sz="0" w:space="0" w:color="auto"/>
      </w:divBdr>
    </w:div>
    <w:div w:id="971520889">
      <w:bodyDiv w:val="1"/>
      <w:marLeft w:val="0"/>
      <w:marRight w:val="0"/>
      <w:marTop w:val="0"/>
      <w:marBottom w:val="0"/>
      <w:divBdr>
        <w:top w:val="none" w:sz="0" w:space="0" w:color="auto"/>
        <w:left w:val="none" w:sz="0" w:space="0" w:color="auto"/>
        <w:bottom w:val="none" w:sz="0" w:space="0" w:color="auto"/>
        <w:right w:val="none" w:sz="0" w:space="0" w:color="auto"/>
      </w:divBdr>
    </w:div>
    <w:div w:id="982151835">
      <w:bodyDiv w:val="1"/>
      <w:marLeft w:val="0"/>
      <w:marRight w:val="0"/>
      <w:marTop w:val="0"/>
      <w:marBottom w:val="0"/>
      <w:divBdr>
        <w:top w:val="none" w:sz="0" w:space="0" w:color="auto"/>
        <w:left w:val="none" w:sz="0" w:space="0" w:color="auto"/>
        <w:bottom w:val="none" w:sz="0" w:space="0" w:color="auto"/>
        <w:right w:val="none" w:sz="0" w:space="0" w:color="auto"/>
      </w:divBdr>
    </w:div>
    <w:div w:id="983780984">
      <w:bodyDiv w:val="1"/>
      <w:marLeft w:val="0"/>
      <w:marRight w:val="0"/>
      <w:marTop w:val="0"/>
      <w:marBottom w:val="0"/>
      <w:divBdr>
        <w:top w:val="none" w:sz="0" w:space="0" w:color="auto"/>
        <w:left w:val="none" w:sz="0" w:space="0" w:color="auto"/>
        <w:bottom w:val="none" w:sz="0" w:space="0" w:color="auto"/>
        <w:right w:val="none" w:sz="0" w:space="0" w:color="auto"/>
      </w:divBdr>
      <w:divsChild>
        <w:div w:id="1695156774">
          <w:marLeft w:val="0"/>
          <w:marRight w:val="0"/>
          <w:marTop w:val="0"/>
          <w:marBottom w:val="0"/>
          <w:divBdr>
            <w:top w:val="none" w:sz="0" w:space="0" w:color="auto"/>
            <w:left w:val="none" w:sz="0" w:space="0" w:color="auto"/>
            <w:bottom w:val="none" w:sz="0" w:space="0" w:color="auto"/>
            <w:right w:val="none" w:sz="0" w:space="0" w:color="auto"/>
          </w:divBdr>
          <w:divsChild>
            <w:div w:id="1711832105">
              <w:marLeft w:val="0"/>
              <w:marRight w:val="0"/>
              <w:marTop w:val="0"/>
              <w:marBottom w:val="0"/>
              <w:divBdr>
                <w:top w:val="none" w:sz="0" w:space="0" w:color="auto"/>
                <w:left w:val="none" w:sz="0" w:space="0" w:color="auto"/>
                <w:bottom w:val="none" w:sz="0" w:space="0" w:color="auto"/>
                <w:right w:val="none" w:sz="0" w:space="0" w:color="auto"/>
              </w:divBdr>
              <w:divsChild>
                <w:div w:id="893543230">
                  <w:marLeft w:val="0"/>
                  <w:marRight w:val="0"/>
                  <w:marTop w:val="0"/>
                  <w:marBottom w:val="0"/>
                  <w:divBdr>
                    <w:top w:val="none" w:sz="0" w:space="0" w:color="auto"/>
                    <w:left w:val="none" w:sz="0" w:space="0" w:color="auto"/>
                    <w:bottom w:val="none" w:sz="0" w:space="0" w:color="auto"/>
                    <w:right w:val="none" w:sz="0" w:space="0" w:color="auto"/>
                  </w:divBdr>
                  <w:divsChild>
                    <w:div w:id="236987703">
                      <w:marLeft w:val="0"/>
                      <w:marRight w:val="0"/>
                      <w:marTop w:val="0"/>
                      <w:marBottom w:val="0"/>
                      <w:divBdr>
                        <w:top w:val="none" w:sz="0" w:space="0" w:color="auto"/>
                        <w:left w:val="none" w:sz="0" w:space="0" w:color="auto"/>
                        <w:bottom w:val="none" w:sz="0" w:space="0" w:color="auto"/>
                        <w:right w:val="none" w:sz="0" w:space="0" w:color="auto"/>
                      </w:divBdr>
                      <w:divsChild>
                        <w:div w:id="638532753">
                          <w:marLeft w:val="0"/>
                          <w:marRight w:val="0"/>
                          <w:marTop w:val="0"/>
                          <w:marBottom w:val="0"/>
                          <w:divBdr>
                            <w:top w:val="single" w:sz="6" w:space="12" w:color="E2E2E2"/>
                            <w:left w:val="none" w:sz="0" w:space="0" w:color="auto"/>
                            <w:bottom w:val="none" w:sz="0" w:space="0" w:color="auto"/>
                            <w:right w:val="none" w:sz="0" w:space="0" w:color="auto"/>
                          </w:divBdr>
                          <w:divsChild>
                            <w:div w:id="34544276">
                              <w:marLeft w:val="0"/>
                              <w:marRight w:val="0"/>
                              <w:marTop w:val="0"/>
                              <w:marBottom w:val="0"/>
                              <w:divBdr>
                                <w:top w:val="none" w:sz="0" w:space="0" w:color="auto"/>
                                <w:left w:val="none" w:sz="0" w:space="0" w:color="auto"/>
                                <w:bottom w:val="none" w:sz="0" w:space="0" w:color="auto"/>
                                <w:right w:val="none" w:sz="0" w:space="0" w:color="auto"/>
                              </w:divBdr>
                              <w:divsChild>
                                <w:div w:id="2035769170">
                                  <w:marLeft w:val="0"/>
                                  <w:marRight w:val="0"/>
                                  <w:marTop w:val="0"/>
                                  <w:marBottom w:val="0"/>
                                  <w:divBdr>
                                    <w:top w:val="none" w:sz="0" w:space="0" w:color="auto"/>
                                    <w:left w:val="none" w:sz="0" w:space="0" w:color="auto"/>
                                    <w:bottom w:val="none" w:sz="0" w:space="0" w:color="auto"/>
                                    <w:right w:val="none" w:sz="0" w:space="0" w:color="auto"/>
                                  </w:divBdr>
                                  <w:divsChild>
                                    <w:div w:id="1902402499">
                                      <w:marLeft w:val="0"/>
                                      <w:marRight w:val="0"/>
                                      <w:marTop w:val="0"/>
                                      <w:marBottom w:val="0"/>
                                      <w:divBdr>
                                        <w:top w:val="none" w:sz="0" w:space="0" w:color="auto"/>
                                        <w:left w:val="none" w:sz="0" w:space="0" w:color="auto"/>
                                        <w:bottom w:val="none" w:sz="0" w:space="0" w:color="auto"/>
                                        <w:right w:val="none" w:sz="0" w:space="0" w:color="auto"/>
                                      </w:divBdr>
                                      <w:divsChild>
                                        <w:div w:id="1538272349">
                                          <w:marLeft w:val="0"/>
                                          <w:marRight w:val="0"/>
                                          <w:marTop w:val="0"/>
                                          <w:marBottom w:val="0"/>
                                          <w:divBdr>
                                            <w:top w:val="none" w:sz="0" w:space="0" w:color="auto"/>
                                            <w:left w:val="none" w:sz="0" w:space="0" w:color="auto"/>
                                            <w:bottom w:val="none" w:sz="0" w:space="0" w:color="auto"/>
                                            <w:right w:val="none" w:sz="0" w:space="0" w:color="auto"/>
                                          </w:divBdr>
                                          <w:divsChild>
                                            <w:div w:id="686754945">
                                              <w:marLeft w:val="0"/>
                                              <w:marRight w:val="0"/>
                                              <w:marTop w:val="0"/>
                                              <w:marBottom w:val="240"/>
                                              <w:divBdr>
                                                <w:top w:val="none" w:sz="0" w:space="0" w:color="auto"/>
                                                <w:left w:val="none" w:sz="0" w:space="0" w:color="auto"/>
                                                <w:bottom w:val="none" w:sz="0" w:space="0" w:color="auto"/>
                                                <w:right w:val="none" w:sz="0" w:space="0" w:color="auto"/>
                                              </w:divBdr>
                                            </w:div>
                                            <w:div w:id="872613573">
                                              <w:marLeft w:val="0"/>
                                              <w:marRight w:val="0"/>
                                              <w:marTop w:val="0"/>
                                              <w:marBottom w:val="240"/>
                                              <w:divBdr>
                                                <w:top w:val="none" w:sz="0" w:space="0" w:color="auto"/>
                                                <w:left w:val="none" w:sz="0" w:space="0" w:color="auto"/>
                                                <w:bottom w:val="none" w:sz="0" w:space="0" w:color="auto"/>
                                                <w:right w:val="none" w:sz="0" w:space="0" w:color="auto"/>
                                              </w:divBdr>
                                            </w:div>
                                            <w:div w:id="1270771779">
                                              <w:marLeft w:val="0"/>
                                              <w:marRight w:val="0"/>
                                              <w:marTop w:val="0"/>
                                              <w:marBottom w:val="240"/>
                                              <w:divBdr>
                                                <w:top w:val="none" w:sz="0" w:space="0" w:color="auto"/>
                                                <w:left w:val="none" w:sz="0" w:space="0" w:color="auto"/>
                                                <w:bottom w:val="none" w:sz="0" w:space="0" w:color="auto"/>
                                                <w:right w:val="none" w:sz="0" w:space="0" w:color="auto"/>
                                              </w:divBdr>
                                            </w:div>
                                            <w:div w:id="1598098648">
                                              <w:marLeft w:val="0"/>
                                              <w:marRight w:val="0"/>
                                              <w:marTop w:val="0"/>
                                              <w:marBottom w:val="240"/>
                                              <w:divBdr>
                                                <w:top w:val="none" w:sz="0" w:space="0" w:color="auto"/>
                                                <w:left w:val="none" w:sz="0" w:space="0" w:color="auto"/>
                                                <w:bottom w:val="none" w:sz="0" w:space="0" w:color="auto"/>
                                                <w:right w:val="none" w:sz="0" w:space="0" w:color="auto"/>
                                              </w:divBdr>
                                            </w:div>
                                            <w:div w:id="1201169717">
                                              <w:marLeft w:val="0"/>
                                              <w:marRight w:val="0"/>
                                              <w:marTop w:val="0"/>
                                              <w:marBottom w:val="240"/>
                                              <w:divBdr>
                                                <w:top w:val="none" w:sz="0" w:space="0" w:color="auto"/>
                                                <w:left w:val="none" w:sz="0" w:space="0" w:color="auto"/>
                                                <w:bottom w:val="none" w:sz="0" w:space="0" w:color="auto"/>
                                                <w:right w:val="none" w:sz="0" w:space="0" w:color="auto"/>
                                              </w:divBdr>
                                            </w:div>
                                            <w:div w:id="1282374917">
                                              <w:marLeft w:val="0"/>
                                              <w:marRight w:val="0"/>
                                              <w:marTop w:val="0"/>
                                              <w:marBottom w:val="240"/>
                                              <w:divBdr>
                                                <w:top w:val="none" w:sz="0" w:space="0" w:color="auto"/>
                                                <w:left w:val="none" w:sz="0" w:space="0" w:color="auto"/>
                                                <w:bottom w:val="none" w:sz="0" w:space="0" w:color="auto"/>
                                                <w:right w:val="none" w:sz="0" w:space="0" w:color="auto"/>
                                              </w:divBdr>
                                            </w:div>
                                            <w:div w:id="1205749385">
                                              <w:marLeft w:val="0"/>
                                              <w:marRight w:val="0"/>
                                              <w:marTop w:val="0"/>
                                              <w:marBottom w:val="240"/>
                                              <w:divBdr>
                                                <w:top w:val="none" w:sz="0" w:space="0" w:color="auto"/>
                                                <w:left w:val="none" w:sz="0" w:space="0" w:color="auto"/>
                                                <w:bottom w:val="none" w:sz="0" w:space="0" w:color="auto"/>
                                                <w:right w:val="none" w:sz="0" w:space="0" w:color="auto"/>
                                              </w:divBdr>
                                            </w:div>
                                            <w:div w:id="3480660">
                                              <w:marLeft w:val="0"/>
                                              <w:marRight w:val="0"/>
                                              <w:marTop w:val="0"/>
                                              <w:marBottom w:val="240"/>
                                              <w:divBdr>
                                                <w:top w:val="none" w:sz="0" w:space="0" w:color="auto"/>
                                                <w:left w:val="none" w:sz="0" w:space="0" w:color="auto"/>
                                                <w:bottom w:val="none" w:sz="0" w:space="0" w:color="auto"/>
                                                <w:right w:val="none" w:sz="0" w:space="0" w:color="auto"/>
                                              </w:divBdr>
                                            </w:div>
                                            <w:div w:id="1085958724">
                                              <w:marLeft w:val="0"/>
                                              <w:marRight w:val="0"/>
                                              <w:marTop w:val="0"/>
                                              <w:marBottom w:val="0"/>
                                              <w:divBdr>
                                                <w:top w:val="none" w:sz="0" w:space="0" w:color="auto"/>
                                                <w:left w:val="none" w:sz="0" w:space="0" w:color="auto"/>
                                                <w:bottom w:val="none" w:sz="0" w:space="0" w:color="auto"/>
                                                <w:right w:val="none" w:sz="0" w:space="0" w:color="auto"/>
                                              </w:divBdr>
                                              <w:divsChild>
                                                <w:div w:id="1835605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445735449">
          <w:marLeft w:val="0"/>
          <w:marRight w:val="0"/>
          <w:marTop w:val="0"/>
          <w:marBottom w:val="0"/>
          <w:divBdr>
            <w:top w:val="none" w:sz="0" w:space="0" w:color="auto"/>
            <w:left w:val="none" w:sz="0" w:space="0" w:color="auto"/>
            <w:bottom w:val="none" w:sz="0" w:space="0" w:color="auto"/>
            <w:right w:val="none" w:sz="0" w:space="0" w:color="auto"/>
          </w:divBdr>
          <w:divsChild>
            <w:div w:id="840198213">
              <w:marLeft w:val="0"/>
              <w:marRight w:val="0"/>
              <w:marTop w:val="0"/>
              <w:marBottom w:val="0"/>
              <w:divBdr>
                <w:top w:val="none" w:sz="0" w:space="0" w:color="auto"/>
                <w:left w:val="none" w:sz="0" w:space="0" w:color="auto"/>
                <w:bottom w:val="none" w:sz="0" w:space="0" w:color="auto"/>
                <w:right w:val="none" w:sz="0" w:space="0" w:color="auto"/>
              </w:divBdr>
              <w:divsChild>
                <w:div w:id="701593413">
                  <w:marLeft w:val="0"/>
                  <w:marRight w:val="0"/>
                  <w:marTop w:val="0"/>
                  <w:marBottom w:val="0"/>
                  <w:divBdr>
                    <w:top w:val="single" w:sz="6" w:space="14" w:color="E2E2E2"/>
                    <w:left w:val="none" w:sz="0" w:space="0" w:color="auto"/>
                    <w:bottom w:val="none" w:sz="0" w:space="0" w:color="auto"/>
                    <w:right w:val="none" w:sz="0" w:space="0" w:color="auto"/>
                  </w:divBdr>
                  <w:divsChild>
                    <w:div w:id="1502817217">
                      <w:marLeft w:val="0"/>
                      <w:marRight w:val="0"/>
                      <w:marTop w:val="0"/>
                      <w:marBottom w:val="0"/>
                      <w:divBdr>
                        <w:top w:val="none" w:sz="0" w:space="0" w:color="auto"/>
                        <w:left w:val="none" w:sz="0" w:space="0" w:color="auto"/>
                        <w:bottom w:val="none" w:sz="0" w:space="0" w:color="auto"/>
                        <w:right w:val="none" w:sz="0" w:space="0" w:color="auto"/>
                      </w:divBdr>
                      <w:divsChild>
                        <w:div w:id="1530028765">
                          <w:marLeft w:val="0"/>
                          <w:marRight w:val="0"/>
                          <w:marTop w:val="0"/>
                          <w:marBottom w:val="0"/>
                          <w:divBdr>
                            <w:top w:val="none" w:sz="0" w:space="0" w:color="auto"/>
                            <w:left w:val="none" w:sz="0" w:space="0" w:color="auto"/>
                            <w:bottom w:val="none" w:sz="0" w:space="0" w:color="auto"/>
                            <w:right w:val="none" w:sz="0" w:space="0" w:color="auto"/>
                          </w:divBdr>
                          <w:divsChild>
                            <w:div w:id="1996299622">
                              <w:marLeft w:val="0"/>
                              <w:marRight w:val="0"/>
                              <w:marTop w:val="0"/>
                              <w:marBottom w:val="0"/>
                              <w:divBdr>
                                <w:top w:val="none" w:sz="0" w:space="0" w:color="auto"/>
                                <w:left w:val="none" w:sz="0" w:space="0" w:color="auto"/>
                                <w:bottom w:val="none" w:sz="0" w:space="0" w:color="auto"/>
                                <w:right w:val="none" w:sz="0" w:space="0" w:color="auto"/>
                              </w:divBdr>
                              <w:divsChild>
                                <w:div w:id="978613051">
                                  <w:marLeft w:val="0"/>
                                  <w:marRight w:val="0"/>
                                  <w:marTop w:val="0"/>
                                  <w:marBottom w:val="0"/>
                                  <w:divBdr>
                                    <w:top w:val="none" w:sz="0" w:space="0" w:color="auto"/>
                                    <w:left w:val="none" w:sz="0" w:space="0" w:color="auto"/>
                                    <w:bottom w:val="none" w:sz="0" w:space="0" w:color="auto"/>
                                    <w:right w:val="none" w:sz="0" w:space="0" w:color="auto"/>
                                  </w:divBdr>
                                  <w:divsChild>
                                    <w:div w:id="1255894686">
                                      <w:marLeft w:val="0"/>
                                      <w:marRight w:val="0"/>
                                      <w:marTop w:val="0"/>
                                      <w:marBottom w:val="0"/>
                                      <w:divBdr>
                                        <w:top w:val="none" w:sz="0" w:space="0" w:color="auto"/>
                                        <w:left w:val="none" w:sz="0" w:space="0" w:color="auto"/>
                                        <w:bottom w:val="none" w:sz="0" w:space="0" w:color="auto"/>
                                        <w:right w:val="none" w:sz="0" w:space="0" w:color="auto"/>
                                      </w:divBdr>
                                    </w:div>
                                  </w:divsChild>
                                </w:div>
                                <w:div w:id="385568597">
                                  <w:marLeft w:val="0"/>
                                  <w:marRight w:val="0"/>
                                  <w:marTop w:val="0"/>
                                  <w:marBottom w:val="0"/>
                                  <w:divBdr>
                                    <w:top w:val="none" w:sz="0" w:space="0" w:color="auto"/>
                                    <w:left w:val="none" w:sz="0" w:space="0" w:color="auto"/>
                                    <w:bottom w:val="none" w:sz="0" w:space="0" w:color="auto"/>
                                    <w:right w:val="none" w:sz="0" w:space="0" w:color="auto"/>
                                  </w:divBdr>
                                  <w:divsChild>
                                    <w:div w:id="1137213436">
                                      <w:marLeft w:val="0"/>
                                      <w:marRight w:val="0"/>
                                      <w:marTop w:val="0"/>
                                      <w:marBottom w:val="0"/>
                                      <w:divBdr>
                                        <w:top w:val="none" w:sz="0" w:space="0" w:color="auto"/>
                                        <w:left w:val="none" w:sz="0" w:space="0" w:color="auto"/>
                                        <w:bottom w:val="none" w:sz="0" w:space="0" w:color="auto"/>
                                        <w:right w:val="none" w:sz="0" w:space="0" w:color="auto"/>
                                      </w:divBdr>
                                    </w:div>
                                  </w:divsChild>
                                </w:div>
                                <w:div w:id="1652447154">
                                  <w:marLeft w:val="0"/>
                                  <w:marRight w:val="0"/>
                                  <w:marTop w:val="0"/>
                                  <w:marBottom w:val="0"/>
                                  <w:divBdr>
                                    <w:top w:val="none" w:sz="0" w:space="0" w:color="auto"/>
                                    <w:left w:val="none" w:sz="0" w:space="0" w:color="auto"/>
                                    <w:bottom w:val="none" w:sz="0" w:space="0" w:color="auto"/>
                                    <w:right w:val="none" w:sz="0" w:space="0" w:color="auto"/>
                                  </w:divBdr>
                                  <w:divsChild>
                                    <w:div w:id="512115763">
                                      <w:marLeft w:val="0"/>
                                      <w:marRight w:val="0"/>
                                      <w:marTop w:val="0"/>
                                      <w:marBottom w:val="0"/>
                                      <w:divBdr>
                                        <w:top w:val="none" w:sz="0" w:space="0" w:color="auto"/>
                                        <w:left w:val="none" w:sz="0" w:space="0" w:color="auto"/>
                                        <w:bottom w:val="none" w:sz="0" w:space="0" w:color="auto"/>
                                        <w:right w:val="none" w:sz="0" w:space="0" w:color="auto"/>
                                      </w:divBdr>
                                    </w:div>
                                  </w:divsChild>
                                </w:div>
                                <w:div w:id="1763793246">
                                  <w:marLeft w:val="0"/>
                                  <w:marRight w:val="0"/>
                                  <w:marTop w:val="0"/>
                                  <w:marBottom w:val="0"/>
                                  <w:divBdr>
                                    <w:top w:val="none" w:sz="0" w:space="0" w:color="auto"/>
                                    <w:left w:val="none" w:sz="0" w:space="0" w:color="auto"/>
                                    <w:bottom w:val="none" w:sz="0" w:space="0" w:color="auto"/>
                                    <w:right w:val="none" w:sz="0" w:space="0" w:color="auto"/>
                                  </w:divBdr>
                                  <w:divsChild>
                                    <w:div w:id="2024669333">
                                      <w:marLeft w:val="0"/>
                                      <w:marRight w:val="0"/>
                                      <w:marTop w:val="0"/>
                                      <w:marBottom w:val="0"/>
                                      <w:divBdr>
                                        <w:top w:val="none" w:sz="0" w:space="0" w:color="auto"/>
                                        <w:left w:val="none" w:sz="0" w:space="0" w:color="auto"/>
                                        <w:bottom w:val="none" w:sz="0" w:space="0" w:color="auto"/>
                                        <w:right w:val="none" w:sz="0" w:space="0" w:color="auto"/>
                                      </w:divBdr>
                                    </w:div>
                                  </w:divsChild>
                                </w:div>
                                <w:div w:id="844324303">
                                  <w:marLeft w:val="0"/>
                                  <w:marRight w:val="0"/>
                                  <w:marTop w:val="0"/>
                                  <w:marBottom w:val="0"/>
                                  <w:divBdr>
                                    <w:top w:val="none" w:sz="0" w:space="0" w:color="auto"/>
                                    <w:left w:val="none" w:sz="0" w:space="0" w:color="auto"/>
                                    <w:bottom w:val="none" w:sz="0" w:space="0" w:color="auto"/>
                                    <w:right w:val="none" w:sz="0" w:space="0" w:color="auto"/>
                                  </w:divBdr>
                                  <w:divsChild>
                                    <w:div w:id="2071080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25701547">
          <w:marLeft w:val="0"/>
          <w:marRight w:val="0"/>
          <w:marTop w:val="0"/>
          <w:marBottom w:val="0"/>
          <w:divBdr>
            <w:top w:val="none" w:sz="0" w:space="0" w:color="auto"/>
            <w:left w:val="none" w:sz="0" w:space="0" w:color="auto"/>
            <w:bottom w:val="none" w:sz="0" w:space="0" w:color="auto"/>
            <w:right w:val="none" w:sz="0" w:space="0" w:color="auto"/>
          </w:divBdr>
          <w:divsChild>
            <w:div w:id="1662807975">
              <w:marLeft w:val="0"/>
              <w:marRight w:val="0"/>
              <w:marTop w:val="0"/>
              <w:marBottom w:val="0"/>
              <w:divBdr>
                <w:top w:val="none" w:sz="0" w:space="0" w:color="auto"/>
                <w:left w:val="none" w:sz="0" w:space="0" w:color="auto"/>
                <w:bottom w:val="none" w:sz="0" w:space="0" w:color="auto"/>
                <w:right w:val="none" w:sz="0" w:space="0" w:color="auto"/>
              </w:divBdr>
              <w:divsChild>
                <w:div w:id="1661157403">
                  <w:marLeft w:val="0"/>
                  <w:marRight w:val="0"/>
                  <w:marTop w:val="0"/>
                  <w:marBottom w:val="0"/>
                  <w:divBdr>
                    <w:top w:val="none" w:sz="0" w:space="0" w:color="auto"/>
                    <w:left w:val="none" w:sz="0" w:space="0" w:color="auto"/>
                    <w:bottom w:val="none" w:sz="0" w:space="0" w:color="auto"/>
                    <w:right w:val="none" w:sz="0" w:space="0" w:color="auto"/>
                  </w:divBdr>
                  <w:divsChild>
                    <w:div w:id="1773083766">
                      <w:marLeft w:val="0"/>
                      <w:marRight w:val="0"/>
                      <w:marTop w:val="0"/>
                      <w:marBottom w:val="0"/>
                      <w:divBdr>
                        <w:top w:val="none" w:sz="0" w:space="0" w:color="auto"/>
                        <w:left w:val="none" w:sz="0" w:space="0" w:color="auto"/>
                        <w:bottom w:val="none" w:sz="0" w:space="0" w:color="auto"/>
                        <w:right w:val="none" w:sz="0" w:space="0" w:color="auto"/>
                      </w:divBdr>
                      <w:divsChild>
                        <w:div w:id="226845932">
                          <w:marLeft w:val="0"/>
                          <w:marRight w:val="0"/>
                          <w:marTop w:val="0"/>
                          <w:marBottom w:val="0"/>
                          <w:divBdr>
                            <w:top w:val="single" w:sz="6" w:space="12" w:color="E2E2E2"/>
                            <w:left w:val="none" w:sz="0" w:space="0" w:color="auto"/>
                            <w:bottom w:val="none" w:sz="0" w:space="0" w:color="auto"/>
                            <w:right w:val="none" w:sz="0" w:space="0" w:color="auto"/>
                          </w:divBdr>
                          <w:divsChild>
                            <w:div w:id="115177727">
                              <w:marLeft w:val="0"/>
                              <w:marRight w:val="0"/>
                              <w:marTop w:val="0"/>
                              <w:marBottom w:val="0"/>
                              <w:divBdr>
                                <w:top w:val="none" w:sz="0" w:space="0" w:color="auto"/>
                                <w:left w:val="none" w:sz="0" w:space="0" w:color="auto"/>
                                <w:bottom w:val="none" w:sz="0" w:space="0" w:color="auto"/>
                                <w:right w:val="none" w:sz="0" w:space="0" w:color="auto"/>
                              </w:divBdr>
                              <w:divsChild>
                                <w:div w:id="2135588490">
                                  <w:marLeft w:val="0"/>
                                  <w:marRight w:val="0"/>
                                  <w:marTop w:val="0"/>
                                  <w:marBottom w:val="75"/>
                                  <w:divBdr>
                                    <w:top w:val="none" w:sz="0" w:space="0" w:color="auto"/>
                                    <w:left w:val="none" w:sz="0" w:space="0" w:color="auto"/>
                                    <w:bottom w:val="none" w:sz="0" w:space="0" w:color="auto"/>
                                    <w:right w:val="none" w:sz="0" w:space="0" w:color="auto"/>
                                  </w:divBdr>
                                  <w:divsChild>
                                    <w:div w:id="888807416">
                                      <w:marLeft w:val="0"/>
                                      <w:marRight w:val="0"/>
                                      <w:marTop w:val="0"/>
                                      <w:marBottom w:val="0"/>
                                      <w:divBdr>
                                        <w:top w:val="none" w:sz="0" w:space="0" w:color="auto"/>
                                        <w:left w:val="none" w:sz="0" w:space="0" w:color="auto"/>
                                        <w:bottom w:val="none" w:sz="0" w:space="0" w:color="auto"/>
                                        <w:right w:val="none" w:sz="0" w:space="0" w:color="auto"/>
                                      </w:divBdr>
                                      <w:divsChild>
                                        <w:div w:id="2044741289">
                                          <w:marLeft w:val="0"/>
                                          <w:marRight w:val="0"/>
                                          <w:marTop w:val="0"/>
                                          <w:marBottom w:val="0"/>
                                          <w:divBdr>
                                            <w:top w:val="none" w:sz="0" w:space="0" w:color="auto"/>
                                            <w:left w:val="none" w:sz="0" w:space="0" w:color="auto"/>
                                            <w:bottom w:val="none" w:sz="0" w:space="0" w:color="auto"/>
                                            <w:right w:val="none" w:sz="0" w:space="0" w:color="auto"/>
                                          </w:divBdr>
                                          <w:divsChild>
                                            <w:div w:id="1272740178">
                                              <w:marLeft w:val="0"/>
                                              <w:marRight w:val="0"/>
                                              <w:marTop w:val="0"/>
                                              <w:marBottom w:val="0"/>
                                              <w:divBdr>
                                                <w:top w:val="none" w:sz="0" w:space="0" w:color="auto"/>
                                                <w:left w:val="none" w:sz="0" w:space="0" w:color="auto"/>
                                                <w:bottom w:val="none" w:sz="0" w:space="0" w:color="auto"/>
                                                <w:right w:val="none" w:sz="0" w:space="0" w:color="auto"/>
                                              </w:divBdr>
                                            </w:div>
                                          </w:divsChild>
                                        </w:div>
                                        <w:div w:id="512495248">
                                          <w:marLeft w:val="0"/>
                                          <w:marRight w:val="0"/>
                                          <w:marTop w:val="0"/>
                                          <w:marBottom w:val="0"/>
                                          <w:divBdr>
                                            <w:top w:val="none" w:sz="0" w:space="0" w:color="auto"/>
                                            <w:left w:val="none" w:sz="0" w:space="0" w:color="auto"/>
                                            <w:bottom w:val="none" w:sz="0" w:space="0" w:color="auto"/>
                                            <w:right w:val="none" w:sz="0" w:space="0" w:color="auto"/>
                                          </w:divBdr>
                                          <w:divsChild>
                                            <w:div w:id="282150584">
                                              <w:marLeft w:val="0"/>
                                              <w:marRight w:val="0"/>
                                              <w:marTop w:val="0"/>
                                              <w:marBottom w:val="0"/>
                                              <w:divBdr>
                                                <w:top w:val="none" w:sz="0" w:space="0" w:color="auto"/>
                                                <w:left w:val="none" w:sz="0" w:space="0" w:color="auto"/>
                                                <w:bottom w:val="none" w:sz="0" w:space="0" w:color="auto"/>
                                                <w:right w:val="none" w:sz="0" w:space="0" w:color="auto"/>
                                              </w:divBdr>
                                              <w:divsChild>
                                                <w:div w:id="1820269710">
                                                  <w:marLeft w:val="0"/>
                                                  <w:marRight w:val="0"/>
                                                  <w:marTop w:val="0"/>
                                                  <w:marBottom w:val="0"/>
                                                  <w:divBdr>
                                                    <w:top w:val="none" w:sz="0" w:space="0" w:color="auto"/>
                                                    <w:left w:val="none" w:sz="0" w:space="0" w:color="auto"/>
                                                    <w:bottom w:val="none" w:sz="0" w:space="0" w:color="auto"/>
                                                    <w:right w:val="none" w:sz="0" w:space="0" w:color="auto"/>
                                                  </w:divBdr>
                                                  <w:divsChild>
                                                    <w:div w:id="1824465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8541954">
                                  <w:marLeft w:val="0"/>
                                  <w:marRight w:val="0"/>
                                  <w:marTop w:val="0"/>
                                  <w:marBottom w:val="0"/>
                                  <w:divBdr>
                                    <w:top w:val="none" w:sz="0" w:space="0" w:color="auto"/>
                                    <w:left w:val="none" w:sz="0" w:space="0" w:color="auto"/>
                                    <w:bottom w:val="none" w:sz="0" w:space="0" w:color="auto"/>
                                    <w:right w:val="none" w:sz="0" w:space="0" w:color="auto"/>
                                  </w:divBdr>
                                  <w:divsChild>
                                    <w:div w:id="412944298">
                                      <w:marLeft w:val="0"/>
                                      <w:marRight w:val="0"/>
                                      <w:marTop w:val="0"/>
                                      <w:marBottom w:val="0"/>
                                      <w:divBdr>
                                        <w:top w:val="none" w:sz="0" w:space="0" w:color="auto"/>
                                        <w:left w:val="none" w:sz="0" w:space="0" w:color="auto"/>
                                        <w:bottom w:val="none" w:sz="0" w:space="0" w:color="auto"/>
                                        <w:right w:val="none" w:sz="0" w:space="0" w:color="auto"/>
                                      </w:divBdr>
                                      <w:divsChild>
                                        <w:div w:id="260182325">
                                          <w:marLeft w:val="0"/>
                                          <w:marRight w:val="0"/>
                                          <w:marTop w:val="0"/>
                                          <w:marBottom w:val="0"/>
                                          <w:divBdr>
                                            <w:top w:val="none" w:sz="0" w:space="0" w:color="auto"/>
                                            <w:left w:val="none" w:sz="0" w:space="0" w:color="auto"/>
                                            <w:bottom w:val="none" w:sz="0" w:space="0" w:color="auto"/>
                                            <w:right w:val="none" w:sz="0" w:space="0" w:color="auto"/>
                                          </w:divBdr>
                                          <w:divsChild>
                                            <w:div w:id="783958916">
                                              <w:marLeft w:val="0"/>
                                              <w:marRight w:val="0"/>
                                              <w:marTop w:val="0"/>
                                              <w:marBottom w:val="240"/>
                                              <w:divBdr>
                                                <w:top w:val="none" w:sz="0" w:space="0" w:color="auto"/>
                                                <w:left w:val="none" w:sz="0" w:space="0" w:color="auto"/>
                                                <w:bottom w:val="none" w:sz="0" w:space="0" w:color="auto"/>
                                                <w:right w:val="none" w:sz="0" w:space="0" w:color="auto"/>
                                              </w:divBdr>
                                            </w:div>
                                            <w:div w:id="1198929463">
                                              <w:marLeft w:val="0"/>
                                              <w:marRight w:val="0"/>
                                              <w:marTop w:val="0"/>
                                              <w:marBottom w:val="240"/>
                                              <w:divBdr>
                                                <w:top w:val="none" w:sz="0" w:space="0" w:color="auto"/>
                                                <w:left w:val="none" w:sz="0" w:space="0" w:color="auto"/>
                                                <w:bottom w:val="none" w:sz="0" w:space="0" w:color="auto"/>
                                                <w:right w:val="none" w:sz="0" w:space="0" w:color="auto"/>
                                              </w:divBdr>
                                            </w:div>
                                            <w:div w:id="2116629086">
                                              <w:marLeft w:val="0"/>
                                              <w:marRight w:val="0"/>
                                              <w:marTop w:val="0"/>
                                              <w:marBottom w:val="240"/>
                                              <w:divBdr>
                                                <w:top w:val="none" w:sz="0" w:space="0" w:color="auto"/>
                                                <w:left w:val="none" w:sz="0" w:space="0" w:color="auto"/>
                                                <w:bottom w:val="none" w:sz="0" w:space="0" w:color="auto"/>
                                                <w:right w:val="none" w:sz="0" w:space="0" w:color="auto"/>
                                              </w:divBdr>
                                            </w:div>
                                            <w:div w:id="2100441869">
                                              <w:marLeft w:val="0"/>
                                              <w:marRight w:val="0"/>
                                              <w:marTop w:val="0"/>
                                              <w:marBottom w:val="0"/>
                                              <w:divBdr>
                                                <w:top w:val="none" w:sz="0" w:space="0" w:color="auto"/>
                                                <w:left w:val="none" w:sz="0" w:space="0" w:color="auto"/>
                                                <w:bottom w:val="none" w:sz="0" w:space="0" w:color="auto"/>
                                                <w:right w:val="none" w:sz="0" w:space="0" w:color="auto"/>
                                              </w:divBdr>
                                              <w:divsChild>
                                                <w:div w:id="12390563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130250245">
          <w:marLeft w:val="0"/>
          <w:marRight w:val="0"/>
          <w:marTop w:val="0"/>
          <w:marBottom w:val="0"/>
          <w:divBdr>
            <w:top w:val="none" w:sz="0" w:space="0" w:color="auto"/>
            <w:left w:val="none" w:sz="0" w:space="0" w:color="auto"/>
            <w:bottom w:val="none" w:sz="0" w:space="0" w:color="auto"/>
            <w:right w:val="none" w:sz="0" w:space="0" w:color="auto"/>
          </w:divBdr>
          <w:divsChild>
            <w:div w:id="1284459857">
              <w:marLeft w:val="0"/>
              <w:marRight w:val="0"/>
              <w:marTop w:val="0"/>
              <w:marBottom w:val="0"/>
              <w:divBdr>
                <w:top w:val="none" w:sz="0" w:space="0" w:color="auto"/>
                <w:left w:val="none" w:sz="0" w:space="0" w:color="auto"/>
                <w:bottom w:val="none" w:sz="0" w:space="0" w:color="auto"/>
                <w:right w:val="none" w:sz="0" w:space="0" w:color="auto"/>
              </w:divBdr>
              <w:divsChild>
                <w:div w:id="2080592804">
                  <w:marLeft w:val="0"/>
                  <w:marRight w:val="0"/>
                  <w:marTop w:val="0"/>
                  <w:marBottom w:val="0"/>
                  <w:divBdr>
                    <w:top w:val="none" w:sz="0" w:space="0" w:color="auto"/>
                    <w:left w:val="none" w:sz="0" w:space="0" w:color="auto"/>
                    <w:bottom w:val="none" w:sz="0" w:space="0" w:color="auto"/>
                    <w:right w:val="none" w:sz="0" w:space="0" w:color="auto"/>
                  </w:divBdr>
                  <w:divsChild>
                    <w:div w:id="2064449632">
                      <w:marLeft w:val="0"/>
                      <w:marRight w:val="0"/>
                      <w:marTop w:val="0"/>
                      <w:marBottom w:val="0"/>
                      <w:divBdr>
                        <w:top w:val="none" w:sz="0" w:space="0" w:color="auto"/>
                        <w:left w:val="none" w:sz="0" w:space="0" w:color="auto"/>
                        <w:bottom w:val="none" w:sz="0" w:space="0" w:color="auto"/>
                        <w:right w:val="none" w:sz="0" w:space="0" w:color="auto"/>
                      </w:divBdr>
                      <w:divsChild>
                        <w:div w:id="1497576515">
                          <w:marLeft w:val="0"/>
                          <w:marRight w:val="0"/>
                          <w:marTop w:val="0"/>
                          <w:marBottom w:val="0"/>
                          <w:divBdr>
                            <w:top w:val="single" w:sz="6" w:space="12" w:color="E2E2E2"/>
                            <w:left w:val="none" w:sz="0" w:space="0" w:color="auto"/>
                            <w:bottom w:val="none" w:sz="0" w:space="0" w:color="auto"/>
                            <w:right w:val="none" w:sz="0" w:space="0" w:color="auto"/>
                          </w:divBdr>
                          <w:divsChild>
                            <w:div w:id="76287509">
                              <w:marLeft w:val="0"/>
                              <w:marRight w:val="0"/>
                              <w:marTop w:val="0"/>
                              <w:marBottom w:val="0"/>
                              <w:divBdr>
                                <w:top w:val="none" w:sz="0" w:space="0" w:color="auto"/>
                                <w:left w:val="none" w:sz="0" w:space="0" w:color="auto"/>
                                <w:bottom w:val="none" w:sz="0" w:space="0" w:color="auto"/>
                                <w:right w:val="none" w:sz="0" w:space="0" w:color="auto"/>
                              </w:divBdr>
                              <w:divsChild>
                                <w:div w:id="787551116">
                                  <w:marLeft w:val="0"/>
                                  <w:marRight w:val="0"/>
                                  <w:marTop w:val="0"/>
                                  <w:marBottom w:val="75"/>
                                  <w:divBdr>
                                    <w:top w:val="none" w:sz="0" w:space="0" w:color="auto"/>
                                    <w:left w:val="none" w:sz="0" w:space="0" w:color="auto"/>
                                    <w:bottom w:val="none" w:sz="0" w:space="0" w:color="auto"/>
                                    <w:right w:val="none" w:sz="0" w:space="0" w:color="auto"/>
                                  </w:divBdr>
                                  <w:divsChild>
                                    <w:div w:id="1965966272">
                                      <w:marLeft w:val="0"/>
                                      <w:marRight w:val="0"/>
                                      <w:marTop w:val="0"/>
                                      <w:marBottom w:val="0"/>
                                      <w:divBdr>
                                        <w:top w:val="none" w:sz="0" w:space="0" w:color="auto"/>
                                        <w:left w:val="none" w:sz="0" w:space="0" w:color="auto"/>
                                        <w:bottom w:val="none" w:sz="0" w:space="0" w:color="auto"/>
                                        <w:right w:val="none" w:sz="0" w:space="0" w:color="auto"/>
                                      </w:divBdr>
                                      <w:divsChild>
                                        <w:div w:id="2138251981">
                                          <w:marLeft w:val="0"/>
                                          <w:marRight w:val="0"/>
                                          <w:marTop w:val="0"/>
                                          <w:marBottom w:val="0"/>
                                          <w:divBdr>
                                            <w:top w:val="none" w:sz="0" w:space="0" w:color="auto"/>
                                            <w:left w:val="none" w:sz="0" w:space="0" w:color="auto"/>
                                            <w:bottom w:val="none" w:sz="0" w:space="0" w:color="auto"/>
                                            <w:right w:val="none" w:sz="0" w:space="0" w:color="auto"/>
                                          </w:divBdr>
                                          <w:divsChild>
                                            <w:div w:id="1847358709">
                                              <w:marLeft w:val="0"/>
                                              <w:marRight w:val="0"/>
                                              <w:marTop w:val="0"/>
                                              <w:marBottom w:val="0"/>
                                              <w:divBdr>
                                                <w:top w:val="none" w:sz="0" w:space="0" w:color="auto"/>
                                                <w:left w:val="none" w:sz="0" w:space="0" w:color="auto"/>
                                                <w:bottom w:val="none" w:sz="0" w:space="0" w:color="auto"/>
                                                <w:right w:val="none" w:sz="0" w:space="0" w:color="auto"/>
                                              </w:divBdr>
                                            </w:div>
                                          </w:divsChild>
                                        </w:div>
                                        <w:div w:id="571081124">
                                          <w:marLeft w:val="0"/>
                                          <w:marRight w:val="0"/>
                                          <w:marTop w:val="0"/>
                                          <w:marBottom w:val="0"/>
                                          <w:divBdr>
                                            <w:top w:val="none" w:sz="0" w:space="0" w:color="auto"/>
                                            <w:left w:val="none" w:sz="0" w:space="0" w:color="auto"/>
                                            <w:bottom w:val="none" w:sz="0" w:space="0" w:color="auto"/>
                                            <w:right w:val="none" w:sz="0" w:space="0" w:color="auto"/>
                                          </w:divBdr>
                                          <w:divsChild>
                                            <w:div w:id="1249996658">
                                              <w:marLeft w:val="0"/>
                                              <w:marRight w:val="0"/>
                                              <w:marTop w:val="0"/>
                                              <w:marBottom w:val="0"/>
                                              <w:divBdr>
                                                <w:top w:val="none" w:sz="0" w:space="0" w:color="auto"/>
                                                <w:left w:val="none" w:sz="0" w:space="0" w:color="auto"/>
                                                <w:bottom w:val="none" w:sz="0" w:space="0" w:color="auto"/>
                                                <w:right w:val="none" w:sz="0" w:space="0" w:color="auto"/>
                                              </w:divBdr>
                                              <w:divsChild>
                                                <w:div w:id="2032951698">
                                                  <w:marLeft w:val="0"/>
                                                  <w:marRight w:val="0"/>
                                                  <w:marTop w:val="0"/>
                                                  <w:marBottom w:val="0"/>
                                                  <w:divBdr>
                                                    <w:top w:val="none" w:sz="0" w:space="0" w:color="auto"/>
                                                    <w:left w:val="none" w:sz="0" w:space="0" w:color="auto"/>
                                                    <w:bottom w:val="none" w:sz="0" w:space="0" w:color="auto"/>
                                                    <w:right w:val="none" w:sz="0" w:space="0" w:color="auto"/>
                                                  </w:divBdr>
                                                  <w:divsChild>
                                                    <w:div w:id="442653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89101387">
                                  <w:marLeft w:val="0"/>
                                  <w:marRight w:val="0"/>
                                  <w:marTop w:val="0"/>
                                  <w:marBottom w:val="0"/>
                                  <w:divBdr>
                                    <w:top w:val="none" w:sz="0" w:space="0" w:color="auto"/>
                                    <w:left w:val="none" w:sz="0" w:space="0" w:color="auto"/>
                                    <w:bottom w:val="none" w:sz="0" w:space="0" w:color="auto"/>
                                    <w:right w:val="none" w:sz="0" w:space="0" w:color="auto"/>
                                  </w:divBdr>
                                  <w:divsChild>
                                    <w:div w:id="28116598">
                                      <w:marLeft w:val="0"/>
                                      <w:marRight w:val="0"/>
                                      <w:marTop w:val="0"/>
                                      <w:marBottom w:val="0"/>
                                      <w:divBdr>
                                        <w:top w:val="none" w:sz="0" w:space="0" w:color="auto"/>
                                        <w:left w:val="none" w:sz="0" w:space="0" w:color="auto"/>
                                        <w:bottom w:val="none" w:sz="0" w:space="0" w:color="auto"/>
                                        <w:right w:val="none" w:sz="0" w:space="0" w:color="auto"/>
                                      </w:divBdr>
                                      <w:divsChild>
                                        <w:div w:id="1968272435">
                                          <w:marLeft w:val="0"/>
                                          <w:marRight w:val="0"/>
                                          <w:marTop w:val="0"/>
                                          <w:marBottom w:val="0"/>
                                          <w:divBdr>
                                            <w:top w:val="none" w:sz="0" w:space="0" w:color="auto"/>
                                            <w:left w:val="none" w:sz="0" w:space="0" w:color="auto"/>
                                            <w:bottom w:val="none" w:sz="0" w:space="0" w:color="auto"/>
                                            <w:right w:val="none" w:sz="0" w:space="0" w:color="auto"/>
                                          </w:divBdr>
                                          <w:divsChild>
                                            <w:div w:id="416176284">
                                              <w:marLeft w:val="0"/>
                                              <w:marRight w:val="0"/>
                                              <w:marTop w:val="0"/>
                                              <w:marBottom w:val="0"/>
                                              <w:divBdr>
                                                <w:top w:val="none" w:sz="0" w:space="0" w:color="auto"/>
                                                <w:left w:val="none" w:sz="0" w:space="0" w:color="auto"/>
                                                <w:bottom w:val="none" w:sz="0" w:space="0" w:color="auto"/>
                                                <w:right w:val="none" w:sz="0" w:space="0" w:color="auto"/>
                                              </w:divBdr>
                                              <w:divsChild>
                                                <w:div w:id="540434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726878341">
          <w:marLeft w:val="0"/>
          <w:marRight w:val="0"/>
          <w:marTop w:val="0"/>
          <w:marBottom w:val="0"/>
          <w:divBdr>
            <w:top w:val="none" w:sz="0" w:space="0" w:color="auto"/>
            <w:left w:val="none" w:sz="0" w:space="0" w:color="auto"/>
            <w:bottom w:val="none" w:sz="0" w:space="0" w:color="auto"/>
            <w:right w:val="none" w:sz="0" w:space="0" w:color="auto"/>
          </w:divBdr>
          <w:divsChild>
            <w:div w:id="1706564719">
              <w:marLeft w:val="0"/>
              <w:marRight w:val="0"/>
              <w:marTop w:val="0"/>
              <w:marBottom w:val="0"/>
              <w:divBdr>
                <w:top w:val="none" w:sz="0" w:space="0" w:color="auto"/>
                <w:left w:val="none" w:sz="0" w:space="0" w:color="auto"/>
                <w:bottom w:val="none" w:sz="0" w:space="0" w:color="auto"/>
                <w:right w:val="none" w:sz="0" w:space="0" w:color="auto"/>
              </w:divBdr>
              <w:divsChild>
                <w:div w:id="790367065">
                  <w:marLeft w:val="0"/>
                  <w:marRight w:val="0"/>
                  <w:marTop w:val="0"/>
                  <w:marBottom w:val="0"/>
                  <w:divBdr>
                    <w:top w:val="none" w:sz="0" w:space="0" w:color="auto"/>
                    <w:left w:val="none" w:sz="0" w:space="0" w:color="auto"/>
                    <w:bottom w:val="none" w:sz="0" w:space="0" w:color="auto"/>
                    <w:right w:val="none" w:sz="0" w:space="0" w:color="auto"/>
                  </w:divBdr>
                  <w:divsChild>
                    <w:div w:id="1642728994">
                      <w:marLeft w:val="0"/>
                      <w:marRight w:val="0"/>
                      <w:marTop w:val="0"/>
                      <w:marBottom w:val="0"/>
                      <w:divBdr>
                        <w:top w:val="none" w:sz="0" w:space="0" w:color="auto"/>
                        <w:left w:val="none" w:sz="0" w:space="0" w:color="auto"/>
                        <w:bottom w:val="none" w:sz="0" w:space="0" w:color="auto"/>
                        <w:right w:val="none" w:sz="0" w:space="0" w:color="auto"/>
                      </w:divBdr>
                      <w:divsChild>
                        <w:div w:id="1638683556">
                          <w:marLeft w:val="0"/>
                          <w:marRight w:val="0"/>
                          <w:marTop w:val="0"/>
                          <w:marBottom w:val="0"/>
                          <w:divBdr>
                            <w:top w:val="single" w:sz="6" w:space="12" w:color="E2E2E2"/>
                            <w:left w:val="none" w:sz="0" w:space="0" w:color="auto"/>
                            <w:bottom w:val="none" w:sz="0" w:space="0" w:color="auto"/>
                            <w:right w:val="none" w:sz="0" w:space="0" w:color="auto"/>
                          </w:divBdr>
                          <w:divsChild>
                            <w:div w:id="286595036">
                              <w:marLeft w:val="0"/>
                              <w:marRight w:val="0"/>
                              <w:marTop w:val="0"/>
                              <w:marBottom w:val="0"/>
                              <w:divBdr>
                                <w:top w:val="none" w:sz="0" w:space="0" w:color="auto"/>
                                <w:left w:val="none" w:sz="0" w:space="0" w:color="auto"/>
                                <w:bottom w:val="none" w:sz="0" w:space="0" w:color="auto"/>
                                <w:right w:val="none" w:sz="0" w:space="0" w:color="auto"/>
                              </w:divBdr>
                              <w:divsChild>
                                <w:div w:id="1134249588">
                                  <w:marLeft w:val="0"/>
                                  <w:marRight w:val="0"/>
                                  <w:marTop w:val="0"/>
                                  <w:marBottom w:val="75"/>
                                  <w:divBdr>
                                    <w:top w:val="none" w:sz="0" w:space="0" w:color="auto"/>
                                    <w:left w:val="none" w:sz="0" w:space="0" w:color="auto"/>
                                    <w:bottom w:val="none" w:sz="0" w:space="0" w:color="auto"/>
                                    <w:right w:val="none" w:sz="0" w:space="0" w:color="auto"/>
                                  </w:divBdr>
                                  <w:divsChild>
                                    <w:div w:id="735975180">
                                      <w:marLeft w:val="0"/>
                                      <w:marRight w:val="0"/>
                                      <w:marTop w:val="0"/>
                                      <w:marBottom w:val="0"/>
                                      <w:divBdr>
                                        <w:top w:val="none" w:sz="0" w:space="0" w:color="auto"/>
                                        <w:left w:val="none" w:sz="0" w:space="0" w:color="auto"/>
                                        <w:bottom w:val="none" w:sz="0" w:space="0" w:color="auto"/>
                                        <w:right w:val="none" w:sz="0" w:space="0" w:color="auto"/>
                                      </w:divBdr>
                                      <w:divsChild>
                                        <w:div w:id="788233603">
                                          <w:marLeft w:val="0"/>
                                          <w:marRight w:val="0"/>
                                          <w:marTop w:val="0"/>
                                          <w:marBottom w:val="0"/>
                                          <w:divBdr>
                                            <w:top w:val="none" w:sz="0" w:space="0" w:color="auto"/>
                                            <w:left w:val="none" w:sz="0" w:space="0" w:color="auto"/>
                                            <w:bottom w:val="none" w:sz="0" w:space="0" w:color="auto"/>
                                            <w:right w:val="none" w:sz="0" w:space="0" w:color="auto"/>
                                          </w:divBdr>
                                          <w:divsChild>
                                            <w:div w:id="239488607">
                                              <w:marLeft w:val="0"/>
                                              <w:marRight w:val="0"/>
                                              <w:marTop w:val="0"/>
                                              <w:marBottom w:val="0"/>
                                              <w:divBdr>
                                                <w:top w:val="none" w:sz="0" w:space="0" w:color="auto"/>
                                                <w:left w:val="none" w:sz="0" w:space="0" w:color="auto"/>
                                                <w:bottom w:val="none" w:sz="0" w:space="0" w:color="auto"/>
                                                <w:right w:val="none" w:sz="0" w:space="0" w:color="auto"/>
                                              </w:divBdr>
                                            </w:div>
                                          </w:divsChild>
                                        </w:div>
                                        <w:div w:id="805900283">
                                          <w:marLeft w:val="0"/>
                                          <w:marRight w:val="0"/>
                                          <w:marTop w:val="0"/>
                                          <w:marBottom w:val="0"/>
                                          <w:divBdr>
                                            <w:top w:val="none" w:sz="0" w:space="0" w:color="auto"/>
                                            <w:left w:val="none" w:sz="0" w:space="0" w:color="auto"/>
                                            <w:bottom w:val="none" w:sz="0" w:space="0" w:color="auto"/>
                                            <w:right w:val="none" w:sz="0" w:space="0" w:color="auto"/>
                                          </w:divBdr>
                                          <w:divsChild>
                                            <w:div w:id="478037131">
                                              <w:marLeft w:val="0"/>
                                              <w:marRight w:val="0"/>
                                              <w:marTop w:val="0"/>
                                              <w:marBottom w:val="0"/>
                                              <w:divBdr>
                                                <w:top w:val="none" w:sz="0" w:space="0" w:color="auto"/>
                                                <w:left w:val="none" w:sz="0" w:space="0" w:color="auto"/>
                                                <w:bottom w:val="none" w:sz="0" w:space="0" w:color="auto"/>
                                                <w:right w:val="none" w:sz="0" w:space="0" w:color="auto"/>
                                              </w:divBdr>
                                              <w:divsChild>
                                                <w:div w:id="162163356">
                                                  <w:marLeft w:val="0"/>
                                                  <w:marRight w:val="0"/>
                                                  <w:marTop w:val="0"/>
                                                  <w:marBottom w:val="0"/>
                                                  <w:divBdr>
                                                    <w:top w:val="none" w:sz="0" w:space="0" w:color="auto"/>
                                                    <w:left w:val="none" w:sz="0" w:space="0" w:color="auto"/>
                                                    <w:bottom w:val="none" w:sz="0" w:space="0" w:color="auto"/>
                                                    <w:right w:val="none" w:sz="0" w:space="0" w:color="auto"/>
                                                  </w:divBdr>
                                                  <w:divsChild>
                                                    <w:div w:id="8819445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5128994">
                                  <w:marLeft w:val="0"/>
                                  <w:marRight w:val="0"/>
                                  <w:marTop w:val="0"/>
                                  <w:marBottom w:val="0"/>
                                  <w:divBdr>
                                    <w:top w:val="none" w:sz="0" w:space="0" w:color="auto"/>
                                    <w:left w:val="none" w:sz="0" w:space="0" w:color="auto"/>
                                    <w:bottom w:val="none" w:sz="0" w:space="0" w:color="auto"/>
                                    <w:right w:val="none" w:sz="0" w:space="0" w:color="auto"/>
                                  </w:divBdr>
                                  <w:divsChild>
                                    <w:div w:id="1853910320">
                                      <w:marLeft w:val="0"/>
                                      <w:marRight w:val="0"/>
                                      <w:marTop w:val="0"/>
                                      <w:marBottom w:val="0"/>
                                      <w:divBdr>
                                        <w:top w:val="none" w:sz="0" w:space="0" w:color="auto"/>
                                        <w:left w:val="none" w:sz="0" w:space="0" w:color="auto"/>
                                        <w:bottom w:val="none" w:sz="0" w:space="0" w:color="auto"/>
                                        <w:right w:val="none" w:sz="0" w:space="0" w:color="auto"/>
                                      </w:divBdr>
                                      <w:divsChild>
                                        <w:div w:id="1249653336">
                                          <w:marLeft w:val="0"/>
                                          <w:marRight w:val="0"/>
                                          <w:marTop w:val="0"/>
                                          <w:marBottom w:val="0"/>
                                          <w:divBdr>
                                            <w:top w:val="none" w:sz="0" w:space="0" w:color="auto"/>
                                            <w:left w:val="none" w:sz="0" w:space="0" w:color="auto"/>
                                            <w:bottom w:val="none" w:sz="0" w:space="0" w:color="auto"/>
                                            <w:right w:val="none" w:sz="0" w:space="0" w:color="auto"/>
                                          </w:divBdr>
                                          <w:divsChild>
                                            <w:div w:id="1900825718">
                                              <w:marLeft w:val="0"/>
                                              <w:marRight w:val="0"/>
                                              <w:marTop w:val="0"/>
                                              <w:marBottom w:val="240"/>
                                              <w:divBdr>
                                                <w:top w:val="none" w:sz="0" w:space="0" w:color="auto"/>
                                                <w:left w:val="none" w:sz="0" w:space="0" w:color="auto"/>
                                                <w:bottom w:val="none" w:sz="0" w:space="0" w:color="auto"/>
                                                <w:right w:val="none" w:sz="0" w:space="0" w:color="auto"/>
                                              </w:divBdr>
                                            </w:div>
                                            <w:div w:id="1479423802">
                                              <w:marLeft w:val="0"/>
                                              <w:marRight w:val="0"/>
                                              <w:marTop w:val="0"/>
                                              <w:marBottom w:val="0"/>
                                              <w:divBdr>
                                                <w:top w:val="none" w:sz="0" w:space="0" w:color="auto"/>
                                                <w:left w:val="none" w:sz="0" w:space="0" w:color="auto"/>
                                                <w:bottom w:val="none" w:sz="0" w:space="0" w:color="auto"/>
                                                <w:right w:val="none" w:sz="0" w:space="0" w:color="auto"/>
                                              </w:divBdr>
                                              <w:divsChild>
                                                <w:div w:id="20906181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283003390">
          <w:marLeft w:val="0"/>
          <w:marRight w:val="0"/>
          <w:marTop w:val="0"/>
          <w:marBottom w:val="0"/>
          <w:divBdr>
            <w:top w:val="none" w:sz="0" w:space="0" w:color="auto"/>
            <w:left w:val="none" w:sz="0" w:space="0" w:color="auto"/>
            <w:bottom w:val="none" w:sz="0" w:space="0" w:color="auto"/>
            <w:right w:val="none" w:sz="0" w:space="0" w:color="auto"/>
          </w:divBdr>
          <w:divsChild>
            <w:div w:id="434138699">
              <w:marLeft w:val="0"/>
              <w:marRight w:val="0"/>
              <w:marTop w:val="0"/>
              <w:marBottom w:val="0"/>
              <w:divBdr>
                <w:top w:val="none" w:sz="0" w:space="0" w:color="auto"/>
                <w:left w:val="none" w:sz="0" w:space="0" w:color="auto"/>
                <w:bottom w:val="none" w:sz="0" w:space="0" w:color="auto"/>
                <w:right w:val="none" w:sz="0" w:space="0" w:color="auto"/>
              </w:divBdr>
              <w:divsChild>
                <w:div w:id="1599950444">
                  <w:marLeft w:val="0"/>
                  <w:marRight w:val="0"/>
                  <w:marTop w:val="0"/>
                  <w:marBottom w:val="0"/>
                  <w:divBdr>
                    <w:top w:val="none" w:sz="0" w:space="0" w:color="auto"/>
                    <w:left w:val="none" w:sz="0" w:space="0" w:color="auto"/>
                    <w:bottom w:val="none" w:sz="0" w:space="0" w:color="auto"/>
                    <w:right w:val="none" w:sz="0" w:space="0" w:color="auto"/>
                  </w:divBdr>
                  <w:divsChild>
                    <w:div w:id="982664139">
                      <w:marLeft w:val="0"/>
                      <w:marRight w:val="0"/>
                      <w:marTop w:val="0"/>
                      <w:marBottom w:val="0"/>
                      <w:divBdr>
                        <w:top w:val="none" w:sz="0" w:space="0" w:color="auto"/>
                        <w:left w:val="none" w:sz="0" w:space="0" w:color="auto"/>
                        <w:bottom w:val="none" w:sz="0" w:space="0" w:color="auto"/>
                        <w:right w:val="none" w:sz="0" w:space="0" w:color="auto"/>
                      </w:divBdr>
                      <w:divsChild>
                        <w:div w:id="1152910324">
                          <w:marLeft w:val="0"/>
                          <w:marRight w:val="0"/>
                          <w:marTop w:val="0"/>
                          <w:marBottom w:val="0"/>
                          <w:divBdr>
                            <w:top w:val="single" w:sz="6" w:space="12" w:color="E2E2E2"/>
                            <w:left w:val="none" w:sz="0" w:space="0" w:color="auto"/>
                            <w:bottom w:val="none" w:sz="0" w:space="0" w:color="auto"/>
                            <w:right w:val="none" w:sz="0" w:space="0" w:color="auto"/>
                          </w:divBdr>
                          <w:divsChild>
                            <w:div w:id="2082016138">
                              <w:marLeft w:val="0"/>
                              <w:marRight w:val="0"/>
                              <w:marTop w:val="0"/>
                              <w:marBottom w:val="0"/>
                              <w:divBdr>
                                <w:top w:val="none" w:sz="0" w:space="0" w:color="auto"/>
                                <w:left w:val="none" w:sz="0" w:space="0" w:color="auto"/>
                                <w:bottom w:val="none" w:sz="0" w:space="0" w:color="auto"/>
                                <w:right w:val="none" w:sz="0" w:space="0" w:color="auto"/>
                              </w:divBdr>
                              <w:divsChild>
                                <w:div w:id="181016832">
                                  <w:marLeft w:val="0"/>
                                  <w:marRight w:val="0"/>
                                  <w:marTop w:val="0"/>
                                  <w:marBottom w:val="75"/>
                                  <w:divBdr>
                                    <w:top w:val="none" w:sz="0" w:space="0" w:color="auto"/>
                                    <w:left w:val="none" w:sz="0" w:space="0" w:color="auto"/>
                                    <w:bottom w:val="none" w:sz="0" w:space="0" w:color="auto"/>
                                    <w:right w:val="none" w:sz="0" w:space="0" w:color="auto"/>
                                  </w:divBdr>
                                  <w:divsChild>
                                    <w:div w:id="653224621">
                                      <w:marLeft w:val="0"/>
                                      <w:marRight w:val="0"/>
                                      <w:marTop w:val="0"/>
                                      <w:marBottom w:val="0"/>
                                      <w:divBdr>
                                        <w:top w:val="none" w:sz="0" w:space="0" w:color="auto"/>
                                        <w:left w:val="none" w:sz="0" w:space="0" w:color="auto"/>
                                        <w:bottom w:val="none" w:sz="0" w:space="0" w:color="auto"/>
                                        <w:right w:val="none" w:sz="0" w:space="0" w:color="auto"/>
                                      </w:divBdr>
                                      <w:divsChild>
                                        <w:div w:id="1957786838">
                                          <w:marLeft w:val="0"/>
                                          <w:marRight w:val="0"/>
                                          <w:marTop w:val="0"/>
                                          <w:marBottom w:val="0"/>
                                          <w:divBdr>
                                            <w:top w:val="none" w:sz="0" w:space="0" w:color="auto"/>
                                            <w:left w:val="none" w:sz="0" w:space="0" w:color="auto"/>
                                            <w:bottom w:val="none" w:sz="0" w:space="0" w:color="auto"/>
                                            <w:right w:val="none" w:sz="0" w:space="0" w:color="auto"/>
                                          </w:divBdr>
                                          <w:divsChild>
                                            <w:div w:id="406079433">
                                              <w:marLeft w:val="0"/>
                                              <w:marRight w:val="0"/>
                                              <w:marTop w:val="0"/>
                                              <w:marBottom w:val="0"/>
                                              <w:divBdr>
                                                <w:top w:val="none" w:sz="0" w:space="0" w:color="auto"/>
                                                <w:left w:val="none" w:sz="0" w:space="0" w:color="auto"/>
                                                <w:bottom w:val="none" w:sz="0" w:space="0" w:color="auto"/>
                                                <w:right w:val="none" w:sz="0" w:space="0" w:color="auto"/>
                                              </w:divBdr>
                                            </w:div>
                                          </w:divsChild>
                                        </w:div>
                                        <w:div w:id="2095931166">
                                          <w:marLeft w:val="0"/>
                                          <w:marRight w:val="0"/>
                                          <w:marTop w:val="0"/>
                                          <w:marBottom w:val="0"/>
                                          <w:divBdr>
                                            <w:top w:val="none" w:sz="0" w:space="0" w:color="auto"/>
                                            <w:left w:val="none" w:sz="0" w:space="0" w:color="auto"/>
                                            <w:bottom w:val="none" w:sz="0" w:space="0" w:color="auto"/>
                                            <w:right w:val="none" w:sz="0" w:space="0" w:color="auto"/>
                                          </w:divBdr>
                                          <w:divsChild>
                                            <w:div w:id="366175899">
                                              <w:marLeft w:val="0"/>
                                              <w:marRight w:val="0"/>
                                              <w:marTop w:val="0"/>
                                              <w:marBottom w:val="0"/>
                                              <w:divBdr>
                                                <w:top w:val="none" w:sz="0" w:space="0" w:color="auto"/>
                                                <w:left w:val="none" w:sz="0" w:space="0" w:color="auto"/>
                                                <w:bottom w:val="none" w:sz="0" w:space="0" w:color="auto"/>
                                                <w:right w:val="none" w:sz="0" w:space="0" w:color="auto"/>
                                              </w:divBdr>
                                              <w:divsChild>
                                                <w:div w:id="1265650917">
                                                  <w:marLeft w:val="0"/>
                                                  <w:marRight w:val="0"/>
                                                  <w:marTop w:val="0"/>
                                                  <w:marBottom w:val="0"/>
                                                  <w:divBdr>
                                                    <w:top w:val="none" w:sz="0" w:space="0" w:color="auto"/>
                                                    <w:left w:val="none" w:sz="0" w:space="0" w:color="auto"/>
                                                    <w:bottom w:val="none" w:sz="0" w:space="0" w:color="auto"/>
                                                    <w:right w:val="none" w:sz="0" w:space="0" w:color="auto"/>
                                                  </w:divBdr>
                                                  <w:divsChild>
                                                    <w:div w:id="1323195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2167804">
                                  <w:marLeft w:val="0"/>
                                  <w:marRight w:val="0"/>
                                  <w:marTop w:val="0"/>
                                  <w:marBottom w:val="0"/>
                                  <w:divBdr>
                                    <w:top w:val="none" w:sz="0" w:space="0" w:color="auto"/>
                                    <w:left w:val="none" w:sz="0" w:space="0" w:color="auto"/>
                                    <w:bottom w:val="none" w:sz="0" w:space="0" w:color="auto"/>
                                    <w:right w:val="none" w:sz="0" w:space="0" w:color="auto"/>
                                  </w:divBdr>
                                  <w:divsChild>
                                    <w:div w:id="386228214">
                                      <w:marLeft w:val="0"/>
                                      <w:marRight w:val="0"/>
                                      <w:marTop w:val="0"/>
                                      <w:marBottom w:val="0"/>
                                      <w:divBdr>
                                        <w:top w:val="none" w:sz="0" w:space="0" w:color="auto"/>
                                        <w:left w:val="none" w:sz="0" w:space="0" w:color="auto"/>
                                        <w:bottom w:val="none" w:sz="0" w:space="0" w:color="auto"/>
                                        <w:right w:val="none" w:sz="0" w:space="0" w:color="auto"/>
                                      </w:divBdr>
                                      <w:divsChild>
                                        <w:div w:id="392236577">
                                          <w:marLeft w:val="0"/>
                                          <w:marRight w:val="0"/>
                                          <w:marTop w:val="0"/>
                                          <w:marBottom w:val="0"/>
                                          <w:divBdr>
                                            <w:top w:val="none" w:sz="0" w:space="0" w:color="auto"/>
                                            <w:left w:val="none" w:sz="0" w:space="0" w:color="auto"/>
                                            <w:bottom w:val="none" w:sz="0" w:space="0" w:color="auto"/>
                                            <w:right w:val="none" w:sz="0" w:space="0" w:color="auto"/>
                                          </w:divBdr>
                                          <w:divsChild>
                                            <w:div w:id="2117823643">
                                              <w:marLeft w:val="0"/>
                                              <w:marRight w:val="0"/>
                                              <w:marTop w:val="0"/>
                                              <w:marBottom w:val="0"/>
                                              <w:divBdr>
                                                <w:top w:val="none" w:sz="0" w:space="0" w:color="auto"/>
                                                <w:left w:val="none" w:sz="0" w:space="0" w:color="auto"/>
                                                <w:bottom w:val="none" w:sz="0" w:space="0" w:color="auto"/>
                                                <w:right w:val="none" w:sz="0" w:space="0" w:color="auto"/>
                                              </w:divBdr>
                                              <w:divsChild>
                                                <w:div w:id="851607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352533323">
          <w:marLeft w:val="0"/>
          <w:marRight w:val="0"/>
          <w:marTop w:val="0"/>
          <w:marBottom w:val="0"/>
          <w:divBdr>
            <w:top w:val="none" w:sz="0" w:space="0" w:color="auto"/>
            <w:left w:val="none" w:sz="0" w:space="0" w:color="auto"/>
            <w:bottom w:val="none" w:sz="0" w:space="0" w:color="auto"/>
            <w:right w:val="none" w:sz="0" w:space="0" w:color="auto"/>
          </w:divBdr>
          <w:divsChild>
            <w:div w:id="370345501">
              <w:marLeft w:val="0"/>
              <w:marRight w:val="0"/>
              <w:marTop w:val="0"/>
              <w:marBottom w:val="0"/>
              <w:divBdr>
                <w:top w:val="none" w:sz="0" w:space="0" w:color="auto"/>
                <w:left w:val="none" w:sz="0" w:space="0" w:color="auto"/>
                <w:bottom w:val="none" w:sz="0" w:space="0" w:color="auto"/>
                <w:right w:val="none" w:sz="0" w:space="0" w:color="auto"/>
              </w:divBdr>
              <w:divsChild>
                <w:div w:id="431783071">
                  <w:marLeft w:val="0"/>
                  <w:marRight w:val="0"/>
                  <w:marTop w:val="0"/>
                  <w:marBottom w:val="0"/>
                  <w:divBdr>
                    <w:top w:val="none" w:sz="0" w:space="0" w:color="auto"/>
                    <w:left w:val="none" w:sz="0" w:space="0" w:color="auto"/>
                    <w:bottom w:val="none" w:sz="0" w:space="0" w:color="auto"/>
                    <w:right w:val="none" w:sz="0" w:space="0" w:color="auto"/>
                  </w:divBdr>
                  <w:divsChild>
                    <w:div w:id="532815895">
                      <w:marLeft w:val="0"/>
                      <w:marRight w:val="0"/>
                      <w:marTop w:val="0"/>
                      <w:marBottom w:val="0"/>
                      <w:divBdr>
                        <w:top w:val="none" w:sz="0" w:space="0" w:color="auto"/>
                        <w:left w:val="none" w:sz="0" w:space="0" w:color="auto"/>
                        <w:bottom w:val="none" w:sz="0" w:space="0" w:color="auto"/>
                        <w:right w:val="none" w:sz="0" w:space="0" w:color="auto"/>
                      </w:divBdr>
                      <w:divsChild>
                        <w:div w:id="599528096">
                          <w:marLeft w:val="0"/>
                          <w:marRight w:val="0"/>
                          <w:marTop w:val="0"/>
                          <w:marBottom w:val="0"/>
                          <w:divBdr>
                            <w:top w:val="single" w:sz="6" w:space="12" w:color="E2E2E2"/>
                            <w:left w:val="none" w:sz="0" w:space="0" w:color="auto"/>
                            <w:bottom w:val="none" w:sz="0" w:space="0" w:color="auto"/>
                            <w:right w:val="none" w:sz="0" w:space="0" w:color="auto"/>
                          </w:divBdr>
                          <w:divsChild>
                            <w:div w:id="834076793">
                              <w:marLeft w:val="0"/>
                              <w:marRight w:val="0"/>
                              <w:marTop w:val="0"/>
                              <w:marBottom w:val="0"/>
                              <w:divBdr>
                                <w:top w:val="none" w:sz="0" w:space="0" w:color="auto"/>
                                <w:left w:val="none" w:sz="0" w:space="0" w:color="auto"/>
                                <w:bottom w:val="none" w:sz="0" w:space="0" w:color="auto"/>
                                <w:right w:val="none" w:sz="0" w:space="0" w:color="auto"/>
                              </w:divBdr>
                              <w:divsChild>
                                <w:div w:id="682325153">
                                  <w:marLeft w:val="0"/>
                                  <w:marRight w:val="0"/>
                                  <w:marTop w:val="0"/>
                                  <w:marBottom w:val="75"/>
                                  <w:divBdr>
                                    <w:top w:val="none" w:sz="0" w:space="0" w:color="auto"/>
                                    <w:left w:val="none" w:sz="0" w:space="0" w:color="auto"/>
                                    <w:bottom w:val="none" w:sz="0" w:space="0" w:color="auto"/>
                                    <w:right w:val="none" w:sz="0" w:space="0" w:color="auto"/>
                                  </w:divBdr>
                                  <w:divsChild>
                                    <w:div w:id="2101949485">
                                      <w:marLeft w:val="0"/>
                                      <w:marRight w:val="0"/>
                                      <w:marTop w:val="0"/>
                                      <w:marBottom w:val="0"/>
                                      <w:divBdr>
                                        <w:top w:val="none" w:sz="0" w:space="0" w:color="auto"/>
                                        <w:left w:val="none" w:sz="0" w:space="0" w:color="auto"/>
                                        <w:bottom w:val="none" w:sz="0" w:space="0" w:color="auto"/>
                                        <w:right w:val="none" w:sz="0" w:space="0" w:color="auto"/>
                                      </w:divBdr>
                                      <w:divsChild>
                                        <w:div w:id="1935088725">
                                          <w:marLeft w:val="0"/>
                                          <w:marRight w:val="0"/>
                                          <w:marTop w:val="0"/>
                                          <w:marBottom w:val="0"/>
                                          <w:divBdr>
                                            <w:top w:val="none" w:sz="0" w:space="0" w:color="auto"/>
                                            <w:left w:val="none" w:sz="0" w:space="0" w:color="auto"/>
                                            <w:bottom w:val="none" w:sz="0" w:space="0" w:color="auto"/>
                                            <w:right w:val="none" w:sz="0" w:space="0" w:color="auto"/>
                                          </w:divBdr>
                                          <w:divsChild>
                                            <w:div w:id="146020824">
                                              <w:marLeft w:val="0"/>
                                              <w:marRight w:val="0"/>
                                              <w:marTop w:val="0"/>
                                              <w:marBottom w:val="0"/>
                                              <w:divBdr>
                                                <w:top w:val="none" w:sz="0" w:space="0" w:color="auto"/>
                                                <w:left w:val="none" w:sz="0" w:space="0" w:color="auto"/>
                                                <w:bottom w:val="none" w:sz="0" w:space="0" w:color="auto"/>
                                                <w:right w:val="none" w:sz="0" w:space="0" w:color="auto"/>
                                              </w:divBdr>
                                            </w:div>
                                          </w:divsChild>
                                        </w:div>
                                        <w:div w:id="1593389653">
                                          <w:marLeft w:val="0"/>
                                          <w:marRight w:val="0"/>
                                          <w:marTop w:val="0"/>
                                          <w:marBottom w:val="0"/>
                                          <w:divBdr>
                                            <w:top w:val="none" w:sz="0" w:space="0" w:color="auto"/>
                                            <w:left w:val="none" w:sz="0" w:space="0" w:color="auto"/>
                                            <w:bottom w:val="none" w:sz="0" w:space="0" w:color="auto"/>
                                            <w:right w:val="none" w:sz="0" w:space="0" w:color="auto"/>
                                          </w:divBdr>
                                          <w:divsChild>
                                            <w:div w:id="2140148306">
                                              <w:marLeft w:val="0"/>
                                              <w:marRight w:val="0"/>
                                              <w:marTop w:val="0"/>
                                              <w:marBottom w:val="0"/>
                                              <w:divBdr>
                                                <w:top w:val="none" w:sz="0" w:space="0" w:color="auto"/>
                                                <w:left w:val="none" w:sz="0" w:space="0" w:color="auto"/>
                                                <w:bottom w:val="none" w:sz="0" w:space="0" w:color="auto"/>
                                                <w:right w:val="none" w:sz="0" w:space="0" w:color="auto"/>
                                              </w:divBdr>
                                              <w:divsChild>
                                                <w:div w:id="1348018372">
                                                  <w:marLeft w:val="0"/>
                                                  <w:marRight w:val="0"/>
                                                  <w:marTop w:val="0"/>
                                                  <w:marBottom w:val="0"/>
                                                  <w:divBdr>
                                                    <w:top w:val="none" w:sz="0" w:space="0" w:color="auto"/>
                                                    <w:left w:val="none" w:sz="0" w:space="0" w:color="auto"/>
                                                    <w:bottom w:val="none" w:sz="0" w:space="0" w:color="auto"/>
                                                    <w:right w:val="none" w:sz="0" w:space="0" w:color="auto"/>
                                                  </w:divBdr>
                                                  <w:divsChild>
                                                    <w:div w:id="1906603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6049863">
                                  <w:marLeft w:val="0"/>
                                  <w:marRight w:val="0"/>
                                  <w:marTop w:val="0"/>
                                  <w:marBottom w:val="0"/>
                                  <w:divBdr>
                                    <w:top w:val="none" w:sz="0" w:space="0" w:color="auto"/>
                                    <w:left w:val="none" w:sz="0" w:space="0" w:color="auto"/>
                                    <w:bottom w:val="none" w:sz="0" w:space="0" w:color="auto"/>
                                    <w:right w:val="none" w:sz="0" w:space="0" w:color="auto"/>
                                  </w:divBdr>
                                  <w:divsChild>
                                    <w:div w:id="1192573709">
                                      <w:marLeft w:val="0"/>
                                      <w:marRight w:val="0"/>
                                      <w:marTop w:val="0"/>
                                      <w:marBottom w:val="0"/>
                                      <w:divBdr>
                                        <w:top w:val="none" w:sz="0" w:space="0" w:color="auto"/>
                                        <w:left w:val="none" w:sz="0" w:space="0" w:color="auto"/>
                                        <w:bottom w:val="none" w:sz="0" w:space="0" w:color="auto"/>
                                        <w:right w:val="none" w:sz="0" w:space="0" w:color="auto"/>
                                      </w:divBdr>
                                      <w:divsChild>
                                        <w:div w:id="772552800">
                                          <w:marLeft w:val="0"/>
                                          <w:marRight w:val="0"/>
                                          <w:marTop w:val="0"/>
                                          <w:marBottom w:val="0"/>
                                          <w:divBdr>
                                            <w:top w:val="none" w:sz="0" w:space="0" w:color="auto"/>
                                            <w:left w:val="none" w:sz="0" w:space="0" w:color="auto"/>
                                            <w:bottom w:val="none" w:sz="0" w:space="0" w:color="auto"/>
                                            <w:right w:val="none" w:sz="0" w:space="0" w:color="auto"/>
                                          </w:divBdr>
                                          <w:divsChild>
                                            <w:div w:id="1760441199">
                                              <w:marLeft w:val="0"/>
                                              <w:marRight w:val="0"/>
                                              <w:marTop w:val="0"/>
                                              <w:marBottom w:val="240"/>
                                              <w:divBdr>
                                                <w:top w:val="none" w:sz="0" w:space="0" w:color="auto"/>
                                                <w:left w:val="none" w:sz="0" w:space="0" w:color="auto"/>
                                                <w:bottom w:val="none" w:sz="0" w:space="0" w:color="auto"/>
                                                <w:right w:val="none" w:sz="0" w:space="0" w:color="auto"/>
                                              </w:divBdr>
                                            </w:div>
                                            <w:div w:id="268702943">
                                              <w:marLeft w:val="0"/>
                                              <w:marRight w:val="0"/>
                                              <w:marTop w:val="0"/>
                                              <w:marBottom w:val="0"/>
                                              <w:divBdr>
                                                <w:top w:val="none" w:sz="0" w:space="0" w:color="auto"/>
                                                <w:left w:val="none" w:sz="0" w:space="0" w:color="auto"/>
                                                <w:bottom w:val="none" w:sz="0" w:space="0" w:color="auto"/>
                                                <w:right w:val="none" w:sz="0" w:space="0" w:color="auto"/>
                                              </w:divBdr>
                                              <w:divsChild>
                                                <w:div w:id="13815167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021205074">
      <w:bodyDiv w:val="1"/>
      <w:marLeft w:val="0"/>
      <w:marRight w:val="0"/>
      <w:marTop w:val="0"/>
      <w:marBottom w:val="0"/>
      <w:divBdr>
        <w:top w:val="none" w:sz="0" w:space="0" w:color="auto"/>
        <w:left w:val="none" w:sz="0" w:space="0" w:color="auto"/>
        <w:bottom w:val="none" w:sz="0" w:space="0" w:color="auto"/>
        <w:right w:val="none" w:sz="0" w:space="0" w:color="auto"/>
      </w:divBdr>
    </w:div>
    <w:div w:id="1038700578">
      <w:bodyDiv w:val="1"/>
      <w:marLeft w:val="0"/>
      <w:marRight w:val="0"/>
      <w:marTop w:val="0"/>
      <w:marBottom w:val="0"/>
      <w:divBdr>
        <w:top w:val="none" w:sz="0" w:space="0" w:color="auto"/>
        <w:left w:val="none" w:sz="0" w:space="0" w:color="auto"/>
        <w:bottom w:val="none" w:sz="0" w:space="0" w:color="auto"/>
        <w:right w:val="none" w:sz="0" w:space="0" w:color="auto"/>
      </w:divBdr>
    </w:div>
    <w:div w:id="1039621444">
      <w:bodyDiv w:val="1"/>
      <w:marLeft w:val="0"/>
      <w:marRight w:val="0"/>
      <w:marTop w:val="0"/>
      <w:marBottom w:val="0"/>
      <w:divBdr>
        <w:top w:val="none" w:sz="0" w:space="0" w:color="auto"/>
        <w:left w:val="none" w:sz="0" w:space="0" w:color="auto"/>
        <w:bottom w:val="none" w:sz="0" w:space="0" w:color="auto"/>
        <w:right w:val="none" w:sz="0" w:space="0" w:color="auto"/>
      </w:divBdr>
    </w:div>
    <w:div w:id="1060176258">
      <w:bodyDiv w:val="1"/>
      <w:marLeft w:val="0"/>
      <w:marRight w:val="0"/>
      <w:marTop w:val="0"/>
      <w:marBottom w:val="0"/>
      <w:divBdr>
        <w:top w:val="none" w:sz="0" w:space="0" w:color="auto"/>
        <w:left w:val="none" w:sz="0" w:space="0" w:color="auto"/>
        <w:bottom w:val="none" w:sz="0" w:space="0" w:color="auto"/>
        <w:right w:val="none" w:sz="0" w:space="0" w:color="auto"/>
      </w:divBdr>
    </w:div>
    <w:div w:id="1060399591">
      <w:bodyDiv w:val="1"/>
      <w:marLeft w:val="0"/>
      <w:marRight w:val="0"/>
      <w:marTop w:val="0"/>
      <w:marBottom w:val="0"/>
      <w:divBdr>
        <w:top w:val="none" w:sz="0" w:space="0" w:color="auto"/>
        <w:left w:val="none" w:sz="0" w:space="0" w:color="auto"/>
        <w:bottom w:val="none" w:sz="0" w:space="0" w:color="auto"/>
        <w:right w:val="none" w:sz="0" w:space="0" w:color="auto"/>
      </w:divBdr>
    </w:div>
    <w:div w:id="1074551699">
      <w:bodyDiv w:val="1"/>
      <w:marLeft w:val="0"/>
      <w:marRight w:val="0"/>
      <w:marTop w:val="0"/>
      <w:marBottom w:val="0"/>
      <w:divBdr>
        <w:top w:val="none" w:sz="0" w:space="0" w:color="auto"/>
        <w:left w:val="none" w:sz="0" w:space="0" w:color="auto"/>
        <w:bottom w:val="none" w:sz="0" w:space="0" w:color="auto"/>
        <w:right w:val="none" w:sz="0" w:space="0" w:color="auto"/>
      </w:divBdr>
    </w:div>
    <w:div w:id="1099986838">
      <w:bodyDiv w:val="1"/>
      <w:marLeft w:val="0"/>
      <w:marRight w:val="0"/>
      <w:marTop w:val="0"/>
      <w:marBottom w:val="0"/>
      <w:divBdr>
        <w:top w:val="none" w:sz="0" w:space="0" w:color="auto"/>
        <w:left w:val="none" w:sz="0" w:space="0" w:color="auto"/>
        <w:bottom w:val="none" w:sz="0" w:space="0" w:color="auto"/>
        <w:right w:val="none" w:sz="0" w:space="0" w:color="auto"/>
      </w:divBdr>
      <w:divsChild>
        <w:div w:id="426779415">
          <w:marLeft w:val="0"/>
          <w:marRight w:val="0"/>
          <w:marTop w:val="0"/>
          <w:marBottom w:val="0"/>
          <w:divBdr>
            <w:top w:val="none" w:sz="0" w:space="0" w:color="auto"/>
            <w:left w:val="none" w:sz="0" w:space="0" w:color="auto"/>
            <w:bottom w:val="none" w:sz="0" w:space="0" w:color="auto"/>
            <w:right w:val="none" w:sz="0" w:space="0" w:color="auto"/>
          </w:divBdr>
        </w:div>
        <w:div w:id="1242713099">
          <w:marLeft w:val="0"/>
          <w:marRight w:val="0"/>
          <w:marTop w:val="0"/>
          <w:marBottom w:val="0"/>
          <w:divBdr>
            <w:top w:val="none" w:sz="0" w:space="0" w:color="auto"/>
            <w:left w:val="none" w:sz="0" w:space="0" w:color="auto"/>
            <w:bottom w:val="none" w:sz="0" w:space="0" w:color="auto"/>
            <w:right w:val="none" w:sz="0" w:space="0" w:color="auto"/>
          </w:divBdr>
        </w:div>
        <w:div w:id="1811704402">
          <w:marLeft w:val="0"/>
          <w:marRight w:val="0"/>
          <w:marTop w:val="0"/>
          <w:marBottom w:val="0"/>
          <w:divBdr>
            <w:top w:val="none" w:sz="0" w:space="0" w:color="auto"/>
            <w:left w:val="none" w:sz="0" w:space="0" w:color="auto"/>
            <w:bottom w:val="none" w:sz="0" w:space="0" w:color="auto"/>
            <w:right w:val="none" w:sz="0" w:space="0" w:color="auto"/>
          </w:divBdr>
        </w:div>
        <w:div w:id="1657564548">
          <w:marLeft w:val="0"/>
          <w:marRight w:val="0"/>
          <w:marTop w:val="0"/>
          <w:marBottom w:val="0"/>
          <w:divBdr>
            <w:top w:val="none" w:sz="0" w:space="0" w:color="auto"/>
            <w:left w:val="none" w:sz="0" w:space="0" w:color="auto"/>
            <w:bottom w:val="none" w:sz="0" w:space="0" w:color="auto"/>
            <w:right w:val="none" w:sz="0" w:space="0" w:color="auto"/>
          </w:divBdr>
        </w:div>
        <w:div w:id="121115009">
          <w:marLeft w:val="0"/>
          <w:marRight w:val="0"/>
          <w:marTop w:val="0"/>
          <w:marBottom w:val="0"/>
          <w:divBdr>
            <w:top w:val="none" w:sz="0" w:space="0" w:color="auto"/>
            <w:left w:val="none" w:sz="0" w:space="0" w:color="auto"/>
            <w:bottom w:val="none" w:sz="0" w:space="0" w:color="auto"/>
            <w:right w:val="none" w:sz="0" w:space="0" w:color="auto"/>
          </w:divBdr>
        </w:div>
        <w:div w:id="298926663">
          <w:marLeft w:val="0"/>
          <w:marRight w:val="0"/>
          <w:marTop w:val="0"/>
          <w:marBottom w:val="0"/>
          <w:divBdr>
            <w:top w:val="none" w:sz="0" w:space="0" w:color="auto"/>
            <w:left w:val="none" w:sz="0" w:space="0" w:color="auto"/>
            <w:bottom w:val="none" w:sz="0" w:space="0" w:color="auto"/>
            <w:right w:val="none" w:sz="0" w:space="0" w:color="auto"/>
          </w:divBdr>
        </w:div>
      </w:divsChild>
    </w:div>
    <w:div w:id="1106466017">
      <w:bodyDiv w:val="1"/>
      <w:marLeft w:val="0"/>
      <w:marRight w:val="0"/>
      <w:marTop w:val="0"/>
      <w:marBottom w:val="0"/>
      <w:divBdr>
        <w:top w:val="none" w:sz="0" w:space="0" w:color="auto"/>
        <w:left w:val="none" w:sz="0" w:space="0" w:color="auto"/>
        <w:bottom w:val="none" w:sz="0" w:space="0" w:color="auto"/>
        <w:right w:val="none" w:sz="0" w:space="0" w:color="auto"/>
      </w:divBdr>
    </w:div>
    <w:div w:id="1126504131">
      <w:bodyDiv w:val="1"/>
      <w:marLeft w:val="0"/>
      <w:marRight w:val="0"/>
      <w:marTop w:val="0"/>
      <w:marBottom w:val="0"/>
      <w:divBdr>
        <w:top w:val="none" w:sz="0" w:space="0" w:color="auto"/>
        <w:left w:val="none" w:sz="0" w:space="0" w:color="auto"/>
        <w:bottom w:val="none" w:sz="0" w:space="0" w:color="auto"/>
        <w:right w:val="none" w:sz="0" w:space="0" w:color="auto"/>
      </w:divBdr>
    </w:div>
    <w:div w:id="1126972615">
      <w:bodyDiv w:val="1"/>
      <w:marLeft w:val="0"/>
      <w:marRight w:val="0"/>
      <w:marTop w:val="0"/>
      <w:marBottom w:val="0"/>
      <w:divBdr>
        <w:top w:val="none" w:sz="0" w:space="0" w:color="auto"/>
        <w:left w:val="none" w:sz="0" w:space="0" w:color="auto"/>
        <w:bottom w:val="none" w:sz="0" w:space="0" w:color="auto"/>
        <w:right w:val="none" w:sz="0" w:space="0" w:color="auto"/>
      </w:divBdr>
    </w:div>
    <w:div w:id="1179857919">
      <w:bodyDiv w:val="1"/>
      <w:marLeft w:val="0"/>
      <w:marRight w:val="0"/>
      <w:marTop w:val="0"/>
      <w:marBottom w:val="0"/>
      <w:divBdr>
        <w:top w:val="none" w:sz="0" w:space="0" w:color="auto"/>
        <w:left w:val="none" w:sz="0" w:space="0" w:color="auto"/>
        <w:bottom w:val="none" w:sz="0" w:space="0" w:color="auto"/>
        <w:right w:val="none" w:sz="0" w:space="0" w:color="auto"/>
      </w:divBdr>
    </w:div>
    <w:div w:id="1191991101">
      <w:bodyDiv w:val="1"/>
      <w:marLeft w:val="0"/>
      <w:marRight w:val="0"/>
      <w:marTop w:val="0"/>
      <w:marBottom w:val="0"/>
      <w:divBdr>
        <w:top w:val="none" w:sz="0" w:space="0" w:color="auto"/>
        <w:left w:val="none" w:sz="0" w:space="0" w:color="auto"/>
        <w:bottom w:val="none" w:sz="0" w:space="0" w:color="auto"/>
        <w:right w:val="none" w:sz="0" w:space="0" w:color="auto"/>
      </w:divBdr>
    </w:div>
    <w:div w:id="1192841850">
      <w:bodyDiv w:val="1"/>
      <w:marLeft w:val="0"/>
      <w:marRight w:val="0"/>
      <w:marTop w:val="0"/>
      <w:marBottom w:val="0"/>
      <w:divBdr>
        <w:top w:val="none" w:sz="0" w:space="0" w:color="auto"/>
        <w:left w:val="none" w:sz="0" w:space="0" w:color="auto"/>
        <w:bottom w:val="none" w:sz="0" w:space="0" w:color="auto"/>
        <w:right w:val="none" w:sz="0" w:space="0" w:color="auto"/>
      </w:divBdr>
    </w:div>
    <w:div w:id="1203784061">
      <w:bodyDiv w:val="1"/>
      <w:marLeft w:val="0"/>
      <w:marRight w:val="0"/>
      <w:marTop w:val="0"/>
      <w:marBottom w:val="0"/>
      <w:divBdr>
        <w:top w:val="none" w:sz="0" w:space="0" w:color="auto"/>
        <w:left w:val="none" w:sz="0" w:space="0" w:color="auto"/>
        <w:bottom w:val="none" w:sz="0" w:space="0" w:color="auto"/>
        <w:right w:val="none" w:sz="0" w:space="0" w:color="auto"/>
      </w:divBdr>
      <w:divsChild>
        <w:div w:id="848065366">
          <w:marLeft w:val="0"/>
          <w:marRight w:val="0"/>
          <w:marTop w:val="0"/>
          <w:marBottom w:val="0"/>
          <w:divBdr>
            <w:top w:val="none" w:sz="0" w:space="0" w:color="auto"/>
            <w:left w:val="none" w:sz="0" w:space="0" w:color="auto"/>
            <w:bottom w:val="none" w:sz="0" w:space="0" w:color="auto"/>
            <w:right w:val="none" w:sz="0" w:space="0" w:color="auto"/>
          </w:divBdr>
          <w:divsChild>
            <w:div w:id="612250008">
              <w:marLeft w:val="300"/>
              <w:marRight w:val="0"/>
              <w:marTop w:val="0"/>
              <w:marBottom w:val="0"/>
              <w:divBdr>
                <w:top w:val="none" w:sz="0" w:space="0" w:color="auto"/>
                <w:left w:val="none" w:sz="0" w:space="0" w:color="auto"/>
                <w:bottom w:val="none" w:sz="0" w:space="0" w:color="auto"/>
                <w:right w:val="none" w:sz="0" w:space="0" w:color="auto"/>
              </w:divBdr>
            </w:div>
          </w:divsChild>
        </w:div>
      </w:divsChild>
    </w:div>
    <w:div w:id="1238900640">
      <w:bodyDiv w:val="1"/>
      <w:marLeft w:val="0"/>
      <w:marRight w:val="0"/>
      <w:marTop w:val="0"/>
      <w:marBottom w:val="0"/>
      <w:divBdr>
        <w:top w:val="none" w:sz="0" w:space="0" w:color="auto"/>
        <w:left w:val="none" w:sz="0" w:space="0" w:color="auto"/>
        <w:bottom w:val="none" w:sz="0" w:space="0" w:color="auto"/>
        <w:right w:val="none" w:sz="0" w:space="0" w:color="auto"/>
      </w:divBdr>
    </w:div>
    <w:div w:id="1266114812">
      <w:bodyDiv w:val="1"/>
      <w:marLeft w:val="0"/>
      <w:marRight w:val="0"/>
      <w:marTop w:val="0"/>
      <w:marBottom w:val="0"/>
      <w:divBdr>
        <w:top w:val="none" w:sz="0" w:space="0" w:color="auto"/>
        <w:left w:val="none" w:sz="0" w:space="0" w:color="auto"/>
        <w:bottom w:val="none" w:sz="0" w:space="0" w:color="auto"/>
        <w:right w:val="none" w:sz="0" w:space="0" w:color="auto"/>
      </w:divBdr>
      <w:divsChild>
        <w:div w:id="798651166">
          <w:marLeft w:val="0"/>
          <w:marRight w:val="0"/>
          <w:marTop w:val="0"/>
          <w:marBottom w:val="0"/>
          <w:divBdr>
            <w:top w:val="none" w:sz="0" w:space="0" w:color="auto"/>
            <w:left w:val="none" w:sz="0" w:space="0" w:color="auto"/>
            <w:bottom w:val="none" w:sz="0" w:space="0" w:color="auto"/>
            <w:right w:val="none" w:sz="0" w:space="0" w:color="auto"/>
          </w:divBdr>
        </w:div>
        <w:div w:id="2067407069">
          <w:marLeft w:val="0"/>
          <w:marRight w:val="0"/>
          <w:marTop w:val="0"/>
          <w:marBottom w:val="0"/>
          <w:divBdr>
            <w:top w:val="none" w:sz="0" w:space="0" w:color="auto"/>
            <w:left w:val="none" w:sz="0" w:space="0" w:color="auto"/>
            <w:bottom w:val="none" w:sz="0" w:space="0" w:color="auto"/>
            <w:right w:val="none" w:sz="0" w:space="0" w:color="auto"/>
          </w:divBdr>
          <w:divsChild>
            <w:div w:id="1330792386">
              <w:marLeft w:val="300"/>
              <w:marRight w:val="0"/>
              <w:marTop w:val="0"/>
              <w:marBottom w:val="0"/>
              <w:divBdr>
                <w:top w:val="none" w:sz="0" w:space="0" w:color="auto"/>
                <w:left w:val="none" w:sz="0" w:space="0" w:color="auto"/>
                <w:bottom w:val="none" w:sz="0" w:space="0" w:color="auto"/>
                <w:right w:val="none" w:sz="0" w:space="0" w:color="auto"/>
              </w:divBdr>
              <w:divsChild>
                <w:div w:id="1973633164">
                  <w:marLeft w:val="-150"/>
                  <w:marRight w:val="-150"/>
                  <w:marTop w:val="0"/>
                  <w:marBottom w:val="0"/>
                  <w:divBdr>
                    <w:top w:val="none" w:sz="0" w:space="0" w:color="auto"/>
                    <w:left w:val="none" w:sz="0" w:space="0" w:color="auto"/>
                    <w:bottom w:val="none" w:sz="0" w:space="0" w:color="auto"/>
                    <w:right w:val="none" w:sz="0" w:space="0" w:color="auto"/>
                  </w:divBdr>
                  <w:divsChild>
                    <w:div w:id="214604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6145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2667457">
      <w:bodyDiv w:val="1"/>
      <w:marLeft w:val="0"/>
      <w:marRight w:val="0"/>
      <w:marTop w:val="0"/>
      <w:marBottom w:val="0"/>
      <w:divBdr>
        <w:top w:val="none" w:sz="0" w:space="0" w:color="auto"/>
        <w:left w:val="none" w:sz="0" w:space="0" w:color="auto"/>
        <w:bottom w:val="none" w:sz="0" w:space="0" w:color="auto"/>
        <w:right w:val="none" w:sz="0" w:space="0" w:color="auto"/>
      </w:divBdr>
    </w:div>
    <w:div w:id="1296983355">
      <w:bodyDiv w:val="1"/>
      <w:marLeft w:val="0"/>
      <w:marRight w:val="0"/>
      <w:marTop w:val="0"/>
      <w:marBottom w:val="0"/>
      <w:divBdr>
        <w:top w:val="none" w:sz="0" w:space="0" w:color="auto"/>
        <w:left w:val="none" w:sz="0" w:space="0" w:color="auto"/>
        <w:bottom w:val="none" w:sz="0" w:space="0" w:color="auto"/>
        <w:right w:val="none" w:sz="0" w:space="0" w:color="auto"/>
      </w:divBdr>
    </w:div>
    <w:div w:id="1303072282">
      <w:bodyDiv w:val="1"/>
      <w:marLeft w:val="0"/>
      <w:marRight w:val="0"/>
      <w:marTop w:val="0"/>
      <w:marBottom w:val="0"/>
      <w:divBdr>
        <w:top w:val="none" w:sz="0" w:space="0" w:color="auto"/>
        <w:left w:val="none" w:sz="0" w:space="0" w:color="auto"/>
        <w:bottom w:val="none" w:sz="0" w:space="0" w:color="auto"/>
        <w:right w:val="none" w:sz="0" w:space="0" w:color="auto"/>
      </w:divBdr>
    </w:div>
    <w:div w:id="1321423541">
      <w:bodyDiv w:val="1"/>
      <w:marLeft w:val="0"/>
      <w:marRight w:val="0"/>
      <w:marTop w:val="0"/>
      <w:marBottom w:val="0"/>
      <w:divBdr>
        <w:top w:val="none" w:sz="0" w:space="0" w:color="auto"/>
        <w:left w:val="none" w:sz="0" w:space="0" w:color="auto"/>
        <w:bottom w:val="none" w:sz="0" w:space="0" w:color="auto"/>
        <w:right w:val="none" w:sz="0" w:space="0" w:color="auto"/>
      </w:divBdr>
    </w:div>
    <w:div w:id="1327128823">
      <w:bodyDiv w:val="1"/>
      <w:marLeft w:val="0"/>
      <w:marRight w:val="0"/>
      <w:marTop w:val="0"/>
      <w:marBottom w:val="0"/>
      <w:divBdr>
        <w:top w:val="none" w:sz="0" w:space="0" w:color="auto"/>
        <w:left w:val="none" w:sz="0" w:space="0" w:color="auto"/>
        <w:bottom w:val="none" w:sz="0" w:space="0" w:color="auto"/>
        <w:right w:val="none" w:sz="0" w:space="0" w:color="auto"/>
      </w:divBdr>
    </w:div>
    <w:div w:id="1332440817">
      <w:bodyDiv w:val="1"/>
      <w:marLeft w:val="0"/>
      <w:marRight w:val="0"/>
      <w:marTop w:val="0"/>
      <w:marBottom w:val="0"/>
      <w:divBdr>
        <w:top w:val="none" w:sz="0" w:space="0" w:color="auto"/>
        <w:left w:val="none" w:sz="0" w:space="0" w:color="auto"/>
        <w:bottom w:val="none" w:sz="0" w:space="0" w:color="auto"/>
        <w:right w:val="none" w:sz="0" w:space="0" w:color="auto"/>
      </w:divBdr>
    </w:div>
    <w:div w:id="1340814408">
      <w:bodyDiv w:val="1"/>
      <w:marLeft w:val="0"/>
      <w:marRight w:val="0"/>
      <w:marTop w:val="0"/>
      <w:marBottom w:val="0"/>
      <w:divBdr>
        <w:top w:val="none" w:sz="0" w:space="0" w:color="auto"/>
        <w:left w:val="none" w:sz="0" w:space="0" w:color="auto"/>
        <w:bottom w:val="none" w:sz="0" w:space="0" w:color="auto"/>
        <w:right w:val="none" w:sz="0" w:space="0" w:color="auto"/>
      </w:divBdr>
    </w:div>
    <w:div w:id="1359238546">
      <w:bodyDiv w:val="1"/>
      <w:marLeft w:val="0"/>
      <w:marRight w:val="0"/>
      <w:marTop w:val="0"/>
      <w:marBottom w:val="0"/>
      <w:divBdr>
        <w:top w:val="none" w:sz="0" w:space="0" w:color="auto"/>
        <w:left w:val="none" w:sz="0" w:space="0" w:color="auto"/>
        <w:bottom w:val="none" w:sz="0" w:space="0" w:color="auto"/>
        <w:right w:val="none" w:sz="0" w:space="0" w:color="auto"/>
      </w:divBdr>
    </w:div>
    <w:div w:id="1372728642">
      <w:bodyDiv w:val="1"/>
      <w:marLeft w:val="0"/>
      <w:marRight w:val="0"/>
      <w:marTop w:val="0"/>
      <w:marBottom w:val="0"/>
      <w:divBdr>
        <w:top w:val="none" w:sz="0" w:space="0" w:color="auto"/>
        <w:left w:val="none" w:sz="0" w:space="0" w:color="auto"/>
        <w:bottom w:val="none" w:sz="0" w:space="0" w:color="auto"/>
        <w:right w:val="none" w:sz="0" w:space="0" w:color="auto"/>
      </w:divBdr>
    </w:div>
    <w:div w:id="1393580302">
      <w:bodyDiv w:val="1"/>
      <w:marLeft w:val="0"/>
      <w:marRight w:val="0"/>
      <w:marTop w:val="0"/>
      <w:marBottom w:val="0"/>
      <w:divBdr>
        <w:top w:val="none" w:sz="0" w:space="0" w:color="auto"/>
        <w:left w:val="none" w:sz="0" w:space="0" w:color="auto"/>
        <w:bottom w:val="none" w:sz="0" w:space="0" w:color="auto"/>
        <w:right w:val="none" w:sz="0" w:space="0" w:color="auto"/>
      </w:divBdr>
    </w:div>
    <w:div w:id="1425225763">
      <w:bodyDiv w:val="1"/>
      <w:marLeft w:val="0"/>
      <w:marRight w:val="0"/>
      <w:marTop w:val="0"/>
      <w:marBottom w:val="0"/>
      <w:divBdr>
        <w:top w:val="none" w:sz="0" w:space="0" w:color="auto"/>
        <w:left w:val="none" w:sz="0" w:space="0" w:color="auto"/>
        <w:bottom w:val="none" w:sz="0" w:space="0" w:color="auto"/>
        <w:right w:val="none" w:sz="0" w:space="0" w:color="auto"/>
      </w:divBdr>
    </w:div>
    <w:div w:id="1431269854">
      <w:bodyDiv w:val="1"/>
      <w:marLeft w:val="0"/>
      <w:marRight w:val="0"/>
      <w:marTop w:val="0"/>
      <w:marBottom w:val="0"/>
      <w:divBdr>
        <w:top w:val="none" w:sz="0" w:space="0" w:color="auto"/>
        <w:left w:val="none" w:sz="0" w:space="0" w:color="auto"/>
        <w:bottom w:val="none" w:sz="0" w:space="0" w:color="auto"/>
        <w:right w:val="none" w:sz="0" w:space="0" w:color="auto"/>
      </w:divBdr>
      <w:divsChild>
        <w:div w:id="1053430801">
          <w:marLeft w:val="0"/>
          <w:marRight w:val="0"/>
          <w:marTop w:val="0"/>
          <w:marBottom w:val="0"/>
          <w:divBdr>
            <w:top w:val="none" w:sz="0" w:space="0" w:color="auto"/>
            <w:left w:val="none" w:sz="0" w:space="0" w:color="auto"/>
            <w:bottom w:val="none" w:sz="0" w:space="0" w:color="auto"/>
            <w:right w:val="none" w:sz="0" w:space="0" w:color="auto"/>
          </w:divBdr>
        </w:div>
        <w:div w:id="703291574">
          <w:marLeft w:val="0"/>
          <w:marRight w:val="0"/>
          <w:marTop w:val="0"/>
          <w:marBottom w:val="0"/>
          <w:divBdr>
            <w:top w:val="none" w:sz="0" w:space="0" w:color="auto"/>
            <w:left w:val="none" w:sz="0" w:space="0" w:color="auto"/>
            <w:bottom w:val="none" w:sz="0" w:space="0" w:color="auto"/>
            <w:right w:val="none" w:sz="0" w:space="0" w:color="auto"/>
          </w:divBdr>
          <w:divsChild>
            <w:div w:id="1485121256">
              <w:marLeft w:val="0"/>
              <w:marRight w:val="0"/>
              <w:marTop w:val="0"/>
              <w:marBottom w:val="0"/>
              <w:divBdr>
                <w:top w:val="none" w:sz="0" w:space="0" w:color="auto"/>
                <w:left w:val="none" w:sz="0" w:space="0" w:color="auto"/>
                <w:bottom w:val="none" w:sz="0" w:space="0" w:color="auto"/>
                <w:right w:val="none" w:sz="0" w:space="0" w:color="auto"/>
              </w:divBdr>
              <w:divsChild>
                <w:div w:id="1873490973">
                  <w:marLeft w:val="0"/>
                  <w:marRight w:val="0"/>
                  <w:marTop w:val="0"/>
                  <w:marBottom w:val="0"/>
                  <w:divBdr>
                    <w:top w:val="none" w:sz="0" w:space="0" w:color="auto"/>
                    <w:left w:val="none" w:sz="0" w:space="0" w:color="auto"/>
                    <w:bottom w:val="none" w:sz="0" w:space="0" w:color="auto"/>
                    <w:right w:val="none" w:sz="0" w:space="0" w:color="auto"/>
                  </w:divBdr>
                  <w:divsChild>
                    <w:div w:id="1532064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35782685">
      <w:bodyDiv w:val="1"/>
      <w:marLeft w:val="0"/>
      <w:marRight w:val="0"/>
      <w:marTop w:val="0"/>
      <w:marBottom w:val="0"/>
      <w:divBdr>
        <w:top w:val="none" w:sz="0" w:space="0" w:color="auto"/>
        <w:left w:val="none" w:sz="0" w:space="0" w:color="auto"/>
        <w:bottom w:val="none" w:sz="0" w:space="0" w:color="auto"/>
        <w:right w:val="none" w:sz="0" w:space="0" w:color="auto"/>
      </w:divBdr>
    </w:div>
    <w:div w:id="1474253587">
      <w:bodyDiv w:val="1"/>
      <w:marLeft w:val="0"/>
      <w:marRight w:val="0"/>
      <w:marTop w:val="0"/>
      <w:marBottom w:val="0"/>
      <w:divBdr>
        <w:top w:val="none" w:sz="0" w:space="0" w:color="auto"/>
        <w:left w:val="none" w:sz="0" w:space="0" w:color="auto"/>
        <w:bottom w:val="none" w:sz="0" w:space="0" w:color="auto"/>
        <w:right w:val="none" w:sz="0" w:space="0" w:color="auto"/>
      </w:divBdr>
    </w:div>
    <w:div w:id="1498879162">
      <w:bodyDiv w:val="1"/>
      <w:marLeft w:val="0"/>
      <w:marRight w:val="0"/>
      <w:marTop w:val="0"/>
      <w:marBottom w:val="0"/>
      <w:divBdr>
        <w:top w:val="none" w:sz="0" w:space="0" w:color="auto"/>
        <w:left w:val="none" w:sz="0" w:space="0" w:color="auto"/>
        <w:bottom w:val="none" w:sz="0" w:space="0" w:color="auto"/>
        <w:right w:val="none" w:sz="0" w:space="0" w:color="auto"/>
      </w:divBdr>
      <w:divsChild>
        <w:div w:id="1178428903">
          <w:marLeft w:val="0"/>
          <w:marRight w:val="0"/>
          <w:marTop w:val="0"/>
          <w:marBottom w:val="0"/>
          <w:divBdr>
            <w:top w:val="none" w:sz="0" w:space="0" w:color="auto"/>
            <w:left w:val="none" w:sz="0" w:space="0" w:color="auto"/>
            <w:bottom w:val="none" w:sz="0" w:space="0" w:color="auto"/>
            <w:right w:val="none" w:sz="0" w:space="0" w:color="auto"/>
          </w:divBdr>
        </w:div>
        <w:div w:id="1039403134">
          <w:marLeft w:val="0"/>
          <w:marRight w:val="0"/>
          <w:marTop w:val="0"/>
          <w:marBottom w:val="0"/>
          <w:divBdr>
            <w:top w:val="none" w:sz="0" w:space="0" w:color="auto"/>
            <w:left w:val="none" w:sz="0" w:space="0" w:color="auto"/>
            <w:bottom w:val="none" w:sz="0" w:space="0" w:color="auto"/>
            <w:right w:val="none" w:sz="0" w:space="0" w:color="auto"/>
          </w:divBdr>
          <w:divsChild>
            <w:div w:id="1059017808">
              <w:marLeft w:val="0"/>
              <w:marRight w:val="0"/>
              <w:marTop w:val="0"/>
              <w:marBottom w:val="0"/>
              <w:divBdr>
                <w:top w:val="none" w:sz="0" w:space="0" w:color="auto"/>
                <w:left w:val="none" w:sz="0" w:space="0" w:color="auto"/>
                <w:bottom w:val="none" w:sz="0" w:space="0" w:color="auto"/>
                <w:right w:val="none" w:sz="0" w:space="0" w:color="auto"/>
              </w:divBdr>
              <w:divsChild>
                <w:div w:id="51737596">
                  <w:marLeft w:val="0"/>
                  <w:marRight w:val="0"/>
                  <w:marTop w:val="45"/>
                  <w:marBottom w:val="45"/>
                  <w:divBdr>
                    <w:top w:val="none" w:sz="0" w:space="0" w:color="auto"/>
                    <w:left w:val="none" w:sz="0" w:space="0" w:color="auto"/>
                    <w:bottom w:val="none" w:sz="0" w:space="0" w:color="auto"/>
                    <w:right w:val="none" w:sz="0" w:space="0" w:color="auto"/>
                  </w:divBdr>
                </w:div>
              </w:divsChild>
            </w:div>
          </w:divsChild>
        </w:div>
      </w:divsChild>
    </w:div>
    <w:div w:id="1504927318">
      <w:bodyDiv w:val="1"/>
      <w:marLeft w:val="0"/>
      <w:marRight w:val="0"/>
      <w:marTop w:val="0"/>
      <w:marBottom w:val="0"/>
      <w:divBdr>
        <w:top w:val="none" w:sz="0" w:space="0" w:color="auto"/>
        <w:left w:val="none" w:sz="0" w:space="0" w:color="auto"/>
        <w:bottom w:val="none" w:sz="0" w:space="0" w:color="auto"/>
        <w:right w:val="none" w:sz="0" w:space="0" w:color="auto"/>
      </w:divBdr>
    </w:div>
    <w:div w:id="1511337564">
      <w:bodyDiv w:val="1"/>
      <w:marLeft w:val="0"/>
      <w:marRight w:val="0"/>
      <w:marTop w:val="0"/>
      <w:marBottom w:val="0"/>
      <w:divBdr>
        <w:top w:val="none" w:sz="0" w:space="0" w:color="auto"/>
        <w:left w:val="none" w:sz="0" w:space="0" w:color="auto"/>
        <w:bottom w:val="none" w:sz="0" w:space="0" w:color="auto"/>
        <w:right w:val="none" w:sz="0" w:space="0" w:color="auto"/>
      </w:divBdr>
    </w:div>
    <w:div w:id="1543010683">
      <w:bodyDiv w:val="1"/>
      <w:marLeft w:val="0"/>
      <w:marRight w:val="0"/>
      <w:marTop w:val="0"/>
      <w:marBottom w:val="0"/>
      <w:divBdr>
        <w:top w:val="none" w:sz="0" w:space="0" w:color="auto"/>
        <w:left w:val="none" w:sz="0" w:space="0" w:color="auto"/>
        <w:bottom w:val="none" w:sz="0" w:space="0" w:color="auto"/>
        <w:right w:val="none" w:sz="0" w:space="0" w:color="auto"/>
      </w:divBdr>
    </w:div>
    <w:div w:id="1556887851">
      <w:bodyDiv w:val="1"/>
      <w:marLeft w:val="0"/>
      <w:marRight w:val="0"/>
      <w:marTop w:val="0"/>
      <w:marBottom w:val="0"/>
      <w:divBdr>
        <w:top w:val="none" w:sz="0" w:space="0" w:color="auto"/>
        <w:left w:val="none" w:sz="0" w:space="0" w:color="auto"/>
        <w:bottom w:val="none" w:sz="0" w:space="0" w:color="auto"/>
        <w:right w:val="none" w:sz="0" w:space="0" w:color="auto"/>
      </w:divBdr>
      <w:divsChild>
        <w:div w:id="679047662">
          <w:marLeft w:val="336"/>
          <w:marRight w:val="0"/>
          <w:marTop w:val="120"/>
          <w:marBottom w:val="312"/>
          <w:divBdr>
            <w:top w:val="none" w:sz="0" w:space="0" w:color="auto"/>
            <w:left w:val="none" w:sz="0" w:space="0" w:color="auto"/>
            <w:bottom w:val="none" w:sz="0" w:space="0" w:color="auto"/>
            <w:right w:val="none" w:sz="0" w:space="0" w:color="auto"/>
          </w:divBdr>
          <w:divsChild>
            <w:div w:id="890847604">
              <w:marLeft w:val="0"/>
              <w:marRight w:val="0"/>
              <w:marTop w:val="0"/>
              <w:marBottom w:val="0"/>
              <w:divBdr>
                <w:top w:val="single" w:sz="6" w:space="2" w:color="CCCCCC"/>
                <w:left w:val="single" w:sz="6" w:space="2" w:color="CCCCCC"/>
                <w:bottom w:val="single" w:sz="6" w:space="2" w:color="CCCCCC"/>
                <w:right w:val="single" w:sz="6" w:space="2" w:color="CCCCCC"/>
              </w:divBdr>
            </w:div>
          </w:divsChild>
        </w:div>
        <w:div w:id="1530950183">
          <w:marLeft w:val="0"/>
          <w:marRight w:val="0"/>
          <w:marTop w:val="0"/>
          <w:marBottom w:val="120"/>
          <w:divBdr>
            <w:top w:val="none" w:sz="0" w:space="0" w:color="auto"/>
            <w:left w:val="none" w:sz="0" w:space="0" w:color="auto"/>
            <w:bottom w:val="none" w:sz="0" w:space="0" w:color="auto"/>
            <w:right w:val="none" w:sz="0" w:space="0" w:color="auto"/>
          </w:divBdr>
        </w:div>
      </w:divsChild>
    </w:div>
    <w:div w:id="1563103657">
      <w:bodyDiv w:val="1"/>
      <w:marLeft w:val="0"/>
      <w:marRight w:val="0"/>
      <w:marTop w:val="0"/>
      <w:marBottom w:val="0"/>
      <w:divBdr>
        <w:top w:val="none" w:sz="0" w:space="0" w:color="auto"/>
        <w:left w:val="none" w:sz="0" w:space="0" w:color="auto"/>
        <w:bottom w:val="none" w:sz="0" w:space="0" w:color="auto"/>
        <w:right w:val="none" w:sz="0" w:space="0" w:color="auto"/>
      </w:divBdr>
    </w:div>
    <w:div w:id="1564826936">
      <w:bodyDiv w:val="1"/>
      <w:marLeft w:val="0"/>
      <w:marRight w:val="0"/>
      <w:marTop w:val="0"/>
      <w:marBottom w:val="0"/>
      <w:divBdr>
        <w:top w:val="none" w:sz="0" w:space="0" w:color="auto"/>
        <w:left w:val="none" w:sz="0" w:space="0" w:color="auto"/>
        <w:bottom w:val="none" w:sz="0" w:space="0" w:color="auto"/>
        <w:right w:val="none" w:sz="0" w:space="0" w:color="auto"/>
      </w:divBdr>
    </w:div>
    <w:div w:id="1571192556">
      <w:bodyDiv w:val="1"/>
      <w:marLeft w:val="0"/>
      <w:marRight w:val="0"/>
      <w:marTop w:val="0"/>
      <w:marBottom w:val="0"/>
      <w:divBdr>
        <w:top w:val="none" w:sz="0" w:space="0" w:color="auto"/>
        <w:left w:val="none" w:sz="0" w:space="0" w:color="auto"/>
        <w:bottom w:val="none" w:sz="0" w:space="0" w:color="auto"/>
        <w:right w:val="none" w:sz="0" w:space="0" w:color="auto"/>
      </w:divBdr>
      <w:divsChild>
        <w:div w:id="1770202708">
          <w:marLeft w:val="1980"/>
          <w:marRight w:val="0"/>
          <w:marTop w:val="0"/>
          <w:marBottom w:val="0"/>
          <w:divBdr>
            <w:top w:val="none" w:sz="0" w:space="0" w:color="auto"/>
            <w:left w:val="none" w:sz="0" w:space="0" w:color="auto"/>
            <w:bottom w:val="none" w:sz="0" w:space="0" w:color="auto"/>
            <w:right w:val="none" w:sz="0" w:space="0" w:color="auto"/>
          </w:divBdr>
        </w:div>
        <w:div w:id="1617978967">
          <w:marLeft w:val="1980"/>
          <w:marRight w:val="0"/>
          <w:marTop w:val="0"/>
          <w:marBottom w:val="0"/>
          <w:divBdr>
            <w:top w:val="none" w:sz="0" w:space="0" w:color="auto"/>
            <w:left w:val="none" w:sz="0" w:space="0" w:color="auto"/>
            <w:bottom w:val="none" w:sz="0" w:space="0" w:color="auto"/>
            <w:right w:val="none" w:sz="0" w:space="0" w:color="auto"/>
          </w:divBdr>
        </w:div>
        <w:div w:id="1062289467">
          <w:marLeft w:val="1980"/>
          <w:marRight w:val="0"/>
          <w:marTop w:val="0"/>
          <w:marBottom w:val="0"/>
          <w:divBdr>
            <w:top w:val="none" w:sz="0" w:space="0" w:color="auto"/>
            <w:left w:val="none" w:sz="0" w:space="0" w:color="auto"/>
            <w:bottom w:val="none" w:sz="0" w:space="0" w:color="auto"/>
            <w:right w:val="none" w:sz="0" w:space="0" w:color="auto"/>
          </w:divBdr>
        </w:div>
      </w:divsChild>
    </w:div>
    <w:div w:id="1572734120">
      <w:bodyDiv w:val="1"/>
      <w:marLeft w:val="0"/>
      <w:marRight w:val="0"/>
      <w:marTop w:val="0"/>
      <w:marBottom w:val="0"/>
      <w:divBdr>
        <w:top w:val="none" w:sz="0" w:space="0" w:color="auto"/>
        <w:left w:val="none" w:sz="0" w:space="0" w:color="auto"/>
        <w:bottom w:val="none" w:sz="0" w:space="0" w:color="auto"/>
        <w:right w:val="none" w:sz="0" w:space="0" w:color="auto"/>
      </w:divBdr>
    </w:div>
    <w:div w:id="1592467521">
      <w:bodyDiv w:val="1"/>
      <w:marLeft w:val="0"/>
      <w:marRight w:val="0"/>
      <w:marTop w:val="0"/>
      <w:marBottom w:val="0"/>
      <w:divBdr>
        <w:top w:val="none" w:sz="0" w:space="0" w:color="auto"/>
        <w:left w:val="none" w:sz="0" w:space="0" w:color="auto"/>
        <w:bottom w:val="none" w:sz="0" w:space="0" w:color="auto"/>
        <w:right w:val="none" w:sz="0" w:space="0" w:color="auto"/>
      </w:divBdr>
    </w:div>
    <w:div w:id="1593974023">
      <w:bodyDiv w:val="1"/>
      <w:marLeft w:val="0"/>
      <w:marRight w:val="0"/>
      <w:marTop w:val="0"/>
      <w:marBottom w:val="0"/>
      <w:divBdr>
        <w:top w:val="none" w:sz="0" w:space="0" w:color="auto"/>
        <w:left w:val="none" w:sz="0" w:space="0" w:color="auto"/>
        <w:bottom w:val="none" w:sz="0" w:space="0" w:color="auto"/>
        <w:right w:val="none" w:sz="0" w:space="0" w:color="auto"/>
      </w:divBdr>
    </w:div>
    <w:div w:id="1597246780">
      <w:bodyDiv w:val="1"/>
      <w:marLeft w:val="0"/>
      <w:marRight w:val="0"/>
      <w:marTop w:val="0"/>
      <w:marBottom w:val="0"/>
      <w:divBdr>
        <w:top w:val="none" w:sz="0" w:space="0" w:color="auto"/>
        <w:left w:val="none" w:sz="0" w:space="0" w:color="auto"/>
        <w:bottom w:val="none" w:sz="0" w:space="0" w:color="auto"/>
        <w:right w:val="none" w:sz="0" w:space="0" w:color="auto"/>
      </w:divBdr>
      <w:divsChild>
        <w:div w:id="2047216583">
          <w:marLeft w:val="0"/>
          <w:marRight w:val="0"/>
          <w:marTop w:val="225"/>
          <w:marBottom w:val="360"/>
          <w:divBdr>
            <w:top w:val="none" w:sz="0" w:space="0" w:color="auto"/>
            <w:left w:val="none" w:sz="0" w:space="0" w:color="auto"/>
            <w:bottom w:val="none" w:sz="0" w:space="0" w:color="auto"/>
            <w:right w:val="none" w:sz="0" w:space="0" w:color="auto"/>
          </w:divBdr>
          <w:divsChild>
            <w:div w:id="1313608119">
              <w:marLeft w:val="0"/>
              <w:marRight w:val="0"/>
              <w:marTop w:val="0"/>
              <w:marBottom w:val="0"/>
              <w:divBdr>
                <w:top w:val="none" w:sz="0" w:space="0" w:color="auto"/>
                <w:left w:val="none" w:sz="0" w:space="0" w:color="auto"/>
                <w:bottom w:val="none" w:sz="0" w:space="0" w:color="auto"/>
                <w:right w:val="none" w:sz="0" w:space="0" w:color="auto"/>
              </w:divBdr>
            </w:div>
            <w:div w:id="7677692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6186735">
      <w:bodyDiv w:val="1"/>
      <w:marLeft w:val="0"/>
      <w:marRight w:val="0"/>
      <w:marTop w:val="0"/>
      <w:marBottom w:val="0"/>
      <w:divBdr>
        <w:top w:val="none" w:sz="0" w:space="0" w:color="auto"/>
        <w:left w:val="none" w:sz="0" w:space="0" w:color="auto"/>
        <w:bottom w:val="none" w:sz="0" w:space="0" w:color="auto"/>
        <w:right w:val="none" w:sz="0" w:space="0" w:color="auto"/>
      </w:divBdr>
    </w:div>
    <w:div w:id="1617953594">
      <w:bodyDiv w:val="1"/>
      <w:marLeft w:val="0"/>
      <w:marRight w:val="0"/>
      <w:marTop w:val="0"/>
      <w:marBottom w:val="0"/>
      <w:divBdr>
        <w:top w:val="none" w:sz="0" w:space="0" w:color="auto"/>
        <w:left w:val="none" w:sz="0" w:space="0" w:color="auto"/>
        <w:bottom w:val="none" w:sz="0" w:space="0" w:color="auto"/>
        <w:right w:val="none" w:sz="0" w:space="0" w:color="auto"/>
      </w:divBdr>
    </w:div>
    <w:div w:id="1625307829">
      <w:bodyDiv w:val="1"/>
      <w:marLeft w:val="0"/>
      <w:marRight w:val="0"/>
      <w:marTop w:val="0"/>
      <w:marBottom w:val="0"/>
      <w:divBdr>
        <w:top w:val="none" w:sz="0" w:space="0" w:color="auto"/>
        <w:left w:val="none" w:sz="0" w:space="0" w:color="auto"/>
        <w:bottom w:val="none" w:sz="0" w:space="0" w:color="auto"/>
        <w:right w:val="none" w:sz="0" w:space="0" w:color="auto"/>
      </w:divBdr>
      <w:divsChild>
        <w:div w:id="829247209">
          <w:marLeft w:val="0"/>
          <w:marRight w:val="0"/>
          <w:marTop w:val="0"/>
          <w:marBottom w:val="0"/>
          <w:divBdr>
            <w:top w:val="none" w:sz="0" w:space="0" w:color="auto"/>
            <w:left w:val="none" w:sz="0" w:space="0" w:color="auto"/>
            <w:bottom w:val="none" w:sz="0" w:space="0" w:color="auto"/>
            <w:right w:val="none" w:sz="0" w:space="0" w:color="auto"/>
          </w:divBdr>
        </w:div>
      </w:divsChild>
    </w:div>
    <w:div w:id="1628657775">
      <w:bodyDiv w:val="1"/>
      <w:marLeft w:val="0"/>
      <w:marRight w:val="0"/>
      <w:marTop w:val="0"/>
      <w:marBottom w:val="0"/>
      <w:divBdr>
        <w:top w:val="none" w:sz="0" w:space="0" w:color="auto"/>
        <w:left w:val="none" w:sz="0" w:space="0" w:color="auto"/>
        <w:bottom w:val="none" w:sz="0" w:space="0" w:color="auto"/>
        <w:right w:val="none" w:sz="0" w:space="0" w:color="auto"/>
      </w:divBdr>
    </w:div>
    <w:div w:id="1630822916">
      <w:bodyDiv w:val="1"/>
      <w:marLeft w:val="0"/>
      <w:marRight w:val="0"/>
      <w:marTop w:val="0"/>
      <w:marBottom w:val="0"/>
      <w:divBdr>
        <w:top w:val="none" w:sz="0" w:space="0" w:color="auto"/>
        <w:left w:val="none" w:sz="0" w:space="0" w:color="auto"/>
        <w:bottom w:val="none" w:sz="0" w:space="0" w:color="auto"/>
        <w:right w:val="none" w:sz="0" w:space="0" w:color="auto"/>
      </w:divBdr>
    </w:div>
    <w:div w:id="1643804120">
      <w:bodyDiv w:val="1"/>
      <w:marLeft w:val="0"/>
      <w:marRight w:val="0"/>
      <w:marTop w:val="0"/>
      <w:marBottom w:val="0"/>
      <w:divBdr>
        <w:top w:val="none" w:sz="0" w:space="0" w:color="auto"/>
        <w:left w:val="none" w:sz="0" w:space="0" w:color="auto"/>
        <w:bottom w:val="none" w:sz="0" w:space="0" w:color="auto"/>
        <w:right w:val="none" w:sz="0" w:space="0" w:color="auto"/>
      </w:divBdr>
    </w:div>
    <w:div w:id="1685284232">
      <w:bodyDiv w:val="1"/>
      <w:marLeft w:val="0"/>
      <w:marRight w:val="0"/>
      <w:marTop w:val="0"/>
      <w:marBottom w:val="0"/>
      <w:divBdr>
        <w:top w:val="none" w:sz="0" w:space="0" w:color="auto"/>
        <w:left w:val="none" w:sz="0" w:space="0" w:color="auto"/>
        <w:bottom w:val="none" w:sz="0" w:space="0" w:color="auto"/>
        <w:right w:val="none" w:sz="0" w:space="0" w:color="auto"/>
      </w:divBdr>
      <w:divsChild>
        <w:div w:id="1605528396">
          <w:marLeft w:val="0"/>
          <w:marRight w:val="0"/>
          <w:marTop w:val="0"/>
          <w:marBottom w:val="0"/>
          <w:divBdr>
            <w:top w:val="none" w:sz="0" w:space="0" w:color="auto"/>
            <w:left w:val="none" w:sz="0" w:space="0" w:color="auto"/>
            <w:bottom w:val="none" w:sz="0" w:space="0" w:color="auto"/>
            <w:right w:val="none" w:sz="0" w:space="0" w:color="auto"/>
          </w:divBdr>
          <w:divsChild>
            <w:div w:id="53285468">
              <w:marLeft w:val="300"/>
              <w:marRight w:val="0"/>
              <w:marTop w:val="0"/>
              <w:marBottom w:val="0"/>
              <w:divBdr>
                <w:top w:val="none" w:sz="0" w:space="0" w:color="auto"/>
                <w:left w:val="none" w:sz="0" w:space="0" w:color="auto"/>
                <w:bottom w:val="none" w:sz="0" w:space="0" w:color="auto"/>
                <w:right w:val="none" w:sz="0" w:space="0" w:color="auto"/>
              </w:divBdr>
            </w:div>
          </w:divsChild>
        </w:div>
      </w:divsChild>
    </w:div>
    <w:div w:id="1701928043">
      <w:bodyDiv w:val="1"/>
      <w:marLeft w:val="0"/>
      <w:marRight w:val="0"/>
      <w:marTop w:val="0"/>
      <w:marBottom w:val="0"/>
      <w:divBdr>
        <w:top w:val="none" w:sz="0" w:space="0" w:color="auto"/>
        <w:left w:val="none" w:sz="0" w:space="0" w:color="auto"/>
        <w:bottom w:val="none" w:sz="0" w:space="0" w:color="auto"/>
        <w:right w:val="none" w:sz="0" w:space="0" w:color="auto"/>
      </w:divBdr>
      <w:divsChild>
        <w:div w:id="1169059019">
          <w:marLeft w:val="0"/>
          <w:marRight w:val="0"/>
          <w:marTop w:val="0"/>
          <w:marBottom w:val="0"/>
          <w:divBdr>
            <w:top w:val="none" w:sz="0" w:space="0" w:color="auto"/>
            <w:left w:val="none" w:sz="0" w:space="0" w:color="auto"/>
            <w:bottom w:val="none" w:sz="0" w:space="0" w:color="auto"/>
            <w:right w:val="none" w:sz="0" w:space="0" w:color="auto"/>
          </w:divBdr>
        </w:div>
        <w:div w:id="1475683593">
          <w:marLeft w:val="0"/>
          <w:marRight w:val="0"/>
          <w:marTop w:val="225"/>
          <w:marBottom w:val="0"/>
          <w:divBdr>
            <w:top w:val="none" w:sz="0" w:space="0" w:color="auto"/>
            <w:left w:val="none" w:sz="0" w:space="0" w:color="auto"/>
            <w:bottom w:val="none" w:sz="0" w:space="0" w:color="auto"/>
            <w:right w:val="none" w:sz="0" w:space="0" w:color="auto"/>
          </w:divBdr>
        </w:div>
      </w:divsChild>
    </w:div>
    <w:div w:id="1712800447">
      <w:bodyDiv w:val="1"/>
      <w:marLeft w:val="0"/>
      <w:marRight w:val="0"/>
      <w:marTop w:val="0"/>
      <w:marBottom w:val="0"/>
      <w:divBdr>
        <w:top w:val="none" w:sz="0" w:space="0" w:color="auto"/>
        <w:left w:val="none" w:sz="0" w:space="0" w:color="auto"/>
        <w:bottom w:val="none" w:sz="0" w:space="0" w:color="auto"/>
        <w:right w:val="none" w:sz="0" w:space="0" w:color="auto"/>
      </w:divBdr>
    </w:div>
    <w:div w:id="1738478082">
      <w:bodyDiv w:val="1"/>
      <w:marLeft w:val="0"/>
      <w:marRight w:val="0"/>
      <w:marTop w:val="0"/>
      <w:marBottom w:val="0"/>
      <w:divBdr>
        <w:top w:val="none" w:sz="0" w:space="0" w:color="auto"/>
        <w:left w:val="none" w:sz="0" w:space="0" w:color="auto"/>
        <w:bottom w:val="none" w:sz="0" w:space="0" w:color="auto"/>
        <w:right w:val="none" w:sz="0" w:space="0" w:color="auto"/>
      </w:divBdr>
    </w:div>
    <w:div w:id="1772780519">
      <w:bodyDiv w:val="1"/>
      <w:marLeft w:val="0"/>
      <w:marRight w:val="0"/>
      <w:marTop w:val="0"/>
      <w:marBottom w:val="0"/>
      <w:divBdr>
        <w:top w:val="none" w:sz="0" w:space="0" w:color="auto"/>
        <w:left w:val="none" w:sz="0" w:space="0" w:color="auto"/>
        <w:bottom w:val="none" w:sz="0" w:space="0" w:color="auto"/>
        <w:right w:val="none" w:sz="0" w:space="0" w:color="auto"/>
      </w:divBdr>
      <w:divsChild>
        <w:div w:id="514728288">
          <w:blockQuote w:val="1"/>
          <w:marLeft w:val="0"/>
          <w:marRight w:val="0"/>
          <w:marTop w:val="0"/>
          <w:marBottom w:val="0"/>
          <w:divBdr>
            <w:top w:val="none" w:sz="0" w:space="0" w:color="auto"/>
            <w:left w:val="none" w:sz="0" w:space="0" w:color="auto"/>
            <w:bottom w:val="none" w:sz="0" w:space="0" w:color="auto"/>
            <w:right w:val="none" w:sz="0" w:space="0" w:color="auto"/>
          </w:divBdr>
        </w:div>
      </w:divsChild>
    </w:div>
    <w:div w:id="1816527275">
      <w:bodyDiv w:val="1"/>
      <w:marLeft w:val="0"/>
      <w:marRight w:val="0"/>
      <w:marTop w:val="0"/>
      <w:marBottom w:val="0"/>
      <w:divBdr>
        <w:top w:val="none" w:sz="0" w:space="0" w:color="auto"/>
        <w:left w:val="none" w:sz="0" w:space="0" w:color="auto"/>
        <w:bottom w:val="none" w:sz="0" w:space="0" w:color="auto"/>
        <w:right w:val="none" w:sz="0" w:space="0" w:color="auto"/>
      </w:divBdr>
      <w:divsChild>
        <w:div w:id="1116950867">
          <w:marLeft w:val="0"/>
          <w:marRight w:val="0"/>
          <w:marTop w:val="0"/>
          <w:marBottom w:val="0"/>
          <w:divBdr>
            <w:top w:val="none" w:sz="0" w:space="0" w:color="auto"/>
            <w:left w:val="none" w:sz="0" w:space="0" w:color="auto"/>
            <w:bottom w:val="none" w:sz="0" w:space="0" w:color="auto"/>
            <w:right w:val="none" w:sz="0" w:space="0" w:color="auto"/>
          </w:divBdr>
          <w:divsChild>
            <w:div w:id="1036127258">
              <w:marLeft w:val="0"/>
              <w:marRight w:val="0"/>
              <w:marTop w:val="0"/>
              <w:marBottom w:val="0"/>
              <w:divBdr>
                <w:top w:val="none" w:sz="0" w:space="0" w:color="auto"/>
                <w:left w:val="none" w:sz="0" w:space="0" w:color="auto"/>
                <w:bottom w:val="none" w:sz="0" w:space="0" w:color="auto"/>
                <w:right w:val="none" w:sz="0" w:space="0" w:color="auto"/>
              </w:divBdr>
              <w:divsChild>
                <w:div w:id="17666099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30317736">
      <w:bodyDiv w:val="1"/>
      <w:marLeft w:val="0"/>
      <w:marRight w:val="0"/>
      <w:marTop w:val="0"/>
      <w:marBottom w:val="0"/>
      <w:divBdr>
        <w:top w:val="none" w:sz="0" w:space="0" w:color="auto"/>
        <w:left w:val="none" w:sz="0" w:space="0" w:color="auto"/>
        <w:bottom w:val="none" w:sz="0" w:space="0" w:color="auto"/>
        <w:right w:val="none" w:sz="0" w:space="0" w:color="auto"/>
      </w:divBdr>
    </w:div>
    <w:div w:id="1833329354">
      <w:bodyDiv w:val="1"/>
      <w:marLeft w:val="0"/>
      <w:marRight w:val="0"/>
      <w:marTop w:val="0"/>
      <w:marBottom w:val="0"/>
      <w:divBdr>
        <w:top w:val="none" w:sz="0" w:space="0" w:color="auto"/>
        <w:left w:val="none" w:sz="0" w:space="0" w:color="auto"/>
        <w:bottom w:val="none" w:sz="0" w:space="0" w:color="auto"/>
        <w:right w:val="none" w:sz="0" w:space="0" w:color="auto"/>
      </w:divBdr>
      <w:divsChild>
        <w:div w:id="2089114665">
          <w:marLeft w:val="0"/>
          <w:marRight w:val="0"/>
          <w:marTop w:val="0"/>
          <w:marBottom w:val="0"/>
          <w:divBdr>
            <w:top w:val="none" w:sz="0" w:space="0" w:color="auto"/>
            <w:left w:val="none" w:sz="0" w:space="0" w:color="auto"/>
            <w:bottom w:val="none" w:sz="0" w:space="0" w:color="auto"/>
            <w:right w:val="none" w:sz="0" w:space="0" w:color="auto"/>
          </w:divBdr>
          <w:divsChild>
            <w:div w:id="961806689">
              <w:marLeft w:val="0"/>
              <w:marRight w:val="0"/>
              <w:marTop w:val="0"/>
              <w:marBottom w:val="0"/>
              <w:divBdr>
                <w:top w:val="none" w:sz="0" w:space="0" w:color="auto"/>
                <w:left w:val="none" w:sz="0" w:space="0" w:color="auto"/>
                <w:bottom w:val="none" w:sz="0" w:space="0" w:color="auto"/>
                <w:right w:val="none" w:sz="0" w:space="0" w:color="auto"/>
              </w:divBdr>
              <w:divsChild>
                <w:div w:id="1354725469">
                  <w:blockQuote w:val="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0758063">
          <w:blockQuote w:val="1"/>
          <w:marLeft w:val="0"/>
          <w:marRight w:val="0"/>
          <w:marTop w:val="240"/>
          <w:marBottom w:val="0"/>
          <w:divBdr>
            <w:top w:val="single" w:sz="6" w:space="12" w:color="DDDDDD"/>
            <w:left w:val="none" w:sz="0" w:space="0" w:color="auto"/>
            <w:bottom w:val="none" w:sz="0" w:space="0" w:color="auto"/>
            <w:right w:val="none" w:sz="0" w:space="0" w:color="auto"/>
          </w:divBdr>
          <w:divsChild>
            <w:div w:id="5719351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5955043">
      <w:bodyDiv w:val="1"/>
      <w:marLeft w:val="0"/>
      <w:marRight w:val="0"/>
      <w:marTop w:val="0"/>
      <w:marBottom w:val="0"/>
      <w:divBdr>
        <w:top w:val="none" w:sz="0" w:space="0" w:color="auto"/>
        <w:left w:val="none" w:sz="0" w:space="0" w:color="auto"/>
        <w:bottom w:val="none" w:sz="0" w:space="0" w:color="auto"/>
        <w:right w:val="none" w:sz="0" w:space="0" w:color="auto"/>
      </w:divBdr>
    </w:div>
    <w:div w:id="1858231201">
      <w:bodyDiv w:val="1"/>
      <w:marLeft w:val="0"/>
      <w:marRight w:val="0"/>
      <w:marTop w:val="0"/>
      <w:marBottom w:val="0"/>
      <w:divBdr>
        <w:top w:val="none" w:sz="0" w:space="0" w:color="auto"/>
        <w:left w:val="none" w:sz="0" w:space="0" w:color="auto"/>
        <w:bottom w:val="none" w:sz="0" w:space="0" w:color="auto"/>
        <w:right w:val="none" w:sz="0" w:space="0" w:color="auto"/>
      </w:divBdr>
    </w:div>
    <w:div w:id="1890343004">
      <w:bodyDiv w:val="1"/>
      <w:marLeft w:val="0"/>
      <w:marRight w:val="0"/>
      <w:marTop w:val="0"/>
      <w:marBottom w:val="0"/>
      <w:divBdr>
        <w:top w:val="none" w:sz="0" w:space="0" w:color="auto"/>
        <w:left w:val="none" w:sz="0" w:space="0" w:color="auto"/>
        <w:bottom w:val="none" w:sz="0" w:space="0" w:color="auto"/>
        <w:right w:val="none" w:sz="0" w:space="0" w:color="auto"/>
      </w:divBdr>
    </w:div>
    <w:div w:id="1920361508">
      <w:bodyDiv w:val="1"/>
      <w:marLeft w:val="0"/>
      <w:marRight w:val="0"/>
      <w:marTop w:val="0"/>
      <w:marBottom w:val="0"/>
      <w:divBdr>
        <w:top w:val="none" w:sz="0" w:space="0" w:color="auto"/>
        <w:left w:val="none" w:sz="0" w:space="0" w:color="auto"/>
        <w:bottom w:val="none" w:sz="0" w:space="0" w:color="auto"/>
        <w:right w:val="none" w:sz="0" w:space="0" w:color="auto"/>
      </w:divBdr>
      <w:divsChild>
        <w:div w:id="126165267">
          <w:marLeft w:val="0"/>
          <w:marRight w:val="0"/>
          <w:marTop w:val="0"/>
          <w:marBottom w:val="0"/>
          <w:divBdr>
            <w:top w:val="none" w:sz="0" w:space="0" w:color="auto"/>
            <w:left w:val="none" w:sz="0" w:space="0" w:color="auto"/>
            <w:bottom w:val="none" w:sz="0" w:space="0" w:color="auto"/>
            <w:right w:val="none" w:sz="0" w:space="0" w:color="auto"/>
          </w:divBdr>
          <w:divsChild>
            <w:div w:id="986856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4096681">
      <w:bodyDiv w:val="1"/>
      <w:marLeft w:val="0"/>
      <w:marRight w:val="0"/>
      <w:marTop w:val="0"/>
      <w:marBottom w:val="0"/>
      <w:divBdr>
        <w:top w:val="none" w:sz="0" w:space="0" w:color="auto"/>
        <w:left w:val="none" w:sz="0" w:space="0" w:color="auto"/>
        <w:bottom w:val="none" w:sz="0" w:space="0" w:color="auto"/>
        <w:right w:val="none" w:sz="0" w:space="0" w:color="auto"/>
      </w:divBdr>
    </w:div>
    <w:div w:id="1924290785">
      <w:bodyDiv w:val="1"/>
      <w:marLeft w:val="0"/>
      <w:marRight w:val="0"/>
      <w:marTop w:val="0"/>
      <w:marBottom w:val="0"/>
      <w:divBdr>
        <w:top w:val="none" w:sz="0" w:space="0" w:color="auto"/>
        <w:left w:val="none" w:sz="0" w:space="0" w:color="auto"/>
        <w:bottom w:val="none" w:sz="0" w:space="0" w:color="auto"/>
        <w:right w:val="none" w:sz="0" w:space="0" w:color="auto"/>
      </w:divBdr>
    </w:div>
    <w:div w:id="2003317196">
      <w:bodyDiv w:val="1"/>
      <w:marLeft w:val="0"/>
      <w:marRight w:val="0"/>
      <w:marTop w:val="0"/>
      <w:marBottom w:val="0"/>
      <w:divBdr>
        <w:top w:val="none" w:sz="0" w:space="0" w:color="auto"/>
        <w:left w:val="none" w:sz="0" w:space="0" w:color="auto"/>
        <w:bottom w:val="none" w:sz="0" w:space="0" w:color="auto"/>
        <w:right w:val="none" w:sz="0" w:space="0" w:color="auto"/>
      </w:divBdr>
    </w:div>
    <w:div w:id="2043901486">
      <w:bodyDiv w:val="1"/>
      <w:marLeft w:val="0"/>
      <w:marRight w:val="0"/>
      <w:marTop w:val="0"/>
      <w:marBottom w:val="0"/>
      <w:divBdr>
        <w:top w:val="none" w:sz="0" w:space="0" w:color="auto"/>
        <w:left w:val="none" w:sz="0" w:space="0" w:color="auto"/>
        <w:bottom w:val="none" w:sz="0" w:space="0" w:color="auto"/>
        <w:right w:val="none" w:sz="0" w:space="0" w:color="auto"/>
      </w:divBdr>
    </w:div>
    <w:div w:id="2065060949">
      <w:bodyDiv w:val="1"/>
      <w:marLeft w:val="0"/>
      <w:marRight w:val="0"/>
      <w:marTop w:val="0"/>
      <w:marBottom w:val="0"/>
      <w:divBdr>
        <w:top w:val="none" w:sz="0" w:space="0" w:color="auto"/>
        <w:left w:val="none" w:sz="0" w:space="0" w:color="auto"/>
        <w:bottom w:val="none" w:sz="0" w:space="0" w:color="auto"/>
        <w:right w:val="none" w:sz="0" w:space="0" w:color="auto"/>
      </w:divBdr>
    </w:div>
    <w:div w:id="2071534698">
      <w:bodyDiv w:val="1"/>
      <w:marLeft w:val="0"/>
      <w:marRight w:val="0"/>
      <w:marTop w:val="0"/>
      <w:marBottom w:val="0"/>
      <w:divBdr>
        <w:top w:val="none" w:sz="0" w:space="0" w:color="auto"/>
        <w:left w:val="none" w:sz="0" w:space="0" w:color="auto"/>
        <w:bottom w:val="none" w:sz="0" w:space="0" w:color="auto"/>
        <w:right w:val="none" w:sz="0" w:space="0" w:color="auto"/>
      </w:divBdr>
    </w:div>
    <w:div w:id="2088917382">
      <w:bodyDiv w:val="1"/>
      <w:marLeft w:val="0"/>
      <w:marRight w:val="0"/>
      <w:marTop w:val="0"/>
      <w:marBottom w:val="0"/>
      <w:divBdr>
        <w:top w:val="none" w:sz="0" w:space="0" w:color="auto"/>
        <w:left w:val="none" w:sz="0" w:space="0" w:color="auto"/>
        <w:bottom w:val="none" w:sz="0" w:space="0" w:color="auto"/>
        <w:right w:val="none" w:sz="0" w:space="0" w:color="auto"/>
      </w:divBdr>
    </w:div>
    <w:div w:id="2100785712">
      <w:bodyDiv w:val="1"/>
      <w:marLeft w:val="0"/>
      <w:marRight w:val="0"/>
      <w:marTop w:val="0"/>
      <w:marBottom w:val="0"/>
      <w:divBdr>
        <w:top w:val="none" w:sz="0" w:space="0" w:color="auto"/>
        <w:left w:val="none" w:sz="0" w:space="0" w:color="auto"/>
        <w:bottom w:val="none" w:sz="0" w:space="0" w:color="auto"/>
        <w:right w:val="none" w:sz="0" w:space="0" w:color="auto"/>
      </w:divBdr>
    </w:div>
    <w:div w:id="2124573195">
      <w:bodyDiv w:val="1"/>
      <w:marLeft w:val="0"/>
      <w:marRight w:val="0"/>
      <w:marTop w:val="0"/>
      <w:marBottom w:val="0"/>
      <w:divBdr>
        <w:top w:val="none" w:sz="0" w:space="0" w:color="auto"/>
        <w:left w:val="none" w:sz="0" w:space="0" w:color="auto"/>
        <w:bottom w:val="none" w:sz="0" w:space="0" w:color="auto"/>
        <w:right w:val="none" w:sz="0" w:space="0" w:color="auto"/>
      </w:divBdr>
    </w:div>
    <w:div w:id="2135102685">
      <w:bodyDiv w:val="1"/>
      <w:marLeft w:val="0"/>
      <w:marRight w:val="0"/>
      <w:marTop w:val="0"/>
      <w:marBottom w:val="0"/>
      <w:divBdr>
        <w:top w:val="none" w:sz="0" w:space="0" w:color="auto"/>
        <w:left w:val="none" w:sz="0" w:space="0" w:color="auto"/>
        <w:bottom w:val="none" w:sz="0" w:space="0" w:color="auto"/>
        <w:right w:val="none" w:sz="0" w:space="0" w:color="auto"/>
      </w:divBdr>
    </w:div>
    <w:div w:id="21354389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jpeg"/><Relationship Id="rId39" Type="http://schemas.openxmlformats.org/officeDocument/2006/relationships/image" Target="media/image31.jpeg"/><Relationship Id="rId21" Type="http://schemas.openxmlformats.org/officeDocument/2006/relationships/image" Target="media/image13.png"/><Relationship Id="rId34" Type="http://schemas.openxmlformats.org/officeDocument/2006/relationships/image" Target="media/image26.jpeg"/><Relationship Id="rId42" Type="http://schemas.openxmlformats.org/officeDocument/2006/relationships/image" Target="media/image34.gif"/><Relationship Id="rId47" Type="http://schemas.openxmlformats.org/officeDocument/2006/relationships/image" Target="media/image39.gif"/><Relationship Id="rId50" Type="http://schemas.openxmlformats.org/officeDocument/2006/relationships/image" Target="media/image42.gif"/><Relationship Id="rId55" Type="http://schemas.openxmlformats.org/officeDocument/2006/relationships/image" Target="media/image47.png"/><Relationship Id="rId63" Type="http://schemas.openxmlformats.org/officeDocument/2006/relationships/image" Target="media/image55.jpeg"/><Relationship Id="rId68"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1.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image" Target="media/image24.jpeg"/><Relationship Id="rId37" Type="http://schemas.openxmlformats.org/officeDocument/2006/relationships/image" Target="media/image29.jpeg"/><Relationship Id="rId40" Type="http://schemas.openxmlformats.org/officeDocument/2006/relationships/image" Target="media/image32.png"/><Relationship Id="rId45" Type="http://schemas.openxmlformats.org/officeDocument/2006/relationships/image" Target="media/image37.gif"/><Relationship Id="rId53" Type="http://schemas.openxmlformats.org/officeDocument/2006/relationships/image" Target="media/image45.png"/><Relationship Id="rId58" Type="http://schemas.openxmlformats.org/officeDocument/2006/relationships/image" Target="media/image50.jpeg"/><Relationship Id="rId66" Type="http://schemas.openxmlformats.org/officeDocument/2006/relationships/image" Target="media/image58.jpe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jpeg"/><Relationship Id="rId49" Type="http://schemas.openxmlformats.org/officeDocument/2006/relationships/image" Target="media/image41.gif"/><Relationship Id="rId57" Type="http://schemas.openxmlformats.org/officeDocument/2006/relationships/image" Target="media/image49.jpeg"/><Relationship Id="rId61" Type="http://schemas.openxmlformats.org/officeDocument/2006/relationships/image" Target="media/image53.jpeg"/><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image" Target="media/image23.jpeg"/><Relationship Id="rId44" Type="http://schemas.openxmlformats.org/officeDocument/2006/relationships/image" Target="media/image36.gif"/><Relationship Id="rId52" Type="http://schemas.openxmlformats.org/officeDocument/2006/relationships/image" Target="media/image44.png"/><Relationship Id="rId60" Type="http://schemas.openxmlformats.org/officeDocument/2006/relationships/image" Target="media/image52.jpeg"/><Relationship Id="rId65" Type="http://schemas.openxmlformats.org/officeDocument/2006/relationships/image" Target="media/image57.jpe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png"/><Relationship Id="rId43" Type="http://schemas.openxmlformats.org/officeDocument/2006/relationships/image" Target="media/image35.gif"/><Relationship Id="rId48" Type="http://schemas.openxmlformats.org/officeDocument/2006/relationships/image" Target="media/image40.gif"/><Relationship Id="rId56" Type="http://schemas.openxmlformats.org/officeDocument/2006/relationships/image" Target="media/image48.png"/><Relationship Id="rId64" Type="http://schemas.openxmlformats.org/officeDocument/2006/relationships/image" Target="media/image56.jpeg"/><Relationship Id="rId69"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43.jpeg"/><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9.pn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image" Target="media/image30.jpeg"/><Relationship Id="rId46" Type="http://schemas.openxmlformats.org/officeDocument/2006/relationships/image" Target="media/image38.gif"/><Relationship Id="rId59" Type="http://schemas.openxmlformats.org/officeDocument/2006/relationships/image" Target="media/image51.png"/><Relationship Id="rId67" Type="http://schemas.openxmlformats.org/officeDocument/2006/relationships/footer" Target="footer1.xml"/><Relationship Id="rId20" Type="http://schemas.openxmlformats.org/officeDocument/2006/relationships/image" Target="media/image12.jpeg"/><Relationship Id="rId41" Type="http://schemas.openxmlformats.org/officeDocument/2006/relationships/image" Target="media/image33.png"/><Relationship Id="rId54" Type="http://schemas.openxmlformats.org/officeDocument/2006/relationships/image" Target="media/image46.jpeg"/><Relationship Id="rId62" Type="http://schemas.openxmlformats.org/officeDocument/2006/relationships/image" Target="media/image5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13C6095-DCED-4ED0-88C8-FA1013D213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4668</TotalTime>
  <Pages>82</Pages>
  <Words>21772</Words>
  <Characters>124103</Characters>
  <Application>Microsoft Office Word</Application>
  <DocSecurity>0</DocSecurity>
  <Lines>1034</Lines>
  <Paragraphs>291</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145584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АЗИЗА</dc:creator>
  <cp:keywords/>
  <dc:description/>
  <cp:lastModifiedBy>Черный</cp:lastModifiedBy>
  <cp:revision>180</cp:revision>
  <cp:lastPrinted>2017-01-17T09:10:00Z</cp:lastPrinted>
  <dcterms:created xsi:type="dcterms:W3CDTF">2015-02-20T03:23:00Z</dcterms:created>
  <dcterms:modified xsi:type="dcterms:W3CDTF">2017-01-17T09:13:00Z</dcterms:modified>
</cp:coreProperties>
</file>